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6C5A04" w14:textId="77777777" w:rsidR="00D357DE" w:rsidRDefault="0056473D">
      <w:pPr>
        <w:jc w:val="left"/>
        <w:rPr>
          <w:rFonts w:ascii="Times New Roman" w:eastAsia="方正黑体_GBK" w:hAnsi="Times New Roman"/>
          <w:sz w:val="32"/>
          <w:szCs w:val="32"/>
        </w:rPr>
      </w:pPr>
      <w:bookmarkStart w:id="0" w:name="_Hlk135577117"/>
      <w:bookmarkEnd w:id="0"/>
      <w:r>
        <w:rPr>
          <w:rFonts w:ascii="Times New Roman" w:eastAsia="方正黑体_GBK" w:hAnsi="Times New Roman"/>
          <w:sz w:val="32"/>
          <w:szCs w:val="32"/>
        </w:rPr>
        <w:t>附件</w:t>
      </w:r>
      <w:r>
        <w:rPr>
          <w:rFonts w:ascii="Times New Roman" w:eastAsia="方正黑体_GBK" w:hAnsi="Times New Roman"/>
          <w:sz w:val="32"/>
          <w:szCs w:val="32"/>
        </w:rPr>
        <w:t>2</w:t>
      </w:r>
    </w:p>
    <w:p w14:paraId="0DC616E9" w14:textId="77777777" w:rsidR="00D357DE" w:rsidRDefault="00D357DE">
      <w:pPr>
        <w:spacing w:line="240" w:lineRule="exact"/>
        <w:jc w:val="left"/>
        <w:rPr>
          <w:rFonts w:ascii="Times New Roman" w:eastAsia="方正黑体_GBK" w:hAnsi="Times New Roman"/>
          <w:sz w:val="32"/>
          <w:szCs w:val="32"/>
        </w:rPr>
      </w:pPr>
    </w:p>
    <w:p w14:paraId="036998C1" w14:textId="77777777" w:rsidR="00D357DE" w:rsidRDefault="0056473D">
      <w:pPr>
        <w:pStyle w:val="12"/>
        <w:spacing w:line="590" w:lineRule="exact"/>
        <w:outlineLvl w:val="0"/>
        <w:rPr>
          <w:rFonts w:ascii="Times New Roman" w:hAnsi="Times New Roman"/>
          <w:szCs w:val="44"/>
        </w:rPr>
      </w:pPr>
      <w:r>
        <w:rPr>
          <w:rFonts w:ascii="Times New Roman" w:hAnsi="Times New Roman"/>
          <w:szCs w:val="44"/>
        </w:rPr>
        <w:t>江苏省建设科技创新成果推荐书</w:t>
      </w:r>
    </w:p>
    <w:p w14:paraId="0515C8C2" w14:textId="77777777" w:rsidR="00D357DE" w:rsidRDefault="00D357DE">
      <w:pPr>
        <w:jc w:val="center"/>
        <w:rPr>
          <w:rFonts w:ascii="Times New Roman" w:eastAsia="方正黑体_GBK" w:hAnsi="Times New Roman"/>
          <w:sz w:val="30"/>
          <w:szCs w:val="30"/>
        </w:rPr>
      </w:pPr>
    </w:p>
    <w:p w14:paraId="2FC36723"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14:paraId="76586714" w14:textId="77777777" w:rsidR="00D357DE" w:rsidRDefault="0056473D">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126"/>
        <w:gridCol w:w="2006"/>
      </w:tblGrid>
      <w:tr w:rsidR="00D357DE" w14:paraId="7D77700F" w14:textId="77777777">
        <w:trPr>
          <w:trHeight w:val="542"/>
          <w:jc w:val="center"/>
        </w:trPr>
        <w:tc>
          <w:tcPr>
            <w:tcW w:w="1970" w:type="dxa"/>
            <w:tcBorders>
              <w:top w:val="single" w:sz="8" w:space="0" w:color="auto"/>
            </w:tcBorders>
            <w:vAlign w:val="center"/>
          </w:tcPr>
          <w:p w14:paraId="38776167" w14:textId="77777777" w:rsidR="00D357DE" w:rsidRDefault="0056473D">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14:paraId="56E07F10" w14:textId="77777777" w:rsidR="00D357DE" w:rsidRDefault="0056473D">
            <w:pPr>
              <w:autoSpaceDE w:val="0"/>
              <w:autoSpaceDN w:val="0"/>
              <w:adjustRightInd w:val="0"/>
              <w:snapToGrid w:val="0"/>
              <w:spacing w:line="360" w:lineRule="auto"/>
              <w:jc w:val="center"/>
              <w:rPr>
                <w:rFonts w:ascii="Times New Roman" w:hAnsi="Times New Roman"/>
                <w:szCs w:val="21"/>
              </w:rPr>
            </w:pPr>
            <w:r>
              <w:rPr>
                <w:rFonts w:ascii="Times New Roman" w:hAnsi="Times New Roman" w:hint="eastAsia"/>
                <w:szCs w:val="21"/>
              </w:rPr>
              <w:t>基于墩梁一体化智能架桥机的装配式高架桥建造关键技术</w:t>
            </w:r>
          </w:p>
        </w:tc>
      </w:tr>
      <w:tr w:rsidR="00D357DE" w14:paraId="00989508" w14:textId="77777777">
        <w:trPr>
          <w:jc w:val="center"/>
        </w:trPr>
        <w:tc>
          <w:tcPr>
            <w:tcW w:w="1970" w:type="dxa"/>
            <w:vAlign w:val="center"/>
          </w:tcPr>
          <w:p w14:paraId="6A12FB30" w14:textId="77777777" w:rsidR="00D357DE" w:rsidRDefault="0056473D">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14:paraId="753B577F" w14:textId="77777777" w:rsidR="00D357DE" w:rsidRDefault="0056473D">
            <w:pPr>
              <w:autoSpaceDE w:val="0"/>
              <w:autoSpaceDN w:val="0"/>
              <w:adjustRightInd w:val="0"/>
              <w:snapToGrid w:val="0"/>
              <w:spacing w:line="360" w:lineRule="auto"/>
              <w:rPr>
                <w:rFonts w:ascii="Times New Roman" w:hAnsi="Times New Roman"/>
                <w:szCs w:val="21"/>
              </w:rPr>
            </w:pPr>
            <w:r>
              <w:rPr>
                <w:rFonts w:ascii="Times New Roman" w:hAnsi="Times New Roman" w:hint="eastAsia"/>
                <w:szCs w:val="21"/>
              </w:rPr>
              <w:t>李磊、黄峰、刘常泉、陈诚、熊克威、范小叶、全有维、梅江涛、何义、崔亚波</w:t>
            </w:r>
          </w:p>
        </w:tc>
      </w:tr>
      <w:tr w:rsidR="00D357DE" w14:paraId="176CF70F" w14:textId="77777777">
        <w:trPr>
          <w:trHeight w:val="2108"/>
          <w:jc w:val="center"/>
        </w:trPr>
        <w:tc>
          <w:tcPr>
            <w:tcW w:w="1970" w:type="dxa"/>
            <w:vAlign w:val="center"/>
          </w:tcPr>
          <w:p w14:paraId="789A0AFA" w14:textId="77777777" w:rsidR="00D357DE" w:rsidRDefault="0056473D">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14:paraId="48A40611" w14:textId="77777777" w:rsidR="00D357DE" w:rsidRDefault="00D357DE">
            <w:pPr>
              <w:autoSpaceDE w:val="0"/>
              <w:autoSpaceDN w:val="0"/>
              <w:adjustRightInd w:val="0"/>
              <w:snapToGrid w:val="0"/>
              <w:spacing w:line="360" w:lineRule="auto"/>
              <w:ind w:firstLine="410"/>
              <w:jc w:val="center"/>
              <w:rPr>
                <w:rFonts w:ascii="Times New Roman" w:hAnsi="Times New Roman"/>
                <w:szCs w:val="21"/>
              </w:rPr>
            </w:pPr>
          </w:p>
          <w:p w14:paraId="5789991C" w14:textId="77777777" w:rsidR="00D357DE" w:rsidRDefault="00D357DE">
            <w:pPr>
              <w:autoSpaceDE w:val="0"/>
              <w:autoSpaceDN w:val="0"/>
              <w:adjustRightInd w:val="0"/>
              <w:snapToGrid w:val="0"/>
              <w:spacing w:line="360" w:lineRule="auto"/>
              <w:ind w:firstLine="410"/>
              <w:jc w:val="center"/>
              <w:rPr>
                <w:rFonts w:ascii="Times New Roman" w:hAnsi="Times New Roman"/>
                <w:szCs w:val="21"/>
              </w:rPr>
            </w:pPr>
          </w:p>
          <w:p w14:paraId="54C3A654" w14:textId="77777777" w:rsidR="00D357DE" w:rsidRDefault="0056473D">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中建八局第三建设有限公司</w:t>
            </w:r>
          </w:p>
          <w:p w14:paraId="70D0D894" w14:textId="77777777" w:rsidR="00D357DE" w:rsidRDefault="00D357DE">
            <w:pPr>
              <w:autoSpaceDE w:val="0"/>
              <w:autoSpaceDN w:val="0"/>
              <w:adjustRightInd w:val="0"/>
              <w:snapToGrid w:val="0"/>
              <w:spacing w:line="360" w:lineRule="auto"/>
              <w:ind w:firstLine="410"/>
              <w:jc w:val="center"/>
              <w:rPr>
                <w:rFonts w:ascii="Times New Roman" w:hAnsi="Times New Roman"/>
                <w:szCs w:val="21"/>
              </w:rPr>
            </w:pPr>
          </w:p>
          <w:p w14:paraId="17118D78" w14:textId="77777777" w:rsidR="00D357DE" w:rsidRDefault="00D357DE">
            <w:pPr>
              <w:autoSpaceDE w:val="0"/>
              <w:autoSpaceDN w:val="0"/>
              <w:adjustRightInd w:val="0"/>
              <w:snapToGrid w:val="0"/>
              <w:spacing w:line="360" w:lineRule="auto"/>
              <w:ind w:firstLine="410"/>
              <w:jc w:val="center"/>
              <w:rPr>
                <w:rFonts w:ascii="Times New Roman" w:hAnsi="Times New Roman"/>
                <w:szCs w:val="21"/>
              </w:rPr>
            </w:pPr>
          </w:p>
        </w:tc>
      </w:tr>
      <w:tr w:rsidR="00D357DE" w14:paraId="7A854530" w14:textId="77777777">
        <w:trPr>
          <w:jc w:val="center"/>
        </w:trPr>
        <w:tc>
          <w:tcPr>
            <w:tcW w:w="1970" w:type="dxa"/>
            <w:vAlign w:val="center"/>
          </w:tcPr>
          <w:p w14:paraId="4A4EB258" w14:textId="77777777" w:rsidR="00D357DE" w:rsidRDefault="0056473D">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14:paraId="481CC724" w14:textId="77777777" w:rsidR="00D357DE" w:rsidRDefault="0056473D">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14:paraId="13107C82" w14:textId="77777777" w:rsidR="00D357DE" w:rsidRDefault="00D357DE">
            <w:pPr>
              <w:autoSpaceDE w:val="0"/>
              <w:autoSpaceDN w:val="0"/>
              <w:adjustRightInd w:val="0"/>
              <w:snapToGrid w:val="0"/>
              <w:spacing w:line="360" w:lineRule="auto"/>
              <w:ind w:firstLine="410"/>
              <w:jc w:val="center"/>
              <w:rPr>
                <w:rFonts w:ascii="Times New Roman" w:hAnsi="Times New Roman"/>
                <w:szCs w:val="21"/>
              </w:rPr>
            </w:pPr>
          </w:p>
        </w:tc>
      </w:tr>
      <w:tr w:rsidR="00D357DE" w14:paraId="0394710C" w14:textId="77777777">
        <w:trPr>
          <w:trHeight w:val="722"/>
          <w:jc w:val="center"/>
        </w:trPr>
        <w:tc>
          <w:tcPr>
            <w:tcW w:w="9060" w:type="dxa"/>
            <w:gridSpan w:val="4"/>
            <w:vAlign w:val="center"/>
          </w:tcPr>
          <w:p w14:paraId="65BC4AF4" w14:textId="77777777" w:rsidR="00D357DE" w:rsidRDefault="0056473D">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D357DE" w14:paraId="3DA10B1C" w14:textId="77777777">
        <w:trPr>
          <w:trHeight w:val="674"/>
          <w:jc w:val="center"/>
        </w:trPr>
        <w:tc>
          <w:tcPr>
            <w:tcW w:w="1970" w:type="dxa"/>
            <w:vAlign w:val="center"/>
          </w:tcPr>
          <w:p w14:paraId="70C19D3E" w14:textId="77777777" w:rsidR="00D357DE" w:rsidRDefault="0056473D">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14:paraId="4EBA4317" w14:textId="77777777" w:rsidR="00D357DE" w:rsidRDefault="0056473D">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126" w:type="dxa"/>
            <w:vAlign w:val="center"/>
          </w:tcPr>
          <w:p w14:paraId="5AACB507" w14:textId="77777777" w:rsidR="00D357DE" w:rsidRDefault="0056473D">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2006" w:type="dxa"/>
            <w:vAlign w:val="center"/>
          </w:tcPr>
          <w:p w14:paraId="2EA9A80F" w14:textId="77777777" w:rsidR="00D357DE" w:rsidRDefault="0056473D">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D357DE" w14:paraId="7408C234" w14:textId="77777777">
        <w:trPr>
          <w:jc w:val="center"/>
        </w:trPr>
        <w:tc>
          <w:tcPr>
            <w:tcW w:w="1970" w:type="dxa"/>
            <w:vAlign w:val="center"/>
          </w:tcPr>
          <w:p w14:paraId="66340BD5" w14:textId="77777777" w:rsidR="00D357DE" w:rsidRDefault="0056473D">
            <w:pPr>
              <w:adjustRightInd w:val="0"/>
              <w:snapToGrid w:val="0"/>
              <w:jc w:val="left"/>
              <w:rPr>
                <w:rFonts w:ascii="宋体" w:hAnsi="宋体"/>
                <w:szCs w:val="21"/>
              </w:rPr>
            </w:pPr>
            <w:r>
              <w:rPr>
                <w:rFonts w:ascii="宋体" w:hAnsi="宋体"/>
                <w:szCs w:val="21"/>
              </w:rPr>
              <w:t>局科字〔2020〕374 号</w:t>
            </w:r>
          </w:p>
        </w:tc>
        <w:tc>
          <w:tcPr>
            <w:tcW w:w="2958" w:type="dxa"/>
            <w:vAlign w:val="center"/>
          </w:tcPr>
          <w:p w14:paraId="75B6E256" w14:textId="77777777" w:rsidR="00D357DE" w:rsidRDefault="0056473D">
            <w:pPr>
              <w:adjustRightInd w:val="0"/>
              <w:snapToGrid w:val="0"/>
              <w:jc w:val="center"/>
              <w:rPr>
                <w:rFonts w:ascii="宋体" w:hAnsi="宋体"/>
                <w:szCs w:val="21"/>
              </w:rPr>
            </w:pPr>
            <w:r>
              <w:rPr>
                <w:rFonts w:ascii="宋体" w:hAnsi="宋体" w:cs="仿宋" w:hint="eastAsia"/>
                <w:szCs w:val="21"/>
              </w:rPr>
              <w:t>新型墩梁一体化架桥机</w:t>
            </w:r>
          </w:p>
        </w:tc>
        <w:tc>
          <w:tcPr>
            <w:tcW w:w="2126" w:type="dxa"/>
            <w:vAlign w:val="center"/>
          </w:tcPr>
          <w:p w14:paraId="0415F608" w14:textId="77777777" w:rsidR="00D357DE" w:rsidRDefault="0056473D">
            <w:pPr>
              <w:adjustRightInd w:val="0"/>
              <w:snapToGrid w:val="0"/>
              <w:jc w:val="center"/>
              <w:rPr>
                <w:rFonts w:ascii="宋体" w:hAnsi="宋体"/>
                <w:szCs w:val="21"/>
              </w:rPr>
            </w:pPr>
            <w:r>
              <w:rPr>
                <w:rFonts w:ascii="宋体" w:hAnsi="宋体" w:hint="eastAsia"/>
                <w:szCs w:val="21"/>
              </w:rPr>
              <w:t>2020-3-25</w:t>
            </w:r>
          </w:p>
        </w:tc>
        <w:tc>
          <w:tcPr>
            <w:tcW w:w="2006" w:type="dxa"/>
            <w:vAlign w:val="center"/>
          </w:tcPr>
          <w:p w14:paraId="598C3CE3" w14:textId="77777777" w:rsidR="00D357DE" w:rsidRDefault="0056473D">
            <w:pPr>
              <w:adjustRightInd w:val="0"/>
              <w:snapToGrid w:val="0"/>
              <w:jc w:val="center"/>
              <w:rPr>
                <w:rFonts w:ascii="宋体" w:hAnsi="宋体"/>
                <w:szCs w:val="21"/>
              </w:rPr>
            </w:pPr>
            <w:r>
              <w:rPr>
                <w:rFonts w:ascii="宋体" w:hAnsi="宋体" w:hint="eastAsia"/>
                <w:szCs w:val="21"/>
              </w:rPr>
              <w:t>2</w:t>
            </w:r>
            <w:r>
              <w:rPr>
                <w:rFonts w:ascii="宋体" w:hAnsi="宋体"/>
                <w:szCs w:val="21"/>
              </w:rPr>
              <w:t>02</w:t>
            </w:r>
            <w:r>
              <w:rPr>
                <w:rFonts w:ascii="宋体" w:hAnsi="宋体" w:hint="eastAsia"/>
                <w:szCs w:val="21"/>
              </w:rPr>
              <w:t>1年1</w:t>
            </w:r>
            <w:r>
              <w:rPr>
                <w:rFonts w:ascii="宋体" w:hAnsi="宋体"/>
                <w:szCs w:val="21"/>
              </w:rPr>
              <w:t>2</w:t>
            </w:r>
            <w:r>
              <w:rPr>
                <w:rFonts w:ascii="宋体" w:hAnsi="宋体" w:hint="eastAsia"/>
                <w:szCs w:val="21"/>
              </w:rPr>
              <w:t>月20日</w:t>
            </w:r>
          </w:p>
        </w:tc>
      </w:tr>
      <w:tr w:rsidR="00D357DE" w14:paraId="70309693" w14:textId="77777777">
        <w:trPr>
          <w:jc w:val="center"/>
        </w:trPr>
        <w:tc>
          <w:tcPr>
            <w:tcW w:w="1970" w:type="dxa"/>
            <w:vAlign w:val="center"/>
          </w:tcPr>
          <w:p w14:paraId="0F0F3AC2"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14:paraId="564DCD50"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126" w:type="dxa"/>
            <w:vAlign w:val="center"/>
          </w:tcPr>
          <w:p w14:paraId="01CA4FAE"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006" w:type="dxa"/>
            <w:vAlign w:val="center"/>
          </w:tcPr>
          <w:p w14:paraId="495F82FA" w14:textId="77777777" w:rsidR="00D357DE" w:rsidRDefault="00D357DE">
            <w:pPr>
              <w:adjustRightInd w:val="0"/>
              <w:snapToGrid w:val="0"/>
              <w:spacing w:line="360" w:lineRule="auto"/>
              <w:ind w:firstLine="408"/>
              <w:rPr>
                <w:rFonts w:ascii="Times New Roman" w:eastAsia="方正仿宋_GBK" w:hAnsi="Times New Roman"/>
                <w:sz w:val="28"/>
                <w:szCs w:val="28"/>
              </w:rPr>
            </w:pPr>
          </w:p>
        </w:tc>
      </w:tr>
      <w:tr w:rsidR="00D357DE" w14:paraId="726443F1" w14:textId="77777777">
        <w:trPr>
          <w:jc w:val="center"/>
        </w:trPr>
        <w:tc>
          <w:tcPr>
            <w:tcW w:w="1970" w:type="dxa"/>
            <w:vAlign w:val="center"/>
          </w:tcPr>
          <w:p w14:paraId="130D6982"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14:paraId="04956D7B"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126" w:type="dxa"/>
            <w:vAlign w:val="center"/>
          </w:tcPr>
          <w:p w14:paraId="7395C592"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006" w:type="dxa"/>
            <w:vAlign w:val="center"/>
          </w:tcPr>
          <w:p w14:paraId="53C97397" w14:textId="77777777" w:rsidR="00D357DE" w:rsidRDefault="00D357DE">
            <w:pPr>
              <w:adjustRightInd w:val="0"/>
              <w:snapToGrid w:val="0"/>
              <w:spacing w:line="360" w:lineRule="auto"/>
              <w:ind w:firstLine="408"/>
              <w:rPr>
                <w:rFonts w:ascii="Times New Roman" w:eastAsia="方正仿宋_GBK" w:hAnsi="Times New Roman"/>
                <w:sz w:val="28"/>
                <w:szCs w:val="28"/>
              </w:rPr>
            </w:pPr>
          </w:p>
        </w:tc>
      </w:tr>
      <w:tr w:rsidR="00D357DE" w14:paraId="396355FD" w14:textId="77777777">
        <w:trPr>
          <w:jc w:val="center"/>
        </w:trPr>
        <w:tc>
          <w:tcPr>
            <w:tcW w:w="1970" w:type="dxa"/>
            <w:vAlign w:val="center"/>
          </w:tcPr>
          <w:p w14:paraId="0B8F5776"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14:paraId="151AF45B"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126" w:type="dxa"/>
            <w:vAlign w:val="center"/>
          </w:tcPr>
          <w:p w14:paraId="461CFA29"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006" w:type="dxa"/>
            <w:vAlign w:val="center"/>
          </w:tcPr>
          <w:p w14:paraId="60B5CC16" w14:textId="77777777" w:rsidR="00D357DE" w:rsidRDefault="00D357DE">
            <w:pPr>
              <w:adjustRightInd w:val="0"/>
              <w:snapToGrid w:val="0"/>
              <w:spacing w:line="360" w:lineRule="auto"/>
              <w:ind w:firstLine="408"/>
              <w:rPr>
                <w:rFonts w:ascii="Times New Roman" w:eastAsia="方正仿宋_GBK" w:hAnsi="Times New Roman"/>
                <w:sz w:val="28"/>
                <w:szCs w:val="28"/>
              </w:rPr>
            </w:pPr>
          </w:p>
        </w:tc>
      </w:tr>
      <w:tr w:rsidR="00D357DE" w14:paraId="49D2A107" w14:textId="77777777">
        <w:trPr>
          <w:jc w:val="center"/>
        </w:trPr>
        <w:tc>
          <w:tcPr>
            <w:tcW w:w="1970" w:type="dxa"/>
            <w:vAlign w:val="center"/>
          </w:tcPr>
          <w:p w14:paraId="32E69743"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14:paraId="5345C2B3"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126" w:type="dxa"/>
            <w:vAlign w:val="center"/>
          </w:tcPr>
          <w:p w14:paraId="364B334E" w14:textId="77777777" w:rsidR="00D357DE" w:rsidRDefault="00D357DE">
            <w:pPr>
              <w:adjustRightInd w:val="0"/>
              <w:snapToGrid w:val="0"/>
              <w:spacing w:line="360" w:lineRule="auto"/>
              <w:ind w:firstLine="408"/>
              <w:rPr>
                <w:rFonts w:ascii="Times New Roman" w:eastAsia="方正仿宋_GBK" w:hAnsi="Times New Roman"/>
                <w:sz w:val="28"/>
                <w:szCs w:val="28"/>
              </w:rPr>
            </w:pPr>
          </w:p>
        </w:tc>
        <w:tc>
          <w:tcPr>
            <w:tcW w:w="2006" w:type="dxa"/>
            <w:vAlign w:val="center"/>
          </w:tcPr>
          <w:p w14:paraId="7DFC0ED9" w14:textId="77777777" w:rsidR="00D357DE" w:rsidRDefault="00D357DE">
            <w:pPr>
              <w:adjustRightInd w:val="0"/>
              <w:snapToGrid w:val="0"/>
              <w:spacing w:line="360" w:lineRule="auto"/>
              <w:ind w:firstLine="408"/>
              <w:rPr>
                <w:rFonts w:ascii="Times New Roman" w:eastAsia="方正仿宋_GBK" w:hAnsi="Times New Roman"/>
                <w:sz w:val="28"/>
                <w:szCs w:val="28"/>
              </w:rPr>
            </w:pPr>
          </w:p>
        </w:tc>
      </w:tr>
      <w:tr w:rsidR="00D357DE" w14:paraId="2EE3D839" w14:textId="77777777">
        <w:trPr>
          <w:trHeight w:val="927"/>
          <w:jc w:val="center"/>
        </w:trPr>
        <w:tc>
          <w:tcPr>
            <w:tcW w:w="1970" w:type="dxa"/>
            <w:vAlign w:val="center"/>
          </w:tcPr>
          <w:p w14:paraId="30786FAC" w14:textId="77777777" w:rsidR="00D357DE" w:rsidRDefault="0056473D">
            <w:pPr>
              <w:autoSpaceDE w:val="0"/>
              <w:autoSpaceDN w:val="0"/>
              <w:adjustRightInd w:val="0"/>
              <w:snapToGrid w:val="0"/>
              <w:rPr>
                <w:rFonts w:ascii="Times New Roman" w:hAnsi="Times New Roman"/>
                <w:szCs w:val="21"/>
              </w:rPr>
            </w:pPr>
            <w:r>
              <w:rPr>
                <w:rFonts w:ascii="Times New Roman" w:hAnsi="Times New Roman"/>
                <w:szCs w:val="21"/>
              </w:rPr>
              <w:t>授权发明专利（项）</w:t>
            </w:r>
          </w:p>
        </w:tc>
        <w:tc>
          <w:tcPr>
            <w:tcW w:w="2958" w:type="dxa"/>
            <w:vAlign w:val="center"/>
          </w:tcPr>
          <w:p w14:paraId="1760E311" w14:textId="77777777" w:rsidR="00D357DE" w:rsidRDefault="0056473D">
            <w:pPr>
              <w:autoSpaceDE w:val="0"/>
              <w:autoSpaceDN w:val="0"/>
              <w:adjustRightInd w:val="0"/>
              <w:snapToGrid w:val="0"/>
              <w:jc w:val="center"/>
              <w:rPr>
                <w:rFonts w:ascii="宋体" w:hAnsi="宋体"/>
                <w:szCs w:val="21"/>
              </w:rPr>
            </w:pPr>
            <w:r>
              <w:rPr>
                <w:rFonts w:ascii="宋体" w:hAnsi="宋体" w:hint="eastAsia"/>
                <w:szCs w:val="21"/>
              </w:rPr>
              <w:t>2</w:t>
            </w:r>
          </w:p>
        </w:tc>
        <w:tc>
          <w:tcPr>
            <w:tcW w:w="2126" w:type="dxa"/>
            <w:vAlign w:val="center"/>
          </w:tcPr>
          <w:p w14:paraId="7AF3C4E2" w14:textId="77777777" w:rsidR="00D357DE" w:rsidRDefault="0056473D">
            <w:pPr>
              <w:autoSpaceDE w:val="0"/>
              <w:autoSpaceDN w:val="0"/>
              <w:adjustRightInd w:val="0"/>
              <w:snapToGrid w:val="0"/>
              <w:rPr>
                <w:rFonts w:ascii="宋体" w:hAnsi="宋体"/>
                <w:szCs w:val="21"/>
              </w:rPr>
            </w:pPr>
            <w:r>
              <w:rPr>
                <w:rFonts w:ascii="宋体" w:hAnsi="宋体"/>
                <w:szCs w:val="21"/>
              </w:rPr>
              <w:t>授权其他知识产权（项）</w:t>
            </w:r>
          </w:p>
        </w:tc>
        <w:tc>
          <w:tcPr>
            <w:tcW w:w="2006" w:type="dxa"/>
            <w:vAlign w:val="center"/>
          </w:tcPr>
          <w:p w14:paraId="74D51DC4" w14:textId="77777777" w:rsidR="00D357DE" w:rsidRDefault="0056473D">
            <w:pPr>
              <w:autoSpaceDE w:val="0"/>
              <w:autoSpaceDN w:val="0"/>
              <w:adjustRightInd w:val="0"/>
              <w:snapToGrid w:val="0"/>
              <w:jc w:val="center"/>
              <w:rPr>
                <w:rFonts w:ascii="宋体" w:hAnsi="宋体"/>
                <w:szCs w:val="21"/>
              </w:rPr>
            </w:pPr>
            <w:r>
              <w:rPr>
                <w:rFonts w:ascii="宋体" w:hAnsi="宋体" w:hint="eastAsia"/>
                <w:szCs w:val="21"/>
              </w:rPr>
              <w:t>12</w:t>
            </w:r>
          </w:p>
        </w:tc>
      </w:tr>
      <w:tr w:rsidR="00D357DE" w14:paraId="07833BD9" w14:textId="77777777">
        <w:trPr>
          <w:trHeight w:val="760"/>
          <w:jc w:val="center"/>
        </w:trPr>
        <w:tc>
          <w:tcPr>
            <w:tcW w:w="1970" w:type="dxa"/>
            <w:tcBorders>
              <w:bottom w:val="single" w:sz="8" w:space="0" w:color="auto"/>
            </w:tcBorders>
            <w:vAlign w:val="center"/>
          </w:tcPr>
          <w:p w14:paraId="75EACB76" w14:textId="77777777" w:rsidR="00D357DE" w:rsidRDefault="0056473D">
            <w:pPr>
              <w:autoSpaceDE w:val="0"/>
              <w:autoSpaceDN w:val="0"/>
              <w:adjustRightInd w:val="0"/>
              <w:snapToGrid w:val="0"/>
              <w:jc w:val="center"/>
              <w:rPr>
                <w:rFonts w:ascii="Times New Roman" w:hAnsi="Times New Roman"/>
                <w:szCs w:val="21"/>
              </w:rPr>
            </w:pPr>
            <w:r>
              <w:rPr>
                <w:rFonts w:ascii="Times New Roman" w:hAnsi="Times New Roman"/>
                <w:szCs w:val="21"/>
              </w:rPr>
              <w:t>起止时间</w:t>
            </w:r>
          </w:p>
        </w:tc>
        <w:tc>
          <w:tcPr>
            <w:tcW w:w="2958" w:type="dxa"/>
            <w:tcBorders>
              <w:bottom w:val="single" w:sz="8" w:space="0" w:color="auto"/>
            </w:tcBorders>
            <w:vAlign w:val="center"/>
          </w:tcPr>
          <w:p w14:paraId="4B8C5604" w14:textId="77777777" w:rsidR="00D357DE" w:rsidRDefault="0056473D">
            <w:pPr>
              <w:autoSpaceDE w:val="0"/>
              <w:autoSpaceDN w:val="0"/>
              <w:adjustRightInd w:val="0"/>
              <w:snapToGrid w:val="0"/>
              <w:jc w:val="center"/>
              <w:rPr>
                <w:rFonts w:ascii="宋体" w:hAnsi="宋体"/>
                <w:szCs w:val="21"/>
              </w:rPr>
            </w:pPr>
            <w:r>
              <w:rPr>
                <w:rFonts w:ascii="宋体" w:hAnsi="宋体"/>
                <w:szCs w:val="21"/>
              </w:rPr>
              <w:t>起始：201</w:t>
            </w:r>
            <w:r>
              <w:rPr>
                <w:rFonts w:ascii="宋体" w:hAnsi="宋体" w:hint="eastAsia"/>
                <w:szCs w:val="21"/>
              </w:rPr>
              <w:t>9</w:t>
            </w:r>
            <w:r>
              <w:rPr>
                <w:rFonts w:ascii="宋体" w:hAnsi="宋体"/>
                <w:szCs w:val="21"/>
              </w:rPr>
              <w:t>年</w:t>
            </w:r>
            <w:r>
              <w:rPr>
                <w:rFonts w:ascii="宋体" w:hAnsi="宋体" w:hint="eastAsia"/>
                <w:szCs w:val="21"/>
              </w:rPr>
              <w:t>10</w:t>
            </w:r>
            <w:r>
              <w:rPr>
                <w:rFonts w:ascii="宋体" w:hAnsi="宋体"/>
                <w:szCs w:val="21"/>
              </w:rPr>
              <w:t>月</w:t>
            </w:r>
            <w:r>
              <w:rPr>
                <w:rFonts w:ascii="宋体" w:hAnsi="宋体" w:hint="eastAsia"/>
                <w:szCs w:val="21"/>
              </w:rPr>
              <w:t>18</w:t>
            </w:r>
            <w:r>
              <w:rPr>
                <w:rFonts w:ascii="宋体" w:hAnsi="宋体"/>
                <w:szCs w:val="21"/>
              </w:rPr>
              <w:t>日</w:t>
            </w:r>
          </w:p>
        </w:tc>
        <w:tc>
          <w:tcPr>
            <w:tcW w:w="4132" w:type="dxa"/>
            <w:gridSpan w:val="2"/>
            <w:tcBorders>
              <w:bottom w:val="single" w:sz="8" w:space="0" w:color="auto"/>
            </w:tcBorders>
            <w:vAlign w:val="center"/>
          </w:tcPr>
          <w:p w14:paraId="61CCC3DF" w14:textId="77777777" w:rsidR="00D357DE" w:rsidRDefault="0056473D">
            <w:pPr>
              <w:autoSpaceDE w:val="0"/>
              <w:autoSpaceDN w:val="0"/>
              <w:adjustRightInd w:val="0"/>
              <w:snapToGrid w:val="0"/>
              <w:jc w:val="center"/>
              <w:rPr>
                <w:rFonts w:ascii="宋体" w:hAnsi="宋体"/>
                <w:szCs w:val="21"/>
                <w:highlight w:val="yellow"/>
              </w:rPr>
            </w:pPr>
            <w:r>
              <w:rPr>
                <w:rFonts w:ascii="宋体" w:hAnsi="宋体"/>
                <w:szCs w:val="21"/>
              </w:rPr>
              <w:t>完成：202</w:t>
            </w:r>
            <w:r>
              <w:rPr>
                <w:rFonts w:ascii="宋体" w:hAnsi="宋体" w:hint="eastAsia"/>
                <w:szCs w:val="21"/>
              </w:rPr>
              <w:t>1</w:t>
            </w:r>
            <w:r>
              <w:rPr>
                <w:rFonts w:ascii="宋体" w:hAnsi="宋体"/>
                <w:szCs w:val="21"/>
              </w:rPr>
              <w:t>年12月</w:t>
            </w:r>
            <w:r>
              <w:rPr>
                <w:rFonts w:ascii="宋体" w:hAnsi="宋体" w:hint="eastAsia"/>
                <w:szCs w:val="21"/>
              </w:rPr>
              <w:t>20</w:t>
            </w:r>
            <w:r>
              <w:rPr>
                <w:rFonts w:ascii="宋体" w:hAnsi="宋体"/>
                <w:szCs w:val="21"/>
              </w:rPr>
              <w:t>日</w:t>
            </w:r>
          </w:p>
        </w:tc>
      </w:tr>
    </w:tbl>
    <w:p w14:paraId="509BB4A5" w14:textId="77777777" w:rsidR="00D357DE" w:rsidRDefault="00D357DE">
      <w:pPr>
        <w:spacing w:line="240" w:lineRule="exact"/>
        <w:rPr>
          <w:rFonts w:ascii="Times New Roman" w:eastAsia="方正黑体_GBK" w:hAnsi="Times New Roman"/>
          <w:szCs w:val="21"/>
        </w:rPr>
      </w:pPr>
    </w:p>
    <w:p w14:paraId="006DFC5B"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lastRenderedPageBreak/>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357DE" w14:paraId="69FB07A4" w14:textId="77777777">
        <w:tc>
          <w:tcPr>
            <w:tcW w:w="9060" w:type="dxa"/>
            <w:tcBorders>
              <w:top w:val="single" w:sz="8" w:space="0" w:color="auto"/>
              <w:bottom w:val="single" w:sz="8" w:space="0" w:color="auto"/>
            </w:tcBorders>
          </w:tcPr>
          <w:p w14:paraId="1676DD71" w14:textId="77777777" w:rsidR="00D357DE" w:rsidRDefault="0056473D">
            <w:pPr>
              <w:spacing w:line="360" w:lineRule="auto"/>
              <w:ind w:firstLineChars="200" w:firstLine="480"/>
              <w:rPr>
                <w:rFonts w:ascii="仿宋" w:eastAsia="仿宋" w:hAnsi="仿宋"/>
                <w:sz w:val="24"/>
                <w:szCs w:val="32"/>
              </w:rPr>
            </w:pPr>
            <w:r>
              <w:rPr>
                <w:rFonts w:ascii="仿宋" w:eastAsia="仿宋" w:hAnsi="仿宋" w:hint="eastAsia"/>
                <w:sz w:val="24"/>
                <w:szCs w:val="32"/>
              </w:rPr>
              <w:t>城市高架桥快速路工程地处闹市区，交通车流量大，周边环境复杂，全装配式构件吊装作业多采用大型履带吊，占用场地大，对地基承载力要求高，操作不当易发生安全事故，为此开展新型智能架桥机研制，解决城市高架桥全装配式构件吊装难题。</w:t>
            </w:r>
          </w:p>
          <w:p w14:paraId="6919FC3C" w14:textId="77777777" w:rsidR="00D357DE" w:rsidRDefault="0056473D">
            <w:pPr>
              <w:spacing w:line="360" w:lineRule="auto"/>
              <w:ind w:firstLineChars="200" w:firstLine="480"/>
              <w:rPr>
                <w:rFonts w:ascii="仿宋" w:eastAsia="仿宋" w:hAnsi="仿宋"/>
                <w:sz w:val="24"/>
              </w:rPr>
            </w:pPr>
            <w:r>
              <w:rPr>
                <w:rFonts w:ascii="仿宋" w:eastAsia="仿宋" w:hAnsi="仿宋" w:hint="eastAsia"/>
                <w:sz w:val="24"/>
              </w:rPr>
              <w:t>本项目围绕全装配式桥梁施工展开技术研究，主要涉及智能架桥机及其施工技术。形成创新成果如下：</w:t>
            </w:r>
          </w:p>
          <w:p w14:paraId="24EE7A61" w14:textId="77777777" w:rsidR="00D357DE" w:rsidRDefault="0056473D">
            <w:pPr>
              <w:pStyle w:val="24"/>
              <w:spacing w:after="0" w:line="360" w:lineRule="auto"/>
              <w:ind w:leftChars="0" w:left="0" w:firstLineChars="0" w:firstLine="0"/>
              <w:rPr>
                <w:rFonts w:ascii="仿宋" w:eastAsia="仿宋" w:hAnsi="仿宋"/>
                <w:sz w:val="24"/>
              </w:rPr>
            </w:pPr>
            <w:r>
              <w:rPr>
                <w:rFonts w:ascii="仿宋" w:eastAsia="仿宋" w:hAnsi="仿宋" w:hint="eastAsia"/>
                <w:sz w:val="24"/>
              </w:rPr>
              <w:t xml:space="preserve">   </w:t>
            </w:r>
            <w:r>
              <w:rPr>
                <w:rFonts w:ascii="仿宋" w:eastAsia="仿宋" w:hAnsi="仿宋" w:hint="eastAsia"/>
                <w:b/>
                <w:bCs/>
                <w:sz w:val="24"/>
              </w:rPr>
              <w:t xml:space="preserve"> </w:t>
            </w:r>
            <w:r>
              <w:rPr>
                <w:rFonts w:ascii="仿宋" w:eastAsia="仿宋" w:hAnsi="仿宋" w:hint="eastAsia"/>
                <w:sz w:val="24"/>
              </w:rPr>
              <w:t>1.</w:t>
            </w:r>
            <w:r>
              <w:rPr>
                <w:rFonts w:ascii="仿宋" w:eastAsia="仿宋" w:hAnsi="仿宋" w:hint="eastAsia"/>
                <w:b/>
                <w:bCs/>
                <w:sz w:val="24"/>
              </w:rPr>
              <w:t>研制出国内首台墩梁一体化智能架桥机（IABM），</w:t>
            </w:r>
            <w:r>
              <w:rPr>
                <w:rFonts w:ascii="仿宋" w:eastAsia="仿宋" w:hAnsi="仿宋" w:cs="宋体" w:hint="eastAsia"/>
                <w:sz w:val="24"/>
                <w:lang w:bidi="ar"/>
              </w:rPr>
              <w:t>开发出高精度吊装自动化系统和基于BIM可视化的主动安全防护系统，</w:t>
            </w:r>
            <w:r>
              <w:rPr>
                <w:rFonts w:ascii="仿宋" w:eastAsia="仿宋" w:hAnsi="仿宋" w:hint="eastAsia"/>
                <w:sz w:val="24"/>
              </w:rPr>
              <w:t>实现装配式桥梁架设智能化、自动化，安全监控可视化，解决了全预制构件一体化吊装、预制构件空中调节姿态、造桥机安全姿态控制可视化等难题。</w:t>
            </w:r>
          </w:p>
          <w:p w14:paraId="6BD99EAC" w14:textId="77777777" w:rsidR="00D357DE" w:rsidRDefault="0056473D">
            <w:pPr>
              <w:pStyle w:val="24"/>
              <w:spacing w:after="0" w:line="360" w:lineRule="auto"/>
              <w:ind w:leftChars="0" w:left="0" w:firstLine="480"/>
              <w:rPr>
                <w:rFonts w:ascii="仿宋" w:eastAsia="仿宋" w:hAnsi="仿宋"/>
                <w:sz w:val="24"/>
              </w:rPr>
            </w:pPr>
            <w:r>
              <w:rPr>
                <w:rFonts w:ascii="仿宋" w:eastAsia="仿宋" w:hAnsi="仿宋" w:hint="eastAsia"/>
                <w:sz w:val="24"/>
              </w:rPr>
              <w:t>2.</w:t>
            </w:r>
            <w:r>
              <w:rPr>
                <w:rFonts w:ascii="仿宋" w:eastAsia="仿宋" w:hAnsi="仿宋" w:hint="eastAsia"/>
                <w:b/>
                <w:bCs/>
                <w:sz w:val="24"/>
              </w:rPr>
              <w:t>研发出IABM智能装配造桥机架设桥梁施工技术应用</w:t>
            </w:r>
            <w:r>
              <w:rPr>
                <w:rFonts w:ascii="仿宋" w:eastAsia="仿宋" w:hAnsi="仿宋" w:hint="eastAsia"/>
                <w:sz w:val="24"/>
              </w:rPr>
              <w:t>，解决了分片式盖梁接缝与工序间隔时间长、吊装施工对交通环境的影响和上跨既有道路无法连续施工的难题，实现了市政桥梁工程中预制墩柱、盖梁和箱梁一体化架设施工，</w:t>
            </w:r>
            <w:r>
              <w:rPr>
                <w:rFonts w:ascii="仿宋" w:eastAsia="仿宋" w:hAnsi="仿宋" w:hint="eastAsia"/>
                <w:bCs/>
                <w:sz w:val="24"/>
              </w:rPr>
              <w:t>施工效率提升38%。</w:t>
            </w:r>
          </w:p>
          <w:p w14:paraId="16A9189C" w14:textId="77777777" w:rsidR="00D357DE" w:rsidRDefault="0056473D">
            <w:pPr>
              <w:pStyle w:val="24"/>
              <w:spacing w:after="0" w:line="360" w:lineRule="auto"/>
              <w:ind w:leftChars="0" w:left="0" w:firstLineChars="0" w:firstLine="480"/>
              <w:rPr>
                <w:rFonts w:ascii="仿宋" w:eastAsia="仿宋" w:hAnsi="仿宋"/>
                <w:b/>
                <w:bCs/>
                <w:sz w:val="24"/>
              </w:rPr>
            </w:pPr>
            <w:r>
              <w:rPr>
                <w:rFonts w:ascii="仿宋" w:eastAsia="仿宋" w:hAnsi="仿宋" w:hint="eastAsia"/>
                <w:b/>
                <w:bCs/>
                <w:sz w:val="24"/>
              </w:rPr>
              <w:t>3.研发了预制装配式桥梁辅助安装技术，</w:t>
            </w:r>
            <w:r>
              <w:rPr>
                <w:rFonts w:ascii="仿宋" w:eastAsia="仿宋" w:hAnsi="仿宋" w:cs="宋体" w:hint="eastAsia"/>
                <w:color w:val="000000"/>
                <w:sz w:val="24"/>
              </w:rPr>
              <w:t>发明了</w:t>
            </w:r>
            <w:r>
              <w:rPr>
                <w:rFonts w:ascii="仿宋" w:eastAsia="仿宋" w:hAnsi="仿宋" w:hint="eastAsia"/>
                <w:bCs/>
                <w:color w:val="000000"/>
                <w:sz w:val="24"/>
              </w:rPr>
              <w:t>分片式盖梁临时支墩调平装置</w:t>
            </w:r>
            <w:r>
              <w:rPr>
                <w:rFonts w:ascii="仿宋" w:eastAsia="仿宋" w:hAnsi="仿宋" w:cs="宋体" w:hint="eastAsia"/>
                <w:color w:val="000000"/>
                <w:sz w:val="24"/>
              </w:rPr>
              <w:t>等施工装置，解决了</w:t>
            </w:r>
            <w:r>
              <w:rPr>
                <w:rFonts w:ascii="仿宋" w:eastAsia="仿宋" w:hAnsi="仿宋" w:hint="eastAsia"/>
                <w:sz w:val="24"/>
              </w:rPr>
              <w:t>预制桥梁装配式构件安装与连接施工效率低、拼装质量差的难题，施工成本降低22%。</w:t>
            </w:r>
          </w:p>
          <w:p w14:paraId="7021D057" w14:textId="77777777" w:rsidR="00D357DE" w:rsidRDefault="0056473D">
            <w:pPr>
              <w:adjustRightInd w:val="0"/>
              <w:snapToGrid w:val="0"/>
              <w:spacing w:line="360" w:lineRule="auto"/>
              <w:ind w:firstLineChars="200" w:firstLine="480"/>
              <w:rPr>
                <w:rFonts w:ascii="仿宋" w:eastAsia="仿宋" w:hAnsi="仿宋"/>
                <w:sz w:val="24"/>
              </w:rPr>
            </w:pPr>
            <w:r>
              <w:rPr>
                <w:rFonts w:ascii="仿宋" w:eastAsia="仿宋" w:hAnsi="仿宋" w:hint="eastAsia"/>
                <w:sz w:val="24"/>
              </w:rPr>
              <w:t>本项目已成功应用于装配式桥梁工程，产生经济效益8562万元。获国家专利14项、软件著作权2项、省部级工法2项，发表11篇。成果经专家鉴定，总体达到国际先进水平，其中智能化技术达到国际领先水平。被中央电视台、新华社、等媒体报道，累计接待行业观摩交流2000余人次，为装配式桥梁施工提供了新思路，具有广阔的推广应用前景。</w:t>
            </w:r>
          </w:p>
          <w:p w14:paraId="5C42983C" w14:textId="77777777" w:rsidR="00D357DE" w:rsidRDefault="00D357DE">
            <w:pPr>
              <w:autoSpaceDE w:val="0"/>
              <w:autoSpaceDN w:val="0"/>
              <w:adjustRightInd w:val="0"/>
              <w:spacing w:line="570" w:lineRule="exact"/>
              <w:ind w:firstLineChars="200" w:firstLine="420"/>
              <w:rPr>
                <w:rFonts w:ascii="Times New Roman" w:hAnsi="Times New Roman"/>
                <w:szCs w:val="21"/>
              </w:rPr>
            </w:pPr>
          </w:p>
          <w:p w14:paraId="01D70EBE" w14:textId="77777777" w:rsidR="00D357DE" w:rsidRDefault="00D357DE">
            <w:pPr>
              <w:autoSpaceDE w:val="0"/>
              <w:autoSpaceDN w:val="0"/>
              <w:adjustRightInd w:val="0"/>
              <w:spacing w:line="570" w:lineRule="exact"/>
              <w:ind w:firstLineChars="200" w:firstLine="420"/>
              <w:rPr>
                <w:rFonts w:ascii="Times New Roman" w:hAnsi="Times New Roman"/>
                <w:szCs w:val="21"/>
              </w:rPr>
            </w:pPr>
          </w:p>
          <w:p w14:paraId="325D3371" w14:textId="77777777" w:rsidR="00D357DE" w:rsidRDefault="00D357DE">
            <w:pPr>
              <w:autoSpaceDE w:val="0"/>
              <w:autoSpaceDN w:val="0"/>
              <w:adjustRightInd w:val="0"/>
              <w:spacing w:line="570" w:lineRule="exact"/>
              <w:ind w:firstLineChars="200" w:firstLine="420"/>
              <w:rPr>
                <w:rFonts w:ascii="Times New Roman" w:hAnsi="Times New Roman"/>
                <w:szCs w:val="21"/>
              </w:rPr>
            </w:pPr>
          </w:p>
          <w:p w14:paraId="3C8B342B" w14:textId="77777777" w:rsidR="00D357DE" w:rsidRDefault="00D357DE">
            <w:pPr>
              <w:autoSpaceDE w:val="0"/>
              <w:autoSpaceDN w:val="0"/>
              <w:adjustRightInd w:val="0"/>
              <w:spacing w:line="570" w:lineRule="exact"/>
              <w:ind w:firstLineChars="200" w:firstLine="420"/>
              <w:rPr>
                <w:rFonts w:ascii="Times New Roman" w:hAnsi="Times New Roman"/>
                <w:szCs w:val="21"/>
              </w:rPr>
            </w:pPr>
          </w:p>
          <w:p w14:paraId="435D365B" w14:textId="77777777" w:rsidR="00D357DE" w:rsidRDefault="00D357DE">
            <w:pPr>
              <w:autoSpaceDE w:val="0"/>
              <w:autoSpaceDN w:val="0"/>
              <w:adjustRightInd w:val="0"/>
              <w:spacing w:line="570" w:lineRule="exact"/>
              <w:ind w:firstLineChars="200" w:firstLine="420"/>
              <w:rPr>
                <w:rFonts w:ascii="Times New Roman" w:hAnsi="Times New Roman"/>
                <w:szCs w:val="21"/>
              </w:rPr>
            </w:pPr>
          </w:p>
        </w:tc>
      </w:tr>
    </w:tbl>
    <w:p w14:paraId="5E60FC76" w14:textId="77777777" w:rsidR="00D357DE" w:rsidRDefault="0056473D">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357DE" w14:paraId="4065016D" w14:textId="77777777">
        <w:tc>
          <w:tcPr>
            <w:tcW w:w="9060" w:type="dxa"/>
            <w:tcBorders>
              <w:top w:val="single" w:sz="8" w:space="0" w:color="auto"/>
              <w:bottom w:val="single" w:sz="8" w:space="0" w:color="auto"/>
            </w:tcBorders>
          </w:tcPr>
          <w:p w14:paraId="49C22B8F" w14:textId="77777777" w:rsidR="00D357DE" w:rsidRDefault="0056473D">
            <w:pPr>
              <w:spacing w:before="120" w:after="120" w:line="276" w:lineRule="auto"/>
              <w:ind w:firstLineChars="200" w:firstLine="482"/>
              <w:rPr>
                <w:rFonts w:ascii="仿宋" w:eastAsia="仿宋" w:hAnsi="仿宋"/>
                <w:b/>
                <w:bCs/>
                <w:sz w:val="24"/>
                <w:szCs w:val="24"/>
              </w:rPr>
            </w:pPr>
            <w:r>
              <w:rPr>
                <w:rFonts w:ascii="仿宋" w:eastAsia="仿宋" w:hAnsi="仿宋" w:hint="eastAsia"/>
                <w:b/>
                <w:bCs/>
                <w:sz w:val="24"/>
                <w:szCs w:val="24"/>
              </w:rPr>
              <w:t>关键技术一：墩梁一体化智能架桥机（IABM）</w:t>
            </w:r>
          </w:p>
          <w:p w14:paraId="390DEDFB"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1、技术背景</w:t>
            </w:r>
          </w:p>
          <w:p w14:paraId="666F98A3"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传统架桥机的使用过程中存在诸多限制，例如不能架设立柱、盖梁，架设过程中自由度调节有限；不能进行自动化调平、搬转和吊装，需要借助人工操作的传统方式；对超载、超高、倾覆、碰撞等危险工况的主动安全防护能力不足；缺少智能化数据监控系统，对设备各结构的位置、状态的实时监控不足。</w:t>
            </w:r>
          </w:p>
          <w:p w14:paraId="623F98FA"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2、技术创新</w:t>
            </w:r>
          </w:p>
          <w:p w14:paraId="3CDCA103"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（1）研制IABM智能装配造桥机</w:t>
            </w:r>
          </w:p>
          <w:p w14:paraId="7719C308"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研制了蜂窝式主梁结构、可伸缩落地式支腿结构、分片式盖梁结构等装置，开发了高精度自动化吊装控制系统和基于BIM可视化的主动安全控制技术，该机实现了全预制构件吊装作业，自动化吊装、主动安全防护等功能。通过研制IABM智能装配造桥机，实现了市政桥梁工程中预制墩柱、盖梁和箱梁一体化架设施工，解决了传统式吊装施工对城市交通环境的影响和上跨既有道路无法连续施工的难题。</w:t>
            </w:r>
          </w:p>
          <w:p w14:paraId="325C0D08" w14:textId="77777777" w:rsidR="00D357DE" w:rsidRDefault="0056473D">
            <w:pPr>
              <w:adjustRightInd w:val="0"/>
              <w:snapToGrid w:val="0"/>
              <w:spacing w:before="120" w:after="120" w:line="276" w:lineRule="auto"/>
              <w:ind w:firstLineChars="200" w:firstLine="480"/>
              <w:rPr>
                <w:rFonts w:ascii="仿宋" w:eastAsia="仿宋" w:hAnsi="仿宋"/>
                <w:sz w:val="24"/>
                <w:szCs w:val="24"/>
                <w:lang w:bidi="ar"/>
              </w:rPr>
            </w:pPr>
            <w:r>
              <w:rPr>
                <w:rFonts w:ascii="仿宋" w:eastAsia="仿宋" w:hAnsi="仿宋" w:hint="eastAsia"/>
                <w:sz w:val="24"/>
                <w:szCs w:val="24"/>
              </w:rPr>
              <w:t>1）</w:t>
            </w:r>
            <w:r>
              <w:rPr>
                <w:rFonts w:ascii="仿宋" w:eastAsia="仿宋" w:hAnsi="仿宋" w:hint="eastAsia"/>
                <w:sz w:val="24"/>
                <w:szCs w:val="24"/>
                <w:lang w:bidi="ar"/>
              </w:rPr>
              <w:t>架桥机主梁采用双梁组合，由联系框架等结构连接。主梁主体钢材采用Q355B，双主梁单边由9节组成，包括导梁2节（每节10m)，标准节7节(每节5段共10m)。主梁为蜂窝式主梁结构形式，标准节采用“A”字断面,每节长 10m，销轴连接;导梁采用“A”字型变截面设计，销轴连接组装，结构重量轻。主梁起拱 80mm，具体结构形式如图1所示。</w:t>
            </w:r>
          </w:p>
          <w:p w14:paraId="106CC0F4" w14:textId="77777777" w:rsidR="00D357DE" w:rsidRDefault="0056473D">
            <w:pPr>
              <w:pStyle w:val="24"/>
              <w:spacing w:before="120" w:line="276" w:lineRule="auto"/>
              <w:ind w:leftChars="0" w:left="0" w:firstLineChars="0" w:firstLine="0"/>
              <w:jc w:val="center"/>
              <w:rPr>
                <w:rFonts w:ascii="仿宋" w:eastAsia="仿宋" w:hAnsi="仿宋"/>
                <w:sz w:val="24"/>
                <w:lang w:bidi="ar"/>
              </w:rPr>
            </w:pPr>
            <w:r>
              <w:rPr>
                <w:rFonts w:ascii="仿宋" w:eastAsia="仿宋" w:hAnsi="仿宋"/>
                <w:noProof/>
                <w:sz w:val="24"/>
              </w:rPr>
              <w:drawing>
                <wp:inline distT="0" distB="0" distL="0" distR="0" wp14:anchorId="5569478A" wp14:editId="42EA5046">
                  <wp:extent cx="2673350" cy="16560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9"/>
                          <a:stretch>
                            <a:fillRect/>
                          </a:stretch>
                        </pic:blipFill>
                        <pic:spPr>
                          <a:xfrm>
                            <a:off x="0" y="0"/>
                            <a:ext cx="2737900" cy="1696602"/>
                          </a:xfrm>
                          <a:prstGeom prst="rect">
                            <a:avLst/>
                          </a:prstGeom>
                        </pic:spPr>
                      </pic:pic>
                    </a:graphicData>
                  </a:graphic>
                </wp:inline>
              </w:drawing>
            </w:r>
          </w:p>
          <w:p w14:paraId="37330A56"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图1 蜂窝式主梁结构示意图</w:t>
            </w:r>
          </w:p>
          <w:p w14:paraId="3C2059D6"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2）分片式盖梁吊具通过一根横向调节油缸和两根纵向调节油缸，可实现纵横向两个自由度调节，此适用于重心偏差较小的场合；在横桥向预留±300mm吊具调整范围，适用于重心偏差较大的场合。该吊具设有旋转机构，可在吊起盖梁之后进行90°方向旋转，适用于该结构不对称的分片式盖梁吊装作业，详见图2。</w:t>
            </w:r>
          </w:p>
          <w:p w14:paraId="4023435B" w14:textId="77777777" w:rsidR="00D357DE" w:rsidRDefault="0056473D">
            <w:pPr>
              <w:adjustRightInd w:val="0"/>
              <w:snapToGrid w:val="0"/>
              <w:spacing w:before="120" w:after="120" w:line="276" w:lineRule="auto"/>
              <w:jc w:val="center"/>
              <w:rPr>
                <w:rFonts w:ascii="仿宋" w:eastAsia="仿宋" w:hAnsi="仿宋"/>
                <w:sz w:val="24"/>
                <w:szCs w:val="24"/>
              </w:rPr>
            </w:pPr>
            <w:r>
              <w:rPr>
                <w:rFonts w:ascii="仿宋" w:eastAsia="仿宋" w:hAnsi="仿宋"/>
                <w:noProof/>
                <w:sz w:val="24"/>
                <w:szCs w:val="24"/>
              </w:rPr>
              <w:drawing>
                <wp:inline distT="0" distB="0" distL="0" distR="0" wp14:anchorId="321670C9" wp14:editId="21F1A351">
                  <wp:extent cx="3276600" cy="15684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329517" cy="1593636"/>
                          </a:xfrm>
                          <a:prstGeom prst="rect">
                            <a:avLst/>
                          </a:prstGeom>
                          <a:noFill/>
                          <a:ln>
                            <a:noFill/>
                          </a:ln>
                        </pic:spPr>
                      </pic:pic>
                    </a:graphicData>
                  </a:graphic>
                </wp:inline>
              </w:drawing>
            </w:r>
          </w:p>
          <w:p w14:paraId="23DBC105" w14:textId="77777777" w:rsidR="00D357DE" w:rsidRDefault="0056473D">
            <w:pPr>
              <w:pStyle w:val="24"/>
              <w:spacing w:before="120" w:line="276" w:lineRule="auto"/>
              <w:ind w:leftChars="0" w:left="0" w:firstLineChars="0" w:firstLine="0"/>
              <w:jc w:val="center"/>
              <w:rPr>
                <w:rFonts w:ascii="仿宋" w:eastAsia="仿宋" w:hAnsi="仿宋" w:cs="宋体"/>
                <w:sz w:val="24"/>
              </w:rPr>
            </w:pPr>
            <w:r>
              <w:rPr>
                <w:rFonts w:ascii="仿宋" w:eastAsia="仿宋" w:hAnsi="仿宋" w:hint="eastAsia"/>
                <w:sz w:val="24"/>
              </w:rPr>
              <w:t>图2  吊具主侧视图</w:t>
            </w:r>
            <w:r>
              <w:rPr>
                <w:rFonts w:ascii="仿宋" w:eastAsia="仿宋" w:hAnsi="仿宋" w:cs="宋体"/>
                <w:sz w:val="24"/>
              </w:rPr>
              <w:t xml:space="preserve"> </w:t>
            </w:r>
          </w:p>
          <w:p w14:paraId="408890D1" w14:textId="77777777" w:rsidR="00D357DE" w:rsidRDefault="0056473D">
            <w:pPr>
              <w:pStyle w:val="05-"/>
              <w:spacing w:before="156" w:after="156" w:line="276" w:lineRule="auto"/>
              <w:rPr>
                <w:rFonts w:ascii="仿宋" w:eastAsia="仿宋" w:hAnsi="仿宋" w:cs="Calibri"/>
                <w:kern w:val="2"/>
                <w:szCs w:val="24"/>
              </w:rPr>
            </w:pPr>
            <w:r>
              <w:rPr>
                <w:rFonts w:ascii="仿宋" w:eastAsia="仿宋" w:hAnsi="仿宋" w:cs="Calibri" w:hint="eastAsia"/>
                <w:kern w:val="2"/>
                <w:szCs w:val="24"/>
              </w:rPr>
              <w:t>通过在横向加装一根HSGK220-400的液压油缸，当吊具出现偏差时，可进行横向调节±200mm；在纵向两端各加装一根HSGK220-300的液压油缸，当吊具纵向出现偏差时，可进行纵向调节±150mm。另在吊具与动滑轮组连接处安装一台旋转机构，电机采用727M-121.96-0.8KW，可以实现吊具在平面内0-90°旋转，便于运输车到场不做过多角度调整即刻吊装作业，也便于盖梁从运送方向转变90°后的横向安装方向。</w:t>
            </w:r>
          </w:p>
          <w:p w14:paraId="52287E03"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3）落地式前支腿由托架、内、外套管、联系横梁、横移轮箱总成、横移轨道、斜撑、固定装置、夹轨器、液压油缸及销轴等组成，总重约35t，见图3。前支腿是架桥机的重要前端支撑。利用液压油缸和内外套管可实现支腿的0-3</w:t>
            </w:r>
            <w:r>
              <w:rPr>
                <w:rFonts w:ascii="仿宋" w:eastAsia="仿宋" w:hAnsi="仿宋"/>
                <w:sz w:val="24"/>
                <w:szCs w:val="24"/>
              </w:rPr>
              <w:t>m</w:t>
            </w:r>
            <w:r>
              <w:rPr>
                <w:rFonts w:ascii="仿宋" w:eastAsia="仿宋" w:hAnsi="仿宋" w:hint="eastAsia"/>
                <w:sz w:val="24"/>
                <w:szCs w:val="24"/>
              </w:rPr>
              <w:t>伸缩升降。</w:t>
            </w:r>
          </w:p>
          <w:p w14:paraId="76771BFE"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noProof/>
                <w:sz w:val="24"/>
              </w:rPr>
              <w:drawing>
                <wp:inline distT="0" distB="0" distL="0" distR="0" wp14:anchorId="4E131B2A" wp14:editId="4E05F1B3">
                  <wp:extent cx="2755900" cy="2301875"/>
                  <wp:effectExtent l="0" t="0" r="635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83232" cy="2324832"/>
                          </a:xfrm>
                          <a:prstGeom prst="rect">
                            <a:avLst/>
                          </a:prstGeom>
                          <a:noFill/>
                          <a:ln>
                            <a:noFill/>
                          </a:ln>
                        </pic:spPr>
                      </pic:pic>
                    </a:graphicData>
                  </a:graphic>
                </wp:inline>
              </w:drawing>
            </w:r>
          </w:p>
          <w:p w14:paraId="5279D67C"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图3</w:t>
            </w:r>
            <w:r>
              <w:rPr>
                <w:rFonts w:ascii="仿宋" w:eastAsia="仿宋" w:hAnsi="仿宋"/>
                <w:sz w:val="24"/>
              </w:rPr>
              <w:t xml:space="preserve"> </w:t>
            </w:r>
            <w:r>
              <w:rPr>
                <w:rFonts w:ascii="仿宋" w:eastAsia="仿宋" w:hAnsi="仿宋" w:hint="eastAsia"/>
                <w:sz w:val="24"/>
              </w:rPr>
              <w:t>落地式前支腿结构示意图</w:t>
            </w:r>
          </w:p>
          <w:p w14:paraId="27262C97" w14:textId="77777777" w:rsidR="00D357DE" w:rsidRDefault="0056473D">
            <w:pPr>
              <w:spacing w:before="120" w:after="120" w:line="276" w:lineRule="auto"/>
              <w:ind w:firstLineChars="200" w:firstLine="480"/>
              <w:jc w:val="left"/>
              <w:rPr>
                <w:rFonts w:ascii="仿宋" w:eastAsia="仿宋" w:hAnsi="仿宋"/>
                <w:sz w:val="24"/>
                <w:szCs w:val="24"/>
              </w:rPr>
            </w:pPr>
            <w:r>
              <w:rPr>
                <w:rFonts w:ascii="仿宋" w:eastAsia="仿宋" w:hAnsi="仿宋" w:hint="eastAsia"/>
                <w:sz w:val="24"/>
                <w:szCs w:val="24"/>
              </w:rPr>
              <w:t>4）IABM智能装配造桥机搭载了自动化吊装控制系统，采用RTK定位技术，利用全站仪读取预制墩柱、盖梁和箱梁起始吊装点坐标位置、落放终点坐标位置和造桥机首尾两端点的坐标值，将参数输入到设备交互界面，根据已设定好的计算方法，将吊装构件的坐标位置置入到造桥机的控制坐标系中，坐标值转化为前后左右移动指令，再进行信号输出给执行机构，按照先起升再前进最后横移的顺序进行预制墩柱、预制分片式盖梁和预制箱梁的吊装作业。基于物联网的数字化控制系统，研发出预制构件吊装工序自动化控制技术，实现了桥梁装配式构件关键吊装工序的自动化。</w:t>
            </w:r>
          </w:p>
          <w:p w14:paraId="7E8952A7"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5）基于BIM可视化的主动安全控制技术，实质是指在程序算法上，设置检测信号优先级，将信号分为预警和报警状态两种，预警是声光报警提示驾驶员；对于报警信号，设备识别后自主停机，系统进入主动安全控制，不得再继续向风险较大的方向行进，系统允许进行反向操作以降低目前安全风险。主动安全控制实现防超载起升、防超高起升、防超限行走、横移防倾覆、边梁防倾覆、支腿插销防护、天车防撞保护、支腿防撞保护、过孔防倾覆9大功能。例如，横移防倾覆控制，在2号支腿和3号支腿横梁上安装水平传感器，检测横向水平度，当大于预警值时，系统给出报警提示，避免横移运行时失衡。再例如，支腿穿销防护控制，通过在支腿伸缩套的销轴孔处，安装接近开关，当检测到销轴未穿到位时，设备在接受到起升指令时报警提示。</w:t>
            </w:r>
          </w:p>
          <w:p w14:paraId="7534BA8A"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检测单元包括应力检测单元、倾角传感器、行程编码器、起升编码器、十字限位开关、红外测距仪、风力传感器、起升荷载限制器、销轴传感器、旁压传感器、接近开关等检测装置，检测单元将信号传输给控制器单元，数据经过加工分析传给数据可视化单元以及执行机构，见图4。</w:t>
            </w:r>
          </w:p>
          <w:p w14:paraId="02E5334D" w14:textId="77777777" w:rsidR="00D357DE" w:rsidRDefault="0056473D">
            <w:pPr>
              <w:adjustRightInd w:val="0"/>
              <w:snapToGrid w:val="0"/>
              <w:spacing w:before="120" w:after="120" w:line="276" w:lineRule="auto"/>
              <w:ind w:firstLineChars="200" w:firstLine="480"/>
              <w:jc w:val="center"/>
              <w:rPr>
                <w:rFonts w:ascii="仿宋" w:eastAsia="仿宋" w:hAnsi="仿宋"/>
                <w:sz w:val="24"/>
                <w:szCs w:val="24"/>
              </w:rPr>
            </w:pP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"C:\\Users\\15089\\Documents\\WeChat Files\\liuchangquan2011\\FileStorage\\MsgAttach\\e57e4add399938b2639a0bddcd5fa456\\ADMINI~1\\AppData\\Local\\Temp\\ksohtml4596\\wps18.jpg"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"C:\\Users\\15089\\Documents\\WeChat Files\\liuchangquan2011\\FileStorage\\MsgAttach\\e57e4add399938b2639a0bddcd5fa456\\ADMINI~1\\AppData\\Local\\Temp\\ksohtml4596\\wps18.jpg"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"C:\\Users\\15089\\Documents\\WeChat Files\\liuchangquan2011\\FileStorage\\MsgAttach\\e57e4add399938b2639a0bddcd5fa456\\ADMINI~1\\AppData\\Local\\Temp\\ksohtml4596\\wps18.jpg"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"E:\\【机关日常办公资料】\\【科技与设计管理部】\\【科技工作汇总】\\2022年度科技工作\\02科技奖\\Documents\\WeChat Files\\liuchangquan2011\\FileStorage\\MsgAttach\\e57e4add399938b2639a0bddcd5fa456\\ADMINI~1\\AppData\\Local\\Temp\\ksohtml4596\\wps18.jpg"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"F:\\【机关日常办公资料】\\【科技与设计管理部】\\【科技工作汇总】\\2022年度科技工作\\02科技奖\\Documents\\WeChat Files\\liuchangquan2011\\FileStorage\\MsgAttach\\e57e4add399938b2639a0bddcd5fa456\\ADMINI~1\\AppData\\Local\\Temp\\ksohtml4596\\wps18.jpg"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"C:\\Users\\ADMINI~1\\AppData\\Local\\Temp\\ksohtml4596\\wps18.jpg" \* MERGEFORMATINET </w:instrText>
            </w:r>
            <w:r>
              <w:rPr>
                <w:rFonts w:ascii="仿宋" w:eastAsia="仿宋" w:hAnsi="仿宋"/>
                <w:sz w:val="24"/>
                <w:szCs w:val="24"/>
              </w:rPr>
              <w:fldChar w:fldCharType="separate"/>
            </w:r>
            <w:r>
              <w:rPr>
                <w:rFonts w:ascii="仿宋" w:eastAsia="仿宋" w:hAnsi="仿宋"/>
                <w:sz w:val="24"/>
                <w:szCs w:val="24"/>
              </w:rPr>
              <w:fldChar w:fldCharType="begin"/>
            </w:r>
            <w:r>
              <w:rPr>
                <w:rFonts w:ascii="仿宋" w:eastAsia="仿宋" w:hAnsi="仿宋"/>
                <w:sz w:val="24"/>
                <w:szCs w:val="24"/>
              </w:rPr>
              <w:instrText xml:space="preserve"> INCLUDEPICTURE  "C:\\Users\\Dell\\ADMINI~1\\AppData\\Local\\Temp\\ksohtml4596\\wps18.jpg" \* MERGEFORMATINET </w:instrText>
            </w:r>
            <w:r>
              <w:rPr>
                <w:rFonts w:ascii="仿宋" w:eastAsia="仿宋" w:hAnsi="仿宋"/>
                <w:sz w:val="24"/>
                <w:szCs w:val="24"/>
              </w:rPr>
              <w:fldChar w:fldCharType="separate"/>
            </w:r>
            <w:r w:rsidR="00F65C76">
              <w:rPr>
                <w:rFonts w:ascii="仿宋" w:eastAsia="仿宋" w:hAnsi="仿宋"/>
                <w:sz w:val="24"/>
                <w:szCs w:val="24"/>
              </w:rPr>
              <w:fldChar w:fldCharType="begin"/>
            </w:r>
            <w:r w:rsidR="00F65C76">
              <w:rPr>
                <w:rFonts w:ascii="仿宋" w:eastAsia="仿宋" w:hAnsi="仿宋"/>
                <w:sz w:val="24"/>
                <w:szCs w:val="24"/>
              </w:rPr>
              <w:instrText xml:space="preserve"> </w:instrText>
            </w:r>
            <w:r w:rsidR="00F65C76">
              <w:rPr>
                <w:rFonts w:ascii="仿宋" w:eastAsia="仿宋" w:hAnsi="仿宋"/>
                <w:sz w:val="24"/>
                <w:szCs w:val="24"/>
              </w:rPr>
              <w:instrText>INCLUDEPICTURE  "C:\\Users\\Dell\\ADMINI~1\\AppData\\Local\\Temp\\ksohtml4596\\wps18.jpg" \* MERGEFORMATINET</w:instrText>
            </w:r>
            <w:r w:rsidR="00F65C76">
              <w:rPr>
                <w:rFonts w:ascii="仿宋" w:eastAsia="仿宋" w:hAnsi="仿宋"/>
                <w:sz w:val="24"/>
                <w:szCs w:val="24"/>
              </w:rPr>
              <w:instrText xml:space="preserve"> </w:instrText>
            </w:r>
            <w:r w:rsidR="00F65C76">
              <w:rPr>
                <w:rFonts w:ascii="仿宋" w:eastAsia="仿宋" w:hAnsi="仿宋"/>
                <w:sz w:val="24"/>
                <w:szCs w:val="24"/>
              </w:rPr>
              <w:fldChar w:fldCharType="separate"/>
            </w:r>
            <w:r w:rsidR="00F95132">
              <w:rPr>
                <w:rFonts w:ascii="仿宋" w:eastAsia="仿宋" w:hAnsi="仿宋"/>
                <w:sz w:val="24"/>
                <w:szCs w:val="24"/>
              </w:rPr>
              <w:pict w14:anchorId="551638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7pt;height:148.6pt">
                  <v:imagedata r:id="rId12" r:href="rId13"/>
                </v:shape>
              </w:pict>
            </w:r>
            <w:r w:rsidR="00F65C76">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r>
              <w:rPr>
                <w:rFonts w:ascii="仿宋" w:eastAsia="仿宋" w:hAnsi="仿宋"/>
                <w:sz w:val="24"/>
                <w:szCs w:val="24"/>
              </w:rPr>
              <w:fldChar w:fldCharType="end"/>
            </w:r>
          </w:p>
          <w:p w14:paraId="2DEDCB7E"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图4  应力检测-主动安全控制闭环原理示意图</w:t>
            </w:r>
          </w:p>
          <w:p w14:paraId="16A4754C" w14:textId="77777777" w:rsidR="00D357DE" w:rsidRDefault="0056473D">
            <w:pPr>
              <w:spacing w:before="120" w:after="120" w:line="276" w:lineRule="auto"/>
              <w:ind w:firstLineChars="200" w:firstLine="480"/>
              <w:jc w:val="left"/>
              <w:rPr>
                <w:rFonts w:ascii="仿宋" w:eastAsia="仿宋" w:hAnsi="仿宋"/>
                <w:sz w:val="24"/>
                <w:szCs w:val="24"/>
              </w:rPr>
            </w:pPr>
            <w:r>
              <w:rPr>
                <w:rFonts w:ascii="仿宋" w:eastAsia="仿宋" w:hAnsi="仿宋" w:hint="eastAsia"/>
                <w:sz w:val="24"/>
                <w:szCs w:val="24"/>
              </w:rPr>
              <w:t>BIM动态模型显现，主要是借助远程4G信号传输将各数据信息传递给网络云后台，云后台已完成数据库搭建与分类，将各站传输后的信息自动归入到各自显现单元中，借助BIM轻量化引擎技术，将事先搭建好的BIM模型，在终端后台中进行显现，设定执行动作，根据数据反馈的数值，模型动作每100ms刷新一次，将模型变换实时随着现场数据进行变化。研发出三维智能化模型主动安全控制技术，解决了造桥机安全姿态控制可视化的难题。</w:t>
            </w:r>
          </w:p>
          <w:p w14:paraId="3E34AAE4"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3、实施效果</w:t>
            </w:r>
          </w:p>
          <w:p w14:paraId="058CD535" w14:textId="77777777" w:rsidR="00D357DE" w:rsidRDefault="0056473D">
            <w:pPr>
              <w:spacing w:before="120" w:after="120" w:line="276" w:lineRule="auto"/>
              <w:ind w:firstLineChars="200" w:firstLine="480"/>
              <w:rPr>
                <w:rFonts w:ascii="仿宋" w:eastAsia="仿宋" w:hAnsi="仿宋"/>
                <w:bCs/>
                <w:sz w:val="24"/>
                <w:szCs w:val="24"/>
              </w:rPr>
            </w:pPr>
            <w:r>
              <w:rPr>
                <w:rFonts w:ascii="仿宋" w:eastAsia="仿宋" w:hAnsi="仿宋" w:hint="eastAsia"/>
                <w:bCs/>
                <w:sz w:val="24"/>
                <w:szCs w:val="24"/>
              </w:rPr>
              <w:t>本工程在施工期间，利用该技术顺利的完成了预制墩柱、预制分片式盖梁与预制箱梁的一体化吊装施工，有效作业周期可达到3.5天/跨。施工吊装自动化作业，实现现场一键启动吊装，无需人工干预，相比人工指挥操作，施工效率提升38%。主动安全控制系统保障吊装过程安全可靠，遇报警信号自动停止，检查无误后再复位继续吊装，管理人员可远程端查看装备运行状态，轻松一点即可查看装备全方位无死角的运行信息，确保了预制构件吊装质量良好，施工成本降低22%，每公里施工时间节省40天，受到建设单位和监理单位的一直好评。</w:t>
            </w:r>
          </w:p>
          <w:p w14:paraId="06DC06B5" w14:textId="77777777" w:rsidR="00D357DE" w:rsidRDefault="0056473D">
            <w:pPr>
              <w:spacing w:before="120" w:after="120" w:line="276" w:lineRule="auto"/>
              <w:ind w:firstLineChars="200" w:firstLine="482"/>
              <w:rPr>
                <w:rFonts w:ascii="仿宋" w:eastAsia="仿宋" w:hAnsi="仿宋"/>
                <w:b/>
                <w:bCs/>
                <w:sz w:val="24"/>
                <w:szCs w:val="24"/>
              </w:rPr>
            </w:pPr>
            <w:r>
              <w:rPr>
                <w:rFonts w:ascii="仿宋" w:eastAsia="仿宋" w:hAnsi="仿宋" w:hint="eastAsia"/>
                <w:b/>
                <w:bCs/>
                <w:sz w:val="24"/>
                <w:szCs w:val="24"/>
              </w:rPr>
              <w:t>关键技术二：IABM智能装配造桥机架设桥梁施工技术</w:t>
            </w:r>
          </w:p>
          <w:p w14:paraId="41FA06ED" w14:textId="77777777" w:rsidR="00D357DE" w:rsidRDefault="0056473D">
            <w:pPr>
              <w:pStyle w:val="05-"/>
              <w:spacing w:line="276" w:lineRule="auto"/>
              <w:rPr>
                <w:rFonts w:ascii="仿宋" w:eastAsia="仿宋" w:hAnsi="仿宋"/>
                <w:kern w:val="2"/>
                <w:szCs w:val="24"/>
              </w:rPr>
            </w:pPr>
            <w:r>
              <w:rPr>
                <w:rFonts w:ascii="仿宋" w:eastAsia="仿宋" w:hAnsi="仿宋" w:hint="eastAsia"/>
                <w:kern w:val="2"/>
                <w:szCs w:val="24"/>
              </w:rPr>
              <w:t>1、技术背景</w:t>
            </w:r>
          </w:p>
          <w:p w14:paraId="2FE87C47"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预制装配式桥梁施工是一种无需现浇施工，仅通过场内预制构件，出厂运输吊装作业即可完成桥梁的施工，该工程将改变传统现浇施工中占地时间长、造成环境污染大、对周边环境产生较大影响，节省建材，提高施工进度。但该预制墩柱盖梁和箱梁的吊装作业，需要多台履带吊配合完成，其占地面积大、影响既有交通、多机交叉作业安全风险高等问题。</w:t>
            </w:r>
          </w:p>
          <w:p w14:paraId="04F482E4" w14:textId="77777777" w:rsidR="00D357DE" w:rsidRDefault="0056473D">
            <w:pPr>
              <w:pStyle w:val="24"/>
              <w:spacing w:before="120" w:line="276" w:lineRule="auto"/>
              <w:ind w:leftChars="0" w:left="0" w:firstLineChars="0" w:firstLine="0"/>
              <w:rPr>
                <w:rFonts w:ascii="仿宋" w:eastAsia="仿宋" w:hAnsi="仿宋"/>
                <w:sz w:val="24"/>
              </w:rPr>
            </w:pPr>
            <w:r>
              <w:rPr>
                <w:rFonts w:ascii="仿宋" w:eastAsia="仿宋" w:hAnsi="仿宋" w:hint="eastAsia"/>
                <w:sz w:val="24"/>
              </w:rPr>
              <w:t xml:space="preserve">    2、创新技术</w:t>
            </w:r>
          </w:p>
          <w:p w14:paraId="334E292A" w14:textId="77777777" w:rsidR="00D357DE" w:rsidRDefault="0056473D">
            <w:pPr>
              <w:spacing w:before="120" w:after="120" w:line="276" w:lineRule="auto"/>
              <w:ind w:firstLineChars="200" w:firstLine="480"/>
              <w:jc w:val="left"/>
              <w:rPr>
                <w:rFonts w:ascii="仿宋" w:eastAsia="仿宋" w:hAnsi="仿宋" w:cs="Calibri"/>
                <w:sz w:val="24"/>
                <w:szCs w:val="24"/>
              </w:rPr>
            </w:pPr>
            <w:r>
              <w:rPr>
                <w:rFonts w:ascii="仿宋" w:eastAsia="仿宋" w:hAnsi="仿宋" w:hint="eastAsia"/>
                <w:sz w:val="24"/>
                <w:szCs w:val="24"/>
              </w:rPr>
              <w:t>1）分片式盖梁工况下的一体化架设施工技术</w:t>
            </w:r>
          </w:p>
          <w:p w14:paraId="588DFCE9"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盖梁注浆等强后，利用在盖梁和承台上已事先预埋的精轧螺纹钢，起到过孔作业临时锚固点位，再通过造桥机支腿底部装置与精轧螺纹钢临时锚固以作防倾覆措施，前后天车随着过孔作业流程按要求进行纵向移动，起到悬臂调衡的作用，通过整机自平衡和临时锚固支撑体系，完成在未架箱梁的情况下进行整机过孔至下一跨，重复上述工作，同步对已安装完成的分片式盖梁进行湿接；直至造桥机将本线路墩柱盖梁安装后，调头反向架设箱梁。由此总结出造桥续一体化架设施工技术，可实现空跨过孔、跳孔安装作业，解决了因灌浆料等强时间长、施工效率低的问题。</w:t>
            </w:r>
          </w:p>
          <w:p w14:paraId="5A2C4984"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墩柱盖梁架设过孔工况均需牢固锚固，单个预埋钢筋能提供35吨锚固力，锚固见下图所示</w:t>
            </w:r>
          </w:p>
          <w:p w14:paraId="700D22BE"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（1）1号支腿锚固，见图5。</w:t>
            </w:r>
          </w:p>
          <w:p w14:paraId="42FAD267" w14:textId="77777777" w:rsidR="00D357DE" w:rsidRDefault="00D357DE">
            <w:pPr>
              <w:pStyle w:val="24"/>
              <w:spacing w:before="120" w:line="276" w:lineRule="auto"/>
              <w:ind w:firstLine="480"/>
              <w:rPr>
                <w:rFonts w:ascii="仿宋" w:eastAsia="仿宋" w:hAnsi="仿宋"/>
                <w:sz w:val="24"/>
              </w:rPr>
            </w:pPr>
          </w:p>
          <w:p w14:paraId="2B668B2B" w14:textId="77777777" w:rsidR="00D357DE" w:rsidRDefault="0056473D">
            <w:pPr>
              <w:adjustRightInd w:val="0"/>
              <w:snapToGrid w:val="0"/>
              <w:spacing w:before="120" w:after="120" w:line="276" w:lineRule="auto"/>
              <w:jc w:val="center"/>
              <w:rPr>
                <w:rFonts w:ascii="仿宋" w:eastAsia="仿宋" w:hAnsi="仿宋"/>
                <w:sz w:val="24"/>
                <w:szCs w:val="24"/>
              </w:rPr>
            </w:pPr>
            <w:r>
              <w:rPr>
                <w:rFonts w:ascii="仿宋" w:eastAsia="仿宋" w:hAnsi="仿宋"/>
                <w:noProof/>
                <w:sz w:val="24"/>
                <w:szCs w:val="24"/>
              </w:rPr>
              <w:drawing>
                <wp:inline distT="0" distB="0" distL="0" distR="0" wp14:anchorId="50916D00" wp14:editId="760F8199">
                  <wp:extent cx="2749550" cy="21399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74327" cy="2159281"/>
                          </a:xfrm>
                          <a:prstGeom prst="rect">
                            <a:avLst/>
                          </a:prstGeom>
                          <a:noFill/>
                          <a:ln>
                            <a:noFill/>
                          </a:ln>
                        </pic:spPr>
                      </pic:pic>
                    </a:graphicData>
                  </a:graphic>
                </wp:inline>
              </w:drawing>
            </w:r>
          </w:p>
          <w:p w14:paraId="17F5AA9E"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图5</w:t>
            </w:r>
            <w:r>
              <w:rPr>
                <w:rFonts w:ascii="仿宋" w:eastAsia="仿宋" w:hAnsi="仿宋"/>
                <w:sz w:val="24"/>
              </w:rPr>
              <w:t xml:space="preserve">  </w:t>
            </w:r>
            <w:r>
              <w:rPr>
                <w:rFonts w:ascii="仿宋" w:eastAsia="仿宋" w:hAnsi="仿宋" w:hint="eastAsia"/>
                <w:sz w:val="24"/>
              </w:rPr>
              <w:t>1号支腿锚固示意</w:t>
            </w:r>
          </w:p>
          <w:p w14:paraId="469F3981"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（2）2号支腿锚固，见图6。</w:t>
            </w:r>
          </w:p>
          <w:p w14:paraId="656DD5FD" w14:textId="77777777" w:rsidR="00D357DE" w:rsidRDefault="0056473D">
            <w:pPr>
              <w:adjustRightInd w:val="0"/>
              <w:snapToGrid w:val="0"/>
              <w:spacing w:before="120" w:after="120" w:line="276" w:lineRule="auto"/>
              <w:jc w:val="center"/>
              <w:rPr>
                <w:rFonts w:ascii="仿宋" w:eastAsia="仿宋" w:hAnsi="仿宋"/>
                <w:sz w:val="24"/>
                <w:szCs w:val="24"/>
              </w:rPr>
            </w:pPr>
            <w:r>
              <w:rPr>
                <w:rFonts w:ascii="仿宋" w:eastAsia="仿宋" w:hAnsi="仿宋"/>
                <w:noProof/>
                <w:sz w:val="24"/>
                <w:szCs w:val="24"/>
              </w:rPr>
              <w:drawing>
                <wp:inline distT="0" distB="0" distL="0" distR="0" wp14:anchorId="4BEBBA4D" wp14:editId="2D56EF38">
                  <wp:extent cx="3041650" cy="1334135"/>
                  <wp:effectExtent l="0" t="0" r="635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70985" cy="1347221"/>
                          </a:xfrm>
                          <a:prstGeom prst="rect">
                            <a:avLst/>
                          </a:prstGeom>
                          <a:noFill/>
                          <a:ln>
                            <a:noFill/>
                          </a:ln>
                        </pic:spPr>
                      </pic:pic>
                    </a:graphicData>
                  </a:graphic>
                </wp:inline>
              </w:drawing>
            </w:r>
          </w:p>
          <w:p w14:paraId="41B739BB"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图6</w:t>
            </w:r>
            <w:r>
              <w:rPr>
                <w:rFonts w:ascii="仿宋" w:eastAsia="仿宋" w:hAnsi="仿宋"/>
                <w:sz w:val="24"/>
              </w:rPr>
              <w:t xml:space="preserve">  </w:t>
            </w:r>
            <w:r>
              <w:rPr>
                <w:rFonts w:ascii="仿宋" w:eastAsia="仿宋" w:hAnsi="仿宋" w:hint="eastAsia"/>
                <w:sz w:val="24"/>
              </w:rPr>
              <w:t>2号支腿锚固示意</w:t>
            </w:r>
          </w:p>
          <w:p w14:paraId="2D2E8736"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（3）3号支腿锚固，见图7。</w:t>
            </w:r>
          </w:p>
          <w:p w14:paraId="6D05F902" w14:textId="77777777" w:rsidR="00D357DE" w:rsidRDefault="0056473D">
            <w:pPr>
              <w:adjustRightInd w:val="0"/>
              <w:snapToGrid w:val="0"/>
              <w:spacing w:before="120" w:after="120" w:line="276" w:lineRule="auto"/>
              <w:jc w:val="center"/>
              <w:rPr>
                <w:rFonts w:ascii="仿宋" w:eastAsia="仿宋" w:hAnsi="仿宋"/>
                <w:sz w:val="24"/>
                <w:szCs w:val="24"/>
              </w:rPr>
            </w:pPr>
            <w:r>
              <w:rPr>
                <w:rFonts w:ascii="仿宋" w:eastAsia="仿宋" w:hAnsi="仿宋"/>
                <w:noProof/>
                <w:sz w:val="24"/>
                <w:szCs w:val="24"/>
              </w:rPr>
              <w:drawing>
                <wp:inline distT="0" distB="0" distL="0" distR="0" wp14:anchorId="7B24099D" wp14:editId="3091B6CF">
                  <wp:extent cx="3479800" cy="1232535"/>
                  <wp:effectExtent l="0" t="0" r="635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05419" cy="1241804"/>
                          </a:xfrm>
                          <a:prstGeom prst="rect">
                            <a:avLst/>
                          </a:prstGeom>
                          <a:noFill/>
                          <a:ln>
                            <a:noFill/>
                          </a:ln>
                        </pic:spPr>
                      </pic:pic>
                    </a:graphicData>
                  </a:graphic>
                </wp:inline>
              </w:drawing>
            </w:r>
          </w:p>
          <w:p w14:paraId="192EAC21"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图7</w:t>
            </w:r>
            <w:r>
              <w:rPr>
                <w:rFonts w:ascii="仿宋" w:eastAsia="仿宋" w:hAnsi="仿宋"/>
                <w:sz w:val="24"/>
              </w:rPr>
              <w:t xml:space="preserve">  </w:t>
            </w:r>
            <w:r>
              <w:rPr>
                <w:rFonts w:ascii="仿宋" w:eastAsia="仿宋" w:hAnsi="仿宋" w:hint="eastAsia"/>
                <w:sz w:val="24"/>
              </w:rPr>
              <w:t>3号支腿锚固示意</w:t>
            </w:r>
          </w:p>
          <w:p w14:paraId="2E8E1EC5" w14:textId="77777777" w:rsidR="00D357DE" w:rsidRDefault="0056473D">
            <w:pPr>
              <w:adjustRightInd w:val="0"/>
              <w:snapToGrid w:val="0"/>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（4）4号支腿锚固，见图8。</w:t>
            </w:r>
          </w:p>
          <w:p w14:paraId="1D3F288F" w14:textId="77777777" w:rsidR="00D357DE" w:rsidRDefault="0056473D">
            <w:pPr>
              <w:adjustRightInd w:val="0"/>
              <w:snapToGrid w:val="0"/>
              <w:spacing w:before="120" w:after="120" w:line="276" w:lineRule="auto"/>
              <w:jc w:val="center"/>
              <w:rPr>
                <w:rFonts w:ascii="仿宋" w:eastAsia="仿宋" w:hAnsi="仿宋"/>
                <w:sz w:val="24"/>
                <w:szCs w:val="24"/>
              </w:rPr>
            </w:pPr>
            <w:r>
              <w:rPr>
                <w:rFonts w:ascii="仿宋" w:eastAsia="仿宋" w:hAnsi="仿宋"/>
                <w:noProof/>
                <w:sz w:val="24"/>
                <w:szCs w:val="24"/>
              </w:rPr>
              <w:drawing>
                <wp:inline distT="0" distB="0" distL="0" distR="0" wp14:anchorId="611EF6E4" wp14:editId="7BF284E8">
                  <wp:extent cx="3638550" cy="1477010"/>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671674" cy="1491090"/>
                          </a:xfrm>
                          <a:prstGeom prst="rect">
                            <a:avLst/>
                          </a:prstGeom>
                          <a:noFill/>
                          <a:ln>
                            <a:noFill/>
                          </a:ln>
                        </pic:spPr>
                      </pic:pic>
                    </a:graphicData>
                  </a:graphic>
                </wp:inline>
              </w:drawing>
            </w:r>
          </w:p>
          <w:p w14:paraId="1B03CA3F" w14:textId="77777777" w:rsidR="00D357DE" w:rsidRDefault="0056473D">
            <w:pPr>
              <w:pStyle w:val="24"/>
              <w:spacing w:before="120" w:line="276" w:lineRule="auto"/>
              <w:ind w:leftChars="0" w:left="0" w:firstLineChars="0" w:firstLine="0"/>
              <w:jc w:val="center"/>
              <w:rPr>
                <w:rFonts w:ascii="仿宋" w:eastAsia="仿宋" w:hAnsi="仿宋"/>
                <w:sz w:val="24"/>
              </w:rPr>
            </w:pPr>
            <w:r>
              <w:rPr>
                <w:rFonts w:ascii="仿宋" w:eastAsia="仿宋" w:hAnsi="仿宋" w:hint="eastAsia"/>
                <w:sz w:val="24"/>
              </w:rPr>
              <w:t>图8</w:t>
            </w:r>
            <w:r>
              <w:rPr>
                <w:rFonts w:ascii="仿宋" w:eastAsia="仿宋" w:hAnsi="仿宋"/>
                <w:sz w:val="24"/>
              </w:rPr>
              <w:t xml:space="preserve">  </w:t>
            </w:r>
            <w:r>
              <w:rPr>
                <w:rFonts w:ascii="仿宋" w:eastAsia="仿宋" w:hAnsi="仿宋" w:hint="eastAsia"/>
                <w:sz w:val="24"/>
              </w:rPr>
              <w:t>4号支腿锚固示意</w:t>
            </w:r>
          </w:p>
          <w:p w14:paraId="7B72939F" w14:textId="77777777" w:rsidR="00D357DE" w:rsidRDefault="0056473D">
            <w:pPr>
              <w:spacing w:before="120" w:after="120" w:line="276" w:lineRule="auto"/>
              <w:ind w:firstLineChars="200" w:firstLine="480"/>
              <w:jc w:val="left"/>
              <w:rPr>
                <w:rFonts w:ascii="仿宋" w:eastAsia="仿宋" w:hAnsi="仿宋" w:cs="Calibri"/>
                <w:sz w:val="24"/>
                <w:szCs w:val="24"/>
              </w:rPr>
            </w:pPr>
            <w:r>
              <w:rPr>
                <w:rFonts w:ascii="仿宋" w:eastAsia="仿宋" w:hAnsi="仿宋" w:cs="Calibri" w:hint="eastAsia"/>
                <w:sz w:val="24"/>
                <w:szCs w:val="24"/>
              </w:rPr>
              <w:t>IABM智能装配造桥机区别传统公路架桥机的结构，在于落地式承重支腿和分片式盖梁吊具，将预制墩柱、预制盖梁和预制箱梁进行一体化吊装作业。通过对分片式盖梁吊具的研制、线下高低吊自动化控制系统研发、</w:t>
            </w:r>
            <w:r>
              <w:rPr>
                <w:rFonts w:ascii="仿宋" w:eastAsia="仿宋" w:hAnsi="仿宋" w:hint="eastAsia"/>
                <w:sz w:val="24"/>
                <w:szCs w:val="24"/>
              </w:rPr>
              <w:t>三维智能化模型主动安全控制技术研发</w:t>
            </w:r>
            <w:r>
              <w:rPr>
                <w:rFonts w:ascii="仿宋" w:eastAsia="仿宋" w:hAnsi="仿宋" w:cs="Calibri" w:hint="eastAsia"/>
                <w:sz w:val="24"/>
                <w:szCs w:val="24"/>
              </w:rPr>
              <w:t>、一体化吊装连续施工工艺的设计，形成一套IABM智能装配造桥机架设桥梁施工技术，实现盖梁注浆等强后，造桥机支腿与承台（盖梁）上方预埋的精轧螺纹钢临时锚固，向前纵移过孔至下一跨吊装墩柱盖梁作业，重复上述工作，同步对已安装完成的分片式盖梁进行湿接；直至造桥机将本线路墩柱盖梁安装后，调头反向架设箱梁。</w:t>
            </w:r>
          </w:p>
          <w:p w14:paraId="75963890" w14:textId="77777777" w:rsidR="00D357DE" w:rsidRDefault="0056473D">
            <w:pPr>
              <w:pStyle w:val="ac"/>
              <w:spacing w:before="120" w:line="276" w:lineRule="auto"/>
              <w:ind w:firstLineChars="200" w:firstLine="480"/>
              <w:rPr>
                <w:rFonts w:ascii="仿宋" w:eastAsia="仿宋" w:hAnsi="仿宋"/>
                <w:sz w:val="24"/>
                <w:szCs w:val="24"/>
              </w:rPr>
            </w:pPr>
            <w:r>
              <w:rPr>
                <w:rFonts w:ascii="仿宋" w:eastAsia="仿宋" w:hAnsi="仿宋" w:hint="eastAsia"/>
                <w:sz w:val="24"/>
                <w:szCs w:val="24"/>
              </w:rPr>
              <w:t>2）利用城市既有道路下的一体化架设施工关键技术</w:t>
            </w:r>
          </w:p>
          <w:p w14:paraId="1F04EB9E"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传统架桥机架设小箱梁时，影响预制小箱梁高效安装的关键点为提梁机将小箱梁吊至运梁平车上→运梁平车运梁至架桥机尾部喂梁→架桥机提梁、纵移、架桥机横移、落梁三道工序，根据项目现场施工条件，进项方案优化，采用架桥机高低法架设小箱梁，省去了上述三道工序，省去了桥上运梁车及提梁机的投入，节约成本，使片小箱梁架设时间平均缩短了2个小时，加快了施工进度。造桥机线下与线上架设桥梁施工技术，解决了利用既有道路进行箱梁高低吊装的难题。</w:t>
            </w:r>
          </w:p>
          <w:p w14:paraId="1ACFD741" w14:textId="77777777" w:rsidR="00D357DE" w:rsidRDefault="0056473D">
            <w:pPr>
              <w:pStyle w:val="ac"/>
              <w:spacing w:before="120" w:line="276" w:lineRule="auto"/>
              <w:ind w:firstLineChars="200" w:firstLine="480"/>
              <w:rPr>
                <w:rFonts w:ascii="仿宋" w:eastAsia="仿宋" w:hAnsi="仿宋"/>
                <w:sz w:val="24"/>
                <w:szCs w:val="24"/>
              </w:rPr>
            </w:pPr>
            <w:r>
              <w:rPr>
                <w:rFonts w:ascii="仿宋" w:eastAsia="仿宋" w:hAnsi="仿宋" w:hint="eastAsia"/>
                <w:sz w:val="24"/>
                <w:szCs w:val="24"/>
              </w:rPr>
              <w:t>3）跨水域条件下的架设桥梁施工关键技术</w:t>
            </w:r>
          </w:p>
          <w:p w14:paraId="32819DB3" w14:textId="77777777" w:rsidR="00D357DE" w:rsidRDefault="0056473D">
            <w:pPr>
              <w:pStyle w:val="ac"/>
              <w:spacing w:before="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对于常规陆地位置钢箱梁，多采用履带吊或汽车吊直接吊装；而对于跨海、跨大型水域的钢箱梁，多采用浮吊吊装；对于跨地面桥、小形河道的钢箱梁，多采用顶推、滑移等方法进行吊装。</w:t>
            </w:r>
          </w:p>
          <w:p w14:paraId="318BA1A3"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设置临时盖梁，临时盖梁采用钢管桩入水作为桩基础，满足了架桥机过孔需要；钢箱梁临时节段支撑设置在既有地面桥盖梁上，通过老桥桩基础传递荷载至持力层；临时盖梁桩基础在老桥绿化带位置，整改架桥机吊装过程不会对地面老桥空心板结构产生结构破坏，保证了既有构筑物的安全。</w:t>
            </w:r>
            <w:r>
              <w:rPr>
                <w:rFonts w:ascii="仿宋" w:eastAsia="仿宋" w:hAnsi="仿宋" w:hint="eastAsia"/>
                <w:sz w:val="24"/>
                <w:szCs w:val="24"/>
              </w:rPr>
              <w:t>厂内钢结构加工与现场支架及临时盖梁同步施工，可以安全完成钢箱</w:t>
            </w:r>
            <w:r>
              <w:rPr>
                <w:rFonts w:ascii="仿宋" w:eastAsia="仿宋" w:hAnsi="仿宋" w:cs="宋体" w:hint="eastAsia"/>
                <w:color w:val="000000"/>
                <w:sz w:val="24"/>
                <w:szCs w:val="24"/>
              </w:rPr>
              <w:t>梁架设。由此总结出可先设置临时盖梁进行跨水域过孔施工技术，临时盖梁采用钢管桩入水作为桩基础，满足了架桥机过孔需要，解决了跨水域等障碍物时，线下无法运输至提梁点的难题。</w:t>
            </w:r>
          </w:p>
          <w:p w14:paraId="54C4BA3D"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3、实施效果</w:t>
            </w:r>
          </w:p>
          <w:p w14:paraId="1A298FB4" w14:textId="77777777" w:rsidR="00D357DE" w:rsidRDefault="0056473D">
            <w:pPr>
              <w:spacing w:before="120" w:after="120" w:line="276" w:lineRule="auto"/>
              <w:ind w:firstLineChars="200" w:firstLine="480"/>
              <w:rPr>
                <w:rFonts w:ascii="仿宋" w:eastAsia="仿宋" w:hAnsi="仿宋"/>
                <w:bCs/>
                <w:sz w:val="24"/>
                <w:szCs w:val="24"/>
              </w:rPr>
            </w:pPr>
            <w:r>
              <w:rPr>
                <w:rFonts w:ascii="仿宋" w:eastAsia="仿宋" w:hAnsi="仿宋" w:hint="eastAsia"/>
                <w:bCs/>
                <w:sz w:val="24"/>
                <w:szCs w:val="24"/>
              </w:rPr>
              <w:t>本工程在施工期间，利用该技术顺利的完成了预制墩柱、预制分片式盖梁与预制箱梁的一体化吊装施工。施工吊装自动化作业，实现现场一键启动吊装，无需人工干预，主动安全控制系统保障吊装过程安全可靠，遇报警信号自动停止，检查无误后再复位继续吊装，管理人员可远程端查看装备运行状态，轻松一点即可查看装备全方位无死角的运行信息，确保了预制构件吊装质量良好，受到建设单位和监理单位的一直好评。</w:t>
            </w:r>
          </w:p>
          <w:p w14:paraId="477AA230" w14:textId="77777777" w:rsidR="00D357DE" w:rsidRDefault="0056473D">
            <w:pPr>
              <w:spacing w:before="120" w:after="120" w:line="276" w:lineRule="auto"/>
              <w:ind w:firstLineChars="200" w:firstLine="482"/>
              <w:rPr>
                <w:rFonts w:ascii="仿宋" w:eastAsia="仿宋" w:hAnsi="仿宋"/>
                <w:b/>
                <w:bCs/>
                <w:sz w:val="24"/>
                <w:szCs w:val="24"/>
              </w:rPr>
            </w:pPr>
            <w:r>
              <w:rPr>
                <w:rFonts w:ascii="仿宋" w:eastAsia="仿宋" w:hAnsi="仿宋" w:hint="eastAsia"/>
                <w:b/>
                <w:bCs/>
                <w:sz w:val="24"/>
                <w:szCs w:val="24"/>
              </w:rPr>
              <w:t>关键技术三：预制装配式桥梁辅助安装技术</w:t>
            </w:r>
          </w:p>
          <w:p w14:paraId="46ACF550" w14:textId="77777777" w:rsidR="00D357DE" w:rsidRDefault="0056473D">
            <w:pPr>
              <w:spacing w:before="120" w:after="120" w:line="276" w:lineRule="auto"/>
              <w:ind w:firstLineChars="200" w:firstLine="480"/>
              <w:rPr>
                <w:rFonts w:ascii="仿宋" w:eastAsia="仿宋" w:hAnsi="仿宋"/>
                <w:bCs/>
                <w:sz w:val="24"/>
                <w:szCs w:val="24"/>
              </w:rPr>
            </w:pPr>
            <w:r>
              <w:rPr>
                <w:rFonts w:ascii="仿宋" w:eastAsia="仿宋" w:hAnsi="仿宋" w:hint="eastAsia"/>
                <w:bCs/>
                <w:sz w:val="24"/>
                <w:szCs w:val="24"/>
              </w:rPr>
              <w:t>1、技术背景</w:t>
            </w:r>
          </w:p>
          <w:p w14:paraId="744BCAC9" w14:textId="77777777" w:rsidR="00D357DE" w:rsidRDefault="0056473D">
            <w:pPr>
              <w:spacing w:before="120" w:after="120" w:line="276" w:lineRule="auto"/>
              <w:ind w:firstLineChars="200" w:firstLine="480"/>
              <w:rPr>
                <w:rFonts w:ascii="仿宋" w:eastAsia="仿宋" w:hAnsi="仿宋"/>
                <w:bCs/>
                <w:sz w:val="24"/>
                <w:szCs w:val="24"/>
              </w:rPr>
            </w:pPr>
            <w:r>
              <w:rPr>
                <w:rFonts w:ascii="仿宋" w:eastAsia="仿宋" w:hAnsi="仿宋" w:hint="eastAsia"/>
                <w:bCs/>
                <w:sz w:val="24"/>
                <w:szCs w:val="24"/>
              </w:rPr>
              <w:t>相对于传统建桥方法，装配式桥梁具有模块化设计、施工效率高、绿色施工、节能环保等诸多优点，是我国桥梁建造业可持续发展的大趋势。而目前的装配式桥梁在施工过程中存在一些共性的问题，例如承台中群束钢筋预埋的问题、预制构件高效安装的问题、预制构件注浆连接的问题，针对这些相关施工难题，本章主要从定位预埋、构件安装、注浆连接三个方面对装配桥梁的施工展开技术攻关，创新性地总结了如下关键技术。</w:t>
            </w:r>
          </w:p>
          <w:p w14:paraId="1AAF8139" w14:textId="77777777" w:rsidR="00D357DE" w:rsidRDefault="0056473D">
            <w:pPr>
              <w:spacing w:before="120" w:after="120" w:line="276" w:lineRule="auto"/>
              <w:ind w:firstLineChars="200" w:firstLine="480"/>
              <w:rPr>
                <w:rFonts w:ascii="仿宋" w:eastAsia="仿宋" w:hAnsi="仿宋"/>
                <w:sz w:val="24"/>
                <w:szCs w:val="24"/>
              </w:rPr>
            </w:pPr>
            <w:r>
              <w:rPr>
                <w:rFonts w:ascii="仿宋" w:eastAsia="仿宋" w:hAnsi="仿宋" w:hint="eastAsia"/>
                <w:sz w:val="24"/>
                <w:szCs w:val="24"/>
              </w:rPr>
              <w:t>2、技术创新</w:t>
            </w:r>
          </w:p>
          <w:p w14:paraId="59FD3974"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1）承台中群束钢筋预埋关键技术</w:t>
            </w:r>
          </w:p>
          <w:p w14:paraId="6291F77F"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预制立柱高效拼装的关键点为预埋钢筋及预埋灌浆套位置精度的控制，预埋钢筋及套筒的安装精度严格控制在±5mm范围之内，安装精度超出误差范围，预制立柱、盖梁将无法匹配安装，造成施工现场人员、机械窝工。降低拼装效率。为解决上述难题，</w:t>
            </w:r>
            <w:r>
              <w:rPr>
                <w:rFonts w:ascii="仿宋" w:eastAsia="仿宋" w:hAnsi="仿宋" w:cs="宋体" w:hint="eastAsia"/>
                <w:color w:val="000000"/>
                <w:kern w:val="0"/>
                <w:sz w:val="24"/>
                <w:szCs w:val="24"/>
              </w:rPr>
              <w:t>研发了“一种装配式桥梁立柱与承台连接预埋钢筋用精确定位装置”，提高了安装精度，具有较好的综合效益</w:t>
            </w:r>
            <w:r>
              <w:rPr>
                <w:rFonts w:ascii="仿宋" w:eastAsia="仿宋" w:hAnsi="仿宋" w:cs="宋体" w:hint="eastAsia"/>
                <w:color w:val="000000"/>
                <w:sz w:val="24"/>
                <w:szCs w:val="24"/>
              </w:rPr>
              <w:t>，如图9所示，该装置与灌浆套筒定位盘（图10）采用同一厂家加工而成，配套使用。使用该装置进行预埋钢筋及预埋灌浆套筒预埋，预制立柱、盖梁拼装达到一次成优，预埋钢筋及预埋灌浆套筒安装精度达到100%合格。</w:t>
            </w:r>
          </w:p>
          <w:p w14:paraId="14D0B39B" w14:textId="77777777" w:rsidR="00D357DE" w:rsidRDefault="0056473D">
            <w:pPr>
              <w:pStyle w:val="25"/>
              <w:spacing w:before="156" w:after="156" w:line="276" w:lineRule="auto"/>
              <w:ind w:left="0" w:firstLineChars="0" w:firstLine="0"/>
              <w:jc w:val="center"/>
              <w:rPr>
                <w:rFonts w:ascii="仿宋" w:eastAsia="仿宋" w:hAnsi="仿宋"/>
                <w:b/>
                <w:bCs/>
                <w:color w:val="FF0000"/>
                <w:szCs w:val="24"/>
              </w:rPr>
            </w:pPr>
            <w:r>
              <w:rPr>
                <w:rFonts w:ascii="仿宋" w:eastAsia="仿宋" w:hAnsi="仿宋" w:hint="eastAsia"/>
                <w:b/>
                <w:noProof/>
                <w:color w:val="FF0000"/>
                <w:szCs w:val="24"/>
              </w:rPr>
              <w:drawing>
                <wp:inline distT="0" distB="0" distL="0" distR="0" wp14:anchorId="21E1B0B1" wp14:editId="6A444C3E">
                  <wp:extent cx="2120900" cy="1153795"/>
                  <wp:effectExtent l="0" t="0" r="0" b="8255"/>
                  <wp:docPr id="793851194" name="图片 79385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51194" name="图片 793851194"/>
                          <pic:cNvPicPr>
                            <a:picLocks noChangeAspect="1" noChangeArrowheads="1"/>
                          </pic:cNvPicPr>
                        </pic:nvPicPr>
                        <pic:blipFill>
                          <a:blip r:embed="rId18">
                            <a:extLst>
                              <a:ext uri="{28A0092B-C50C-407E-A947-70E740481C1C}">
                                <a14:useLocalDpi xmlns:a14="http://schemas.microsoft.com/office/drawing/2010/main" val="0"/>
                              </a:ext>
                            </a:extLst>
                          </a:blip>
                          <a:srcRect l="3990" r="8553"/>
                          <a:stretch>
                            <a:fillRect/>
                          </a:stretch>
                        </pic:blipFill>
                        <pic:spPr>
                          <a:xfrm>
                            <a:off x="0" y="0"/>
                            <a:ext cx="2126935" cy="1157557"/>
                          </a:xfrm>
                          <a:prstGeom prst="rect">
                            <a:avLst/>
                          </a:prstGeom>
                          <a:noFill/>
                          <a:ln>
                            <a:noFill/>
                          </a:ln>
                        </pic:spPr>
                      </pic:pic>
                    </a:graphicData>
                  </a:graphic>
                </wp:inline>
              </w:drawing>
            </w:r>
            <w:r>
              <w:rPr>
                <w:rFonts w:ascii="仿宋" w:eastAsia="仿宋" w:hAnsi="仿宋" w:hint="eastAsia"/>
                <w:b/>
                <w:bCs/>
                <w:color w:val="FF0000"/>
                <w:szCs w:val="24"/>
              </w:rPr>
              <w:t xml:space="preserve"> </w:t>
            </w:r>
            <w:r>
              <w:rPr>
                <w:rFonts w:ascii="仿宋" w:eastAsia="仿宋" w:hAnsi="仿宋" w:hint="eastAsia"/>
                <w:noProof/>
                <w:color w:val="FF0000"/>
                <w:szCs w:val="24"/>
              </w:rPr>
              <w:drawing>
                <wp:inline distT="0" distB="0" distL="0" distR="0" wp14:anchorId="592DCD79" wp14:editId="4D308AD3">
                  <wp:extent cx="1403985" cy="1167765"/>
                  <wp:effectExtent l="0" t="0" r="5715" b="0"/>
                  <wp:docPr id="1351805316" name="图片 135180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05316" name="图片 13518053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07253" cy="1170318"/>
                          </a:xfrm>
                          <a:prstGeom prst="rect">
                            <a:avLst/>
                          </a:prstGeom>
                          <a:noFill/>
                          <a:ln>
                            <a:noFill/>
                          </a:ln>
                        </pic:spPr>
                      </pic:pic>
                    </a:graphicData>
                  </a:graphic>
                </wp:inline>
              </w:drawing>
            </w:r>
          </w:p>
          <w:p w14:paraId="25870D70"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图9  一种装配式桥梁立柱与承台连接预埋钢筋用精确定位装置</w:t>
            </w:r>
          </w:p>
          <w:p w14:paraId="491B4A25" w14:textId="77777777" w:rsidR="00D357DE" w:rsidRDefault="0056473D">
            <w:pPr>
              <w:pStyle w:val="25"/>
              <w:spacing w:before="156" w:after="156" w:line="276" w:lineRule="auto"/>
              <w:ind w:left="0" w:firstLineChars="0" w:firstLine="0"/>
              <w:jc w:val="center"/>
              <w:rPr>
                <w:rFonts w:ascii="仿宋" w:eastAsia="仿宋" w:hAnsi="仿宋"/>
                <w:color w:val="FF0000"/>
                <w:szCs w:val="24"/>
              </w:rPr>
            </w:pPr>
            <w:r>
              <w:rPr>
                <w:rFonts w:ascii="仿宋" w:eastAsia="仿宋" w:hAnsi="仿宋" w:hint="eastAsia"/>
                <w:noProof/>
                <w:color w:val="FF0000"/>
                <w:szCs w:val="24"/>
              </w:rPr>
              <w:drawing>
                <wp:inline distT="0" distB="0" distL="0" distR="0" wp14:anchorId="5A4AA1C2" wp14:editId="7C2C78E6">
                  <wp:extent cx="2216150" cy="1322070"/>
                  <wp:effectExtent l="0" t="0" r="0" b="0"/>
                  <wp:docPr id="1775002265" name="图片 177500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02265" name="图片 177500226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26209" cy="1328427"/>
                          </a:xfrm>
                          <a:prstGeom prst="rect">
                            <a:avLst/>
                          </a:prstGeom>
                          <a:noFill/>
                          <a:ln>
                            <a:noFill/>
                          </a:ln>
                        </pic:spPr>
                      </pic:pic>
                    </a:graphicData>
                  </a:graphic>
                </wp:inline>
              </w:drawing>
            </w:r>
          </w:p>
          <w:p w14:paraId="36F839B8"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图10 灌浆套筒定位盘</w:t>
            </w:r>
          </w:p>
          <w:p w14:paraId="6BCB1E3C" w14:textId="77777777" w:rsidR="00D357DE" w:rsidRDefault="0056473D">
            <w:pPr>
              <w:pStyle w:val="ac"/>
              <w:spacing w:before="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2）预制构件高效安装关键技术</w:t>
            </w:r>
          </w:p>
          <w:p w14:paraId="6A53CE31" w14:textId="77777777" w:rsidR="00D357DE" w:rsidRDefault="0056473D">
            <w:pPr>
              <w:spacing w:before="120" w:after="120" w:line="276" w:lineRule="auto"/>
              <w:ind w:firstLineChars="200" w:firstLine="480"/>
              <w:rPr>
                <w:rFonts w:ascii="仿宋" w:eastAsia="仿宋" w:hAnsi="仿宋"/>
                <w:color w:val="000000"/>
                <w:sz w:val="24"/>
                <w:szCs w:val="24"/>
              </w:rPr>
            </w:pPr>
            <w:r>
              <w:rPr>
                <w:rFonts w:ascii="仿宋" w:eastAsia="仿宋" w:hAnsi="仿宋" w:cs="宋体" w:hint="eastAsia"/>
                <w:color w:val="000000"/>
                <w:sz w:val="24"/>
                <w:szCs w:val="24"/>
              </w:rPr>
              <w:t>预制分片式盖梁结构采用履带吊进行吊装就位，由于分片式盖梁结构安装就位后还需进行湿接缝处理，于是拼装落放需临时支撑结构进行顶托受力。该顶托装置设有临时支墩调平功能，</w:t>
            </w:r>
            <w:r>
              <w:rPr>
                <w:rFonts w:ascii="仿宋" w:eastAsia="仿宋" w:hAnsi="仿宋" w:hint="eastAsia"/>
                <w:color w:val="000000"/>
                <w:sz w:val="24"/>
                <w:szCs w:val="24"/>
              </w:rPr>
              <w:t>通过在平台下方设有的支墩能够有效的对平台实施高度位置的临时支撑，同时在平台上方设有千斤顶，并在千斤顶上方通过钢板将盖梁实施位置平调，且通过在平台与盖梁之间设有钢管，同时在钢管与盖梁之间设有钢板从而使得盖梁在实施平调时得以更加精确灵活进而有效的提升了盖梁的调平效率</w:t>
            </w:r>
            <w:r>
              <w:rPr>
                <w:rFonts w:ascii="仿宋" w:eastAsia="仿宋" w:hAnsi="仿宋" w:hint="eastAsia"/>
                <w:bCs/>
                <w:color w:val="000000"/>
                <w:sz w:val="24"/>
                <w:szCs w:val="24"/>
              </w:rPr>
              <w:t>，从而使得盖梁在实施平调时操作难度得以有效降低且能够进一步提升调平效率同时有效的提高施工效率进而有效的弥补了现有技术中的不足，如图11 分片式盖梁临时支墩调平装置</w:t>
            </w:r>
            <w:r>
              <w:rPr>
                <w:rFonts w:ascii="仿宋" w:eastAsia="仿宋" w:hAnsi="仿宋" w:hint="eastAsia"/>
                <w:color w:val="000000"/>
                <w:sz w:val="24"/>
                <w:szCs w:val="24"/>
              </w:rPr>
              <w:t>。</w:t>
            </w:r>
          </w:p>
          <w:p w14:paraId="2C1A2B4F" w14:textId="77777777" w:rsidR="00D357DE" w:rsidRDefault="0056473D">
            <w:pPr>
              <w:spacing w:before="120" w:after="120" w:line="276" w:lineRule="auto"/>
              <w:jc w:val="center"/>
              <w:rPr>
                <w:rFonts w:ascii="仿宋" w:eastAsia="仿宋" w:hAnsi="仿宋"/>
                <w:color w:val="000000"/>
                <w:sz w:val="24"/>
                <w:szCs w:val="24"/>
              </w:rPr>
            </w:pPr>
            <w:r>
              <w:rPr>
                <w:rFonts w:ascii="仿宋" w:eastAsia="仿宋" w:hAnsi="仿宋" w:hint="eastAsia"/>
                <w:noProof/>
                <w:sz w:val="24"/>
                <w:szCs w:val="24"/>
              </w:rPr>
              <w:drawing>
                <wp:inline distT="0" distB="0" distL="0" distR="0" wp14:anchorId="5126FF32" wp14:editId="601913E1">
                  <wp:extent cx="2654300" cy="1216025"/>
                  <wp:effectExtent l="0" t="0" r="0" b="3175"/>
                  <wp:docPr id="871208708" name="图片 87120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208708" name="图片 87120870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654300" cy="1216025"/>
                          </a:xfrm>
                          <a:prstGeom prst="rect">
                            <a:avLst/>
                          </a:prstGeom>
                          <a:noFill/>
                          <a:ln>
                            <a:noFill/>
                          </a:ln>
                        </pic:spPr>
                      </pic:pic>
                    </a:graphicData>
                  </a:graphic>
                </wp:inline>
              </w:drawing>
            </w:r>
          </w:p>
          <w:p w14:paraId="02FC32B2" w14:textId="77777777" w:rsidR="00D357DE" w:rsidRDefault="0056473D">
            <w:pPr>
              <w:spacing w:before="120" w:after="120" w:line="276" w:lineRule="auto"/>
              <w:jc w:val="center"/>
              <w:rPr>
                <w:rFonts w:ascii="仿宋" w:eastAsia="仿宋" w:hAnsi="仿宋"/>
                <w:color w:val="000000"/>
                <w:sz w:val="24"/>
                <w:szCs w:val="24"/>
              </w:rPr>
            </w:pPr>
            <w:r>
              <w:rPr>
                <w:rFonts w:ascii="仿宋" w:eastAsia="仿宋" w:hAnsi="仿宋" w:hint="eastAsia"/>
                <w:bCs/>
                <w:color w:val="000000"/>
                <w:sz w:val="24"/>
                <w:szCs w:val="24"/>
              </w:rPr>
              <w:t>图11 分片式盖梁临时支墩调平装置</w:t>
            </w:r>
          </w:p>
          <w:p w14:paraId="20318499" w14:textId="77777777" w:rsidR="00D357DE" w:rsidRDefault="0056473D">
            <w:pPr>
              <w:spacing w:before="120" w:after="120" w:line="276" w:lineRule="auto"/>
              <w:ind w:firstLineChars="200" w:firstLine="480"/>
              <w:rPr>
                <w:rFonts w:ascii="仿宋" w:eastAsia="仿宋" w:hAnsi="仿宋"/>
                <w:color w:val="000000"/>
                <w:sz w:val="24"/>
                <w:szCs w:val="24"/>
              </w:rPr>
            </w:pPr>
            <w:r>
              <w:rPr>
                <w:rFonts w:ascii="仿宋" w:eastAsia="仿宋" w:hAnsi="仿宋" w:cs="宋体" w:hint="eastAsia"/>
                <w:color w:val="000000"/>
                <w:kern w:val="0"/>
                <w:sz w:val="24"/>
                <w:szCs w:val="24"/>
              </w:rPr>
              <w:t>研发了“一种分片式盖梁湿接缝快速组装作业平台”，提高了施工工效，降低安全风险。</w:t>
            </w:r>
            <w:r>
              <w:rPr>
                <w:rFonts w:ascii="仿宋" w:eastAsia="仿宋" w:hAnsi="仿宋" w:hint="eastAsia"/>
                <w:color w:val="000000"/>
                <w:sz w:val="24"/>
                <w:szCs w:val="24"/>
              </w:rPr>
              <w:t>在两侧节段盖梁拼接锚固后，利用轮胎式升降车，在已拼装节段上吊设模架和作业平台，连接接缝处盖梁主筋，安装盖梁箍筋，采用泵车浇筑湿接缝混凝土；湿接缝混凝土养护达到设计强度后，利用轮胎式升降车和张拉平台配合，按照设计要求分步骤分批次张拉盖梁预应力和管道灌浆，盖梁连接成整体，如图12 盖梁湿接缝快速组装作业平台。</w:t>
            </w:r>
          </w:p>
          <w:p w14:paraId="26B8A253"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noProof/>
                <w:sz w:val="24"/>
                <w:szCs w:val="24"/>
              </w:rPr>
              <w:drawing>
                <wp:inline distT="0" distB="0" distL="0" distR="0" wp14:anchorId="3D1C7C19" wp14:editId="08D1B15D">
                  <wp:extent cx="2273300" cy="1529715"/>
                  <wp:effectExtent l="0" t="0" r="0" b="0"/>
                  <wp:docPr id="407751918" name="图片 40775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51918" name="图片 4077519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88430" cy="1540351"/>
                          </a:xfrm>
                          <a:prstGeom prst="rect">
                            <a:avLst/>
                          </a:prstGeom>
                          <a:noFill/>
                          <a:ln>
                            <a:noFill/>
                          </a:ln>
                        </pic:spPr>
                      </pic:pic>
                    </a:graphicData>
                  </a:graphic>
                </wp:inline>
              </w:drawing>
            </w:r>
          </w:p>
          <w:p w14:paraId="1438123D"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图12 盖梁湿接缝快速组装作业平台</w:t>
            </w:r>
          </w:p>
          <w:p w14:paraId="46205798"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3）预制构件注浆连接关键技术</w:t>
            </w:r>
          </w:p>
          <w:p w14:paraId="61CD4D37"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座浆料不饱满将严重预制盖梁拼装质量，造成返工。降低拼装效率。为解决上述难题，项目研发了一种用于城市桥梁装配化盖梁吊装托架，如图13所示，使用该装置进行预制盖梁座浆，预制盖梁拼接座浆质量达到一次成优，座浆饱满度100%合格。该装置四角设置有溢浆桶，避免座浆料受压外溢后对立柱造成污染，避免后期清理。</w:t>
            </w:r>
          </w:p>
          <w:p w14:paraId="1C181F82" w14:textId="77777777" w:rsidR="00D357DE" w:rsidRDefault="0056473D">
            <w:pPr>
              <w:spacing w:before="120" w:after="120" w:line="276" w:lineRule="auto"/>
              <w:jc w:val="center"/>
              <w:rPr>
                <w:rFonts w:ascii="仿宋" w:eastAsia="仿宋" w:hAnsi="仿宋" w:cs="宋体"/>
                <w:color w:val="FF0000"/>
                <w:sz w:val="24"/>
                <w:szCs w:val="24"/>
              </w:rPr>
            </w:pPr>
            <w:r>
              <w:rPr>
                <w:rFonts w:ascii="仿宋" w:eastAsia="仿宋" w:hAnsi="仿宋" w:cs="宋体" w:hint="eastAsia"/>
                <w:noProof/>
                <w:color w:val="FF0000"/>
                <w:sz w:val="24"/>
                <w:szCs w:val="24"/>
              </w:rPr>
              <w:drawing>
                <wp:inline distT="0" distB="0" distL="0" distR="0" wp14:anchorId="6F8DEDEF" wp14:editId="32EDF006">
                  <wp:extent cx="2209800" cy="1493520"/>
                  <wp:effectExtent l="0" t="0" r="0" b="0"/>
                  <wp:docPr id="1982239579" name="图片 1982239579" descr="微信图片_2019091915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39579" name="图片 1982239579" descr="微信图片_201909191524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29637" cy="1506927"/>
                          </a:xfrm>
                          <a:prstGeom prst="rect">
                            <a:avLst/>
                          </a:prstGeom>
                          <a:noFill/>
                          <a:ln>
                            <a:noFill/>
                          </a:ln>
                        </pic:spPr>
                      </pic:pic>
                    </a:graphicData>
                  </a:graphic>
                </wp:inline>
              </w:drawing>
            </w:r>
          </w:p>
          <w:p w14:paraId="647D809C"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图13 一种用于城市桥梁装配化盖梁吊装托架</w:t>
            </w:r>
          </w:p>
          <w:p w14:paraId="3DBBDE54" w14:textId="77777777" w:rsidR="00D357DE" w:rsidRDefault="0056473D">
            <w:pPr>
              <w:spacing w:before="120" w:after="120" w:line="276" w:lineRule="auto"/>
              <w:ind w:firstLineChars="200" w:firstLine="480"/>
              <w:rPr>
                <w:rFonts w:ascii="仿宋" w:eastAsia="仿宋" w:hAnsi="仿宋" w:cs="宋体"/>
                <w:color w:val="000000"/>
                <w:sz w:val="24"/>
                <w:szCs w:val="24"/>
              </w:rPr>
            </w:pPr>
            <w:r>
              <w:rPr>
                <w:rFonts w:ascii="仿宋" w:eastAsia="仿宋" w:hAnsi="仿宋" w:cs="宋体" w:hint="eastAsia"/>
                <w:color w:val="000000"/>
                <w:sz w:val="24"/>
                <w:szCs w:val="24"/>
              </w:rPr>
              <w:t>套筒灌浆常见质量通病为灌浆不饱满，影响立柱与承台、立柱与盖梁的连接质量，造成返工。为解决上述难题，项目研发了一种装配式桥梁灌浆套筒连接灌浆防浆液回流装置，该装置由止回阀和L型导管组成，如图14所示，在进浆口设置止回阀，灌浆完毕后先关闭止回阀，再停止压浆，防止浆液回流；在出浆口位置设置L型导管，使出浆口浆液高度高于出浆口高度，防止浆液流出，提高灌浆饱满度。使用该装置进行预制立柱、盖梁灌浆，灌浆饱满度达到一次成优，100%合格。</w:t>
            </w:r>
          </w:p>
          <w:p w14:paraId="6B4D0771" w14:textId="77777777" w:rsidR="00D357DE" w:rsidRDefault="0056473D">
            <w:pPr>
              <w:pStyle w:val="24"/>
              <w:spacing w:before="120"/>
              <w:ind w:leftChars="0" w:left="0" w:firstLineChars="0" w:firstLine="0"/>
              <w:jc w:val="center"/>
              <w:rPr>
                <w:rFonts w:ascii="仿宋" w:eastAsia="仿宋" w:hAnsi="仿宋"/>
                <w:szCs w:val="21"/>
              </w:rPr>
            </w:pPr>
            <w:r>
              <w:rPr>
                <w:rFonts w:ascii="仿宋" w:eastAsia="仿宋" w:hAnsi="仿宋" w:hint="eastAsia"/>
                <w:noProof/>
                <w:szCs w:val="21"/>
              </w:rPr>
              <w:drawing>
                <wp:inline distT="0" distB="0" distL="0" distR="0" wp14:anchorId="6D1DD5F1" wp14:editId="28773F83">
                  <wp:extent cx="2913955" cy="2032000"/>
                  <wp:effectExtent l="0" t="0" r="1270" b="6350"/>
                  <wp:docPr id="730649380" name="图片 730649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49380" name="图片 730649380"/>
                          <pic:cNvPicPr>
                            <a:picLocks noChangeAspect="1"/>
                          </pic:cNvPicPr>
                        </pic:nvPicPr>
                        <pic:blipFill>
                          <a:blip r:embed="rId24"/>
                          <a:stretch>
                            <a:fillRect/>
                          </a:stretch>
                        </pic:blipFill>
                        <pic:spPr>
                          <a:xfrm>
                            <a:off x="0" y="0"/>
                            <a:ext cx="2939479" cy="2049799"/>
                          </a:xfrm>
                          <a:prstGeom prst="rect">
                            <a:avLst/>
                          </a:prstGeom>
                        </pic:spPr>
                      </pic:pic>
                    </a:graphicData>
                  </a:graphic>
                </wp:inline>
              </w:drawing>
            </w:r>
          </w:p>
          <w:p w14:paraId="05236C78"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图14 一种装配式桥梁灌浆套筒连接灌浆防浆液回流装置</w:t>
            </w:r>
          </w:p>
          <w:p w14:paraId="3B04F928" w14:textId="77777777" w:rsidR="00D357DE" w:rsidRDefault="0056473D">
            <w:pPr>
              <w:spacing w:before="120" w:after="120" w:line="276" w:lineRule="auto"/>
              <w:ind w:firstLineChars="200" w:firstLine="480"/>
              <w:rPr>
                <w:rFonts w:ascii="仿宋" w:eastAsia="仿宋" w:hAnsi="仿宋" w:cs="宋体"/>
                <w:sz w:val="24"/>
                <w:szCs w:val="24"/>
              </w:rPr>
            </w:pPr>
            <w:r>
              <w:rPr>
                <w:rFonts w:ascii="仿宋" w:eastAsia="仿宋" w:hAnsi="仿宋" w:cs="宋体" w:hint="eastAsia"/>
                <w:sz w:val="24"/>
                <w:szCs w:val="24"/>
              </w:rPr>
              <w:t xml:space="preserve">立柱、盖梁灌浆采用TZH10型高强C100砂浆进行连接处灌浆。拌浆设备采用立轴行星搅拌机，搅拌时间为3min。搅拌好后施工时间宜大于30min。垫层砂浆达到终凝后方可进行压浆作业。 </w:t>
            </w:r>
          </w:p>
          <w:p w14:paraId="48D74AE6" w14:textId="77777777" w:rsidR="00D357DE" w:rsidRDefault="0056473D">
            <w:pPr>
              <w:spacing w:before="120" w:after="120" w:line="276" w:lineRule="auto"/>
              <w:ind w:firstLineChars="200" w:firstLine="480"/>
              <w:rPr>
                <w:rFonts w:ascii="仿宋" w:eastAsia="仿宋" w:hAnsi="仿宋" w:cs="宋体"/>
                <w:sz w:val="24"/>
                <w:szCs w:val="24"/>
              </w:rPr>
            </w:pPr>
            <w:r>
              <w:rPr>
                <w:rFonts w:ascii="仿宋" w:eastAsia="仿宋" w:hAnsi="仿宋" w:cs="宋体" w:hint="eastAsia"/>
                <w:sz w:val="24"/>
                <w:szCs w:val="24"/>
              </w:rPr>
              <w:t>冲击回波检测技术主要是检测立柱盖梁灌浆的内部缺陷、厚度，可克服其它检测技术的所有缺陷，既可测试混凝土构件的缺陷，又可测试混凝土厚度，且信号直观、快速和准确。其最大的特点在于既可以快速定性测试，也能够实现缺陷定位，从而达到了测试效率和精度的最优化，具有其它各种方法无法代替的显著优势。详见图15。</w:t>
            </w:r>
          </w:p>
          <w:p w14:paraId="06612B75" w14:textId="77777777" w:rsidR="00D357DE" w:rsidRDefault="0056473D">
            <w:pPr>
              <w:spacing w:before="120" w:after="120" w:line="276" w:lineRule="auto"/>
              <w:jc w:val="center"/>
              <w:rPr>
                <w:rFonts w:ascii="仿宋" w:eastAsia="仿宋" w:hAnsi="仿宋" w:cs="宋体"/>
                <w:sz w:val="24"/>
                <w:szCs w:val="24"/>
              </w:rPr>
            </w:pPr>
            <w:r>
              <w:rPr>
                <w:rFonts w:ascii="仿宋" w:eastAsia="仿宋" w:hAnsi="仿宋" w:cs="宋体" w:hint="eastAsia"/>
                <w:noProof/>
                <w:sz w:val="24"/>
                <w:szCs w:val="24"/>
              </w:rPr>
              <w:drawing>
                <wp:inline distT="0" distB="0" distL="0" distR="0" wp14:anchorId="618CBFFF" wp14:editId="6FAE8CE0">
                  <wp:extent cx="3213100" cy="1614805"/>
                  <wp:effectExtent l="0" t="0" r="6350" b="4445"/>
                  <wp:docPr id="652156525" name="图片 65215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56525" name="图片 6521565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227084" cy="1622312"/>
                          </a:xfrm>
                          <a:prstGeom prst="rect">
                            <a:avLst/>
                          </a:prstGeom>
                          <a:noFill/>
                          <a:ln>
                            <a:noFill/>
                          </a:ln>
                        </pic:spPr>
                      </pic:pic>
                    </a:graphicData>
                  </a:graphic>
                </wp:inline>
              </w:drawing>
            </w:r>
          </w:p>
          <w:p w14:paraId="58CCC912" w14:textId="77777777" w:rsidR="00D357DE" w:rsidRDefault="0056473D">
            <w:pPr>
              <w:spacing w:before="120" w:after="120" w:line="276" w:lineRule="auto"/>
              <w:jc w:val="center"/>
              <w:rPr>
                <w:rFonts w:ascii="仿宋" w:eastAsia="仿宋" w:hAnsi="仿宋"/>
                <w:sz w:val="24"/>
                <w:szCs w:val="24"/>
              </w:rPr>
            </w:pPr>
            <w:r>
              <w:rPr>
                <w:rFonts w:ascii="仿宋" w:eastAsia="仿宋" w:hAnsi="仿宋" w:hint="eastAsia"/>
                <w:sz w:val="24"/>
                <w:szCs w:val="24"/>
              </w:rPr>
              <w:t>图15 冲击回波检测技术</w:t>
            </w:r>
          </w:p>
          <w:p w14:paraId="434A9FC4" w14:textId="77777777" w:rsidR="00D357DE" w:rsidRDefault="0056473D">
            <w:pPr>
              <w:tabs>
                <w:tab w:val="left" w:pos="360"/>
              </w:tabs>
              <w:adjustRightInd w:val="0"/>
              <w:snapToGrid w:val="0"/>
              <w:spacing w:before="120" w:after="120" w:line="276" w:lineRule="auto"/>
              <w:ind w:firstLineChars="200" w:firstLine="480"/>
              <w:rPr>
                <w:rFonts w:ascii="仿宋" w:eastAsia="仿宋" w:hAnsi="仿宋"/>
                <w:bCs/>
                <w:sz w:val="24"/>
                <w:szCs w:val="24"/>
              </w:rPr>
            </w:pPr>
            <w:r>
              <w:rPr>
                <w:rFonts w:ascii="仿宋" w:eastAsia="仿宋" w:hAnsi="仿宋" w:hint="eastAsia"/>
                <w:bCs/>
                <w:sz w:val="24"/>
                <w:szCs w:val="24"/>
              </w:rPr>
              <w:t>3、实施效果</w:t>
            </w:r>
          </w:p>
          <w:p w14:paraId="20DFEF15" w14:textId="77777777" w:rsidR="00D357DE" w:rsidRDefault="0056473D">
            <w:pPr>
              <w:spacing w:line="276" w:lineRule="auto"/>
              <w:ind w:firstLineChars="200" w:firstLine="480"/>
              <w:rPr>
                <w:rFonts w:ascii="仿宋" w:eastAsia="仿宋" w:hAnsi="仿宋" w:cs="仿宋"/>
                <w:sz w:val="24"/>
                <w:szCs w:val="24"/>
              </w:rPr>
            </w:pPr>
            <w:r>
              <w:rPr>
                <w:rFonts w:ascii="仿宋" w:eastAsia="仿宋" w:hAnsi="仿宋" w:hint="eastAsia"/>
                <w:sz w:val="24"/>
                <w:szCs w:val="24"/>
              </w:rPr>
              <w:t>装配式施工技术在实际施工中的应用，减少现场施工人员40余人；预制构件质量可靠，智能化钢筋加工，工厂化构件预制，标准化程序施工，节约工期5个月。采用高性能混凝土，加上M100的湿接缝高性能砂浆，高精度定位，可实现进度±5mm，保证了桥梁预制构件的内在质量。同时也减少了占用道路的时间，保证工程沿线居民的出行质量。</w:t>
            </w:r>
          </w:p>
          <w:p w14:paraId="49E3BA0B" w14:textId="77777777" w:rsidR="00D357DE" w:rsidRDefault="00D357DE">
            <w:pPr>
              <w:autoSpaceDE w:val="0"/>
              <w:autoSpaceDN w:val="0"/>
              <w:adjustRightInd w:val="0"/>
              <w:spacing w:line="590" w:lineRule="exact"/>
              <w:rPr>
                <w:rFonts w:ascii="Times New Roman" w:hAnsi="Times New Roman"/>
                <w:szCs w:val="21"/>
              </w:rPr>
            </w:pPr>
          </w:p>
        </w:tc>
      </w:tr>
    </w:tbl>
    <w:p w14:paraId="7DF48CBC" w14:textId="77777777" w:rsidR="00D357DE" w:rsidRDefault="00D357DE">
      <w:pPr>
        <w:jc w:val="center"/>
        <w:rPr>
          <w:rFonts w:ascii="Times New Roman" w:eastAsia="方正黑体_GBK" w:hAnsi="Times New Roman"/>
          <w:sz w:val="30"/>
          <w:szCs w:val="30"/>
        </w:rPr>
        <w:sectPr w:rsidR="00D357DE" w:rsidSect="009C7F7D">
          <w:footerReference w:type="even" r:id="rId26"/>
          <w:footerReference w:type="default" r:id="rId27"/>
          <w:footerReference w:type="first" r:id="rId28"/>
          <w:type w:val="nextColumn"/>
          <w:pgSz w:w="11906" w:h="16838"/>
          <w:pgMar w:top="1814" w:right="1531" w:bottom="1985" w:left="1531" w:header="720" w:footer="1474" w:gutter="0"/>
          <w:paperSrc w:first="15" w:other="15"/>
          <w:cols w:space="720"/>
          <w:docGrid w:linePitch="286"/>
        </w:sectPr>
      </w:pPr>
    </w:p>
    <w:p w14:paraId="29C7F5D8" w14:textId="77777777" w:rsidR="00D357DE" w:rsidRDefault="0056473D">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357DE" w14:paraId="1FC07AA7" w14:textId="77777777">
        <w:tc>
          <w:tcPr>
            <w:tcW w:w="9060" w:type="dxa"/>
            <w:tcBorders>
              <w:top w:val="single" w:sz="8" w:space="0" w:color="auto"/>
              <w:bottom w:val="single" w:sz="8" w:space="0" w:color="auto"/>
            </w:tcBorders>
          </w:tcPr>
          <w:p w14:paraId="772F2885"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2022年2月26日，江苏省土木建筑学会在南京组织召开了“装配式墩梁一体化智能架桥机关键技术研究与应用”成果鉴定会。鉴定委员会听取了课题组汇报，审查了相关文件资料,经质询、讨论，形成鉴定意见如下;</w:t>
            </w:r>
          </w:p>
          <w:p w14:paraId="67327A57"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1、课题组提供的资料齐全，符合鉴定要求。</w:t>
            </w:r>
          </w:p>
          <w:p w14:paraId="168C378C"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2、该课题以绿都大道（宏运大道至董村路段）建设工程施工项目LDDD-SG标段与</w:t>
            </w:r>
            <w:r>
              <w:rPr>
                <w:rFonts w:ascii="仿宋" w:eastAsia="仿宋" w:hAnsi="仿宋" w:cs="宋体"/>
                <w:sz w:val="24"/>
                <w:szCs w:val="24"/>
                <w:shd w:val="clear" w:color="auto" w:fill="FFFFFF"/>
              </w:rPr>
              <w:t>南京至句容城际轨道交通工程 DS6-TA02 标段项目</w:t>
            </w:r>
            <w:r>
              <w:rPr>
                <w:rFonts w:ascii="仿宋" w:eastAsia="仿宋" w:hAnsi="仿宋" w:hint="eastAsia"/>
                <w:sz w:val="24"/>
                <w:szCs w:val="24"/>
              </w:rPr>
              <w:t>为依托，针对城市高架桥装配式施工难题，开展了装配式墩梁一体化智能架桥机关键技术研究和示范应用，其创新成果如下:</w:t>
            </w:r>
          </w:p>
          <w:p w14:paraId="1C3BA478"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1)研发了装配式墩梁一体化智能架桥机（IABM)，可实现桥梁工程中预制墩柱、盖梁和箱梁一体化架设施工，大型构件空中姿态自动调整并快速就位，箱梁高低吊装自动化，解决了传统吊装施工对城市交通环境的影响和上跨既有道路无法连续施工的难题;</w:t>
            </w:r>
          </w:p>
          <w:p w14:paraId="37214252"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2）基于物联网的数字化控制技术，研发了预制构件吊装工序自动化控制系统，实现了装配式桥梁施工的智能化;</w:t>
            </w:r>
          </w:p>
          <w:p w14:paraId="11FA1C82"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3）研发了基于三维模型的主动安全控制技术，解决了造桥机安全姿态控制可视化的难题。</w:t>
            </w:r>
          </w:p>
          <w:p w14:paraId="43245D1A"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3、该课题形成专利16项(发明专利6项)、省级工法1项，发表论文11篇。成果在绿都大道（宏运大道至董村路段）建设工程施工项目LDDD-SG标段与</w:t>
            </w:r>
            <w:r>
              <w:rPr>
                <w:rFonts w:ascii="仿宋" w:eastAsia="仿宋" w:hAnsi="仿宋" w:cs="宋体"/>
                <w:sz w:val="24"/>
                <w:szCs w:val="24"/>
                <w:shd w:val="clear" w:color="auto" w:fill="FFFFFF"/>
              </w:rPr>
              <w:t>南京至句容城际轨道交通工程 DS6-TA02 标段项目</w:t>
            </w:r>
            <w:r>
              <w:rPr>
                <w:rFonts w:ascii="仿宋" w:eastAsia="仿宋" w:hAnsi="仿宋" w:hint="eastAsia"/>
                <w:sz w:val="24"/>
                <w:szCs w:val="24"/>
              </w:rPr>
              <w:t>中得到成功应用，提高了工效，保证了安全质量，取得了显著的社会效益与经济效益，具有很好的推广应用价值。</w:t>
            </w:r>
          </w:p>
          <w:p w14:paraId="651478EC" w14:textId="77777777" w:rsidR="00D357DE" w:rsidRDefault="0056473D">
            <w:pPr>
              <w:autoSpaceDE w:val="0"/>
              <w:autoSpaceDN w:val="0"/>
              <w:adjustRightInd w:val="0"/>
              <w:spacing w:line="360" w:lineRule="auto"/>
              <w:ind w:firstLineChars="200" w:firstLine="480"/>
              <w:rPr>
                <w:rFonts w:ascii="仿宋" w:eastAsia="仿宋" w:hAnsi="仿宋"/>
                <w:sz w:val="24"/>
                <w:szCs w:val="24"/>
              </w:rPr>
            </w:pPr>
            <w:r>
              <w:rPr>
                <w:rFonts w:ascii="仿宋" w:eastAsia="仿宋" w:hAnsi="仿宋" w:hint="eastAsia"/>
                <w:sz w:val="24"/>
                <w:szCs w:val="24"/>
              </w:rPr>
              <w:t>鉴定委员会认为，该课题研究成果总体达到国际先进水平，其中智能化技术达到国际领先水平，一致同意通过鉴定。</w:t>
            </w:r>
          </w:p>
          <w:p w14:paraId="5D6FE4B4" w14:textId="77777777" w:rsidR="00D357DE" w:rsidRDefault="00D357DE">
            <w:pPr>
              <w:autoSpaceDE w:val="0"/>
              <w:autoSpaceDN w:val="0"/>
              <w:adjustRightInd w:val="0"/>
              <w:spacing w:line="590" w:lineRule="exact"/>
              <w:ind w:firstLineChars="98" w:firstLine="157"/>
              <w:rPr>
                <w:rFonts w:ascii="Times New Roman" w:hAnsi="Times New Roman"/>
                <w:spacing w:val="-25"/>
                <w:szCs w:val="21"/>
              </w:rPr>
            </w:pPr>
          </w:p>
          <w:p w14:paraId="28A5A79B" w14:textId="77777777" w:rsidR="00D357DE" w:rsidRDefault="00D357DE">
            <w:pPr>
              <w:autoSpaceDE w:val="0"/>
              <w:autoSpaceDN w:val="0"/>
              <w:adjustRightInd w:val="0"/>
              <w:spacing w:line="590" w:lineRule="exact"/>
              <w:ind w:firstLineChars="98" w:firstLine="157"/>
              <w:rPr>
                <w:rFonts w:ascii="Times New Roman" w:hAnsi="Times New Roman"/>
                <w:spacing w:val="-25"/>
                <w:szCs w:val="21"/>
              </w:rPr>
            </w:pPr>
          </w:p>
          <w:p w14:paraId="761BB375" w14:textId="77777777" w:rsidR="00D357DE" w:rsidRDefault="00D357DE">
            <w:pPr>
              <w:autoSpaceDE w:val="0"/>
              <w:autoSpaceDN w:val="0"/>
              <w:adjustRightInd w:val="0"/>
              <w:spacing w:line="590" w:lineRule="exact"/>
              <w:rPr>
                <w:rFonts w:ascii="Times New Roman" w:hAnsi="Times New Roman"/>
                <w:spacing w:val="-25"/>
                <w:szCs w:val="21"/>
              </w:rPr>
            </w:pPr>
          </w:p>
        </w:tc>
      </w:tr>
    </w:tbl>
    <w:p w14:paraId="0BF8F8D8" w14:textId="77777777" w:rsidR="0056473D" w:rsidRDefault="0056473D">
      <w:pPr>
        <w:jc w:val="center"/>
        <w:rPr>
          <w:rFonts w:ascii="Times New Roman" w:eastAsia="方正黑体_GBK" w:hAnsi="Times New Roman"/>
          <w:sz w:val="30"/>
          <w:szCs w:val="30"/>
        </w:rPr>
      </w:pPr>
    </w:p>
    <w:p w14:paraId="362E28EB"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906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D357DE" w14:paraId="76A751A6" w14:textId="77777777">
        <w:tc>
          <w:tcPr>
            <w:tcW w:w="9060" w:type="dxa"/>
            <w:gridSpan w:val="5"/>
            <w:tcBorders>
              <w:top w:val="single" w:sz="8" w:space="0" w:color="auto"/>
            </w:tcBorders>
          </w:tcPr>
          <w:p w14:paraId="23E48774" w14:textId="77777777" w:rsidR="00D357DE" w:rsidRDefault="0056473D">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1</w:t>
            </w:r>
            <w:r>
              <w:rPr>
                <w:rFonts w:ascii="Times New Roman" w:hAnsi="Times New Roman"/>
                <w:szCs w:val="21"/>
              </w:rPr>
              <w:t>、推广应用情况（应用证明请标明应用时间）</w:t>
            </w:r>
          </w:p>
          <w:p w14:paraId="112D3CF1" w14:textId="77777777" w:rsidR="00D357DE" w:rsidRDefault="0056473D">
            <w:pPr>
              <w:spacing w:before="120" w:after="120" w:line="360" w:lineRule="auto"/>
              <w:ind w:firstLineChars="200" w:firstLine="480"/>
              <w:rPr>
                <w:rFonts w:ascii="仿宋" w:eastAsia="仿宋" w:hAnsi="仿宋"/>
                <w:bCs/>
                <w:sz w:val="24"/>
              </w:rPr>
            </w:pPr>
            <w:r>
              <w:rPr>
                <w:rFonts w:ascii="仿宋" w:eastAsia="仿宋" w:hAnsi="仿宋" w:hint="eastAsia"/>
                <w:bCs/>
                <w:sz w:val="24"/>
              </w:rPr>
              <w:t>本项目通过科技攻关，形成</w:t>
            </w:r>
            <w:r>
              <w:rPr>
                <w:rFonts w:ascii="仿宋" w:eastAsia="仿宋" w:hAnsi="仿宋" w:hint="eastAsia"/>
                <w:sz w:val="24"/>
              </w:rPr>
              <w:t>基于墩梁一体化智能架桥机装配式高架桥建造关键技术</w:t>
            </w:r>
            <w:r>
              <w:rPr>
                <w:rFonts w:ascii="仿宋" w:eastAsia="仿宋" w:hAnsi="仿宋" w:hint="eastAsia"/>
                <w:bCs/>
                <w:sz w:val="24"/>
              </w:rPr>
              <w:t>，用简单易操作的标准化施工流程指导施工，确保工程的顺利实施，并保证工期、质量、安全，完成了</w:t>
            </w:r>
            <w:r>
              <w:rPr>
                <w:rFonts w:ascii="仿宋" w:eastAsia="仿宋" w:hAnsi="仿宋" w:hint="eastAsia"/>
                <w:sz w:val="24"/>
              </w:rPr>
              <w:t>墩梁一体化智能架桥机（IABM）研制、IABM智能装配造桥机架设桥梁施工技术应用、预制装配式桥梁辅助安装技术研究</w:t>
            </w:r>
            <w:r>
              <w:rPr>
                <w:rFonts w:ascii="仿宋" w:eastAsia="仿宋" w:hAnsi="仿宋" w:hint="eastAsia"/>
                <w:bCs/>
                <w:sz w:val="24"/>
              </w:rPr>
              <w:t>。</w:t>
            </w:r>
          </w:p>
          <w:p w14:paraId="0F87AE30" w14:textId="77777777" w:rsidR="00D357DE" w:rsidRDefault="0056473D">
            <w:pPr>
              <w:spacing w:before="120" w:after="120" w:line="360" w:lineRule="auto"/>
              <w:ind w:firstLineChars="200" w:firstLine="480"/>
              <w:rPr>
                <w:rFonts w:ascii="仿宋" w:eastAsia="仿宋" w:hAnsi="仿宋"/>
                <w:bCs/>
                <w:sz w:val="24"/>
              </w:rPr>
            </w:pPr>
            <w:r>
              <w:rPr>
                <w:rFonts w:ascii="仿宋" w:eastAsia="仿宋" w:hAnsi="仿宋" w:hint="eastAsia"/>
                <w:bCs/>
                <w:sz w:val="24"/>
              </w:rPr>
              <w:t>该成果是以</w:t>
            </w:r>
            <w:r>
              <w:rPr>
                <w:rFonts w:ascii="仿宋" w:eastAsia="仿宋" w:hAnsi="仿宋" w:cs="宋体"/>
                <w:sz w:val="24"/>
                <w:szCs w:val="24"/>
                <w:shd w:val="clear" w:color="auto" w:fill="FFFFFF"/>
              </w:rPr>
              <w:t>南京至句容城际轨道交通工程 DS6-TA02 标段项目</w:t>
            </w:r>
            <w:r>
              <w:rPr>
                <w:rFonts w:ascii="仿宋" w:eastAsia="仿宋" w:hAnsi="仿宋" w:hint="eastAsia"/>
                <w:bCs/>
                <w:sz w:val="24"/>
              </w:rPr>
              <w:t>为依托，针对</w:t>
            </w:r>
            <w:r>
              <w:rPr>
                <w:rFonts w:ascii="仿宋" w:eastAsia="仿宋" w:hAnsi="仿宋" w:hint="eastAsia"/>
                <w:color w:val="000000"/>
                <w:sz w:val="24"/>
              </w:rPr>
              <w:t>城</w:t>
            </w:r>
            <w:r>
              <w:rPr>
                <w:rFonts w:ascii="仿宋" w:eastAsia="仿宋" w:hAnsi="仿宋" w:hint="eastAsia"/>
                <w:sz w:val="24"/>
              </w:rPr>
              <w:t>市高架桥装配式施工</w:t>
            </w:r>
            <w:r>
              <w:rPr>
                <w:rFonts w:ascii="仿宋" w:eastAsia="仿宋" w:hAnsi="仿宋" w:hint="eastAsia"/>
                <w:bCs/>
                <w:sz w:val="24"/>
              </w:rPr>
              <w:t>的特点，通过自主研发和集成创新，形成了《</w:t>
            </w:r>
            <w:r>
              <w:rPr>
                <w:rFonts w:ascii="仿宋" w:eastAsia="仿宋" w:hAnsi="仿宋" w:hint="eastAsia"/>
                <w:sz w:val="24"/>
              </w:rPr>
              <w:t>基于墩梁一体化智能架桥机装配式高架桥建造关键技术</w:t>
            </w:r>
            <w:r>
              <w:rPr>
                <w:rFonts w:ascii="仿宋" w:eastAsia="仿宋" w:hAnsi="仿宋" w:hint="eastAsia"/>
                <w:bCs/>
                <w:sz w:val="24"/>
              </w:rPr>
              <w:t>》综合研制报告，基本按公司立项书的要求完成了相应的研究内容，本成果在</w:t>
            </w:r>
            <w:r>
              <w:rPr>
                <w:rFonts w:ascii="仿宋" w:eastAsia="仿宋" w:hAnsi="仿宋" w:hint="eastAsia"/>
                <w:sz w:val="24"/>
              </w:rPr>
              <w:t>二环北路及东西延伸段（镜水路－越兴路）智慧快速路工程（镜水路至越东路）项目、越东路（三江路-规划曹娥江大</w:t>
            </w:r>
            <w:r>
              <w:rPr>
                <w:rFonts w:ascii="仿宋" w:eastAsia="仿宋" w:hAnsi="仿宋" w:hint="eastAsia"/>
                <w:bCs/>
                <w:sz w:val="24"/>
              </w:rPr>
              <w:t>桥）智慧快速路工程项目、宁句城际项目、绿都大道项目等工程进行了成功应用，填补了我公司在此领域的空白，项目研究成果将有利于公司进一步开拓市场，对类似工程的承接和实施有着重要作用。应用项目具体如下：</w:t>
            </w:r>
          </w:p>
          <w:tbl>
            <w:tblPr>
              <w:tblStyle w:val="afc"/>
              <w:tblW w:w="0" w:type="auto"/>
              <w:tblLayout w:type="fixed"/>
              <w:tblLook w:val="04A0" w:firstRow="1" w:lastRow="0" w:firstColumn="1" w:lastColumn="0" w:noHBand="0" w:noVBand="1"/>
            </w:tblPr>
            <w:tblGrid>
              <w:gridCol w:w="1150"/>
              <w:gridCol w:w="2383"/>
              <w:gridCol w:w="1586"/>
              <w:gridCol w:w="1418"/>
              <w:gridCol w:w="2297"/>
            </w:tblGrid>
            <w:tr w:rsidR="00D357DE" w14:paraId="21D9F14D" w14:textId="77777777">
              <w:tc>
                <w:tcPr>
                  <w:tcW w:w="1150" w:type="dxa"/>
                  <w:vAlign w:val="center"/>
                </w:tcPr>
                <w:p w14:paraId="63322999" w14:textId="77777777" w:rsidR="00D357DE" w:rsidRDefault="0056473D">
                  <w:pPr>
                    <w:spacing w:before="120" w:after="120" w:line="276" w:lineRule="auto"/>
                    <w:jc w:val="center"/>
                    <w:rPr>
                      <w:rFonts w:ascii="仿宋" w:eastAsia="仿宋" w:hAnsi="仿宋"/>
                      <w:bCs/>
                      <w:szCs w:val="20"/>
                    </w:rPr>
                  </w:pPr>
                  <w:r>
                    <w:rPr>
                      <w:rFonts w:ascii="仿宋" w:eastAsia="仿宋" w:hAnsi="仿宋" w:hint="eastAsia"/>
                      <w:bCs/>
                      <w:szCs w:val="20"/>
                    </w:rPr>
                    <w:t>应用单位名称</w:t>
                  </w:r>
                </w:p>
              </w:tc>
              <w:tc>
                <w:tcPr>
                  <w:tcW w:w="2383" w:type="dxa"/>
                  <w:vAlign w:val="center"/>
                </w:tcPr>
                <w:p w14:paraId="1672BB56" w14:textId="77777777" w:rsidR="00D357DE" w:rsidRDefault="0056473D">
                  <w:pPr>
                    <w:spacing w:before="120" w:after="120" w:line="276" w:lineRule="auto"/>
                    <w:jc w:val="center"/>
                    <w:rPr>
                      <w:rFonts w:ascii="仿宋" w:eastAsia="仿宋" w:hAnsi="仿宋"/>
                      <w:bCs/>
                      <w:szCs w:val="20"/>
                    </w:rPr>
                  </w:pPr>
                  <w:r>
                    <w:rPr>
                      <w:rFonts w:ascii="仿宋" w:eastAsia="仿宋" w:hAnsi="仿宋" w:hint="eastAsia"/>
                      <w:bCs/>
                      <w:szCs w:val="20"/>
                    </w:rPr>
                    <w:t>应用技术</w:t>
                  </w:r>
                </w:p>
              </w:tc>
              <w:tc>
                <w:tcPr>
                  <w:tcW w:w="1586" w:type="dxa"/>
                  <w:vAlign w:val="center"/>
                </w:tcPr>
                <w:p w14:paraId="4A89832C" w14:textId="77777777" w:rsidR="00D357DE" w:rsidRDefault="0056473D">
                  <w:pPr>
                    <w:spacing w:before="120" w:after="120" w:line="276" w:lineRule="auto"/>
                    <w:jc w:val="center"/>
                    <w:rPr>
                      <w:rFonts w:ascii="仿宋" w:eastAsia="仿宋" w:hAnsi="仿宋"/>
                      <w:bCs/>
                      <w:szCs w:val="20"/>
                    </w:rPr>
                  </w:pPr>
                  <w:r>
                    <w:rPr>
                      <w:rFonts w:ascii="仿宋" w:eastAsia="仿宋" w:hAnsi="仿宋" w:hint="eastAsia"/>
                      <w:bCs/>
                      <w:szCs w:val="20"/>
                    </w:rPr>
                    <w:t>应用起止时间</w:t>
                  </w:r>
                </w:p>
              </w:tc>
              <w:tc>
                <w:tcPr>
                  <w:tcW w:w="1418" w:type="dxa"/>
                  <w:vAlign w:val="center"/>
                </w:tcPr>
                <w:p w14:paraId="1879F9EA" w14:textId="77777777" w:rsidR="00D357DE" w:rsidRDefault="0056473D">
                  <w:pPr>
                    <w:spacing w:before="120" w:after="120" w:line="276" w:lineRule="auto"/>
                    <w:jc w:val="center"/>
                    <w:rPr>
                      <w:rFonts w:ascii="仿宋" w:eastAsia="仿宋" w:hAnsi="仿宋"/>
                      <w:bCs/>
                      <w:szCs w:val="20"/>
                    </w:rPr>
                  </w:pPr>
                  <w:r>
                    <w:rPr>
                      <w:rFonts w:ascii="仿宋" w:eastAsia="仿宋" w:hAnsi="仿宋" w:hint="eastAsia"/>
                      <w:bCs/>
                      <w:szCs w:val="20"/>
                    </w:rPr>
                    <w:t>应用单位联系人/电话</w:t>
                  </w:r>
                </w:p>
              </w:tc>
              <w:tc>
                <w:tcPr>
                  <w:tcW w:w="2297" w:type="dxa"/>
                  <w:vAlign w:val="center"/>
                </w:tcPr>
                <w:p w14:paraId="1A755210" w14:textId="77777777" w:rsidR="00D357DE" w:rsidRDefault="0056473D">
                  <w:pPr>
                    <w:spacing w:before="120" w:after="120" w:line="276" w:lineRule="auto"/>
                    <w:jc w:val="center"/>
                    <w:rPr>
                      <w:rFonts w:ascii="仿宋" w:eastAsia="仿宋" w:hAnsi="仿宋"/>
                      <w:bCs/>
                      <w:szCs w:val="20"/>
                    </w:rPr>
                  </w:pPr>
                  <w:r>
                    <w:rPr>
                      <w:rFonts w:ascii="仿宋" w:eastAsia="仿宋" w:hAnsi="仿宋" w:hint="eastAsia"/>
                      <w:bCs/>
                      <w:szCs w:val="20"/>
                    </w:rPr>
                    <w:t>应用情况</w:t>
                  </w:r>
                </w:p>
              </w:tc>
            </w:tr>
            <w:tr w:rsidR="00D357DE" w14:paraId="78667718" w14:textId="77777777">
              <w:tc>
                <w:tcPr>
                  <w:tcW w:w="1150" w:type="dxa"/>
                  <w:vAlign w:val="center"/>
                </w:tcPr>
                <w:p w14:paraId="410AE75F" w14:textId="77777777" w:rsidR="00D357DE" w:rsidRDefault="0056473D">
                  <w:pPr>
                    <w:spacing w:before="120" w:after="120" w:line="276" w:lineRule="auto"/>
                    <w:jc w:val="center"/>
                    <w:rPr>
                      <w:rFonts w:ascii="仿宋" w:eastAsia="仿宋" w:hAnsi="仿宋"/>
                      <w:bCs/>
                      <w:szCs w:val="21"/>
                    </w:rPr>
                  </w:pPr>
                  <w:r>
                    <w:rPr>
                      <w:rFonts w:ascii="仿宋" w:eastAsia="仿宋" w:hAnsi="仿宋" w:hint="eastAsia"/>
                      <w:szCs w:val="21"/>
                    </w:rPr>
                    <w:t>南京铁路建设投资有限责任公司</w:t>
                  </w:r>
                </w:p>
              </w:tc>
              <w:tc>
                <w:tcPr>
                  <w:tcW w:w="2383" w:type="dxa"/>
                  <w:vAlign w:val="center"/>
                </w:tcPr>
                <w:p w14:paraId="5A5AFD87" w14:textId="77777777" w:rsidR="00D357DE" w:rsidRDefault="0056473D">
                  <w:pPr>
                    <w:spacing w:before="120" w:after="120" w:line="276" w:lineRule="auto"/>
                    <w:jc w:val="center"/>
                    <w:rPr>
                      <w:rFonts w:ascii="仿宋" w:eastAsia="仿宋" w:hAnsi="仿宋"/>
                      <w:bCs/>
                      <w:szCs w:val="21"/>
                    </w:rPr>
                  </w:pPr>
                  <w:r>
                    <w:rPr>
                      <w:rFonts w:ascii="仿宋" w:eastAsia="仿宋" w:hAnsi="仿宋" w:hint="eastAsia"/>
                      <w:szCs w:val="21"/>
                    </w:rPr>
                    <w:t>“IABM智能装配造桥机架设桥梁施工技术”，“预制装配式桥梁辅助安装技术”</w:t>
                  </w:r>
                </w:p>
              </w:tc>
              <w:tc>
                <w:tcPr>
                  <w:tcW w:w="1586" w:type="dxa"/>
                  <w:vAlign w:val="center"/>
                </w:tcPr>
                <w:p w14:paraId="6FBD11F6" w14:textId="77777777" w:rsidR="00D357DE" w:rsidRDefault="0056473D">
                  <w:pPr>
                    <w:spacing w:before="120" w:after="120" w:line="276" w:lineRule="auto"/>
                    <w:jc w:val="center"/>
                    <w:rPr>
                      <w:rFonts w:ascii="仿宋" w:eastAsia="仿宋" w:hAnsi="仿宋"/>
                      <w:bCs/>
                      <w:szCs w:val="21"/>
                    </w:rPr>
                  </w:pPr>
                  <w:r>
                    <w:rPr>
                      <w:rFonts w:ascii="仿宋" w:eastAsia="仿宋" w:hAnsi="仿宋" w:hint="eastAsia"/>
                      <w:szCs w:val="21"/>
                    </w:rPr>
                    <w:t>2021年6月</w:t>
                  </w:r>
                  <w:r>
                    <w:rPr>
                      <w:rFonts w:ascii="仿宋" w:eastAsia="仿宋" w:hAnsi="仿宋"/>
                      <w:szCs w:val="21"/>
                    </w:rPr>
                    <w:t>至</w:t>
                  </w:r>
                  <w:r>
                    <w:rPr>
                      <w:rFonts w:ascii="仿宋" w:eastAsia="仿宋" w:hAnsi="仿宋" w:hint="eastAsia"/>
                      <w:szCs w:val="21"/>
                    </w:rPr>
                    <w:t>2021年11月</w:t>
                  </w:r>
                </w:p>
              </w:tc>
              <w:tc>
                <w:tcPr>
                  <w:tcW w:w="1418" w:type="dxa"/>
                  <w:vAlign w:val="center"/>
                </w:tcPr>
                <w:p w14:paraId="4366F61D" w14:textId="77777777" w:rsidR="00D357DE" w:rsidRDefault="0056473D">
                  <w:pPr>
                    <w:spacing w:before="120" w:after="120" w:line="276" w:lineRule="auto"/>
                    <w:jc w:val="center"/>
                    <w:rPr>
                      <w:rFonts w:ascii="仿宋" w:eastAsia="仿宋" w:hAnsi="仿宋"/>
                      <w:bCs/>
                      <w:szCs w:val="21"/>
                    </w:rPr>
                  </w:pPr>
                  <w:r>
                    <w:rPr>
                      <w:rFonts w:ascii="仿宋" w:eastAsia="仿宋" w:hAnsi="仿宋" w:hint="eastAsia"/>
                      <w:szCs w:val="21"/>
                    </w:rPr>
                    <w:t>宋强/15951821712</w:t>
                  </w:r>
                </w:p>
              </w:tc>
              <w:tc>
                <w:tcPr>
                  <w:tcW w:w="2297" w:type="dxa"/>
                  <w:vAlign w:val="center"/>
                </w:tcPr>
                <w:p w14:paraId="5FFC982A" w14:textId="77777777" w:rsidR="00D357DE" w:rsidRDefault="0056473D">
                  <w:pPr>
                    <w:spacing w:before="120" w:after="120" w:line="276" w:lineRule="auto"/>
                    <w:rPr>
                      <w:rFonts w:ascii="仿宋" w:eastAsia="仿宋" w:hAnsi="仿宋"/>
                      <w:bCs/>
                      <w:szCs w:val="21"/>
                    </w:rPr>
                  </w:pPr>
                  <w:r>
                    <w:rPr>
                      <w:rFonts w:ascii="仿宋" w:eastAsia="仿宋" w:hAnsi="仿宋"/>
                      <w:szCs w:val="21"/>
                    </w:rPr>
                    <w:t>通过对本项目的研究应用，保证了工程 质量、工期和施工安全，圆满完成了各分部分项工程的施工任务，并取得了良好的经济和社会效益。</w:t>
                  </w:r>
                </w:p>
              </w:tc>
            </w:tr>
            <w:tr w:rsidR="00D357DE" w14:paraId="3F34BCA7" w14:textId="77777777">
              <w:tc>
                <w:tcPr>
                  <w:tcW w:w="1150" w:type="dxa"/>
                  <w:vAlign w:val="center"/>
                </w:tcPr>
                <w:p w14:paraId="0DF3CCE2"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江苏宁句轨道交通</w:t>
                  </w:r>
                  <w:r>
                    <w:rPr>
                      <w:rFonts w:ascii="仿宋" w:eastAsia="仿宋" w:hAnsi="仿宋"/>
                      <w:szCs w:val="21"/>
                    </w:rPr>
                    <w:t>有限公司</w:t>
                  </w:r>
                </w:p>
              </w:tc>
              <w:tc>
                <w:tcPr>
                  <w:tcW w:w="2383" w:type="dxa"/>
                  <w:vAlign w:val="center"/>
                </w:tcPr>
                <w:p w14:paraId="5D07A2A3"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“IABM智能装配造桥机架设桥梁施工技术”，“预制装配式桥梁辅助安装技术”</w:t>
                  </w:r>
                </w:p>
              </w:tc>
              <w:tc>
                <w:tcPr>
                  <w:tcW w:w="1586" w:type="dxa"/>
                  <w:vAlign w:val="center"/>
                </w:tcPr>
                <w:p w14:paraId="08F72B53"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2020年5月</w:t>
                  </w:r>
                  <w:r>
                    <w:rPr>
                      <w:rFonts w:ascii="仿宋" w:eastAsia="仿宋" w:hAnsi="仿宋"/>
                      <w:szCs w:val="21"/>
                    </w:rPr>
                    <w:t>至</w:t>
                  </w:r>
                  <w:r>
                    <w:rPr>
                      <w:rFonts w:ascii="仿宋" w:eastAsia="仿宋" w:hAnsi="仿宋" w:hint="eastAsia"/>
                      <w:szCs w:val="21"/>
                    </w:rPr>
                    <w:t>2021年9月</w:t>
                  </w:r>
                </w:p>
              </w:tc>
              <w:tc>
                <w:tcPr>
                  <w:tcW w:w="1418" w:type="dxa"/>
                  <w:vAlign w:val="center"/>
                </w:tcPr>
                <w:p w14:paraId="0D45B60B"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万俊/15150577027</w:t>
                  </w:r>
                </w:p>
              </w:tc>
              <w:tc>
                <w:tcPr>
                  <w:tcW w:w="2297" w:type="dxa"/>
                  <w:vAlign w:val="center"/>
                </w:tcPr>
                <w:p w14:paraId="466581E3"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广泛应用于预制立柱安装、预制盖梁安装和预制箱梁安装等工程中，在施工中，精心组织安排，保质保量的完成了工程任务</w:t>
                  </w:r>
                </w:p>
              </w:tc>
            </w:tr>
            <w:tr w:rsidR="00D357DE" w14:paraId="4F2435A4" w14:textId="77777777">
              <w:tc>
                <w:tcPr>
                  <w:tcW w:w="1150" w:type="dxa"/>
                  <w:vAlign w:val="center"/>
                </w:tcPr>
                <w:p w14:paraId="65362EAE" w14:textId="77777777" w:rsidR="00D357DE" w:rsidRDefault="0056473D">
                  <w:pPr>
                    <w:spacing w:before="120" w:after="120" w:line="276" w:lineRule="auto"/>
                    <w:jc w:val="center"/>
                    <w:rPr>
                      <w:rFonts w:ascii="仿宋" w:eastAsia="仿宋" w:hAnsi="仿宋"/>
                      <w:szCs w:val="21"/>
                    </w:rPr>
                  </w:pPr>
                  <w:r>
                    <w:rPr>
                      <w:rFonts w:ascii="仿宋" w:eastAsia="仿宋" w:hAnsi="仿宋"/>
                      <w:szCs w:val="21"/>
                    </w:rPr>
                    <w:t>绍兴市基础设施建设投资有限公司</w:t>
                  </w:r>
                </w:p>
              </w:tc>
              <w:tc>
                <w:tcPr>
                  <w:tcW w:w="2383" w:type="dxa"/>
                  <w:vAlign w:val="center"/>
                </w:tcPr>
                <w:p w14:paraId="6AA9A525"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“墩梁一体化智能架桥机（IABM）设备”，“IABM智能装配造桥机架设桥梁施工技术”，“预制装配式桥梁辅助安装技术”</w:t>
                  </w:r>
                </w:p>
              </w:tc>
              <w:tc>
                <w:tcPr>
                  <w:tcW w:w="1586" w:type="dxa"/>
                  <w:vAlign w:val="center"/>
                </w:tcPr>
                <w:p w14:paraId="093177C7"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2019年12月</w:t>
                  </w:r>
                  <w:r>
                    <w:rPr>
                      <w:rFonts w:ascii="仿宋" w:eastAsia="仿宋" w:hAnsi="仿宋"/>
                      <w:szCs w:val="21"/>
                    </w:rPr>
                    <w:t>至</w:t>
                  </w:r>
                  <w:r>
                    <w:rPr>
                      <w:rFonts w:ascii="仿宋" w:eastAsia="仿宋" w:hAnsi="仿宋" w:hint="eastAsia"/>
                      <w:szCs w:val="21"/>
                    </w:rPr>
                    <w:t>2021年12月</w:t>
                  </w:r>
                </w:p>
              </w:tc>
              <w:tc>
                <w:tcPr>
                  <w:tcW w:w="1418" w:type="dxa"/>
                  <w:vAlign w:val="center"/>
                </w:tcPr>
                <w:p w14:paraId="49CCC005"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周鑫/18068610020</w:t>
                  </w:r>
                </w:p>
              </w:tc>
              <w:tc>
                <w:tcPr>
                  <w:tcW w:w="2297" w:type="dxa"/>
                  <w:vAlign w:val="center"/>
                </w:tcPr>
                <w:p w14:paraId="4EEF5888" w14:textId="77777777" w:rsidR="00D357DE" w:rsidRDefault="0056473D">
                  <w:pPr>
                    <w:spacing w:before="120" w:after="120" w:line="276" w:lineRule="auto"/>
                    <w:rPr>
                      <w:rFonts w:ascii="仿宋" w:eastAsia="仿宋" w:hAnsi="仿宋"/>
                      <w:szCs w:val="21"/>
                    </w:rPr>
                  </w:pPr>
                  <w:r>
                    <w:rPr>
                      <w:rFonts w:ascii="仿宋" w:eastAsia="仿宋" w:hAnsi="仿宋" w:hint="eastAsia"/>
                      <w:szCs w:val="21"/>
                    </w:rPr>
                    <w:t>越东路智慧快速路工程项目，自开工以来，严格按规范、设计要求施工，没有发生质量问题，达到预期效果，工程质量受到各级领导和专家的一致好评</w:t>
                  </w:r>
                </w:p>
              </w:tc>
            </w:tr>
            <w:tr w:rsidR="00D357DE" w14:paraId="06523E58" w14:textId="77777777">
              <w:tc>
                <w:tcPr>
                  <w:tcW w:w="1150" w:type="dxa"/>
                  <w:vAlign w:val="center"/>
                </w:tcPr>
                <w:p w14:paraId="3B2AC56C"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中建（绍兴）基础设施建设</w:t>
                  </w:r>
                  <w:r>
                    <w:rPr>
                      <w:rFonts w:ascii="仿宋" w:eastAsia="仿宋" w:hAnsi="仿宋"/>
                      <w:szCs w:val="21"/>
                    </w:rPr>
                    <w:t>有限公司</w:t>
                  </w:r>
                </w:p>
              </w:tc>
              <w:tc>
                <w:tcPr>
                  <w:tcW w:w="2383" w:type="dxa"/>
                  <w:vAlign w:val="center"/>
                </w:tcPr>
                <w:p w14:paraId="72E488D6"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“墩梁一体化智能架桥机（IABM）设备”，“IABM智能装配造桥机架设桥梁施工技术”，“预制装配式桥梁辅助安装技术”</w:t>
                  </w:r>
                </w:p>
              </w:tc>
              <w:tc>
                <w:tcPr>
                  <w:tcW w:w="1586" w:type="dxa"/>
                  <w:vAlign w:val="center"/>
                </w:tcPr>
                <w:p w14:paraId="44627A52"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2019年6月</w:t>
                  </w:r>
                  <w:r>
                    <w:rPr>
                      <w:rFonts w:ascii="仿宋" w:eastAsia="仿宋" w:hAnsi="仿宋"/>
                      <w:szCs w:val="21"/>
                    </w:rPr>
                    <w:t>至</w:t>
                  </w:r>
                  <w:r>
                    <w:rPr>
                      <w:rFonts w:ascii="仿宋" w:eastAsia="仿宋" w:hAnsi="仿宋" w:hint="eastAsia"/>
                      <w:szCs w:val="21"/>
                    </w:rPr>
                    <w:t>2021年12月</w:t>
                  </w:r>
                </w:p>
              </w:tc>
              <w:tc>
                <w:tcPr>
                  <w:tcW w:w="1418" w:type="dxa"/>
                  <w:vAlign w:val="center"/>
                </w:tcPr>
                <w:p w14:paraId="10FB69F1"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庄昭兵/15736966838</w:t>
                  </w:r>
                </w:p>
              </w:tc>
              <w:tc>
                <w:tcPr>
                  <w:tcW w:w="2297" w:type="dxa"/>
                  <w:vAlign w:val="center"/>
                </w:tcPr>
                <w:p w14:paraId="181C0756" w14:textId="77777777" w:rsidR="00D357DE" w:rsidRDefault="0056473D">
                  <w:pPr>
                    <w:spacing w:before="120" w:after="120" w:line="276" w:lineRule="auto"/>
                    <w:jc w:val="center"/>
                    <w:rPr>
                      <w:rFonts w:ascii="仿宋" w:eastAsia="仿宋" w:hAnsi="仿宋"/>
                      <w:szCs w:val="21"/>
                    </w:rPr>
                  </w:pPr>
                  <w:r>
                    <w:rPr>
                      <w:rFonts w:ascii="仿宋" w:eastAsia="仿宋" w:hAnsi="仿宋" w:hint="eastAsia"/>
                      <w:szCs w:val="21"/>
                    </w:rPr>
                    <w:t>二环北路</w:t>
                  </w:r>
                  <w:r>
                    <w:rPr>
                      <w:rFonts w:ascii="仿宋" w:eastAsia="仿宋" w:hAnsi="仿宋"/>
                      <w:szCs w:val="21"/>
                    </w:rPr>
                    <w:t>项目，将研究成果广泛应用于工程建设中，精心组织，保质保量的完成施工任务，达到了设计和规范的要求</w:t>
                  </w:r>
                </w:p>
              </w:tc>
            </w:tr>
          </w:tbl>
          <w:p w14:paraId="1C2E701E" w14:textId="77777777" w:rsidR="00D357DE" w:rsidRDefault="00D357DE">
            <w:pPr>
              <w:autoSpaceDE w:val="0"/>
              <w:autoSpaceDN w:val="0"/>
              <w:adjustRightInd w:val="0"/>
              <w:spacing w:line="570" w:lineRule="exact"/>
              <w:rPr>
                <w:rFonts w:ascii="Times New Roman" w:hAnsi="Times New Roman"/>
                <w:szCs w:val="21"/>
              </w:rPr>
            </w:pPr>
          </w:p>
          <w:p w14:paraId="3C8FE094" w14:textId="77777777" w:rsidR="00D357DE" w:rsidRDefault="00D357DE">
            <w:pPr>
              <w:autoSpaceDE w:val="0"/>
              <w:autoSpaceDN w:val="0"/>
              <w:adjustRightInd w:val="0"/>
              <w:jc w:val="center"/>
              <w:rPr>
                <w:rFonts w:ascii="Times New Roman" w:hAnsi="Times New Roman"/>
                <w:szCs w:val="21"/>
              </w:rPr>
            </w:pPr>
          </w:p>
        </w:tc>
      </w:tr>
      <w:tr w:rsidR="00D357DE" w14:paraId="33D022AF" w14:textId="77777777">
        <w:trPr>
          <w:trHeight w:val="582"/>
        </w:trPr>
        <w:tc>
          <w:tcPr>
            <w:tcW w:w="9060" w:type="dxa"/>
            <w:gridSpan w:val="5"/>
          </w:tcPr>
          <w:p w14:paraId="0BF43CE0" w14:textId="77777777" w:rsidR="00D357DE" w:rsidRDefault="0056473D">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D357DE" w14:paraId="45C200A5" w14:textId="77777777">
        <w:trPr>
          <w:trHeight w:val="615"/>
        </w:trPr>
        <w:tc>
          <w:tcPr>
            <w:tcW w:w="1812" w:type="dxa"/>
            <w:vAlign w:val="center"/>
          </w:tcPr>
          <w:p w14:paraId="52CF6E16" w14:textId="77777777" w:rsidR="00D357DE" w:rsidRDefault="00D357DE">
            <w:pPr>
              <w:autoSpaceDE w:val="0"/>
              <w:autoSpaceDN w:val="0"/>
              <w:adjustRightInd w:val="0"/>
              <w:spacing w:line="400" w:lineRule="exact"/>
              <w:jc w:val="center"/>
              <w:rPr>
                <w:rFonts w:ascii="Times New Roman" w:hAnsi="Times New Roman"/>
                <w:szCs w:val="21"/>
              </w:rPr>
            </w:pPr>
          </w:p>
        </w:tc>
        <w:tc>
          <w:tcPr>
            <w:tcW w:w="3624" w:type="dxa"/>
            <w:gridSpan w:val="2"/>
            <w:vAlign w:val="center"/>
          </w:tcPr>
          <w:p w14:paraId="7ABF2C03"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14:paraId="1308701F"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D357DE" w14:paraId="5C5241E4" w14:textId="77777777">
        <w:trPr>
          <w:trHeight w:val="615"/>
        </w:trPr>
        <w:tc>
          <w:tcPr>
            <w:tcW w:w="1812" w:type="dxa"/>
            <w:vAlign w:val="center"/>
          </w:tcPr>
          <w:p w14:paraId="3E9F9A4D"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14:paraId="0BEF4615"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14:paraId="75603964"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14:paraId="0786A027"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14:paraId="52BA9E28"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D357DE" w14:paraId="36B296C9" w14:textId="77777777">
        <w:trPr>
          <w:trHeight w:val="615"/>
        </w:trPr>
        <w:tc>
          <w:tcPr>
            <w:tcW w:w="1812" w:type="dxa"/>
            <w:vAlign w:val="center"/>
          </w:tcPr>
          <w:p w14:paraId="5AB6AE1B"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2019</w:t>
            </w:r>
          </w:p>
        </w:tc>
        <w:tc>
          <w:tcPr>
            <w:tcW w:w="1812" w:type="dxa"/>
            <w:vAlign w:val="center"/>
          </w:tcPr>
          <w:p w14:paraId="2D421954"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20450</w:t>
            </w:r>
          </w:p>
        </w:tc>
        <w:tc>
          <w:tcPr>
            <w:tcW w:w="1812" w:type="dxa"/>
            <w:vAlign w:val="center"/>
          </w:tcPr>
          <w:p w14:paraId="5BD264FC"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1636</w:t>
            </w:r>
          </w:p>
        </w:tc>
        <w:tc>
          <w:tcPr>
            <w:tcW w:w="1920" w:type="dxa"/>
          </w:tcPr>
          <w:p w14:paraId="3178FD9A"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704" w:type="dxa"/>
          </w:tcPr>
          <w:p w14:paraId="09A5BF8F"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D357DE" w14:paraId="08F00D37" w14:textId="77777777">
        <w:trPr>
          <w:trHeight w:val="615"/>
        </w:trPr>
        <w:tc>
          <w:tcPr>
            <w:tcW w:w="1812" w:type="dxa"/>
            <w:vAlign w:val="center"/>
          </w:tcPr>
          <w:p w14:paraId="7C4F5B95"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2020</w:t>
            </w:r>
          </w:p>
        </w:tc>
        <w:tc>
          <w:tcPr>
            <w:tcW w:w="1812" w:type="dxa"/>
            <w:vAlign w:val="center"/>
          </w:tcPr>
          <w:p w14:paraId="0B7956AC"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27411</w:t>
            </w:r>
          </w:p>
        </w:tc>
        <w:tc>
          <w:tcPr>
            <w:tcW w:w="1812" w:type="dxa"/>
            <w:vAlign w:val="center"/>
          </w:tcPr>
          <w:p w14:paraId="48FEBB8E"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2330</w:t>
            </w:r>
          </w:p>
        </w:tc>
        <w:tc>
          <w:tcPr>
            <w:tcW w:w="1920" w:type="dxa"/>
          </w:tcPr>
          <w:p w14:paraId="6F6E23D4"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704" w:type="dxa"/>
          </w:tcPr>
          <w:p w14:paraId="6F6175C6"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D357DE" w14:paraId="34335E0A" w14:textId="77777777">
        <w:trPr>
          <w:trHeight w:val="615"/>
        </w:trPr>
        <w:tc>
          <w:tcPr>
            <w:tcW w:w="1812" w:type="dxa"/>
            <w:vAlign w:val="center"/>
          </w:tcPr>
          <w:p w14:paraId="7C37BA30"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2021</w:t>
            </w:r>
          </w:p>
        </w:tc>
        <w:tc>
          <w:tcPr>
            <w:tcW w:w="1812" w:type="dxa"/>
            <w:vAlign w:val="center"/>
          </w:tcPr>
          <w:p w14:paraId="00EEC106"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51067</w:t>
            </w:r>
          </w:p>
        </w:tc>
        <w:tc>
          <w:tcPr>
            <w:tcW w:w="1812" w:type="dxa"/>
            <w:vAlign w:val="center"/>
          </w:tcPr>
          <w:p w14:paraId="626FA0C6"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4596</w:t>
            </w:r>
          </w:p>
        </w:tc>
        <w:tc>
          <w:tcPr>
            <w:tcW w:w="1920" w:type="dxa"/>
          </w:tcPr>
          <w:p w14:paraId="6F77C277"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704" w:type="dxa"/>
          </w:tcPr>
          <w:p w14:paraId="606C422B"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D357DE" w14:paraId="3E2BC34D" w14:textId="77777777">
        <w:trPr>
          <w:trHeight w:val="615"/>
        </w:trPr>
        <w:tc>
          <w:tcPr>
            <w:tcW w:w="1812" w:type="dxa"/>
            <w:vAlign w:val="center"/>
          </w:tcPr>
          <w:p w14:paraId="31AB671F" w14:textId="77777777" w:rsidR="00D357DE" w:rsidRDefault="0056473D">
            <w:pPr>
              <w:autoSpaceDE w:val="0"/>
              <w:autoSpaceDN w:val="0"/>
              <w:adjustRightInd w:val="0"/>
              <w:spacing w:line="360" w:lineRule="auto"/>
              <w:jc w:val="center"/>
              <w:rPr>
                <w:rFonts w:ascii="宋体" w:hAnsi="宋体"/>
                <w:szCs w:val="21"/>
              </w:rPr>
            </w:pPr>
            <w:r>
              <w:rPr>
                <w:rFonts w:ascii="宋体" w:hAnsi="宋体"/>
                <w:szCs w:val="21"/>
              </w:rPr>
              <w:t>累    计</w:t>
            </w:r>
          </w:p>
        </w:tc>
        <w:tc>
          <w:tcPr>
            <w:tcW w:w="1812" w:type="dxa"/>
            <w:vAlign w:val="center"/>
          </w:tcPr>
          <w:p w14:paraId="179FE0AA"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98928</w:t>
            </w:r>
          </w:p>
        </w:tc>
        <w:tc>
          <w:tcPr>
            <w:tcW w:w="1812" w:type="dxa"/>
            <w:vAlign w:val="center"/>
          </w:tcPr>
          <w:p w14:paraId="6B7A8969" w14:textId="77777777" w:rsidR="00D357DE" w:rsidRDefault="0056473D">
            <w:pPr>
              <w:autoSpaceDE w:val="0"/>
              <w:autoSpaceDN w:val="0"/>
              <w:adjustRightInd w:val="0"/>
              <w:spacing w:line="360" w:lineRule="auto"/>
              <w:jc w:val="center"/>
              <w:rPr>
                <w:rFonts w:ascii="宋体" w:hAnsi="宋体"/>
                <w:szCs w:val="21"/>
              </w:rPr>
            </w:pPr>
            <w:r>
              <w:rPr>
                <w:rFonts w:ascii="宋体" w:hAnsi="宋体" w:hint="eastAsia"/>
                <w:szCs w:val="21"/>
              </w:rPr>
              <w:t>8562</w:t>
            </w:r>
          </w:p>
        </w:tc>
        <w:tc>
          <w:tcPr>
            <w:tcW w:w="1920" w:type="dxa"/>
          </w:tcPr>
          <w:p w14:paraId="56F66F10"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c>
          <w:tcPr>
            <w:tcW w:w="1704" w:type="dxa"/>
          </w:tcPr>
          <w:p w14:paraId="470FA4A2"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D357DE" w14:paraId="0ADA1729" w14:textId="77777777">
        <w:trPr>
          <w:trHeight w:val="441"/>
        </w:trPr>
        <w:tc>
          <w:tcPr>
            <w:tcW w:w="9060" w:type="dxa"/>
            <w:gridSpan w:val="5"/>
          </w:tcPr>
          <w:p w14:paraId="2FF042C1" w14:textId="77777777" w:rsidR="00D357DE" w:rsidRDefault="0056473D">
            <w:pPr>
              <w:adjustRightInd w:val="0"/>
              <w:spacing w:line="57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14:paraId="2F3DC187" w14:textId="77777777" w:rsidR="00D357DE" w:rsidRDefault="0056473D">
            <w:pPr>
              <w:pStyle w:val="24"/>
              <w:spacing w:before="120" w:line="360" w:lineRule="auto"/>
              <w:ind w:leftChars="0" w:left="0" w:firstLineChars="0" w:firstLine="480"/>
              <w:rPr>
                <w:rFonts w:ascii="仿宋" w:eastAsia="仿宋" w:hAnsi="仿宋"/>
                <w:sz w:val="24"/>
              </w:rPr>
            </w:pPr>
            <w:r>
              <w:rPr>
                <w:rFonts w:ascii="仿宋" w:eastAsia="仿宋" w:hAnsi="仿宋" w:hint="eastAsia"/>
                <w:sz w:val="24"/>
              </w:rPr>
              <w:t>2019-2021年期间，公司在承建的“绿都大道项目” 、“宁句城际项目”、“绍兴二环北路项目”、“绍兴越东路项目”等项目中采用了城市高架桥装配式关键技术，具有高效施工、管理理念先进、绿色环保等优点，降低了机械台班使用、提高了施工效率，保证了工程质量和安全。近三年合计新增产值 98928万元，按照建筑业利润、税收比例，计算新增利润8562万元，新增税收3036.1万元，取得了良好的经济效益和社会效益。</w:t>
            </w:r>
          </w:p>
          <w:p w14:paraId="6F362298" w14:textId="77777777" w:rsidR="00D357DE" w:rsidRDefault="0056473D">
            <w:pPr>
              <w:spacing w:line="360" w:lineRule="auto"/>
              <w:ind w:firstLineChars="200" w:firstLine="480"/>
              <w:rPr>
                <w:rFonts w:ascii="仿宋" w:eastAsia="仿宋" w:hAnsi="仿宋" w:cs="仿宋"/>
                <w:position w:val="20"/>
                <w:sz w:val="24"/>
              </w:rPr>
            </w:pPr>
            <w:r>
              <w:rPr>
                <w:rFonts w:ascii="仿宋" w:eastAsia="仿宋" w:hAnsi="仿宋" w:hint="eastAsia"/>
                <w:sz w:val="24"/>
              </w:rPr>
              <w:t>以2019年产生的经济效益为例，计算方法和依据如下：1）传统现场浇筑劳动力成本如下</w:t>
            </w:r>
            <w:r>
              <w:rPr>
                <w:rFonts w:ascii="仿宋" w:eastAsia="仿宋" w:hAnsi="仿宋"/>
                <w:sz w:val="24"/>
              </w:rPr>
              <w:t>:立柱为820元/m</w:t>
            </w:r>
            <w:r>
              <w:rPr>
                <w:rFonts w:ascii="仿宋" w:eastAsia="仿宋" w:hAnsi="仿宋"/>
                <w:sz w:val="24"/>
                <w:vertAlign w:val="superscript"/>
              </w:rPr>
              <w:t>3</w:t>
            </w:r>
            <w:r>
              <w:rPr>
                <w:rFonts w:ascii="仿宋" w:eastAsia="仿宋" w:hAnsi="仿宋"/>
                <w:sz w:val="24"/>
              </w:rPr>
              <w:t>，盖梁850元/m</w:t>
            </w:r>
            <w:r>
              <w:rPr>
                <w:rFonts w:ascii="仿宋" w:eastAsia="仿宋" w:hAnsi="仿宋"/>
                <w:sz w:val="24"/>
                <w:vertAlign w:val="superscript"/>
              </w:rPr>
              <w:t>3</w:t>
            </w:r>
            <w:r>
              <w:rPr>
                <w:rFonts w:ascii="仿宋" w:eastAsia="仿宋" w:hAnsi="仿宋"/>
                <w:sz w:val="24"/>
              </w:rPr>
              <w:t>，(包括钢筋、模板、混凝土浇筑人工费)</w:t>
            </w:r>
            <w:r>
              <w:rPr>
                <w:rFonts w:ascii="仿宋" w:eastAsia="仿宋" w:hAnsi="仿宋" w:hint="eastAsia"/>
                <w:sz w:val="24"/>
              </w:rPr>
              <w:t>；2）预制拼装劳动力投入成本如下</w:t>
            </w:r>
            <w:r>
              <w:rPr>
                <w:rFonts w:ascii="仿宋" w:eastAsia="仿宋" w:hAnsi="仿宋"/>
                <w:sz w:val="24"/>
              </w:rPr>
              <w:t>:立柱为610元/m</w:t>
            </w:r>
            <w:r>
              <w:rPr>
                <w:rFonts w:ascii="仿宋" w:eastAsia="仿宋" w:hAnsi="仿宋"/>
                <w:sz w:val="24"/>
                <w:vertAlign w:val="superscript"/>
              </w:rPr>
              <w:t>3</w:t>
            </w:r>
            <w:r>
              <w:rPr>
                <w:rFonts w:ascii="仿宋" w:eastAsia="仿宋" w:hAnsi="仿宋"/>
                <w:sz w:val="24"/>
              </w:rPr>
              <w:t>，盖梁640元/m</w:t>
            </w:r>
            <w:r>
              <w:rPr>
                <w:rFonts w:ascii="仿宋" w:eastAsia="仿宋" w:hAnsi="仿宋"/>
                <w:sz w:val="24"/>
                <w:vertAlign w:val="superscript"/>
              </w:rPr>
              <w:t>3</w:t>
            </w:r>
            <w:r>
              <w:rPr>
                <w:rFonts w:ascii="仿宋" w:eastAsia="仿宋" w:hAnsi="仿宋"/>
                <w:sz w:val="24"/>
              </w:rPr>
              <w:t>，(包括预制、吊装人工费)</w:t>
            </w:r>
            <w:r>
              <w:rPr>
                <w:rFonts w:ascii="仿宋" w:eastAsia="仿宋" w:hAnsi="仿宋" w:hint="eastAsia"/>
                <w:sz w:val="24"/>
              </w:rPr>
              <w:t>；3）预制立柱混凝土量共计</w:t>
            </w:r>
            <w:r>
              <w:rPr>
                <w:rFonts w:ascii="仿宋" w:eastAsia="仿宋" w:hAnsi="仿宋"/>
                <w:sz w:val="24"/>
              </w:rPr>
              <w:t>38683.5m</w:t>
            </w:r>
            <w:r>
              <w:rPr>
                <w:rFonts w:ascii="仿宋" w:eastAsia="仿宋" w:hAnsi="仿宋"/>
                <w:sz w:val="24"/>
                <w:vertAlign w:val="superscript"/>
              </w:rPr>
              <w:t>3</w:t>
            </w:r>
            <w:r>
              <w:rPr>
                <w:rFonts w:ascii="仿宋" w:eastAsia="仿宋" w:hAnsi="仿宋" w:hint="eastAsia"/>
                <w:sz w:val="24"/>
              </w:rPr>
              <w:t>；</w:t>
            </w:r>
            <w:r>
              <w:rPr>
                <w:rFonts w:ascii="仿宋" w:eastAsia="仿宋" w:hAnsi="仿宋"/>
                <w:sz w:val="24"/>
              </w:rPr>
              <w:t>预制盖梁混凝土量共计</w:t>
            </w:r>
            <w:r>
              <w:rPr>
                <w:rFonts w:ascii="仿宋" w:eastAsia="仿宋" w:hAnsi="仿宋" w:hint="eastAsia"/>
                <w:sz w:val="24"/>
              </w:rPr>
              <w:t>39223.8</w:t>
            </w:r>
            <w:r>
              <w:rPr>
                <w:rFonts w:ascii="仿宋" w:eastAsia="仿宋" w:hAnsi="仿宋"/>
                <w:sz w:val="24"/>
              </w:rPr>
              <w:t>m</w:t>
            </w:r>
            <w:r>
              <w:rPr>
                <w:rFonts w:ascii="仿宋" w:eastAsia="仿宋" w:hAnsi="仿宋"/>
                <w:sz w:val="24"/>
                <w:vertAlign w:val="superscript"/>
              </w:rPr>
              <w:t>3</w:t>
            </w:r>
            <w:r>
              <w:rPr>
                <w:rFonts w:ascii="仿宋" w:eastAsia="仿宋" w:hAnsi="仿宋" w:hint="eastAsia"/>
                <w:sz w:val="24"/>
              </w:rPr>
              <w:t>；4）合计节约成本为</w:t>
            </w:r>
            <w:r>
              <w:rPr>
                <w:rFonts w:ascii="仿宋" w:eastAsia="仿宋" w:hAnsi="仿宋"/>
                <w:sz w:val="24"/>
              </w:rPr>
              <w:t>:38683.5*(820-610）</w:t>
            </w:r>
            <w:r>
              <w:rPr>
                <w:rFonts w:ascii="仿宋" w:eastAsia="仿宋" w:hAnsi="仿宋" w:hint="eastAsia"/>
                <w:sz w:val="24"/>
              </w:rPr>
              <w:t>/10000</w:t>
            </w:r>
            <w:r>
              <w:rPr>
                <w:rFonts w:ascii="仿宋" w:eastAsia="仿宋" w:hAnsi="仿宋"/>
                <w:sz w:val="24"/>
              </w:rPr>
              <w:t xml:space="preserve"> +</w:t>
            </w:r>
            <w:r>
              <w:rPr>
                <w:rFonts w:ascii="仿宋" w:eastAsia="仿宋" w:hAnsi="仿宋" w:hint="eastAsia"/>
                <w:sz w:val="24"/>
              </w:rPr>
              <w:t>39223.8</w:t>
            </w:r>
            <w:r>
              <w:rPr>
                <w:rFonts w:ascii="仿宋" w:eastAsia="仿宋" w:hAnsi="仿宋"/>
                <w:sz w:val="24"/>
              </w:rPr>
              <w:t>* (850-640）/10000=</w:t>
            </w:r>
            <w:r>
              <w:rPr>
                <w:rFonts w:ascii="仿宋" w:eastAsia="仿宋" w:hAnsi="仿宋" w:hint="eastAsia"/>
                <w:sz w:val="24"/>
              </w:rPr>
              <w:t>812.3+823.7=1636</w:t>
            </w:r>
            <w:r>
              <w:rPr>
                <w:rFonts w:ascii="仿宋" w:eastAsia="仿宋" w:hAnsi="仿宋"/>
                <w:sz w:val="24"/>
              </w:rPr>
              <w:t>万元</w:t>
            </w:r>
            <w:r>
              <w:rPr>
                <w:rFonts w:ascii="仿宋" w:eastAsia="仿宋" w:hAnsi="仿宋" w:hint="eastAsia"/>
                <w:sz w:val="24"/>
              </w:rPr>
              <w:t>。</w:t>
            </w:r>
          </w:p>
        </w:tc>
      </w:tr>
      <w:tr w:rsidR="00D357DE" w14:paraId="2B462ADD" w14:textId="77777777">
        <w:trPr>
          <w:trHeight w:val="441"/>
        </w:trPr>
        <w:tc>
          <w:tcPr>
            <w:tcW w:w="9060" w:type="dxa"/>
            <w:gridSpan w:val="5"/>
          </w:tcPr>
          <w:p w14:paraId="6BB72FC5" w14:textId="77777777" w:rsidR="00D357DE" w:rsidRDefault="0056473D">
            <w:pPr>
              <w:adjustRightInd w:val="0"/>
              <w:spacing w:line="400" w:lineRule="exac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14:paraId="6DB09B64" w14:textId="77777777" w:rsidR="00D357DE" w:rsidRDefault="0056473D">
            <w:pPr>
              <w:adjustRightInd w:val="0"/>
              <w:spacing w:line="400" w:lineRule="exact"/>
              <w:ind w:firstLine="410"/>
              <w:rPr>
                <w:rFonts w:ascii="Times New Roman" w:hAnsi="Times New Roman"/>
                <w:szCs w:val="21"/>
              </w:rPr>
            </w:pPr>
            <w:r>
              <w:rPr>
                <w:rFonts w:ascii="仿宋" w:eastAsia="仿宋" w:hAnsi="仿宋" w:hint="eastAsia"/>
                <w:sz w:val="24"/>
              </w:rPr>
              <w:t>通过各项关键施工技术的成功应用，可为今后采用高架桥预制拼装项目提供指导和借鉴，为桥梁装配化施工在我国的更好发展提供较好的示范效应，先后在项目组织省市级观摩6次，观摩人数达2000人，同时IABM智能装配造桥机荣登中央电视台、新华网、浙江日报等媒体报道，对推动城市基础设施施工方式变革、减少污染物和废弃物排放、提高劳动生产率具有重要意义</w:t>
            </w:r>
            <w:r>
              <w:rPr>
                <w:rFonts w:ascii="Times New Roman" w:hAnsi="Times New Roman" w:hint="eastAsia"/>
                <w:szCs w:val="21"/>
              </w:rPr>
              <w:t>。</w:t>
            </w:r>
          </w:p>
        </w:tc>
      </w:tr>
      <w:tr w:rsidR="00D357DE" w14:paraId="375AB87D" w14:textId="77777777">
        <w:trPr>
          <w:trHeight w:val="441"/>
        </w:trPr>
        <w:tc>
          <w:tcPr>
            <w:tcW w:w="9060" w:type="dxa"/>
            <w:gridSpan w:val="5"/>
            <w:tcBorders>
              <w:bottom w:val="single" w:sz="8" w:space="0" w:color="auto"/>
            </w:tcBorders>
          </w:tcPr>
          <w:p w14:paraId="3DE72A8A" w14:textId="77777777" w:rsidR="00D357DE" w:rsidRDefault="0056473D">
            <w:pPr>
              <w:adjustRightInd w:val="0"/>
              <w:spacing w:line="400" w:lineRule="exac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14:paraId="6857CA32" w14:textId="77777777" w:rsidR="00D357DE" w:rsidRDefault="0056473D">
            <w:pPr>
              <w:adjustRightInd w:val="0"/>
              <w:spacing w:line="400" w:lineRule="exact"/>
              <w:ind w:firstLine="410"/>
              <w:rPr>
                <w:rFonts w:ascii="仿宋" w:eastAsia="仿宋" w:hAnsi="仿宋"/>
                <w:sz w:val="24"/>
              </w:rPr>
            </w:pPr>
            <w:r>
              <w:rPr>
                <w:rFonts w:ascii="仿宋" w:eastAsia="仿宋" w:hAnsi="仿宋" w:hint="eastAsia"/>
                <w:sz w:val="24"/>
              </w:rPr>
              <w:t>成果在绿都大道、南京宁句城际等工程的成功应用，节约了施工用地与施工材料，保护水系环境，符合国家绿色施工的理念，且具有良好的环境效益。通过该研发项目的落地实施，不仅契合住建部“一体两翼、两大支撑”的工作思路，具有极强的探索、试行及推广意义。</w:t>
            </w:r>
          </w:p>
          <w:p w14:paraId="0AF4C6BF" w14:textId="77777777" w:rsidR="00D357DE" w:rsidRDefault="00D357DE">
            <w:pPr>
              <w:adjustRightInd w:val="0"/>
              <w:spacing w:line="400" w:lineRule="exact"/>
              <w:ind w:firstLine="410"/>
              <w:rPr>
                <w:rFonts w:ascii="Times New Roman" w:hAnsi="Times New Roman"/>
                <w:szCs w:val="21"/>
              </w:rPr>
            </w:pPr>
          </w:p>
          <w:p w14:paraId="6B79340C" w14:textId="77777777" w:rsidR="00D357DE" w:rsidRDefault="00D357DE">
            <w:pPr>
              <w:adjustRightInd w:val="0"/>
              <w:spacing w:line="400" w:lineRule="exact"/>
              <w:ind w:firstLine="410"/>
              <w:rPr>
                <w:rFonts w:ascii="Times New Roman" w:hAnsi="Times New Roman"/>
                <w:szCs w:val="21"/>
              </w:rPr>
            </w:pPr>
          </w:p>
          <w:p w14:paraId="23CEA613" w14:textId="77777777" w:rsidR="00D357DE" w:rsidRDefault="00D357DE">
            <w:pPr>
              <w:adjustRightInd w:val="0"/>
              <w:spacing w:line="400" w:lineRule="exact"/>
              <w:ind w:firstLine="410"/>
              <w:rPr>
                <w:rFonts w:ascii="Times New Roman" w:hAnsi="Times New Roman"/>
                <w:szCs w:val="21"/>
              </w:rPr>
            </w:pPr>
          </w:p>
          <w:p w14:paraId="49C5E82A" w14:textId="77777777" w:rsidR="00D357DE" w:rsidRDefault="00D357DE">
            <w:pPr>
              <w:adjustRightInd w:val="0"/>
              <w:spacing w:line="400" w:lineRule="exact"/>
              <w:ind w:firstLine="410"/>
              <w:rPr>
                <w:rFonts w:ascii="Times New Roman" w:hAnsi="Times New Roman"/>
                <w:szCs w:val="21"/>
              </w:rPr>
            </w:pPr>
          </w:p>
          <w:p w14:paraId="4868751D" w14:textId="77777777" w:rsidR="00D357DE" w:rsidRDefault="00D357DE">
            <w:pPr>
              <w:adjustRightInd w:val="0"/>
              <w:spacing w:line="400" w:lineRule="exact"/>
              <w:ind w:firstLine="410"/>
              <w:rPr>
                <w:rFonts w:ascii="Times New Roman" w:hAnsi="Times New Roman"/>
                <w:szCs w:val="21"/>
              </w:rPr>
            </w:pPr>
          </w:p>
          <w:p w14:paraId="6A61BBEA" w14:textId="77777777" w:rsidR="00D357DE" w:rsidRDefault="00D357DE">
            <w:pPr>
              <w:adjustRightInd w:val="0"/>
              <w:spacing w:line="400" w:lineRule="exact"/>
              <w:ind w:firstLine="410"/>
              <w:rPr>
                <w:rFonts w:ascii="Times New Roman" w:hAnsi="Times New Roman"/>
                <w:szCs w:val="21"/>
              </w:rPr>
            </w:pPr>
          </w:p>
          <w:p w14:paraId="4272ECCE" w14:textId="77777777" w:rsidR="00D357DE" w:rsidRDefault="00D357DE">
            <w:pPr>
              <w:adjustRightInd w:val="0"/>
              <w:spacing w:line="400" w:lineRule="exact"/>
              <w:ind w:firstLine="410"/>
              <w:rPr>
                <w:rFonts w:ascii="Times New Roman" w:hAnsi="Times New Roman"/>
                <w:szCs w:val="21"/>
              </w:rPr>
            </w:pPr>
          </w:p>
          <w:p w14:paraId="4DF36AC9" w14:textId="77777777" w:rsidR="00D357DE" w:rsidRDefault="00D357DE">
            <w:pPr>
              <w:adjustRightInd w:val="0"/>
              <w:spacing w:line="400" w:lineRule="exact"/>
              <w:ind w:firstLine="410"/>
              <w:rPr>
                <w:rFonts w:ascii="Times New Roman" w:hAnsi="Times New Roman"/>
                <w:szCs w:val="21"/>
              </w:rPr>
            </w:pPr>
          </w:p>
          <w:p w14:paraId="0E547398" w14:textId="77777777" w:rsidR="00D357DE" w:rsidRDefault="00D357DE">
            <w:pPr>
              <w:adjustRightInd w:val="0"/>
              <w:spacing w:line="400" w:lineRule="exact"/>
              <w:ind w:firstLine="410"/>
              <w:rPr>
                <w:rFonts w:ascii="Times New Roman" w:hAnsi="Times New Roman"/>
                <w:szCs w:val="21"/>
              </w:rPr>
            </w:pPr>
          </w:p>
          <w:p w14:paraId="58E34823" w14:textId="77777777" w:rsidR="00D357DE" w:rsidRDefault="00D357DE">
            <w:pPr>
              <w:adjustRightInd w:val="0"/>
              <w:spacing w:line="400" w:lineRule="exact"/>
              <w:ind w:firstLine="410"/>
              <w:rPr>
                <w:rFonts w:ascii="Times New Roman" w:hAnsi="Times New Roman"/>
                <w:szCs w:val="21"/>
              </w:rPr>
            </w:pPr>
          </w:p>
          <w:p w14:paraId="22535037" w14:textId="77777777" w:rsidR="00D357DE" w:rsidRDefault="00D357DE">
            <w:pPr>
              <w:adjustRightInd w:val="0"/>
              <w:spacing w:line="400" w:lineRule="exact"/>
              <w:ind w:firstLine="410"/>
              <w:rPr>
                <w:rFonts w:ascii="Times New Roman" w:hAnsi="Times New Roman"/>
                <w:szCs w:val="21"/>
              </w:rPr>
            </w:pPr>
          </w:p>
          <w:p w14:paraId="71391E3A" w14:textId="77777777" w:rsidR="00D357DE" w:rsidRDefault="00D357DE">
            <w:pPr>
              <w:adjustRightInd w:val="0"/>
              <w:spacing w:line="400" w:lineRule="exact"/>
              <w:ind w:firstLine="410"/>
              <w:rPr>
                <w:rFonts w:ascii="Times New Roman" w:hAnsi="Times New Roman"/>
                <w:szCs w:val="21"/>
              </w:rPr>
            </w:pPr>
          </w:p>
          <w:p w14:paraId="37498584" w14:textId="77777777" w:rsidR="00D357DE" w:rsidRDefault="00D357DE">
            <w:pPr>
              <w:adjustRightInd w:val="0"/>
              <w:spacing w:line="400" w:lineRule="exact"/>
              <w:ind w:firstLine="410"/>
              <w:rPr>
                <w:rFonts w:ascii="Times New Roman" w:hAnsi="Times New Roman"/>
                <w:szCs w:val="21"/>
              </w:rPr>
            </w:pPr>
          </w:p>
          <w:p w14:paraId="1A93E8E7" w14:textId="77777777" w:rsidR="00D357DE" w:rsidRDefault="00D357DE">
            <w:pPr>
              <w:adjustRightInd w:val="0"/>
              <w:spacing w:line="400" w:lineRule="exact"/>
              <w:rPr>
                <w:rFonts w:ascii="Times New Roman" w:hAnsi="Times New Roman"/>
                <w:szCs w:val="21"/>
              </w:rPr>
            </w:pPr>
          </w:p>
        </w:tc>
      </w:tr>
    </w:tbl>
    <w:p w14:paraId="2E6473B2" w14:textId="77777777" w:rsidR="00D357DE" w:rsidRDefault="00D357DE">
      <w:pPr>
        <w:jc w:val="left"/>
        <w:rPr>
          <w:rFonts w:ascii="Times New Roman" w:hAnsi="Times New Roman"/>
          <w:snapToGrid w:val="0"/>
        </w:rPr>
        <w:sectPr w:rsidR="00D357DE">
          <w:pgSz w:w="11906" w:h="16838"/>
          <w:pgMar w:top="1814" w:right="1531" w:bottom="1985" w:left="1531" w:header="720" w:footer="1474" w:gutter="0"/>
          <w:paperSrc w:first="15" w:other="15"/>
          <w:cols w:space="720"/>
        </w:sectPr>
      </w:pPr>
    </w:p>
    <w:p w14:paraId="5EB736CC"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14:paraId="35BE26B9" w14:textId="77777777" w:rsidR="00D357DE" w:rsidRDefault="00D357DE">
      <w:pPr>
        <w:rPr>
          <w:rFonts w:ascii="Times New Roman" w:hAnsi="Times New Roman"/>
          <w:sz w:val="28"/>
          <w:szCs w:val="28"/>
        </w:rPr>
      </w:pPr>
    </w:p>
    <w:p w14:paraId="5AE04F49" w14:textId="77777777" w:rsidR="00D357DE" w:rsidRDefault="0056473D">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5856"/>
        <w:gridCol w:w="2268"/>
        <w:gridCol w:w="2126"/>
        <w:gridCol w:w="2693"/>
      </w:tblGrid>
      <w:tr w:rsidR="00D357DE" w14:paraId="00C7C09E" w14:textId="77777777">
        <w:trPr>
          <w:trHeight w:val="929"/>
          <w:jc w:val="center"/>
        </w:trPr>
        <w:tc>
          <w:tcPr>
            <w:tcW w:w="941" w:type="dxa"/>
            <w:tcBorders>
              <w:top w:val="single" w:sz="8" w:space="0" w:color="auto"/>
            </w:tcBorders>
            <w:vAlign w:val="center"/>
          </w:tcPr>
          <w:p w14:paraId="6A4E99AE" w14:textId="77777777" w:rsidR="00D357DE" w:rsidRDefault="0056473D">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856" w:type="dxa"/>
            <w:tcBorders>
              <w:top w:val="single" w:sz="8" w:space="0" w:color="auto"/>
            </w:tcBorders>
            <w:vAlign w:val="center"/>
          </w:tcPr>
          <w:p w14:paraId="646A9335" w14:textId="77777777" w:rsidR="00D357DE" w:rsidRDefault="0056473D">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2268" w:type="dxa"/>
            <w:tcBorders>
              <w:top w:val="single" w:sz="8" w:space="0" w:color="auto"/>
            </w:tcBorders>
            <w:vAlign w:val="center"/>
          </w:tcPr>
          <w:p w14:paraId="679E40C7" w14:textId="77777777" w:rsidR="00D357DE" w:rsidRDefault="0056473D">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14:paraId="3D27FB0B" w14:textId="77777777" w:rsidR="00D357DE" w:rsidRDefault="0056473D">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126" w:type="dxa"/>
            <w:tcBorders>
              <w:top w:val="single" w:sz="8" w:space="0" w:color="auto"/>
            </w:tcBorders>
            <w:vAlign w:val="center"/>
          </w:tcPr>
          <w:p w14:paraId="41D6AC4A" w14:textId="77777777" w:rsidR="00D357DE" w:rsidRDefault="0056473D">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693" w:type="dxa"/>
            <w:tcBorders>
              <w:top w:val="single" w:sz="8" w:space="0" w:color="auto"/>
            </w:tcBorders>
            <w:vAlign w:val="center"/>
          </w:tcPr>
          <w:p w14:paraId="639C5DCF" w14:textId="77777777" w:rsidR="00D357DE" w:rsidRDefault="0056473D">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D357DE" w14:paraId="29E4DB03" w14:textId="77777777">
        <w:trPr>
          <w:trHeight w:val="737"/>
          <w:jc w:val="center"/>
        </w:trPr>
        <w:tc>
          <w:tcPr>
            <w:tcW w:w="941" w:type="dxa"/>
            <w:vAlign w:val="center"/>
          </w:tcPr>
          <w:p w14:paraId="0A352EE4"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spacing w:val="-25"/>
                <w:szCs w:val="21"/>
              </w:rPr>
              <w:t>1</w:t>
            </w:r>
          </w:p>
        </w:tc>
        <w:tc>
          <w:tcPr>
            <w:tcW w:w="5856" w:type="dxa"/>
            <w:vAlign w:val="center"/>
          </w:tcPr>
          <w:p w14:paraId="35548ADD" w14:textId="77777777" w:rsidR="00D357DE" w:rsidRDefault="0056473D">
            <w:pPr>
              <w:autoSpaceDE w:val="0"/>
              <w:autoSpaceDN w:val="0"/>
              <w:adjustRightInd w:val="0"/>
              <w:snapToGrid w:val="0"/>
              <w:spacing w:line="340" w:lineRule="exact"/>
              <w:jc w:val="center"/>
              <w:rPr>
                <w:rFonts w:ascii="仿宋" w:eastAsia="仿宋" w:hAnsi="仿宋"/>
                <w:spacing w:val="-25"/>
                <w:szCs w:val="21"/>
              </w:rPr>
            </w:pPr>
            <w:r>
              <w:rPr>
                <w:rFonts w:ascii="仿宋" w:eastAsia="仿宋" w:hAnsi="仿宋" w:cs="宋体" w:hint="eastAsia"/>
                <w:color w:val="000000"/>
                <w:kern w:val="0"/>
                <w:szCs w:val="21"/>
                <w:lang w:bidi="ar"/>
              </w:rPr>
              <w:t>浅谈造桥机面对宽桥幅分片式盖梁工况加速施工的方法/建筑实践/2022年第41卷</w:t>
            </w:r>
          </w:p>
        </w:tc>
        <w:tc>
          <w:tcPr>
            <w:tcW w:w="2268" w:type="dxa"/>
            <w:vAlign w:val="center"/>
          </w:tcPr>
          <w:p w14:paraId="076021CF" w14:textId="77777777" w:rsidR="00D357DE" w:rsidRDefault="0056473D">
            <w:pPr>
              <w:autoSpaceDE w:val="0"/>
              <w:autoSpaceDN w:val="0"/>
              <w:adjustRightInd w:val="0"/>
              <w:snapToGrid w:val="0"/>
              <w:spacing w:line="280" w:lineRule="exact"/>
              <w:jc w:val="center"/>
              <w:rPr>
                <w:rFonts w:ascii="仿宋" w:eastAsia="仿宋" w:hAnsi="仿宋"/>
                <w:szCs w:val="21"/>
              </w:rPr>
            </w:pPr>
            <w:r>
              <w:rPr>
                <w:rFonts w:ascii="仿宋" w:eastAsia="仿宋" w:hAnsi="仿宋" w:cs="宋体" w:hint="eastAsia"/>
                <w:color w:val="000000"/>
                <w:kern w:val="0"/>
                <w:szCs w:val="21"/>
                <w:lang w:bidi="ar"/>
              </w:rPr>
              <w:t>2022年4月</w:t>
            </w:r>
          </w:p>
        </w:tc>
        <w:tc>
          <w:tcPr>
            <w:tcW w:w="2126" w:type="dxa"/>
            <w:vAlign w:val="center"/>
          </w:tcPr>
          <w:p w14:paraId="0DFDB20B" w14:textId="77777777" w:rsidR="00D357DE" w:rsidRDefault="0056473D">
            <w:pPr>
              <w:autoSpaceDE w:val="0"/>
              <w:autoSpaceDN w:val="0"/>
              <w:adjustRightInd w:val="0"/>
              <w:snapToGrid w:val="0"/>
              <w:spacing w:line="340" w:lineRule="exact"/>
              <w:jc w:val="center"/>
              <w:rPr>
                <w:rFonts w:ascii="仿宋" w:eastAsia="仿宋" w:hAnsi="仿宋"/>
                <w:szCs w:val="21"/>
              </w:rPr>
            </w:pPr>
            <w:r>
              <w:rPr>
                <w:rFonts w:ascii="仿宋" w:eastAsia="仿宋" w:hAnsi="仿宋" w:cs="宋体" w:hint="eastAsia"/>
                <w:color w:val="000000"/>
                <w:kern w:val="0"/>
                <w:szCs w:val="21"/>
                <w:lang w:bidi="ar"/>
              </w:rPr>
              <w:t>刘常泉</w:t>
            </w:r>
          </w:p>
        </w:tc>
        <w:tc>
          <w:tcPr>
            <w:tcW w:w="2693" w:type="dxa"/>
            <w:vAlign w:val="center"/>
          </w:tcPr>
          <w:p w14:paraId="58A415CA"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hint="eastAsia"/>
                <w:spacing w:val="-25"/>
                <w:szCs w:val="21"/>
              </w:rPr>
              <w:t>/</w:t>
            </w:r>
          </w:p>
        </w:tc>
      </w:tr>
      <w:tr w:rsidR="00D357DE" w14:paraId="6EA2967B" w14:textId="77777777">
        <w:trPr>
          <w:trHeight w:val="737"/>
          <w:jc w:val="center"/>
        </w:trPr>
        <w:tc>
          <w:tcPr>
            <w:tcW w:w="941" w:type="dxa"/>
            <w:vAlign w:val="center"/>
          </w:tcPr>
          <w:p w14:paraId="4BB2BE2F"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spacing w:val="-25"/>
                <w:szCs w:val="21"/>
              </w:rPr>
              <w:t>2</w:t>
            </w:r>
          </w:p>
        </w:tc>
        <w:tc>
          <w:tcPr>
            <w:tcW w:w="5856" w:type="dxa"/>
            <w:vAlign w:val="center"/>
          </w:tcPr>
          <w:p w14:paraId="2336DE7A" w14:textId="77777777" w:rsidR="00D357DE" w:rsidRDefault="0056473D">
            <w:pPr>
              <w:autoSpaceDE w:val="0"/>
              <w:autoSpaceDN w:val="0"/>
              <w:adjustRightInd w:val="0"/>
              <w:snapToGrid w:val="0"/>
              <w:spacing w:line="340" w:lineRule="exact"/>
              <w:jc w:val="center"/>
              <w:rPr>
                <w:rFonts w:ascii="仿宋" w:eastAsia="仿宋" w:hAnsi="仿宋"/>
                <w:szCs w:val="21"/>
              </w:rPr>
            </w:pPr>
            <w:r>
              <w:rPr>
                <w:rFonts w:ascii="仿宋" w:eastAsia="仿宋" w:hAnsi="仿宋" w:cs="宋体" w:hint="eastAsia"/>
                <w:color w:val="000000"/>
                <w:kern w:val="0"/>
                <w:szCs w:val="21"/>
                <w:lang w:bidi="ar"/>
              </w:rPr>
              <w:t>关于装备研发的经验之谈/工程管理前沿/2022年第8卷</w:t>
            </w:r>
          </w:p>
        </w:tc>
        <w:tc>
          <w:tcPr>
            <w:tcW w:w="2268" w:type="dxa"/>
            <w:vAlign w:val="center"/>
          </w:tcPr>
          <w:p w14:paraId="0B01BA27" w14:textId="77777777" w:rsidR="00D357DE" w:rsidRDefault="0056473D">
            <w:pPr>
              <w:autoSpaceDE w:val="0"/>
              <w:autoSpaceDN w:val="0"/>
              <w:adjustRightInd w:val="0"/>
              <w:snapToGrid w:val="0"/>
              <w:spacing w:line="280" w:lineRule="exact"/>
              <w:jc w:val="center"/>
              <w:rPr>
                <w:rFonts w:ascii="仿宋" w:eastAsia="仿宋" w:hAnsi="仿宋"/>
                <w:szCs w:val="21"/>
              </w:rPr>
            </w:pPr>
            <w:r>
              <w:rPr>
                <w:rFonts w:ascii="仿宋" w:eastAsia="仿宋" w:hAnsi="仿宋" w:cs="宋体" w:hint="eastAsia"/>
                <w:color w:val="000000"/>
                <w:kern w:val="0"/>
                <w:szCs w:val="21"/>
                <w:lang w:bidi="ar"/>
              </w:rPr>
              <w:t>2022年4月</w:t>
            </w:r>
          </w:p>
        </w:tc>
        <w:tc>
          <w:tcPr>
            <w:tcW w:w="2126" w:type="dxa"/>
            <w:vAlign w:val="center"/>
          </w:tcPr>
          <w:p w14:paraId="5C4F16C0" w14:textId="77777777" w:rsidR="00D357DE" w:rsidRDefault="0056473D">
            <w:pPr>
              <w:autoSpaceDE w:val="0"/>
              <w:autoSpaceDN w:val="0"/>
              <w:adjustRightInd w:val="0"/>
              <w:snapToGrid w:val="0"/>
              <w:spacing w:line="340" w:lineRule="exact"/>
              <w:jc w:val="center"/>
              <w:rPr>
                <w:rFonts w:ascii="仿宋" w:eastAsia="仿宋" w:hAnsi="仿宋"/>
                <w:szCs w:val="21"/>
              </w:rPr>
            </w:pPr>
            <w:r>
              <w:rPr>
                <w:rFonts w:ascii="仿宋" w:eastAsia="仿宋" w:hAnsi="仿宋" w:cs="宋体" w:hint="eastAsia"/>
                <w:color w:val="000000"/>
                <w:kern w:val="0"/>
                <w:szCs w:val="21"/>
                <w:lang w:bidi="ar"/>
              </w:rPr>
              <w:t>刘常泉</w:t>
            </w:r>
          </w:p>
        </w:tc>
        <w:tc>
          <w:tcPr>
            <w:tcW w:w="2693" w:type="dxa"/>
            <w:vAlign w:val="center"/>
          </w:tcPr>
          <w:p w14:paraId="6128A082"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hint="eastAsia"/>
                <w:spacing w:val="-25"/>
                <w:szCs w:val="21"/>
              </w:rPr>
              <w:t>/</w:t>
            </w:r>
          </w:p>
        </w:tc>
      </w:tr>
      <w:tr w:rsidR="00D357DE" w14:paraId="365FA5C2" w14:textId="77777777">
        <w:trPr>
          <w:trHeight w:val="737"/>
          <w:jc w:val="center"/>
        </w:trPr>
        <w:tc>
          <w:tcPr>
            <w:tcW w:w="941" w:type="dxa"/>
            <w:vAlign w:val="center"/>
          </w:tcPr>
          <w:p w14:paraId="6E73E52A"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spacing w:val="-25"/>
                <w:szCs w:val="21"/>
              </w:rPr>
              <w:t>3</w:t>
            </w:r>
          </w:p>
        </w:tc>
        <w:tc>
          <w:tcPr>
            <w:tcW w:w="5856" w:type="dxa"/>
            <w:vAlign w:val="center"/>
          </w:tcPr>
          <w:p w14:paraId="6F2B7F74" w14:textId="77777777" w:rsidR="00D357DE" w:rsidRDefault="0056473D">
            <w:pPr>
              <w:autoSpaceDE w:val="0"/>
              <w:autoSpaceDN w:val="0"/>
              <w:adjustRightInd w:val="0"/>
              <w:snapToGrid w:val="0"/>
              <w:spacing w:line="340" w:lineRule="exact"/>
              <w:jc w:val="center"/>
              <w:rPr>
                <w:rFonts w:ascii="仿宋" w:eastAsia="仿宋" w:hAnsi="仿宋"/>
                <w:szCs w:val="21"/>
              </w:rPr>
            </w:pPr>
            <w:r>
              <w:rPr>
                <w:rFonts w:ascii="仿宋" w:eastAsia="仿宋" w:hAnsi="仿宋" w:cs="宋体" w:hint="eastAsia"/>
                <w:color w:val="000000"/>
                <w:kern w:val="0"/>
                <w:szCs w:val="21"/>
                <w:lang w:bidi="ar"/>
              </w:rPr>
              <w:t>装备研发合同中商务条款的避雷术/中国科技信息/2022年第33卷</w:t>
            </w:r>
          </w:p>
        </w:tc>
        <w:tc>
          <w:tcPr>
            <w:tcW w:w="2268" w:type="dxa"/>
            <w:vAlign w:val="center"/>
          </w:tcPr>
          <w:p w14:paraId="72C58770" w14:textId="77777777" w:rsidR="00D357DE" w:rsidRDefault="0056473D">
            <w:pPr>
              <w:autoSpaceDE w:val="0"/>
              <w:autoSpaceDN w:val="0"/>
              <w:adjustRightInd w:val="0"/>
              <w:snapToGrid w:val="0"/>
              <w:spacing w:line="280" w:lineRule="exact"/>
              <w:jc w:val="center"/>
              <w:rPr>
                <w:rFonts w:ascii="仿宋" w:eastAsia="仿宋" w:hAnsi="仿宋"/>
                <w:szCs w:val="21"/>
              </w:rPr>
            </w:pPr>
            <w:r>
              <w:rPr>
                <w:rFonts w:ascii="仿宋" w:eastAsia="仿宋" w:hAnsi="仿宋" w:cs="宋体" w:hint="eastAsia"/>
                <w:color w:val="000000"/>
                <w:kern w:val="0"/>
                <w:szCs w:val="21"/>
                <w:lang w:bidi="ar"/>
              </w:rPr>
              <w:t>2022年4月</w:t>
            </w:r>
          </w:p>
        </w:tc>
        <w:tc>
          <w:tcPr>
            <w:tcW w:w="2126" w:type="dxa"/>
            <w:vAlign w:val="center"/>
          </w:tcPr>
          <w:p w14:paraId="1EE9CF19" w14:textId="77777777" w:rsidR="00D357DE" w:rsidRDefault="0056473D">
            <w:pPr>
              <w:autoSpaceDE w:val="0"/>
              <w:autoSpaceDN w:val="0"/>
              <w:adjustRightInd w:val="0"/>
              <w:snapToGrid w:val="0"/>
              <w:spacing w:line="340" w:lineRule="exact"/>
              <w:jc w:val="center"/>
              <w:rPr>
                <w:rFonts w:ascii="仿宋" w:eastAsia="仿宋" w:hAnsi="仿宋"/>
                <w:spacing w:val="-25"/>
                <w:szCs w:val="21"/>
              </w:rPr>
            </w:pPr>
            <w:r>
              <w:rPr>
                <w:rFonts w:ascii="仿宋" w:eastAsia="仿宋" w:hAnsi="仿宋" w:cs="宋体" w:hint="eastAsia"/>
                <w:color w:val="000000"/>
                <w:kern w:val="0"/>
                <w:szCs w:val="21"/>
                <w:lang w:bidi="ar"/>
              </w:rPr>
              <w:t>刘常泉</w:t>
            </w:r>
          </w:p>
        </w:tc>
        <w:tc>
          <w:tcPr>
            <w:tcW w:w="2693" w:type="dxa"/>
            <w:vAlign w:val="center"/>
          </w:tcPr>
          <w:p w14:paraId="0ABAABDB"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hint="eastAsia"/>
                <w:spacing w:val="-25"/>
                <w:szCs w:val="21"/>
              </w:rPr>
              <w:t>/</w:t>
            </w:r>
          </w:p>
        </w:tc>
      </w:tr>
      <w:tr w:rsidR="00D357DE" w14:paraId="23FBA0C1" w14:textId="77777777">
        <w:trPr>
          <w:trHeight w:val="737"/>
          <w:jc w:val="center"/>
        </w:trPr>
        <w:tc>
          <w:tcPr>
            <w:tcW w:w="941" w:type="dxa"/>
            <w:vAlign w:val="center"/>
          </w:tcPr>
          <w:p w14:paraId="0E66DBF8"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hint="eastAsia"/>
                <w:spacing w:val="-25"/>
                <w:szCs w:val="21"/>
              </w:rPr>
              <w:t>4</w:t>
            </w:r>
          </w:p>
        </w:tc>
        <w:tc>
          <w:tcPr>
            <w:tcW w:w="5856" w:type="dxa"/>
            <w:vAlign w:val="center"/>
          </w:tcPr>
          <w:p w14:paraId="1B11806E" w14:textId="77777777" w:rsidR="00D357DE" w:rsidRDefault="0056473D">
            <w:pPr>
              <w:autoSpaceDE w:val="0"/>
              <w:autoSpaceDN w:val="0"/>
              <w:adjustRightInd w:val="0"/>
              <w:snapToGrid w:val="0"/>
              <w:spacing w:line="340" w:lineRule="exact"/>
              <w:jc w:val="center"/>
              <w:rPr>
                <w:rFonts w:ascii="仿宋" w:eastAsia="仿宋" w:hAnsi="仿宋"/>
                <w:szCs w:val="21"/>
              </w:rPr>
            </w:pPr>
            <w:r>
              <w:rPr>
                <w:rFonts w:ascii="仿宋" w:eastAsia="仿宋" w:hAnsi="仿宋" w:cs="宋体" w:hint="eastAsia"/>
                <w:color w:val="000000"/>
                <w:kern w:val="0"/>
                <w:szCs w:val="21"/>
                <w:lang w:bidi="ar"/>
              </w:rPr>
              <w:t>关于造桥机安全防护技术的研究/科技新时代/2022年第7期</w:t>
            </w:r>
          </w:p>
        </w:tc>
        <w:tc>
          <w:tcPr>
            <w:tcW w:w="2268" w:type="dxa"/>
            <w:vAlign w:val="center"/>
          </w:tcPr>
          <w:p w14:paraId="0978AC71" w14:textId="77777777" w:rsidR="00D357DE" w:rsidRDefault="0056473D">
            <w:pPr>
              <w:autoSpaceDE w:val="0"/>
              <w:autoSpaceDN w:val="0"/>
              <w:adjustRightInd w:val="0"/>
              <w:snapToGrid w:val="0"/>
              <w:spacing w:line="280" w:lineRule="exact"/>
              <w:jc w:val="center"/>
              <w:rPr>
                <w:rFonts w:ascii="仿宋" w:eastAsia="仿宋" w:hAnsi="仿宋"/>
                <w:szCs w:val="21"/>
              </w:rPr>
            </w:pPr>
            <w:r>
              <w:rPr>
                <w:rFonts w:ascii="仿宋" w:eastAsia="仿宋" w:hAnsi="仿宋" w:cs="宋体" w:hint="eastAsia"/>
                <w:color w:val="000000"/>
                <w:kern w:val="0"/>
                <w:szCs w:val="21"/>
                <w:lang w:bidi="ar"/>
              </w:rPr>
              <w:t>2022年4月</w:t>
            </w:r>
          </w:p>
        </w:tc>
        <w:tc>
          <w:tcPr>
            <w:tcW w:w="2126" w:type="dxa"/>
            <w:vAlign w:val="center"/>
          </w:tcPr>
          <w:p w14:paraId="757C3288" w14:textId="77777777" w:rsidR="00D357DE" w:rsidRDefault="0056473D">
            <w:pPr>
              <w:autoSpaceDE w:val="0"/>
              <w:autoSpaceDN w:val="0"/>
              <w:adjustRightInd w:val="0"/>
              <w:snapToGrid w:val="0"/>
              <w:spacing w:line="340" w:lineRule="exact"/>
              <w:jc w:val="center"/>
              <w:rPr>
                <w:rFonts w:ascii="仿宋" w:eastAsia="仿宋" w:hAnsi="仿宋"/>
                <w:spacing w:val="-25"/>
                <w:szCs w:val="21"/>
              </w:rPr>
            </w:pPr>
            <w:r>
              <w:rPr>
                <w:rFonts w:ascii="仿宋" w:eastAsia="仿宋" w:hAnsi="仿宋" w:cs="宋体" w:hint="eastAsia"/>
                <w:color w:val="000000"/>
                <w:kern w:val="0"/>
                <w:szCs w:val="21"/>
                <w:lang w:bidi="ar"/>
              </w:rPr>
              <w:t>刘常泉</w:t>
            </w:r>
          </w:p>
        </w:tc>
        <w:tc>
          <w:tcPr>
            <w:tcW w:w="2693" w:type="dxa"/>
            <w:vAlign w:val="center"/>
          </w:tcPr>
          <w:p w14:paraId="38AB7030" w14:textId="77777777" w:rsidR="00D357DE" w:rsidRDefault="0056473D">
            <w:pPr>
              <w:autoSpaceDE w:val="0"/>
              <w:autoSpaceDN w:val="0"/>
              <w:adjustRightInd w:val="0"/>
              <w:snapToGrid w:val="0"/>
              <w:spacing w:line="280" w:lineRule="exact"/>
              <w:jc w:val="center"/>
              <w:rPr>
                <w:rFonts w:ascii="仿宋" w:eastAsia="仿宋" w:hAnsi="仿宋"/>
                <w:spacing w:val="-25"/>
                <w:szCs w:val="21"/>
              </w:rPr>
            </w:pPr>
            <w:r>
              <w:rPr>
                <w:rFonts w:ascii="仿宋" w:eastAsia="仿宋" w:hAnsi="仿宋" w:hint="eastAsia"/>
                <w:spacing w:val="-25"/>
                <w:szCs w:val="21"/>
              </w:rPr>
              <w:t>/</w:t>
            </w:r>
          </w:p>
        </w:tc>
      </w:tr>
    </w:tbl>
    <w:p w14:paraId="0752D240" w14:textId="77777777" w:rsidR="00D357DE" w:rsidRDefault="0056473D">
      <w:pPr>
        <w:pStyle w:val="af"/>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14:paraId="0F589554" w14:textId="77777777" w:rsidR="00D357DE" w:rsidRDefault="00D357DE">
      <w:pPr>
        <w:pStyle w:val="af"/>
        <w:adjustRightInd w:val="0"/>
        <w:spacing w:line="320" w:lineRule="exact"/>
        <w:ind w:right="960" w:firstLineChars="3400" w:firstLine="7168"/>
        <w:rPr>
          <w:rFonts w:ascii="Times New Roman" w:hAnsi="Times New Roman"/>
          <w:b/>
          <w:bCs/>
          <w:szCs w:val="28"/>
        </w:rPr>
      </w:pPr>
    </w:p>
    <w:p w14:paraId="54657435" w14:textId="77777777" w:rsidR="00D357DE" w:rsidRDefault="0056473D">
      <w:pPr>
        <w:pStyle w:val="af"/>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14:paraId="5327F40A" w14:textId="77777777" w:rsidR="00D357DE" w:rsidRDefault="0056473D">
      <w:pPr>
        <w:widowControl/>
        <w:jc w:val="left"/>
        <w:rPr>
          <w:rFonts w:ascii="Times New Roman" w:hAnsi="Times New Roman"/>
          <w:sz w:val="28"/>
          <w:szCs w:val="28"/>
        </w:rPr>
      </w:pPr>
      <w:r>
        <w:rPr>
          <w:rFonts w:ascii="Times New Roman" w:hAnsi="Times New Roman"/>
          <w:sz w:val="28"/>
          <w:szCs w:val="28"/>
        </w:rPr>
        <w:br w:type="page"/>
      </w:r>
    </w:p>
    <w:p w14:paraId="3EC9F4DB" w14:textId="77777777" w:rsidR="00D357DE" w:rsidRDefault="0056473D">
      <w:pPr>
        <w:spacing w:line="520" w:lineRule="atLeas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0" w:type="auto"/>
        <w:tblLayout w:type="fixed"/>
        <w:tblLook w:val="04A0" w:firstRow="1" w:lastRow="0" w:firstColumn="1" w:lastColumn="0" w:noHBand="0" w:noVBand="1"/>
      </w:tblPr>
      <w:tblGrid>
        <w:gridCol w:w="1066"/>
        <w:gridCol w:w="3564"/>
        <w:gridCol w:w="2571"/>
        <w:gridCol w:w="3067"/>
        <w:gridCol w:w="3070"/>
      </w:tblGrid>
      <w:tr w:rsidR="00D357DE" w14:paraId="3D09C760"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64C34B80" w14:textId="77777777" w:rsidR="00D357DE" w:rsidRDefault="0056473D">
            <w:pPr>
              <w:adjustRightInd w:val="0"/>
              <w:jc w:val="center"/>
              <w:rPr>
                <w:rFonts w:ascii="Times New Roman" w:hAnsi="Times New Roman"/>
                <w:szCs w:val="21"/>
              </w:rPr>
            </w:pPr>
            <w:r>
              <w:rPr>
                <w:rFonts w:ascii="Times New Roman" w:hAnsi="Times New Roman"/>
                <w:szCs w:val="21"/>
              </w:rPr>
              <w:t>序号</w:t>
            </w:r>
          </w:p>
        </w:tc>
        <w:tc>
          <w:tcPr>
            <w:tcW w:w="3564" w:type="dxa"/>
            <w:tcBorders>
              <w:top w:val="single" w:sz="4" w:space="0" w:color="auto"/>
              <w:left w:val="single" w:sz="4" w:space="0" w:color="auto"/>
              <w:bottom w:val="single" w:sz="4" w:space="0" w:color="auto"/>
              <w:right w:val="single" w:sz="4" w:space="0" w:color="auto"/>
            </w:tcBorders>
            <w:vAlign w:val="center"/>
          </w:tcPr>
          <w:p w14:paraId="33345474" w14:textId="77777777" w:rsidR="00D357DE" w:rsidRDefault="0056473D">
            <w:pPr>
              <w:adjustRightInd w:val="0"/>
              <w:jc w:val="center"/>
              <w:rPr>
                <w:rFonts w:ascii="Times New Roman" w:hAnsi="Times New Roman"/>
                <w:szCs w:val="21"/>
              </w:rPr>
            </w:pPr>
            <w:r>
              <w:rPr>
                <w:rFonts w:ascii="Times New Roman" w:hAnsi="Times New Roman"/>
                <w:szCs w:val="21"/>
              </w:rPr>
              <w:t>被引代表性论文论著题目</w:t>
            </w:r>
          </w:p>
        </w:tc>
        <w:tc>
          <w:tcPr>
            <w:tcW w:w="2571" w:type="dxa"/>
            <w:tcBorders>
              <w:top w:val="single" w:sz="4" w:space="0" w:color="auto"/>
              <w:left w:val="single" w:sz="4" w:space="0" w:color="auto"/>
              <w:bottom w:val="single" w:sz="4" w:space="0" w:color="auto"/>
              <w:right w:val="single" w:sz="4" w:space="0" w:color="auto"/>
            </w:tcBorders>
            <w:vAlign w:val="center"/>
          </w:tcPr>
          <w:p w14:paraId="7998AFA4" w14:textId="77777777" w:rsidR="00D357DE" w:rsidRDefault="0056473D">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3067" w:type="dxa"/>
            <w:tcBorders>
              <w:top w:val="single" w:sz="4" w:space="0" w:color="auto"/>
              <w:left w:val="single" w:sz="4" w:space="0" w:color="auto"/>
              <w:bottom w:val="single" w:sz="4" w:space="0" w:color="auto"/>
              <w:right w:val="single" w:sz="4" w:space="0" w:color="auto"/>
            </w:tcBorders>
            <w:vAlign w:val="center"/>
          </w:tcPr>
          <w:p w14:paraId="71972E0C" w14:textId="77777777" w:rsidR="00D357DE" w:rsidRDefault="0056473D">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3070" w:type="dxa"/>
            <w:tcBorders>
              <w:top w:val="single" w:sz="4" w:space="0" w:color="auto"/>
              <w:left w:val="single" w:sz="4" w:space="0" w:color="auto"/>
              <w:bottom w:val="single" w:sz="4" w:space="0" w:color="auto"/>
              <w:right w:val="single" w:sz="4" w:space="0" w:color="auto"/>
            </w:tcBorders>
            <w:vAlign w:val="center"/>
          </w:tcPr>
          <w:p w14:paraId="4FCE6BC8" w14:textId="77777777" w:rsidR="00D357DE" w:rsidRDefault="0056473D">
            <w:pPr>
              <w:adjustRightInd w:val="0"/>
              <w:jc w:val="center"/>
              <w:rPr>
                <w:rFonts w:ascii="Times New Roman" w:hAnsi="Times New Roman"/>
                <w:szCs w:val="21"/>
              </w:rPr>
            </w:pPr>
            <w:r>
              <w:rPr>
                <w:rFonts w:ascii="Times New Roman" w:hAnsi="Times New Roman"/>
                <w:szCs w:val="21"/>
              </w:rPr>
              <w:t>引文发表时间（年月日）</w:t>
            </w:r>
          </w:p>
        </w:tc>
      </w:tr>
      <w:tr w:rsidR="00D357DE" w14:paraId="50A2BAC0"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3B32810C" w14:textId="77777777" w:rsidR="00D357DE" w:rsidRDefault="0056473D">
            <w:pPr>
              <w:adjustRightInd w:val="0"/>
              <w:spacing w:line="280" w:lineRule="exact"/>
              <w:jc w:val="center"/>
              <w:rPr>
                <w:rFonts w:ascii="Times New Roman" w:hAnsi="Times New Roman"/>
                <w:spacing w:val="-25"/>
                <w:sz w:val="24"/>
              </w:rPr>
            </w:pPr>
            <w:r>
              <w:rPr>
                <w:rFonts w:ascii="Times New Roman" w:hAnsi="Times New Roman"/>
                <w:spacing w:val="-25"/>
                <w:sz w:val="24"/>
              </w:rPr>
              <w:t>1</w:t>
            </w:r>
          </w:p>
        </w:tc>
        <w:tc>
          <w:tcPr>
            <w:tcW w:w="3564" w:type="dxa"/>
            <w:tcBorders>
              <w:top w:val="single" w:sz="4" w:space="0" w:color="auto"/>
              <w:left w:val="single" w:sz="4" w:space="0" w:color="auto"/>
              <w:bottom w:val="single" w:sz="4" w:space="0" w:color="auto"/>
              <w:right w:val="single" w:sz="4" w:space="0" w:color="auto"/>
            </w:tcBorders>
            <w:vAlign w:val="center"/>
          </w:tcPr>
          <w:p w14:paraId="1B8D74AA" w14:textId="77777777" w:rsidR="00D357DE" w:rsidRDefault="0056473D">
            <w:pPr>
              <w:adjustRightInd w:val="0"/>
              <w:spacing w:line="280" w:lineRule="exact"/>
              <w:jc w:val="center"/>
              <w:rPr>
                <w:rFonts w:ascii="Times New Roman" w:hAnsi="Times New Roman"/>
                <w:spacing w:val="-25"/>
                <w:sz w:val="30"/>
                <w:szCs w:val="30"/>
              </w:rPr>
            </w:pPr>
            <w:r>
              <w:rPr>
                <w:rFonts w:ascii="Times New Roman" w:hAnsi="Times New Roman" w:hint="eastAsia"/>
                <w:spacing w:val="-25"/>
                <w:sz w:val="30"/>
                <w:szCs w:val="30"/>
              </w:rPr>
              <w:t>/</w:t>
            </w:r>
          </w:p>
        </w:tc>
        <w:tc>
          <w:tcPr>
            <w:tcW w:w="2571" w:type="dxa"/>
            <w:tcBorders>
              <w:top w:val="single" w:sz="4" w:space="0" w:color="auto"/>
              <w:left w:val="single" w:sz="4" w:space="0" w:color="auto"/>
              <w:bottom w:val="single" w:sz="4" w:space="0" w:color="auto"/>
              <w:right w:val="single" w:sz="4" w:space="0" w:color="auto"/>
            </w:tcBorders>
            <w:vAlign w:val="center"/>
          </w:tcPr>
          <w:p w14:paraId="1CC1664A" w14:textId="77777777" w:rsidR="00D357DE" w:rsidRDefault="00D357DE">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14:paraId="427DF821" w14:textId="77777777" w:rsidR="00D357DE" w:rsidRDefault="00D357DE">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14:paraId="75A4DC42" w14:textId="77777777" w:rsidR="00D357DE" w:rsidRDefault="00D357DE">
            <w:pPr>
              <w:adjustRightInd w:val="0"/>
              <w:spacing w:line="280" w:lineRule="exact"/>
              <w:rPr>
                <w:rFonts w:ascii="Times New Roman" w:hAnsi="Times New Roman"/>
                <w:spacing w:val="-25"/>
                <w:sz w:val="30"/>
                <w:szCs w:val="30"/>
              </w:rPr>
            </w:pPr>
          </w:p>
        </w:tc>
      </w:tr>
      <w:tr w:rsidR="00D357DE" w14:paraId="6BFC538B"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0DE32B73" w14:textId="77777777" w:rsidR="00D357DE" w:rsidRDefault="0056473D">
            <w:pPr>
              <w:adjustRightInd w:val="0"/>
              <w:spacing w:line="280" w:lineRule="exact"/>
              <w:jc w:val="center"/>
              <w:rPr>
                <w:rFonts w:ascii="Times New Roman" w:hAnsi="Times New Roman"/>
                <w:spacing w:val="-25"/>
                <w:sz w:val="24"/>
              </w:rPr>
            </w:pPr>
            <w:r>
              <w:rPr>
                <w:rFonts w:ascii="Times New Roman" w:hAnsi="Times New Roman"/>
                <w:spacing w:val="-25"/>
                <w:sz w:val="24"/>
              </w:rPr>
              <w:t>2</w:t>
            </w:r>
          </w:p>
        </w:tc>
        <w:tc>
          <w:tcPr>
            <w:tcW w:w="3564" w:type="dxa"/>
            <w:tcBorders>
              <w:top w:val="single" w:sz="4" w:space="0" w:color="auto"/>
              <w:left w:val="single" w:sz="4" w:space="0" w:color="auto"/>
              <w:bottom w:val="single" w:sz="4" w:space="0" w:color="auto"/>
              <w:right w:val="single" w:sz="4" w:space="0" w:color="auto"/>
            </w:tcBorders>
            <w:vAlign w:val="center"/>
          </w:tcPr>
          <w:p w14:paraId="5F068A21" w14:textId="77777777" w:rsidR="00D357DE" w:rsidRDefault="00D357DE">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14:paraId="18EE0C67" w14:textId="77777777" w:rsidR="00D357DE" w:rsidRDefault="00D357DE">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14:paraId="7F5E7AEB" w14:textId="77777777" w:rsidR="00D357DE" w:rsidRDefault="00D357DE">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14:paraId="669E8FB7" w14:textId="77777777" w:rsidR="00D357DE" w:rsidRDefault="00D357DE">
            <w:pPr>
              <w:adjustRightInd w:val="0"/>
              <w:spacing w:line="280" w:lineRule="exact"/>
              <w:rPr>
                <w:rFonts w:ascii="Times New Roman" w:hAnsi="Times New Roman"/>
                <w:spacing w:val="-25"/>
                <w:sz w:val="30"/>
                <w:szCs w:val="30"/>
              </w:rPr>
            </w:pPr>
          </w:p>
        </w:tc>
      </w:tr>
      <w:tr w:rsidR="00D357DE" w14:paraId="688CCB18"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4A1DE332" w14:textId="77777777" w:rsidR="00D357DE" w:rsidRDefault="0056473D">
            <w:pPr>
              <w:adjustRightInd w:val="0"/>
              <w:spacing w:line="280" w:lineRule="exact"/>
              <w:jc w:val="center"/>
              <w:rPr>
                <w:rFonts w:ascii="Times New Roman" w:hAnsi="Times New Roman"/>
                <w:spacing w:val="-25"/>
                <w:sz w:val="24"/>
              </w:rPr>
            </w:pPr>
            <w:r>
              <w:rPr>
                <w:rFonts w:ascii="Times New Roman" w:hAnsi="Times New Roman"/>
                <w:spacing w:val="-25"/>
                <w:sz w:val="24"/>
              </w:rPr>
              <w:t>3</w:t>
            </w:r>
          </w:p>
        </w:tc>
        <w:tc>
          <w:tcPr>
            <w:tcW w:w="3564" w:type="dxa"/>
            <w:tcBorders>
              <w:top w:val="single" w:sz="4" w:space="0" w:color="auto"/>
              <w:left w:val="single" w:sz="4" w:space="0" w:color="auto"/>
              <w:bottom w:val="single" w:sz="4" w:space="0" w:color="auto"/>
              <w:right w:val="single" w:sz="4" w:space="0" w:color="auto"/>
            </w:tcBorders>
            <w:vAlign w:val="center"/>
          </w:tcPr>
          <w:p w14:paraId="77A1DDFC" w14:textId="77777777" w:rsidR="00D357DE" w:rsidRDefault="00D357DE">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14:paraId="17CE112C" w14:textId="77777777" w:rsidR="00D357DE" w:rsidRDefault="00D357DE">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14:paraId="57758BF1" w14:textId="77777777" w:rsidR="00D357DE" w:rsidRDefault="00D357DE">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14:paraId="538676EA" w14:textId="77777777" w:rsidR="00D357DE" w:rsidRDefault="00D357DE">
            <w:pPr>
              <w:adjustRightInd w:val="0"/>
              <w:spacing w:line="280" w:lineRule="exact"/>
              <w:rPr>
                <w:rFonts w:ascii="Times New Roman" w:hAnsi="Times New Roman"/>
                <w:spacing w:val="-25"/>
                <w:sz w:val="30"/>
                <w:szCs w:val="30"/>
              </w:rPr>
            </w:pPr>
          </w:p>
        </w:tc>
      </w:tr>
      <w:tr w:rsidR="00D357DE" w14:paraId="79408A03"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7C583A9F" w14:textId="77777777" w:rsidR="00D357DE" w:rsidRDefault="0056473D">
            <w:pPr>
              <w:adjustRightInd w:val="0"/>
              <w:spacing w:line="280" w:lineRule="exact"/>
              <w:jc w:val="center"/>
              <w:rPr>
                <w:rFonts w:ascii="Times New Roman" w:hAnsi="Times New Roman"/>
                <w:spacing w:val="-25"/>
                <w:sz w:val="24"/>
              </w:rPr>
            </w:pPr>
            <w:r>
              <w:rPr>
                <w:rFonts w:ascii="Times New Roman" w:hAnsi="Times New Roman"/>
                <w:spacing w:val="-25"/>
                <w:sz w:val="24"/>
              </w:rPr>
              <w:t>4</w:t>
            </w:r>
          </w:p>
        </w:tc>
        <w:tc>
          <w:tcPr>
            <w:tcW w:w="3564" w:type="dxa"/>
            <w:tcBorders>
              <w:top w:val="single" w:sz="4" w:space="0" w:color="auto"/>
              <w:left w:val="single" w:sz="4" w:space="0" w:color="auto"/>
              <w:bottom w:val="single" w:sz="4" w:space="0" w:color="auto"/>
              <w:right w:val="single" w:sz="4" w:space="0" w:color="auto"/>
            </w:tcBorders>
            <w:vAlign w:val="center"/>
          </w:tcPr>
          <w:p w14:paraId="5FCDDCF9" w14:textId="77777777" w:rsidR="00D357DE" w:rsidRDefault="00D357DE">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14:paraId="77A315FE" w14:textId="77777777" w:rsidR="00D357DE" w:rsidRDefault="00D357DE">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14:paraId="468FB3CC" w14:textId="77777777" w:rsidR="00D357DE" w:rsidRDefault="00D357DE">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14:paraId="11F18323" w14:textId="77777777" w:rsidR="00D357DE" w:rsidRDefault="00D357DE">
            <w:pPr>
              <w:adjustRightInd w:val="0"/>
              <w:spacing w:line="280" w:lineRule="exact"/>
              <w:rPr>
                <w:rFonts w:ascii="Times New Roman" w:hAnsi="Times New Roman"/>
                <w:spacing w:val="-25"/>
                <w:sz w:val="30"/>
                <w:szCs w:val="30"/>
              </w:rPr>
            </w:pPr>
          </w:p>
        </w:tc>
      </w:tr>
      <w:tr w:rsidR="00D357DE" w14:paraId="1592571A" w14:textId="77777777">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3BFB8D0D" w14:textId="77777777" w:rsidR="00D357DE" w:rsidRDefault="0056473D">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3564" w:type="dxa"/>
            <w:tcBorders>
              <w:top w:val="single" w:sz="4" w:space="0" w:color="auto"/>
              <w:left w:val="single" w:sz="4" w:space="0" w:color="auto"/>
              <w:bottom w:val="single" w:sz="4" w:space="0" w:color="auto"/>
              <w:right w:val="single" w:sz="4" w:space="0" w:color="auto"/>
            </w:tcBorders>
            <w:vAlign w:val="center"/>
          </w:tcPr>
          <w:p w14:paraId="3C5EFE38" w14:textId="77777777" w:rsidR="00D357DE" w:rsidRDefault="00D357DE">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14:paraId="234B83A9" w14:textId="77777777" w:rsidR="00D357DE" w:rsidRDefault="00D357DE">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14:paraId="2306B1A7" w14:textId="77777777" w:rsidR="00D357DE" w:rsidRDefault="00D357DE">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14:paraId="52DA238A" w14:textId="77777777" w:rsidR="00D357DE" w:rsidRDefault="00D357DE">
            <w:pPr>
              <w:adjustRightInd w:val="0"/>
              <w:spacing w:line="280" w:lineRule="exact"/>
              <w:rPr>
                <w:rFonts w:ascii="Times New Roman" w:hAnsi="Times New Roman"/>
                <w:spacing w:val="-25"/>
                <w:sz w:val="30"/>
                <w:szCs w:val="30"/>
              </w:rPr>
            </w:pPr>
          </w:p>
        </w:tc>
      </w:tr>
    </w:tbl>
    <w:p w14:paraId="2A243E7D" w14:textId="77777777" w:rsidR="00D357DE" w:rsidRDefault="00D357DE">
      <w:pPr>
        <w:widowControl/>
        <w:spacing w:line="240" w:lineRule="exact"/>
        <w:jc w:val="left"/>
        <w:rPr>
          <w:rFonts w:ascii="Times New Roman" w:hAnsi="Times New Roman"/>
          <w:sz w:val="30"/>
          <w:szCs w:val="30"/>
        </w:rPr>
        <w:sectPr w:rsidR="00D357DE">
          <w:footerReference w:type="even" r:id="rId29"/>
          <w:type w:val="nextColumn"/>
          <w:pgSz w:w="16838" w:h="11906" w:orient="landscape"/>
          <w:pgMar w:top="1531" w:right="1985" w:bottom="1531" w:left="1814" w:header="720" w:footer="1474" w:gutter="0"/>
          <w:cols w:space="720"/>
        </w:sectPr>
      </w:pPr>
    </w:p>
    <w:p w14:paraId="4B7E042C" w14:textId="77777777" w:rsidR="00D357DE" w:rsidRDefault="0056473D">
      <w:pPr>
        <w:pStyle w:val="af"/>
        <w:adjustRightInd w:val="0"/>
        <w:spacing w:line="320" w:lineRule="exact"/>
        <w:ind w:right="960" w:firstLineChars="3400" w:firstLine="7168"/>
        <w:rPr>
          <w:rFonts w:ascii="Times New Roman" w:eastAsia="方正黑体_GBK" w:hAnsi="Times New Roman"/>
          <w:sz w:val="30"/>
          <w:szCs w:val="30"/>
        </w:rPr>
      </w:pPr>
      <w:r>
        <w:rPr>
          <w:rFonts w:ascii="Times New Roman" w:hAnsi="Times New Roman"/>
          <w:b/>
          <w:bCs/>
          <w:szCs w:val="28"/>
        </w:rPr>
        <w:t xml:space="preserve">         </w:t>
      </w:r>
      <w:r>
        <w:rPr>
          <w:rFonts w:ascii="Times New Roman" w:eastAsia="方正黑体_GBK" w:hAnsi="Times New Roman"/>
          <w:sz w:val="30"/>
          <w:szCs w:val="30"/>
        </w:rPr>
        <w:t>七、主要知识产权目录</w:t>
      </w:r>
    </w:p>
    <w:p w14:paraId="3C72DFC1" w14:textId="77777777" w:rsidR="00D357DE" w:rsidRDefault="00D357DE">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945"/>
        <w:gridCol w:w="1901"/>
        <w:gridCol w:w="829"/>
        <w:gridCol w:w="1276"/>
        <w:gridCol w:w="1134"/>
        <w:gridCol w:w="1408"/>
        <w:gridCol w:w="851"/>
        <w:gridCol w:w="1054"/>
      </w:tblGrid>
      <w:tr w:rsidR="00D357DE" w14:paraId="19F8C339" w14:textId="77777777">
        <w:trPr>
          <w:trHeight w:val="1165"/>
          <w:tblHeader/>
          <w:jc w:val="center"/>
        </w:trPr>
        <w:tc>
          <w:tcPr>
            <w:tcW w:w="577" w:type="dxa"/>
            <w:tcBorders>
              <w:top w:val="single" w:sz="8" w:space="0" w:color="auto"/>
            </w:tcBorders>
            <w:vAlign w:val="center"/>
          </w:tcPr>
          <w:p w14:paraId="1DFECBCD"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945" w:type="dxa"/>
            <w:tcBorders>
              <w:top w:val="single" w:sz="8" w:space="0" w:color="auto"/>
            </w:tcBorders>
            <w:vAlign w:val="center"/>
          </w:tcPr>
          <w:p w14:paraId="52DD4566"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14:paraId="0DBC304D"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14:paraId="0795B013"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1901" w:type="dxa"/>
            <w:tcBorders>
              <w:top w:val="single" w:sz="8" w:space="0" w:color="auto"/>
            </w:tcBorders>
            <w:vAlign w:val="center"/>
          </w:tcPr>
          <w:p w14:paraId="149081ED"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829" w:type="dxa"/>
            <w:tcBorders>
              <w:top w:val="single" w:sz="8" w:space="0" w:color="auto"/>
            </w:tcBorders>
            <w:vAlign w:val="center"/>
          </w:tcPr>
          <w:p w14:paraId="06D51D58" w14:textId="77777777" w:rsidR="00D357DE" w:rsidRDefault="0056473D">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14:paraId="38D36DF2"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hint="eastAsia"/>
                <w:szCs w:val="21"/>
              </w:rPr>
              <w:t>(</w:t>
            </w:r>
            <w:r>
              <w:rPr>
                <w:rFonts w:ascii="Times New Roman" w:eastAsia="方正黑体_GBK" w:hAnsi="Times New Roman"/>
                <w:szCs w:val="21"/>
              </w:rPr>
              <w:t>地区</w:t>
            </w:r>
            <w:r>
              <w:rPr>
                <w:rFonts w:ascii="Times New Roman" w:eastAsia="方正黑体_GBK" w:hAnsi="Times New Roman"/>
                <w:szCs w:val="21"/>
              </w:rPr>
              <w:t>)</w:t>
            </w:r>
          </w:p>
        </w:tc>
        <w:tc>
          <w:tcPr>
            <w:tcW w:w="1276" w:type="dxa"/>
            <w:tcBorders>
              <w:top w:val="single" w:sz="8" w:space="0" w:color="auto"/>
            </w:tcBorders>
            <w:vAlign w:val="center"/>
          </w:tcPr>
          <w:p w14:paraId="222DA080" w14:textId="77777777" w:rsidR="00D357DE" w:rsidRDefault="0056473D">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1134" w:type="dxa"/>
            <w:tcBorders>
              <w:top w:val="single" w:sz="8" w:space="0" w:color="auto"/>
            </w:tcBorders>
            <w:vAlign w:val="center"/>
          </w:tcPr>
          <w:p w14:paraId="4B732232" w14:textId="77777777" w:rsidR="00D357DE" w:rsidRDefault="0056473D">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1408" w:type="dxa"/>
            <w:tcBorders>
              <w:top w:val="single" w:sz="8" w:space="0" w:color="auto"/>
            </w:tcBorders>
            <w:vAlign w:val="center"/>
          </w:tcPr>
          <w:p w14:paraId="1AF3ADE2" w14:textId="77777777" w:rsidR="00D357DE" w:rsidRDefault="0056473D">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w:t>
            </w:r>
          </w:p>
          <w:p w14:paraId="11628927" w14:textId="77777777" w:rsidR="00D357DE" w:rsidRDefault="0056473D">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编号</w:t>
            </w:r>
          </w:p>
        </w:tc>
        <w:tc>
          <w:tcPr>
            <w:tcW w:w="851" w:type="dxa"/>
            <w:tcBorders>
              <w:top w:val="single" w:sz="8" w:space="0" w:color="auto"/>
            </w:tcBorders>
            <w:vAlign w:val="center"/>
          </w:tcPr>
          <w:p w14:paraId="0C344CAD" w14:textId="77777777" w:rsidR="00D357DE" w:rsidRDefault="0056473D">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1054" w:type="dxa"/>
            <w:tcBorders>
              <w:top w:val="single" w:sz="8" w:space="0" w:color="auto"/>
            </w:tcBorders>
            <w:vAlign w:val="center"/>
          </w:tcPr>
          <w:p w14:paraId="4D6E4278" w14:textId="77777777" w:rsidR="00D357DE" w:rsidRDefault="0056473D">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D357DE" w14:paraId="53EC6A35" w14:textId="77777777">
        <w:trPr>
          <w:trHeight w:val="851"/>
          <w:jc w:val="center"/>
        </w:trPr>
        <w:tc>
          <w:tcPr>
            <w:tcW w:w="577" w:type="dxa"/>
            <w:vAlign w:val="center"/>
          </w:tcPr>
          <w:p w14:paraId="77661C1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1</w:t>
            </w:r>
          </w:p>
        </w:tc>
        <w:tc>
          <w:tcPr>
            <w:tcW w:w="945" w:type="dxa"/>
            <w:vAlign w:val="center"/>
          </w:tcPr>
          <w:p w14:paraId="234FF1DA"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cs="仿宋" w:hint="eastAsia"/>
                <w:bCs/>
                <w:szCs w:val="21"/>
              </w:rPr>
              <w:t>发明专利</w:t>
            </w:r>
          </w:p>
        </w:tc>
        <w:tc>
          <w:tcPr>
            <w:tcW w:w="1901" w:type="dxa"/>
            <w:vAlign w:val="center"/>
          </w:tcPr>
          <w:p w14:paraId="4CFDEFDE"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一种架桥机主动安全监控系统</w:t>
            </w:r>
          </w:p>
        </w:tc>
        <w:tc>
          <w:tcPr>
            <w:tcW w:w="829" w:type="dxa"/>
            <w:vAlign w:val="center"/>
          </w:tcPr>
          <w:p w14:paraId="44E7EFEA" w14:textId="77777777" w:rsidR="00D357DE" w:rsidRDefault="0056473D">
            <w:pPr>
              <w:autoSpaceDE w:val="0"/>
              <w:autoSpaceDN w:val="0"/>
              <w:adjustRightInd w:val="0"/>
              <w:snapToGrid w:val="0"/>
              <w:spacing w:line="590" w:lineRule="atLeast"/>
              <w:jc w:val="center"/>
              <w:rPr>
                <w:rFonts w:ascii="仿宋" w:eastAsia="仿宋" w:hAnsi="仿宋"/>
                <w:szCs w:val="21"/>
              </w:rPr>
            </w:pPr>
            <w:r>
              <w:rPr>
                <w:rFonts w:ascii="仿宋" w:eastAsia="仿宋" w:hAnsi="仿宋" w:cs="仿宋" w:hint="eastAsia"/>
                <w:bCs/>
                <w:szCs w:val="21"/>
              </w:rPr>
              <w:t>中国</w:t>
            </w:r>
          </w:p>
        </w:tc>
        <w:tc>
          <w:tcPr>
            <w:tcW w:w="1276" w:type="dxa"/>
            <w:vAlign w:val="center"/>
          </w:tcPr>
          <w:p w14:paraId="10EBBCC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bCs/>
                <w:szCs w:val="21"/>
              </w:rPr>
              <w:t>ZL202011518019.7</w:t>
            </w:r>
          </w:p>
        </w:tc>
        <w:tc>
          <w:tcPr>
            <w:tcW w:w="1134" w:type="dxa"/>
            <w:vAlign w:val="center"/>
          </w:tcPr>
          <w:p w14:paraId="3EB6C15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2022.3.25</w:t>
            </w:r>
          </w:p>
        </w:tc>
        <w:tc>
          <w:tcPr>
            <w:tcW w:w="1408" w:type="dxa"/>
            <w:vAlign w:val="center"/>
          </w:tcPr>
          <w:p w14:paraId="042306C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第5025923号</w:t>
            </w:r>
          </w:p>
        </w:tc>
        <w:tc>
          <w:tcPr>
            <w:tcW w:w="851" w:type="dxa"/>
            <w:vAlign w:val="center"/>
          </w:tcPr>
          <w:p w14:paraId="4EC8160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6D00D4B1"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szCs w:val="21"/>
              </w:rPr>
              <w:t>熊克威;马明磊;周述美;</w:t>
            </w:r>
          </w:p>
        </w:tc>
      </w:tr>
      <w:tr w:rsidR="00D357DE" w14:paraId="40F4B341" w14:textId="77777777">
        <w:trPr>
          <w:trHeight w:val="851"/>
          <w:jc w:val="center"/>
        </w:trPr>
        <w:tc>
          <w:tcPr>
            <w:tcW w:w="577" w:type="dxa"/>
            <w:vAlign w:val="center"/>
          </w:tcPr>
          <w:p w14:paraId="2FB3604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2</w:t>
            </w:r>
          </w:p>
        </w:tc>
        <w:tc>
          <w:tcPr>
            <w:tcW w:w="945" w:type="dxa"/>
            <w:vAlign w:val="center"/>
          </w:tcPr>
          <w:p w14:paraId="0F81424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cs="仿宋" w:hint="eastAsia"/>
                <w:bCs/>
                <w:szCs w:val="21"/>
              </w:rPr>
              <w:t>发明专利</w:t>
            </w:r>
          </w:p>
        </w:tc>
        <w:tc>
          <w:tcPr>
            <w:tcW w:w="1901" w:type="dxa"/>
            <w:vAlign w:val="center"/>
          </w:tcPr>
          <w:p w14:paraId="6CD8B0BA"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color w:val="000000"/>
                <w:szCs w:val="21"/>
              </w:rPr>
              <w:t>一种高低吊自动化电气控制系统及控制方法</w:t>
            </w:r>
          </w:p>
        </w:tc>
        <w:tc>
          <w:tcPr>
            <w:tcW w:w="829" w:type="dxa"/>
            <w:vAlign w:val="center"/>
          </w:tcPr>
          <w:p w14:paraId="5000B0FA" w14:textId="77777777" w:rsidR="00D357DE" w:rsidRDefault="0056473D">
            <w:pPr>
              <w:autoSpaceDE w:val="0"/>
              <w:autoSpaceDN w:val="0"/>
              <w:adjustRightInd w:val="0"/>
              <w:snapToGrid w:val="0"/>
              <w:spacing w:line="590" w:lineRule="atLeast"/>
              <w:jc w:val="center"/>
              <w:rPr>
                <w:rFonts w:ascii="仿宋" w:eastAsia="仿宋" w:hAnsi="仿宋"/>
                <w:szCs w:val="21"/>
              </w:rPr>
            </w:pPr>
            <w:r>
              <w:rPr>
                <w:rFonts w:ascii="仿宋" w:eastAsia="仿宋" w:hAnsi="仿宋" w:cs="仿宋" w:hint="eastAsia"/>
                <w:bCs/>
                <w:szCs w:val="21"/>
              </w:rPr>
              <w:t>中国</w:t>
            </w:r>
          </w:p>
        </w:tc>
        <w:tc>
          <w:tcPr>
            <w:tcW w:w="1276" w:type="dxa"/>
            <w:vAlign w:val="center"/>
          </w:tcPr>
          <w:p w14:paraId="459245C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color w:val="000000"/>
                <w:szCs w:val="21"/>
              </w:rPr>
              <w:t>ZL202011518020.X</w:t>
            </w:r>
          </w:p>
        </w:tc>
        <w:tc>
          <w:tcPr>
            <w:tcW w:w="1134" w:type="dxa"/>
            <w:vAlign w:val="center"/>
          </w:tcPr>
          <w:p w14:paraId="178ADC46"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2021.10.26</w:t>
            </w:r>
          </w:p>
        </w:tc>
        <w:tc>
          <w:tcPr>
            <w:tcW w:w="1408" w:type="dxa"/>
            <w:vAlign w:val="center"/>
          </w:tcPr>
          <w:p w14:paraId="4531372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第4750224号</w:t>
            </w:r>
          </w:p>
        </w:tc>
        <w:tc>
          <w:tcPr>
            <w:tcW w:w="851" w:type="dxa"/>
            <w:vAlign w:val="center"/>
          </w:tcPr>
          <w:p w14:paraId="0C1CD4B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49184CC3"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李磊;</w:t>
            </w:r>
          </w:p>
          <w:p w14:paraId="4445B31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崔亚波;江晓慧;</w:t>
            </w:r>
          </w:p>
        </w:tc>
      </w:tr>
      <w:tr w:rsidR="00D357DE" w14:paraId="0765552C" w14:textId="77777777">
        <w:trPr>
          <w:trHeight w:val="851"/>
          <w:jc w:val="center"/>
        </w:trPr>
        <w:tc>
          <w:tcPr>
            <w:tcW w:w="577" w:type="dxa"/>
            <w:vAlign w:val="center"/>
          </w:tcPr>
          <w:p w14:paraId="068D910B"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3</w:t>
            </w:r>
          </w:p>
        </w:tc>
        <w:tc>
          <w:tcPr>
            <w:tcW w:w="945" w:type="dxa"/>
            <w:vAlign w:val="center"/>
          </w:tcPr>
          <w:p w14:paraId="000210F7"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6A518F85"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一种用于城市桥梁装配化盖梁吊装托架</w:t>
            </w:r>
          </w:p>
        </w:tc>
        <w:tc>
          <w:tcPr>
            <w:tcW w:w="829" w:type="dxa"/>
            <w:vAlign w:val="center"/>
          </w:tcPr>
          <w:p w14:paraId="55FBDF92"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3ABCCE3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ZL202020325102.1</w:t>
            </w:r>
          </w:p>
        </w:tc>
        <w:tc>
          <w:tcPr>
            <w:tcW w:w="1134" w:type="dxa"/>
            <w:vAlign w:val="center"/>
          </w:tcPr>
          <w:p w14:paraId="783FD63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2020.10.18</w:t>
            </w:r>
          </w:p>
        </w:tc>
        <w:tc>
          <w:tcPr>
            <w:tcW w:w="1408" w:type="dxa"/>
            <w:vAlign w:val="center"/>
          </w:tcPr>
          <w:p w14:paraId="4409EBB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第12159198号</w:t>
            </w:r>
          </w:p>
        </w:tc>
        <w:tc>
          <w:tcPr>
            <w:tcW w:w="851" w:type="dxa"/>
            <w:vAlign w:val="center"/>
          </w:tcPr>
          <w:p w14:paraId="4BA40546"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6E6B20B3"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1ED25DC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李红贵;魏征;</w:t>
            </w:r>
          </w:p>
        </w:tc>
      </w:tr>
      <w:tr w:rsidR="00D357DE" w14:paraId="1E4B6655" w14:textId="77777777">
        <w:trPr>
          <w:trHeight w:val="851"/>
          <w:jc w:val="center"/>
        </w:trPr>
        <w:tc>
          <w:tcPr>
            <w:tcW w:w="577" w:type="dxa"/>
            <w:vAlign w:val="center"/>
          </w:tcPr>
          <w:p w14:paraId="5581285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4</w:t>
            </w:r>
          </w:p>
        </w:tc>
        <w:tc>
          <w:tcPr>
            <w:tcW w:w="945" w:type="dxa"/>
            <w:vAlign w:val="center"/>
          </w:tcPr>
          <w:p w14:paraId="56F563A7"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1EFCD38A"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一种用于调节城市桥梁预制箱梁坡度的调坡钢板</w:t>
            </w:r>
          </w:p>
        </w:tc>
        <w:tc>
          <w:tcPr>
            <w:tcW w:w="829" w:type="dxa"/>
            <w:vAlign w:val="center"/>
          </w:tcPr>
          <w:p w14:paraId="644C0EC0"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54DECFB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ZL202020324183.3</w:t>
            </w:r>
          </w:p>
        </w:tc>
        <w:tc>
          <w:tcPr>
            <w:tcW w:w="1134" w:type="dxa"/>
            <w:vAlign w:val="center"/>
          </w:tcPr>
          <w:p w14:paraId="02D46666"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2020.10.30</w:t>
            </w:r>
          </w:p>
        </w:tc>
        <w:tc>
          <w:tcPr>
            <w:tcW w:w="1408" w:type="dxa"/>
            <w:vAlign w:val="center"/>
          </w:tcPr>
          <w:p w14:paraId="2968F74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第11817050号</w:t>
            </w:r>
          </w:p>
        </w:tc>
        <w:tc>
          <w:tcPr>
            <w:tcW w:w="851" w:type="dxa"/>
            <w:vAlign w:val="center"/>
          </w:tcPr>
          <w:p w14:paraId="3AE3165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34DC02C2"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7762A47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代金勇;张成功;</w:t>
            </w:r>
          </w:p>
        </w:tc>
      </w:tr>
      <w:tr w:rsidR="00D357DE" w14:paraId="69CB9F11" w14:textId="77777777">
        <w:trPr>
          <w:trHeight w:val="851"/>
          <w:jc w:val="center"/>
        </w:trPr>
        <w:tc>
          <w:tcPr>
            <w:tcW w:w="577" w:type="dxa"/>
            <w:vAlign w:val="center"/>
          </w:tcPr>
          <w:p w14:paraId="4DA19848"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5</w:t>
            </w:r>
          </w:p>
        </w:tc>
        <w:tc>
          <w:tcPr>
            <w:tcW w:w="945" w:type="dxa"/>
            <w:vAlign w:val="center"/>
          </w:tcPr>
          <w:p w14:paraId="4B5BCDFC"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1BFA0F7F"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一种装配式桥梁分段盖梁吊装用临时支墩调平装置</w:t>
            </w:r>
          </w:p>
        </w:tc>
        <w:tc>
          <w:tcPr>
            <w:tcW w:w="829" w:type="dxa"/>
            <w:vAlign w:val="center"/>
          </w:tcPr>
          <w:p w14:paraId="63313188"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714629A9"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ZL202020324171.0</w:t>
            </w:r>
          </w:p>
        </w:tc>
        <w:tc>
          <w:tcPr>
            <w:tcW w:w="1134" w:type="dxa"/>
            <w:vAlign w:val="center"/>
          </w:tcPr>
          <w:p w14:paraId="2BB930E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2020.10.30</w:t>
            </w:r>
          </w:p>
        </w:tc>
        <w:tc>
          <w:tcPr>
            <w:tcW w:w="1408" w:type="dxa"/>
            <w:vAlign w:val="center"/>
          </w:tcPr>
          <w:p w14:paraId="7A950492"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第11815591号</w:t>
            </w:r>
          </w:p>
        </w:tc>
        <w:tc>
          <w:tcPr>
            <w:tcW w:w="851" w:type="dxa"/>
            <w:vAlign w:val="center"/>
          </w:tcPr>
          <w:p w14:paraId="41DD574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636999DA"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65402B5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蒋仲云;刘俊鹏;</w:t>
            </w:r>
          </w:p>
        </w:tc>
      </w:tr>
      <w:tr w:rsidR="00D357DE" w14:paraId="1235608E" w14:textId="77777777">
        <w:trPr>
          <w:trHeight w:val="851"/>
          <w:jc w:val="center"/>
        </w:trPr>
        <w:tc>
          <w:tcPr>
            <w:tcW w:w="577" w:type="dxa"/>
            <w:vAlign w:val="center"/>
          </w:tcPr>
          <w:p w14:paraId="43A22FAF"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6</w:t>
            </w:r>
          </w:p>
        </w:tc>
        <w:tc>
          <w:tcPr>
            <w:tcW w:w="945" w:type="dxa"/>
            <w:vAlign w:val="center"/>
          </w:tcPr>
          <w:p w14:paraId="400C249E"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2CE5854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一种装配式桥梁立柱与承台连接预埋钢筋用精确定位装置</w:t>
            </w:r>
          </w:p>
        </w:tc>
        <w:tc>
          <w:tcPr>
            <w:tcW w:w="829" w:type="dxa"/>
            <w:vAlign w:val="center"/>
          </w:tcPr>
          <w:p w14:paraId="7C370AB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66A346C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ZL202020324153.2</w:t>
            </w:r>
          </w:p>
        </w:tc>
        <w:tc>
          <w:tcPr>
            <w:tcW w:w="1134" w:type="dxa"/>
            <w:vAlign w:val="center"/>
          </w:tcPr>
          <w:p w14:paraId="20E02062"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2020.10.30</w:t>
            </w:r>
          </w:p>
        </w:tc>
        <w:tc>
          <w:tcPr>
            <w:tcW w:w="1408" w:type="dxa"/>
            <w:vAlign w:val="center"/>
          </w:tcPr>
          <w:p w14:paraId="51471762"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第11811394号</w:t>
            </w:r>
          </w:p>
        </w:tc>
        <w:tc>
          <w:tcPr>
            <w:tcW w:w="851" w:type="dxa"/>
            <w:vAlign w:val="center"/>
          </w:tcPr>
          <w:p w14:paraId="2F58E4E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0051D3F3"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5E3CD1F0"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王震;</w:t>
            </w:r>
          </w:p>
          <w:p w14:paraId="5E4EDB06"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吴松华;</w:t>
            </w:r>
          </w:p>
        </w:tc>
      </w:tr>
      <w:tr w:rsidR="00D357DE" w14:paraId="131D2251" w14:textId="77777777">
        <w:trPr>
          <w:trHeight w:val="851"/>
          <w:jc w:val="center"/>
        </w:trPr>
        <w:tc>
          <w:tcPr>
            <w:tcW w:w="577" w:type="dxa"/>
            <w:vAlign w:val="center"/>
          </w:tcPr>
          <w:p w14:paraId="24C5E63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7</w:t>
            </w:r>
          </w:p>
        </w:tc>
        <w:tc>
          <w:tcPr>
            <w:tcW w:w="945" w:type="dxa"/>
            <w:vAlign w:val="center"/>
          </w:tcPr>
          <w:p w14:paraId="571E1337"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37D3FE25"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一种装配式桥梁灌浆套筒连接灌浆防浆液回流装置</w:t>
            </w:r>
          </w:p>
        </w:tc>
        <w:tc>
          <w:tcPr>
            <w:tcW w:w="829" w:type="dxa"/>
            <w:vAlign w:val="center"/>
          </w:tcPr>
          <w:p w14:paraId="5AC9B120"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069CF0BF"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ZL202020325101.7</w:t>
            </w:r>
          </w:p>
        </w:tc>
        <w:tc>
          <w:tcPr>
            <w:tcW w:w="1134" w:type="dxa"/>
            <w:vAlign w:val="center"/>
          </w:tcPr>
          <w:p w14:paraId="4DCC73E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2020.10.30</w:t>
            </w:r>
          </w:p>
        </w:tc>
        <w:tc>
          <w:tcPr>
            <w:tcW w:w="1408" w:type="dxa"/>
            <w:vAlign w:val="center"/>
          </w:tcPr>
          <w:p w14:paraId="378643D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第11805994号</w:t>
            </w:r>
          </w:p>
        </w:tc>
        <w:tc>
          <w:tcPr>
            <w:tcW w:w="851" w:type="dxa"/>
            <w:vAlign w:val="center"/>
          </w:tcPr>
          <w:p w14:paraId="34E4BB4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45F0C95D"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4169CE5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朱相军;李飞飞;</w:t>
            </w:r>
          </w:p>
        </w:tc>
      </w:tr>
      <w:tr w:rsidR="00D357DE" w14:paraId="4B8105E6" w14:textId="77777777">
        <w:trPr>
          <w:trHeight w:val="851"/>
          <w:jc w:val="center"/>
        </w:trPr>
        <w:tc>
          <w:tcPr>
            <w:tcW w:w="577" w:type="dxa"/>
            <w:vAlign w:val="center"/>
          </w:tcPr>
          <w:p w14:paraId="5FBA40EF"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8</w:t>
            </w:r>
          </w:p>
        </w:tc>
        <w:tc>
          <w:tcPr>
            <w:tcW w:w="945" w:type="dxa"/>
            <w:vAlign w:val="center"/>
          </w:tcPr>
          <w:p w14:paraId="075A03EB"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235501D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城市智慧快速路盖梁湿接缝快速组装作业平台</w:t>
            </w:r>
          </w:p>
        </w:tc>
        <w:tc>
          <w:tcPr>
            <w:tcW w:w="829" w:type="dxa"/>
            <w:vAlign w:val="center"/>
          </w:tcPr>
          <w:p w14:paraId="0F34B382"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73D7354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ZL202020325072.4</w:t>
            </w:r>
          </w:p>
        </w:tc>
        <w:tc>
          <w:tcPr>
            <w:tcW w:w="1134" w:type="dxa"/>
            <w:vAlign w:val="center"/>
          </w:tcPr>
          <w:p w14:paraId="2222CCD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2020.12.11</w:t>
            </w:r>
          </w:p>
        </w:tc>
        <w:tc>
          <w:tcPr>
            <w:tcW w:w="1408" w:type="dxa"/>
            <w:vAlign w:val="center"/>
          </w:tcPr>
          <w:p w14:paraId="2C191FDC"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第12107967号</w:t>
            </w:r>
          </w:p>
        </w:tc>
        <w:tc>
          <w:tcPr>
            <w:tcW w:w="851" w:type="dxa"/>
            <w:vAlign w:val="center"/>
          </w:tcPr>
          <w:p w14:paraId="5AE806E6"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125D8671"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28FB4B35"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李飞飞;代金勇;</w:t>
            </w:r>
          </w:p>
        </w:tc>
      </w:tr>
      <w:tr w:rsidR="00D357DE" w14:paraId="7E1C2771" w14:textId="77777777">
        <w:trPr>
          <w:trHeight w:val="851"/>
          <w:jc w:val="center"/>
        </w:trPr>
        <w:tc>
          <w:tcPr>
            <w:tcW w:w="577" w:type="dxa"/>
            <w:vAlign w:val="center"/>
          </w:tcPr>
          <w:p w14:paraId="2FCC13A2"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9</w:t>
            </w:r>
          </w:p>
        </w:tc>
        <w:tc>
          <w:tcPr>
            <w:tcW w:w="945" w:type="dxa"/>
            <w:vAlign w:val="center"/>
          </w:tcPr>
          <w:p w14:paraId="431A07D7"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58ABA2B6"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一种城市智慧快速路桥梁施工用临时限高装置</w:t>
            </w:r>
          </w:p>
        </w:tc>
        <w:tc>
          <w:tcPr>
            <w:tcW w:w="829" w:type="dxa"/>
            <w:vAlign w:val="center"/>
          </w:tcPr>
          <w:p w14:paraId="4B8E17A1"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252D4A7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ZL202020324136.9</w:t>
            </w:r>
          </w:p>
        </w:tc>
        <w:tc>
          <w:tcPr>
            <w:tcW w:w="1134" w:type="dxa"/>
            <w:vAlign w:val="center"/>
          </w:tcPr>
          <w:p w14:paraId="558E7BF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2020.12.18</w:t>
            </w:r>
          </w:p>
        </w:tc>
        <w:tc>
          <w:tcPr>
            <w:tcW w:w="1408" w:type="dxa"/>
            <w:vAlign w:val="center"/>
          </w:tcPr>
          <w:p w14:paraId="563595AE"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第12153133号</w:t>
            </w:r>
          </w:p>
        </w:tc>
        <w:tc>
          <w:tcPr>
            <w:tcW w:w="851" w:type="dxa"/>
            <w:vAlign w:val="center"/>
          </w:tcPr>
          <w:p w14:paraId="60BC18D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2B11C7C6"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朱旦;</w:t>
            </w:r>
          </w:p>
          <w:p w14:paraId="6429BE56"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陈诚;</w:t>
            </w:r>
          </w:p>
          <w:p w14:paraId="3077C70E"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朱相军;</w:t>
            </w:r>
          </w:p>
        </w:tc>
      </w:tr>
      <w:tr w:rsidR="00D357DE" w14:paraId="6D6B4543" w14:textId="77777777">
        <w:trPr>
          <w:trHeight w:val="851"/>
          <w:jc w:val="center"/>
        </w:trPr>
        <w:tc>
          <w:tcPr>
            <w:tcW w:w="577" w:type="dxa"/>
            <w:vAlign w:val="center"/>
          </w:tcPr>
          <w:p w14:paraId="19222592"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szCs w:val="21"/>
              </w:rPr>
              <w:t>10</w:t>
            </w:r>
          </w:p>
        </w:tc>
        <w:tc>
          <w:tcPr>
            <w:tcW w:w="945" w:type="dxa"/>
            <w:vAlign w:val="center"/>
          </w:tcPr>
          <w:p w14:paraId="4E080DE8"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260A5C24"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一种高架桥下道路保通小箱梁湿接缝防坠物施工模板</w:t>
            </w:r>
          </w:p>
        </w:tc>
        <w:tc>
          <w:tcPr>
            <w:tcW w:w="829" w:type="dxa"/>
            <w:vAlign w:val="center"/>
          </w:tcPr>
          <w:p w14:paraId="767DA944"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4DD38DE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ZL202022231514.1</w:t>
            </w:r>
          </w:p>
        </w:tc>
        <w:tc>
          <w:tcPr>
            <w:tcW w:w="1134" w:type="dxa"/>
            <w:vAlign w:val="center"/>
          </w:tcPr>
          <w:p w14:paraId="47F724C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2021.7.23</w:t>
            </w:r>
          </w:p>
        </w:tc>
        <w:tc>
          <w:tcPr>
            <w:tcW w:w="1408" w:type="dxa"/>
            <w:vAlign w:val="center"/>
          </w:tcPr>
          <w:p w14:paraId="6F4B45B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第13758499号</w:t>
            </w:r>
          </w:p>
        </w:tc>
        <w:tc>
          <w:tcPr>
            <w:tcW w:w="851" w:type="dxa"/>
            <w:vAlign w:val="center"/>
          </w:tcPr>
          <w:p w14:paraId="35BEE37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772804B2"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朱旦;</w:t>
            </w:r>
          </w:p>
          <w:p w14:paraId="554905AB"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干继红;陈诚;</w:t>
            </w:r>
          </w:p>
        </w:tc>
      </w:tr>
      <w:tr w:rsidR="00D357DE" w14:paraId="02C319EA" w14:textId="77777777">
        <w:trPr>
          <w:trHeight w:val="851"/>
          <w:jc w:val="center"/>
        </w:trPr>
        <w:tc>
          <w:tcPr>
            <w:tcW w:w="577" w:type="dxa"/>
            <w:vAlign w:val="center"/>
          </w:tcPr>
          <w:p w14:paraId="474D1ADE"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1</w:t>
            </w:r>
          </w:p>
        </w:tc>
        <w:tc>
          <w:tcPr>
            <w:tcW w:w="945" w:type="dxa"/>
            <w:vAlign w:val="center"/>
          </w:tcPr>
          <w:p w14:paraId="740C967B"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21F5D2BD"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用于市政桥梁大悬臂水中现浇盖梁的落地式悬挑桁架</w:t>
            </w:r>
          </w:p>
        </w:tc>
        <w:tc>
          <w:tcPr>
            <w:tcW w:w="829" w:type="dxa"/>
            <w:vAlign w:val="center"/>
          </w:tcPr>
          <w:p w14:paraId="6EA25F6B"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6633860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ZL202022228881.6</w:t>
            </w:r>
          </w:p>
        </w:tc>
        <w:tc>
          <w:tcPr>
            <w:tcW w:w="1134" w:type="dxa"/>
            <w:vAlign w:val="center"/>
          </w:tcPr>
          <w:p w14:paraId="61A8B133"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2021.7.23</w:t>
            </w:r>
          </w:p>
        </w:tc>
        <w:tc>
          <w:tcPr>
            <w:tcW w:w="1408" w:type="dxa"/>
            <w:vAlign w:val="center"/>
          </w:tcPr>
          <w:p w14:paraId="1FA2CD6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第13758498号</w:t>
            </w:r>
          </w:p>
        </w:tc>
        <w:tc>
          <w:tcPr>
            <w:tcW w:w="851" w:type="dxa"/>
            <w:vAlign w:val="center"/>
          </w:tcPr>
          <w:p w14:paraId="43AE435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0F59CABB"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董明荣;干继红;陈诚;</w:t>
            </w:r>
          </w:p>
        </w:tc>
      </w:tr>
      <w:tr w:rsidR="00D357DE" w14:paraId="75E45F79" w14:textId="77777777">
        <w:trPr>
          <w:trHeight w:val="851"/>
          <w:jc w:val="center"/>
        </w:trPr>
        <w:tc>
          <w:tcPr>
            <w:tcW w:w="577" w:type="dxa"/>
            <w:vAlign w:val="center"/>
          </w:tcPr>
          <w:p w14:paraId="11C5DF68"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2</w:t>
            </w:r>
          </w:p>
        </w:tc>
        <w:tc>
          <w:tcPr>
            <w:tcW w:w="945" w:type="dxa"/>
            <w:vAlign w:val="center"/>
          </w:tcPr>
          <w:p w14:paraId="6F185180"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12FB9F9A"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一种三角蜂窝式承载架体结构</w:t>
            </w:r>
          </w:p>
        </w:tc>
        <w:tc>
          <w:tcPr>
            <w:tcW w:w="829" w:type="dxa"/>
            <w:vAlign w:val="center"/>
          </w:tcPr>
          <w:p w14:paraId="5A26936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14F2136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ZL</w:t>
            </w:r>
            <w:r>
              <w:rPr>
                <w:rFonts w:ascii="仿宋" w:eastAsia="仿宋" w:hAnsi="仿宋"/>
                <w:bCs/>
                <w:szCs w:val="21"/>
              </w:rPr>
              <w:t>202023096539.1</w:t>
            </w:r>
          </w:p>
        </w:tc>
        <w:tc>
          <w:tcPr>
            <w:tcW w:w="1134" w:type="dxa"/>
            <w:vAlign w:val="center"/>
          </w:tcPr>
          <w:p w14:paraId="25DE9A8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2021.11.9</w:t>
            </w:r>
          </w:p>
        </w:tc>
        <w:tc>
          <w:tcPr>
            <w:tcW w:w="1408" w:type="dxa"/>
            <w:vAlign w:val="center"/>
          </w:tcPr>
          <w:p w14:paraId="67DBE80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第14622770号</w:t>
            </w:r>
          </w:p>
        </w:tc>
        <w:tc>
          <w:tcPr>
            <w:tcW w:w="851" w:type="dxa"/>
            <w:vAlign w:val="center"/>
          </w:tcPr>
          <w:p w14:paraId="7A61B925"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1208C7C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马明磊;熊克威;黄峰;</w:t>
            </w:r>
          </w:p>
        </w:tc>
      </w:tr>
      <w:tr w:rsidR="00D357DE" w14:paraId="5B1404F2" w14:textId="77777777">
        <w:trPr>
          <w:trHeight w:val="851"/>
          <w:jc w:val="center"/>
        </w:trPr>
        <w:tc>
          <w:tcPr>
            <w:tcW w:w="577" w:type="dxa"/>
            <w:vAlign w:val="center"/>
          </w:tcPr>
          <w:p w14:paraId="552FAAC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3</w:t>
            </w:r>
          </w:p>
        </w:tc>
        <w:tc>
          <w:tcPr>
            <w:tcW w:w="945" w:type="dxa"/>
            <w:vAlign w:val="center"/>
          </w:tcPr>
          <w:p w14:paraId="20B77E05"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3A6A449B"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一种造桥机锚固装置</w:t>
            </w:r>
          </w:p>
        </w:tc>
        <w:tc>
          <w:tcPr>
            <w:tcW w:w="829" w:type="dxa"/>
            <w:vAlign w:val="center"/>
          </w:tcPr>
          <w:p w14:paraId="19D6D064"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61055D4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bCs/>
                <w:szCs w:val="21"/>
              </w:rPr>
              <w:t>ZL202121865488.6</w:t>
            </w:r>
          </w:p>
        </w:tc>
        <w:tc>
          <w:tcPr>
            <w:tcW w:w="1134" w:type="dxa"/>
            <w:vAlign w:val="center"/>
          </w:tcPr>
          <w:p w14:paraId="25D740AF"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2022.1.4</w:t>
            </w:r>
          </w:p>
        </w:tc>
        <w:tc>
          <w:tcPr>
            <w:tcW w:w="1408" w:type="dxa"/>
            <w:vAlign w:val="center"/>
          </w:tcPr>
          <w:p w14:paraId="4DD94AA5"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第15393068号</w:t>
            </w:r>
          </w:p>
        </w:tc>
        <w:tc>
          <w:tcPr>
            <w:tcW w:w="851" w:type="dxa"/>
            <w:vAlign w:val="center"/>
          </w:tcPr>
          <w:p w14:paraId="24118A5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4FF3E7E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刘常泉;熊克威;崔亚波;</w:t>
            </w:r>
          </w:p>
        </w:tc>
      </w:tr>
      <w:tr w:rsidR="00D357DE" w14:paraId="387F858A" w14:textId="77777777">
        <w:trPr>
          <w:trHeight w:val="2000"/>
          <w:jc w:val="center"/>
        </w:trPr>
        <w:tc>
          <w:tcPr>
            <w:tcW w:w="577" w:type="dxa"/>
            <w:vAlign w:val="center"/>
          </w:tcPr>
          <w:p w14:paraId="2A0EA01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4</w:t>
            </w:r>
          </w:p>
        </w:tc>
        <w:tc>
          <w:tcPr>
            <w:tcW w:w="945" w:type="dxa"/>
            <w:vAlign w:val="center"/>
          </w:tcPr>
          <w:p w14:paraId="0E1F7216"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实用新型专利</w:t>
            </w:r>
          </w:p>
        </w:tc>
        <w:tc>
          <w:tcPr>
            <w:tcW w:w="1901" w:type="dxa"/>
            <w:vAlign w:val="center"/>
          </w:tcPr>
          <w:p w14:paraId="67687B86"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bCs/>
                <w:szCs w:val="21"/>
              </w:rPr>
              <w:t>一种用于造桥机的防雨装置</w:t>
            </w:r>
          </w:p>
        </w:tc>
        <w:tc>
          <w:tcPr>
            <w:tcW w:w="829" w:type="dxa"/>
            <w:vAlign w:val="center"/>
          </w:tcPr>
          <w:p w14:paraId="2E57B319"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757EA3B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bCs/>
                <w:szCs w:val="21"/>
              </w:rPr>
              <w:t>ZL202122867760.0</w:t>
            </w:r>
          </w:p>
        </w:tc>
        <w:tc>
          <w:tcPr>
            <w:tcW w:w="1134" w:type="dxa"/>
            <w:vAlign w:val="center"/>
          </w:tcPr>
          <w:p w14:paraId="165C8BD0"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2022.4.29</w:t>
            </w:r>
          </w:p>
        </w:tc>
        <w:tc>
          <w:tcPr>
            <w:tcW w:w="1408" w:type="dxa"/>
            <w:vAlign w:val="center"/>
          </w:tcPr>
          <w:p w14:paraId="776C71AB"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第16380094号</w:t>
            </w:r>
          </w:p>
        </w:tc>
        <w:tc>
          <w:tcPr>
            <w:tcW w:w="851" w:type="dxa"/>
            <w:vAlign w:val="center"/>
          </w:tcPr>
          <w:p w14:paraId="1651956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52DE2414" w14:textId="77777777" w:rsidR="00D357DE" w:rsidRDefault="0056473D">
            <w:pPr>
              <w:autoSpaceDE w:val="0"/>
              <w:autoSpaceDN w:val="0"/>
              <w:adjustRightInd w:val="0"/>
              <w:snapToGrid w:val="0"/>
              <w:jc w:val="center"/>
              <w:rPr>
                <w:rFonts w:ascii="仿宋" w:eastAsia="仿宋" w:hAnsi="仿宋" w:cs="仿宋"/>
                <w:bCs/>
                <w:szCs w:val="21"/>
              </w:rPr>
            </w:pPr>
            <w:r>
              <w:rPr>
                <w:rFonts w:ascii="仿宋" w:eastAsia="仿宋" w:hAnsi="仿宋" w:cs="仿宋" w:hint="eastAsia"/>
                <w:bCs/>
                <w:szCs w:val="21"/>
              </w:rPr>
              <w:t>刘常泉;黄峰;</w:t>
            </w:r>
          </w:p>
          <w:p w14:paraId="2F1AF6EC"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范小叶;</w:t>
            </w:r>
          </w:p>
        </w:tc>
      </w:tr>
      <w:tr w:rsidR="00D357DE" w14:paraId="4350A5B0" w14:textId="77777777">
        <w:trPr>
          <w:trHeight w:val="851"/>
          <w:jc w:val="center"/>
        </w:trPr>
        <w:tc>
          <w:tcPr>
            <w:tcW w:w="577" w:type="dxa"/>
            <w:vAlign w:val="center"/>
          </w:tcPr>
          <w:p w14:paraId="0F32D5C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5</w:t>
            </w:r>
          </w:p>
        </w:tc>
        <w:tc>
          <w:tcPr>
            <w:tcW w:w="945" w:type="dxa"/>
            <w:vAlign w:val="center"/>
          </w:tcPr>
          <w:p w14:paraId="2C3EFFB1"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软著</w:t>
            </w:r>
          </w:p>
        </w:tc>
        <w:tc>
          <w:tcPr>
            <w:tcW w:w="1901" w:type="dxa"/>
            <w:vAlign w:val="center"/>
          </w:tcPr>
          <w:p w14:paraId="07E3F415" w14:textId="77777777" w:rsidR="00D357DE" w:rsidRDefault="0056473D">
            <w:pPr>
              <w:jc w:val="center"/>
              <w:rPr>
                <w:rFonts w:ascii="仿宋" w:eastAsia="仿宋" w:hAnsi="仿宋"/>
                <w:szCs w:val="21"/>
              </w:rPr>
            </w:pPr>
            <w:r>
              <w:rPr>
                <w:rFonts w:ascii="仿宋" w:eastAsia="仿宋" w:hAnsi="仿宋" w:hint="eastAsia"/>
                <w:bCs/>
                <w:szCs w:val="21"/>
              </w:rPr>
              <w:t xml:space="preserve">IABM智能装配造桥机监控云平台（简称：IABM)V1.0.0   </w:t>
            </w:r>
          </w:p>
        </w:tc>
        <w:tc>
          <w:tcPr>
            <w:tcW w:w="829" w:type="dxa"/>
            <w:vAlign w:val="center"/>
          </w:tcPr>
          <w:p w14:paraId="4F1787BE"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54BF741D"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2022SR0027694</w:t>
            </w:r>
          </w:p>
        </w:tc>
        <w:tc>
          <w:tcPr>
            <w:tcW w:w="1134" w:type="dxa"/>
            <w:vAlign w:val="center"/>
          </w:tcPr>
          <w:p w14:paraId="4FD6728C"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2022.1.6</w:t>
            </w:r>
          </w:p>
        </w:tc>
        <w:tc>
          <w:tcPr>
            <w:tcW w:w="1408" w:type="dxa"/>
            <w:vAlign w:val="center"/>
          </w:tcPr>
          <w:p w14:paraId="70F541EB"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软著登字第8981892号</w:t>
            </w:r>
          </w:p>
        </w:tc>
        <w:tc>
          <w:tcPr>
            <w:tcW w:w="851" w:type="dxa"/>
            <w:vAlign w:val="center"/>
          </w:tcPr>
          <w:p w14:paraId="0BEEC52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620DB7CA"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刘常泉</w:t>
            </w:r>
          </w:p>
        </w:tc>
      </w:tr>
      <w:tr w:rsidR="00D357DE" w14:paraId="40377990" w14:textId="77777777">
        <w:trPr>
          <w:trHeight w:val="851"/>
          <w:jc w:val="center"/>
        </w:trPr>
        <w:tc>
          <w:tcPr>
            <w:tcW w:w="577" w:type="dxa"/>
            <w:vAlign w:val="center"/>
          </w:tcPr>
          <w:p w14:paraId="07F11A99"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szCs w:val="21"/>
              </w:rPr>
              <w:t>1</w:t>
            </w:r>
            <w:r>
              <w:rPr>
                <w:rFonts w:ascii="仿宋" w:eastAsia="仿宋" w:hAnsi="仿宋"/>
                <w:szCs w:val="21"/>
              </w:rPr>
              <w:t>6</w:t>
            </w:r>
          </w:p>
        </w:tc>
        <w:tc>
          <w:tcPr>
            <w:tcW w:w="945" w:type="dxa"/>
            <w:vAlign w:val="center"/>
          </w:tcPr>
          <w:p w14:paraId="479601E6"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软著</w:t>
            </w:r>
          </w:p>
        </w:tc>
        <w:tc>
          <w:tcPr>
            <w:tcW w:w="1901" w:type="dxa"/>
            <w:vAlign w:val="center"/>
          </w:tcPr>
          <w:p w14:paraId="60D3B5BC" w14:textId="77777777" w:rsidR="00D357DE" w:rsidRDefault="0056473D">
            <w:pPr>
              <w:jc w:val="center"/>
              <w:rPr>
                <w:rFonts w:ascii="仿宋" w:eastAsia="仿宋" w:hAnsi="仿宋"/>
                <w:szCs w:val="21"/>
              </w:rPr>
            </w:pPr>
            <w:r>
              <w:rPr>
                <w:rFonts w:ascii="仿宋" w:eastAsia="仿宋" w:hAnsi="仿宋" w:hint="eastAsia"/>
                <w:bCs/>
                <w:szCs w:val="21"/>
              </w:rPr>
              <w:t xml:space="preserve">IABM智能装配造桥机监控云平台APP（简称：IABM-APP)V1.0.0   </w:t>
            </w:r>
          </w:p>
        </w:tc>
        <w:tc>
          <w:tcPr>
            <w:tcW w:w="829" w:type="dxa"/>
            <w:vAlign w:val="center"/>
          </w:tcPr>
          <w:p w14:paraId="34EFDDB1"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中国</w:t>
            </w:r>
          </w:p>
        </w:tc>
        <w:tc>
          <w:tcPr>
            <w:tcW w:w="1276" w:type="dxa"/>
            <w:vAlign w:val="center"/>
          </w:tcPr>
          <w:p w14:paraId="71189475" w14:textId="77777777" w:rsidR="00D357DE" w:rsidRDefault="0056473D">
            <w:pPr>
              <w:autoSpaceDE w:val="0"/>
              <w:autoSpaceDN w:val="0"/>
              <w:adjustRightInd w:val="0"/>
              <w:snapToGrid w:val="0"/>
              <w:spacing w:line="300" w:lineRule="exact"/>
              <w:jc w:val="center"/>
              <w:rPr>
                <w:rFonts w:ascii="仿宋" w:eastAsia="仿宋" w:hAnsi="仿宋"/>
                <w:szCs w:val="21"/>
              </w:rPr>
            </w:pPr>
            <w:r>
              <w:rPr>
                <w:rFonts w:ascii="仿宋" w:eastAsia="仿宋" w:hAnsi="仿宋" w:hint="eastAsia"/>
                <w:bCs/>
                <w:szCs w:val="21"/>
              </w:rPr>
              <w:t>2022SR0027693</w:t>
            </w:r>
          </w:p>
        </w:tc>
        <w:tc>
          <w:tcPr>
            <w:tcW w:w="1134" w:type="dxa"/>
            <w:vAlign w:val="center"/>
          </w:tcPr>
          <w:p w14:paraId="57043F71"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2022.1.6</w:t>
            </w:r>
          </w:p>
        </w:tc>
        <w:tc>
          <w:tcPr>
            <w:tcW w:w="1408" w:type="dxa"/>
            <w:vAlign w:val="center"/>
          </w:tcPr>
          <w:p w14:paraId="5902C47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软著登字第8981893号</w:t>
            </w:r>
          </w:p>
        </w:tc>
        <w:tc>
          <w:tcPr>
            <w:tcW w:w="851" w:type="dxa"/>
            <w:vAlign w:val="center"/>
          </w:tcPr>
          <w:p w14:paraId="5A37F114"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hint="eastAsia"/>
                <w:bCs/>
                <w:szCs w:val="21"/>
              </w:rPr>
              <w:t>中建八局第三建设有限公司</w:t>
            </w:r>
          </w:p>
        </w:tc>
        <w:tc>
          <w:tcPr>
            <w:tcW w:w="1054" w:type="dxa"/>
            <w:vAlign w:val="center"/>
          </w:tcPr>
          <w:p w14:paraId="2F288307" w14:textId="77777777" w:rsidR="00D357DE" w:rsidRDefault="0056473D">
            <w:pPr>
              <w:autoSpaceDE w:val="0"/>
              <w:autoSpaceDN w:val="0"/>
              <w:adjustRightInd w:val="0"/>
              <w:snapToGrid w:val="0"/>
              <w:jc w:val="center"/>
              <w:rPr>
                <w:rFonts w:ascii="仿宋" w:eastAsia="仿宋" w:hAnsi="仿宋"/>
                <w:szCs w:val="21"/>
              </w:rPr>
            </w:pPr>
            <w:r>
              <w:rPr>
                <w:rFonts w:ascii="仿宋" w:eastAsia="仿宋" w:hAnsi="仿宋" w:cs="仿宋" w:hint="eastAsia"/>
                <w:bCs/>
                <w:szCs w:val="21"/>
              </w:rPr>
              <w:t>刘常泉</w:t>
            </w:r>
          </w:p>
        </w:tc>
      </w:tr>
    </w:tbl>
    <w:p w14:paraId="2B3F50DF" w14:textId="77777777" w:rsidR="00D357DE" w:rsidRDefault="00D357DE">
      <w:pPr>
        <w:adjustRightInd w:val="0"/>
        <w:spacing w:line="300" w:lineRule="exact"/>
        <w:rPr>
          <w:rFonts w:ascii="Times New Roman" w:eastAsia="方正仿宋_GBK" w:hAnsi="Times New Roman"/>
          <w:sz w:val="32"/>
          <w:szCs w:val="20"/>
        </w:rPr>
      </w:pPr>
    </w:p>
    <w:p w14:paraId="370E4065" w14:textId="77777777" w:rsidR="00D357DE" w:rsidRDefault="00D357DE">
      <w:pPr>
        <w:adjustRightInd w:val="0"/>
        <w:spacing w:line="300" w:lineRule="exact"/>
        <w:rPr>
          <w:rFonts w:ascii="Times New Roman" w:hAnsi="Times New Roman"/>
          <w:szCs w:val="21"/>
        </w:rPr>
      </w:pPr>
    </w:p>
    <w:p w14:paraId="38C9442D" w14:textId="77777777" w:rsidR="00D357DE" w:rsidRDefault="0056473D">
      <w:pPr>
        <w:pStyle w:val="af"/>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14:paraId="1C4931E4" w14:textId="77777777" w:rsidR="00D357DE" w:rsidRDefault="00D357DE">
      <w:pPr>
        <w:pStyle w:val="af"/>
        <w:adjustRightInd w:val="0"/>
        <w:spacing w:line="320" w:lineRule="exact"/>
        <w:ind w:firstLine="422"/>
        <w:rPr>
          <w:rFonts w:ascii="Times New Roman" w:hAnsi="Times New Roman"/>
          <w:b/>
          <w:bCs/>
          <w:color w:val="000000"/>
          <w:szCs w:val="28"/>
        </w:rPr>
      </w:pPr>
    </w:p>
    <w:p w14:paraId="3F0BAC81"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p w14:paraId="3DE59EF0"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72D7AD3E" w14:textId="77777777">
        <w:trPr>
          <w:trHeight w:val="480"/>
        </w:trPr>
        <w:tc>
          <w:tcPr>
            <w:tcW w:w="1462" w:type="dxa"/>
            <w:gridSpan w:val="2"/>
            <w:tcBorders>
              <w:top w:val="single" w:sz="8" w:space="0" w:color="auto"/>
            </w:tcBorders>
            <w:vAlign w:val="center"/>
          </w:tcPr>
          <w:p w14:paraId="2D0F415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3D4B875E"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李磊</w:t>
            </w:r>
          </w:p>
        </w:tc>
        <w:tc>
          <w:tcPr>
            <w:tcW w:w="1463" w:type="dxa"/>
            <w:tcBorders>
              <w:top w:val="single" w:sz="8" w:space="0" w:color="auto"/>
            </w:tcBorders>
            <w:vAlign w:val="center"/>
          </w:tcPr>
          <w:p w14:paraId="1595014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105F02B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27F8255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75BD1B9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p>
        </w:tc>
      </w:tr>
      <w:tr w:rsidR="00D357DE" w14:paraId="568E59B7" w14:textId="77777777">
        <w:trPr>
          <w:trHeight w:val="480"/>
        </w:trPr>
        <w:tc>
          <w:tcPr>
            <w:tcW w:w="1462" w:type="dxa"/>
            <w:gridSpan w:val="2"/>
            <w:vAlign w:val="center"/>
          </w:tcPr>
          <w:p w14:paraId="571E117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379007E0"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1985.11</w:t>
            </w:r>
          </w:p>
        </w:tc>
        <w:tc>
          <w:tcPr>
            <w:tcW w:w="1463" w:type="dxa"/>
            <w:vAlign w:val="center"/>
          </w:tcPr>
          <w:p w14:paraId="2B8ADE7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098536A7"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汉</w:t>
            </w:r>
          </w:p>
        </w:tc>
      </w:tr>
      <w:tr w:rsidR="00D357DE" w14:paraId="466B182A" w14:textId="77777777">
        <w:trPr>
          <w:trHeight w:val="480"/>
        </w:trPr>
        <w:tc>
          <w:tcPr>
            <w:tcW w:w="1462" w:type="dxa"/>
            <w:gridSpan w:val="2"/>
            <w:vAlign w:val="center"/>
          </w:tcPr>
          <w:p w14:paraId="2E14B26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6B0CC2A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6393709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2A52D2B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643AF7DE" w14:textId="77777777">
        <w:trPr>
          <w:trHeight w:val="480"/>
        </w:trPr>
        <w:tc>
          <w:tcPr>
            <w:tcW w:w="1462" w:type="dxa"/>
            <w:gridSpan w:val="2"/>
            <w:vAlign w:val="center"/>
          </w:tcPr>
          <w:p w14:paraId="158AE0F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0BE65308"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总经理</w:t>
            </w:r>
          </w:p>
        </w:tc>
        <w:tc>
          <w:tcPr>
            <w:tcW w:w="1463" w:type="dxa"/>
            <w:vAlign w:val="center"/>
          </w:tcPr>
          <w:p w14:paraId="1E0C1CD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51BA5FA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75F39E4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1E0C984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5C541D46" w14:textId="77777777">
        <w:trPr>
          <w:trHeight w:val="480"/>
        </w:trPr>
        <w:tc>
          <w:tcPr>
            <w:tcW w:w="1462" w:type="dxa"/>
            <w:gridSpan w:val="2"/>
            <w:vAlign w:val="center"/>
          </w:tcPr>
          <w:p w14:paraId="4543E73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59096A6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59444B0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2BFE7826"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hint="eastAsia"/>
                <w:szCs w:val="21"/>
              </w:rPr>
              <w:t>/</w:t>
            </w:r>
          </w:p>
        </w:tc>
      </w:tr>
      <w:tr w:rsidR="00D357DE" w14:paraId="369FE9B6" w14:textId="77777777">
        <w:trPr>
          <w:trHeight w:val="480"/>
        </w:trPr>
        <w:tc>
          <w:tcPr>
            <w:tcW w:w="1462" w:type="dxa"/>
            <w:gridSpan w:val="2"/>
            <w:vAlign w:val="center"/>
          </w:tcPr>
          <w:p w14:paraId="21F3ED9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25EF31B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6453349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6715490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31E6FAFE" w14:textId="77777777">
        <w:trPr>
          <w:trHeight w:val="480"/>
        </w:trPr>
        <w:tc>
          <w:tcPr>
            <w:tcW w:w="1462" w:type="dxa"/>
            <w:gridSpan w:val="2"/>
            <w:vAlign w:val="center"/>
          </w:tcPr>
          <w:p w14:paraId="2FD5C63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37229A7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458D1A6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5139CFD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15850665290</w:t>
            </w:r>
          </w:p>
        </w:tc>
      </w:tr>
      <w:tr w:rsidR="00D357DE" w14:paraId="13508C64" w14:textId="77777777">
        <w:trPr>
          <w:trHeight w:val="388"/>
        </w:trPr>
        <w:tc>
          <w:tcPr>
            <w:tcW w:w="2925" w:type="dxa"/>
            <w:gridSpan w:val="3"/>
            <w:vAlign w:val="center"/>
          </w:tcPr>
          <w:p w14:paraId="0537A93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436416CC" w14:textId="77777777" w:rsidR="00D357DE" w:rsidRDefault="0056473D">
            <w:pPr>
              <w:autoSpaceDE w:val="0"/>
              <w:autoSpaceDN w:val="0"/>
              <w:adjustRightInd w:val="0"/>
              <w:snapToGri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71CB6C3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24029D12" w14:textId="77777777" w:rsidR="00D357DE" w:rsidRDefault="0056473D">
            <w:pPr>
              <w:autoSpaceDE w:val="0"/>
              <w:autoSpaceDN w:val="0"/>
              <w:adjustRightInd w:val="0"/>
              <w:snapToGrid w:val="0"/>
              <w:spacing w:line="400" w:lineRule="exact"/>
              <w:jc w:val="center"/>
              <w:rPr>
                <w:rFonts w:ascii="宋体" w:hAnsi="宋体"/>
                <w:szCs w:val="21"/>
              </w:rPr>
            </w:pPr>
            <w:r>
              <w:rPr>
                <w:rFonts w:ascii="宋体" w:hAnsi="宋体" w:hint="eastAsia"/>
                <w:szCs w:val="21"/>
              </w:rPr>
              <w:t>学士</w:t>
            </w:r>
          </w:p>
        </w:tc>
      </w:tr>
      <w:tr w:rsidR="00D357DE" w14:paraId="4AA1562A" w14:textId="77777777">
        <w:trPr>
          <w:trHeight w:val="1648"/>
        </w:trPr>
        <w:tc>
          <w:tcPr>
            <w:tcW w:w="2925" w:type="dxa"/>
            <w:gridSpan w:val="3"/>
            <w:vAlign w:val="center"/>
          </w:tcPr>
          <w:p w14:paraId="14268B6F" w14:textId="77777777" w:rsidR="00D357DE" w:rsidRDefault="0056473D">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14:paraId="25BFD028" w14:textId="77777777" w:rsidR="00D357DE" w:rsidRDefault="00D357DE">
            <w:pPr>
              <w:autoSpaceDE w:val="0"/>
              <w:autoSpaceDN w:val="0"/>
              <w:adjustRightInd w:val="0"/>
              <w:spacing w:line="400" w:lineRule="exact"/>
              <w:jc w:val="center"/>
              <w:rPr>
                <w:rFonts w:ascii="Times New Roman" w:hAnsi="Times New Roman"/>
                <w:szCs w:val="21"/>
              </w:rPr>
            </w:pPr>
          </w:p>
        </w:tc>
      </w:tr>
      <w:tr w:rsidR="00D357DE" w14:paraId="3DBB5C2F" w14:textId="77777777">
        <w:trPr>
          <w:trHeight w:val="480"/>
        </w:trPr>
        <w:tc>
          <w:tcPr>
            <w:tcW w:w="2925" w:type="dxa"/>
            <w:gridSpan w:val="3"/>
            <w:vAlign w:val="center"/>
          </w:tcPr>
          <w:p w14:paraId="2A73559D"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14:paraId="25A81F09"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0"/>
              </w:rPr>
              <w:t>自2019年 10月 至  2021年 12月</w:t>
            </w:r>
          </w:p>
        </w:tc>
      </w:tr>
      <w:tr w:rsidR="00D357DE" w14:paraId="6F01E9E2" w14:textId="77777777">
        <w:trPr>
          <w:trHeight w:val="2468"/>
        </w:trPr>
        <w:tc>
          <w:tcPr>
            <w:tcW w:w="8777" w:type="dxa"/>
            <w:gridSpan w:val="8"/>
          </w:tcPr>
          <w:p w14:paraId="57CC4E97" w14:textId="77777777" w:rsidR="00D357DE" w:rsidRDefault="0056473D">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14:paraId="53EFD6B0" w14:textId="77777777" w:rsidR="00D357DE" w:rsidRDefault="0056473D">
            <w:pPr>
              <w:adjustRightInd w:val="0"/>
              <w:spacing w:line="400" w:lineRule="exact"/>
              <w:ind w:firstLineChars="200" w:firstLine="420"/>
              <w:rPr>
                <w:rFonts w:ascii="Times New Roman" w:hAnsi="Times New Roman"/>
                <w:szCs w:val="21"/>
              </w:rPr>
            </w:pPr>
            <w:r>
              <w:rPr>
                <w:rFonts w:ascii="Times New Roman" w:hAnsi="Times New Roman" w:hint="eastAsia"/>
                <w:szCs w:val="21"/>
              </w:rPr>
              <w:t>任科技研发具体实施。作为本课题的第</w:t>
            </w:r>
            <w:r>
              <w:rPr>
                <w:rFonts w:ascii="Times New Roman" w:hAnsi="Times New Roman" w:hint="eastAsia"/>
                <w:szCs w:val="21"/>
              </w:rPr>
              <w:t>1</w:t>
            </w:r>
            <w:r>
              <w:rPr>
                <w:rFonts w:ascii="Times New Roman" w:hAnsi="Times New Roman" w:hint="eastAsia"/>
                <w:szCs w:val="21"/>
              </w:rPr>
              <w:t>完成人，负责本成果相关科研项目申报、实施与总结，确立了课题的主要相关思路，从总体研究方案的制定、对现场实践工作和各部分研究内容进行指导、完善项目研究总报告及分报告。</w:t>
            </w:r>
          </w:p>
          <w:p w14:paraId="330C03FE" w14:textId="77777777" w:rsidR="00D357DE" w:rsidRDefault="00D357DE">
            <w:pPr>
              <w:adjustRightInd w:val="0"/>
              <w:spacing w:line="400" w:lineRule="exact"/>
              <w:ind w:firstLineChars="200" w:firstLine="420"/>
              <w:rPr>
                <w:rFonts w:ascii="Times New Roman" w:hAnsi="Times New Roman"/>
                <w:szCs w:val="21"/>
              </w:rPr>
            </w:pPr>
          </w:p>
        </w:tc>
      </w:tr>
      <w:tr w:rsidR="00D357DE" w14:paraId="48DD0432" w14:textId="77777777">
        <w:trPr>
          <w:trHeight w:val="2070"/>
        </w:trPr>
        <w:tc>
          <w:tcPr>
            <w:tcW w:w="892" w:type="dxa"/>
            <w:vMerge w:val="restart"/>
            <w:vAlign w:val="center"/>
          </w:tcPr>
          <w:p w14:paraId="37766F4D"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55989B89" w14:textId="77777777" w:rsidR="00D357DE" w:rsidRDefault="00D357DE">
            <w:pPr>
              <w:adjustRightInd w:val="0"/>
              <w:spacing w:line="400" w:lineRule="exact"/>
              <w:jc w:val="center"/>
              <w:rPr>
                <w:rFonts w:ascii="Times New Roman" w:hAnsi="Times New Roman"/>
                <w:szCs w:val="21"/>
              </w:rPr>
            </w:pPr>
          </w:p>
          <w:p w14:paraId="5A93CA4F"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72C515FB"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DE943DC"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6C4E07C8" w14:textId="77777777">
        <w:trPr>
          <w:trHeight w:val="864"/>
        </w:trPr>
        <w:tc>
          <w:tcPr>
            <w:tcW w:w="892" w:type="dxa"/>
            <w:vMerge/>
            <w:tcBorders>
              <w:bottom w:val="single" w:sz="8" w:space="0" w:color="auto"/>
            </w:tcBorders>
            <w:vAlign w:val="center"/>
          </w:tcPr>
          <w:p w14:paraId="61F6D19F"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54D4AA56"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7D977C75"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378E7ED4"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70A45B43"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088D79F9" w14:textId="77777777" w:rsidR="00D357DE" w:rsidRDefault="00D357DE">
      <w:pPr>
        <w:jc w:val="left"/>
        <w:rPr>
          <w:rFonts w:ascii="Times New Roman" w:hAnsi="Times New Roman"/>
          <w:snapToGrid w:val="0"/>
          <w:sz w:val="30"/>
          <w:szCs w:val="30"/>
        </w:rPr>
        <w:sectPr w:rsidR="00D357DE">
          <w:pgSz w:w="11906" w:h="16838"/>
          <w:pgMar w:top="2098" w:right="1531" w:bottom="1985" w:left="1531" w:header="851" w:footer="1474" w:gutter="0"/>
          <w:paperSrc w:first="15" w:other="15"/>
          <w:cols w:space="720"/>
        </w:sectPr>
      </w:pPr>
    </w:p>
    <w:p w14:paraId="368CF1BE"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5822C6E9"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07FDCE25" w14:textId="77777777">
        <w:trPr>
          <w:trHeight w:val="480"/>
        </w:trPr>
        <w:tc>
          <w:tcPr>
            <w:tcW w:w="1462" w:type="dxa"/>
            <w:gridSpan w:val="2"/>
            <w:tcBorders>
              <w:top w:val="single" w:sz="8" w:space="0" w:color="auto"/>
            </w:tcBorders>
            <w:vAlign w:val="center"/>
          </w:tcPr>
          <w:p w14:paraId="4935BE0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2DC7BCC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黄峰</w:t>
            </w:r>
          </w:p>
        </w:tc>
        <w:tc>
          <w:tcPr>
            <w:tcW w:w="1463" w:type="dxa"/>
            <w:tcBorders>
              <w:top w:val="single" w:sz="8" w:space="0" w:color="auto"/>
            </w:tcBorders>
            <w:vAlign w:val="center"/>
          </w:tcPr>
          <w:p w14:paraId="62A2EF6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1FC6D74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2A3C78C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6CF1816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p>
        </w:tc>
      </w:tr>
      <w:tr w:rsidR="00D357DE" w14:paraId="1B7763E4" w14:textId="77777777">
        <w:trPr>
          <w:trHeight w:val="480"/>
        </w:trPr>
        <w:tc>
          <w:tcPr>
            <w:tcW w:w="1462" w:type="dxa"/>
            <w:gridSpan w:val="2"/>
            <w:vAlign w:val="center"/>
          </w:tcPr>
          <w:p w14:paraId="2EDA1BD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0069C126"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1974.1</w:t>
            </w:r>
          </w:p>
        </w:tc>
        <w:tc>
          <w:tcPr>
            <w:tcW w:w="1463" w:type="dxa"/>
            <w:vAlign w:val="center"/>
          </w:tcPr>
          <w:p w14:paraId="7423865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11E50ED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240ED431" w14:textId="77777777">
        <w:trPr>
          <w:trHeight w:val="480"/>
        </w:trPr>
        <w:tc>
          <w:tcPr>
            <w:tcW w:w="1462" w:type="dxa"/>
            <w:gridSpan w:val="2"/>
            <w:vAlign w:val="center"/>
          </w:tcPr>
          <w:p w14:paraId="4E3FD92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02797C6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09A6B58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5B8F507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0ED7269A" w14:textId="77777777">
        <w:trPr>
          <w:trHeight w:val="480"/>
        </w:trPr>
        <w:tc>
          <w:tcPr>
            <w:tcW w:w="1462" w:type="dxa"/>
            <w:gridSpan w:val="2"/>
            <w:vAlign w:val="center"/>
          </w:tcPr>
          <w:p w14:paraId="67EF26B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5CAD9FFC" w14:textId="77777777" w:rsidR="00D357DE" w:rsidRDefault="0056473D">
            <w:pPr>
              <w:autoSpaceDE w:val="0"/>
              <w:autoSpaceDN w:val="0"/>
              <w:adjustRightInd w:val="0"/>
              <w:spacing w:line="400" w:lineRule="exact"/>
              <w:jc w:val="left"/>
              <w:rPr>
                <w:rFonts w:ascii="宋体" w:hAnsi="宋体"/>
                <w:szCs w:val="21"/>
              </w:rPr>
            </w:pPr>
            <w:r>
              <w:rPr>
                <w:rFonts w:ascii="宋体" w:hAnsi="宋体" w:hint="eastAsia"/>
                <w:szCs w:val="21"/>
              </w:rPr>
              <w:t>工程研究院执行院长</w:t>
            </w:r>
          </w:p>
        </w:tc>
        <w:tc>
          <w:tcPr>
            <w:tcW w:w="1463" w:type="dxa"/>
            <w:vAlign w:val="center"/>
          </w:tcPr>
          <w:p w14:paraId="0BDF6E6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159B0F7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78ACAB2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132F0B7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7D2736B6" w14:textId="77777777">
        <w:trPr>
          <w:trHeight w:val="480"/>
        </w:trPr>
        <w:tc>
          <w:tcPr>
            <w:tcW w:w="1462" w:type="dxa"/>
            <w:gridSpan w:val="2"/>
            <w:vAlign w:val="center"/>
          </w:tcPr>
          <w:p w14:paraId="6EF0A40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tcPr>
          <w:p w14:paraId="20D1A8B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2641436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30C47E1F"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hint="eastAsia"/>
                <w:szCs w:val="21"/>
              </w:rPr>
              <w:t>/</w:t>
            </w:r>
          </w:p>
        </w:tc>
      </w:tr>
      <w:tr w:rsidR="00D357DE" w14:paraId="5D0E382F" w14:textId="77777777">
        <w:trPr>
          <w:trHeight w:val="480"/>
        </w:trPr>
        <w:tc>
          <w:tcPr>
            <w:tcW w:w="1462" w:type="dxa"/>
            <w:gridSpan w:val="2"/>
            <w:vAlign w:val="center"/>
          </w:tcPr>
          <w:p w14:paraId="646AE0F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tcPr>
          <w:p w14:paraId="7344956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29257DE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1E5C7C0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5626DB3A" w14:textId="77777777">
        <w:trPr>
          <w:trHeight w:val="480"/>
        </w:trPr>
        <w:tc>
          <w:tcPr>
            <w:tcW w:w="1462" w:type="dxa"/>
            <w:gridSpan w:val="2"/>
            <w:vAlign w:val="center"/>
          </w:tcPr>
          <w:p w14:paraId="058E4CA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3F1F5386"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cs="仿宋"/>
                <w:szCs w:val="21"/>
              </w:rPr>
              <w:t>328476162@</w:t>
            </w:r>
            <w:r>
              <w:rPr>
                <w:rFonts w:ascii="宋体" w:hAnsi="宋体" w:cs="仿宋" w:hint="eastAsia"/>
                <w:szCs w:val="21"/>
              </w:rPr>
              <w:t>qq</w:t>
            </w:r>
            <w:r>
              <w:rPr>
                <w:rFonts w:ascii="宋体" w:hAnsi="宋体" w:cs="仿宋"/>
                <w:szCs w:val="21"/>
              </w:rPr>
              <w:t>.com</w:t>
            </w:r>
          </w:p>
        </w:tc>
        <w:tc>
          <w:tcPr>
            <w:tcW w:w="1463" w:type="dxa"/>
            <w:vAlign w:val="center"/>
          </w:tcPr>
          <w:p w14:paraId="2FD3FFA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730306C0"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13951735893</w:t>
            </w:r>
          </w:p>
        </w:tc>
      </w:tr>
      <w:tr w:rsidR="00D357DE" w14:paraId="31399624" w14:textId="77777777">
        <w:trPr>
          <w:trHeight w:val="388"/>
        </w:trPr>
        <w:tc>
          <w:tcPr>
            <w:tcW w:w="2925" w:type="dxa"/>
            <w:gridSpan w:val="3"/>
            <w:vAlign w:val="center"/>
          </w:tcPr>
          <w:p w14:paraId="2BB5141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5CCF9B6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2389A65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72BF555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27C9EE69" w14:textId="77777777">
        <w:trPr>
          <w:trHeight w:val="1648"/>
        </w:trPr>
        <w:tc>
          <w:tcPr>
            <w:tcW w:w="2925" w:type="dxa"/>
            <w:gridSpan w:val="3"/>
            <w:vAlign w:val="center"/>
          </w:tcPr>
          <w:p w14:paraId="0941AB16"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374D33D3" w14:textId="77777777" w:rsidR="00D357DE" w:rsidRDefault="00D357DE">
            <w:pPr>
              <w:autoSpaceDE w:val="0"/>
              <w:autoSpaceDN w:val="0"/>
              <w:adjustRightInd w:val="0"/>
              <w:spacing w:line="400" w:lineRule="exact"/>
              <w:jc w:val="center"/>
              <w:rPr>
                <w:rFonts w:ascii="宋体" w:hAnsi="宋体"/>
                <w:szCs w:val="21"/>
              </w:rPr>
            </w:pPr>
          </w:p>
        </w:tc>
      </w:tr>
      <w:tr w:rsidR="00D357DE" w14:paraId="799C3AD4" w14:textId="77777777">
        <w:trPr>
          <w:trHeight w:val="480"/>
        </w:trPr>
        <w:tc>
          <w:tcPr>
            <w:tcW w:w="2925" w:type="dxa"/>
            <w:gridSpan w:val="3"/>
            <w:vAlign w:val="center"/>
          </w:tcPr>
          <w:p w14:paraId="08CBF3E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1359DDBC"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16206444" w14:textId="77777777">
        <w:trPr>
          <w:trHeight w:val="2754"/>
        </w:trPr>
        <w:tc>
          <w:tcPr>
            <w:tcW w:w="8777" w:type="dxa"/>
            <w:gridSpan w:val="8"/>
          </w:tcPr>
          <w:p w14:paraId="7989C66E" w14:textId="77777777" w:rsidR="00D357DE" w:rsidRDefault="0056473D">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14:paraId="358E6E0F" w14:textId="77777777" w:rsidR="00D357DE" w:rsidRDefault="0056473D">
            <w:pPr>
              <w:adjustRightInd w:val="0"/>
              <w:spacing w:line="400" w:lineRule="exact"/>
              <w:ind w:firstLineChars="200" w:firstLine="420"/>
              <w:rPr>
                <w:rFonts w:ascii="Times New Roman" w:hAnsi="Times New Roman"/>
                <w:szCs w:val="21"/>
              </w:rPr>
            </w:pPr>
            <w:r>
              <w:rPr>
                <w:rFonts w:ascii="Times New Roman" w:hAnsi="Times New Roman" w:hint="eastAsia"/>
                <w:szCs w:val="21"/>
              </w:rPr>
              <w:t>执行推进科技研发具体实施工作，作为本课题的第</w:t>
            </w:r>
            <w:r>
              <w:rPr>
                <w:rFonts w:ascii="Times New Roman" w:hAnsi="Times New Roman" w:hint="eastAsia"/>
                <w:szCs w:val="21"/>
              </w:rPr>
              <w:t>2</w:t>
            </w:r>
            <w:r>
              <w:rPr>
                <w:rFonts w:ascii="Times New Roman" w:hAnsi="Times New Roman" w:hint="eastAsia"/>
                <w:szCs w:val="21"/>
              </w:rPr>
              <w:t>完成人，参与本成果相关科研项目申报、实施与总结，完成相应科技成果总结工作，编制了项目综合研究报告及各关键技术研究报告，协助公司申报各类奖项。</w:t>
            </w:r>
          </w:p>
          <w:p w14:paraId="34211848" w14:textId="77777777" w:rsidR="00D357DE" w:rsidRDefault="00D357DE">
            <w:pPr>
              <w:adjustRightInd w:val="0"/>
              <w:spacing w:line="400" w:lineRule="exact"/>
              <w:rPr>
                <w:rFonts w:ascii="Times New Roman" w:hAnsi="Times New Roman"/>
                <w:szCs w:val="21"/>
              </w:rPr>
            </w:pPr>
          </w:p>
          <w:p w14:paraId="74AD4C08" w14:textId="77777777" w:rsidR="00D357DE" w:rsidRDefault="00D357DE">
            <w:pPr>
              <w:adjustRightInd w:val="0"/>
              <w:spacing w:line="400" w:lineRule="exact"/>
              <w:rPr>
                <w:rFonts w:ascii="Times New Roman" w:hAnsi="Times New Roman"/>
                <w:szCs w:val="21"/>
              </w:rPr>
            </w:pPr>
          </w:p>
          <w:p w14:paraId="374AD2DB" w14:textId="77777777" w:rsidR="00D357DE" w:rsidRDefault="00D357DE">
            <w:pPr>
              <w:adjustRightInd w:val="0"/>
              <w:spacing w:line="400" w:lineRule="exact"/>
              <w:rPr>
                <w:rFonts w:ascii="Times New Roman" w:hAnsi="Times New Roman"/>
                <w:szCs w:val="21"/>
              </w:rPr>
            </w:pPr>
          </w:p>
          <w:p w14:paraId="4C87F074" w14:textId="77777777" w:rsidR="00D357DE" w:rsidRDefault="00D357DE">
            <w:pPr>
              <w:autoSpaceDE w:val="0"/>
              <w:autoSpaceDN w:val="0"/>
              <w:adjustRightInd w:val="0"/>
              <w:spacing w:line="400" w:lineRule="exact"/>
              <w:rPr>
                <w:rFonts w:ascii="Times New Roman" w:hAnsi="Times New Roman"/>
                <w:szCs w:val="21"/>
              </w:rPr>
            </w:pPr>
          </w:p>
        </w:tc>
      </w:tr>
      <w:tr w:rsidR="00D357DE" w14:paraId="4B5FD441" w14:textId="77777777">
        <w:trPr>
          <w:trHeight w:val="2070"/>
        </w:trPr>
        <w:tc>
          <w:tcPr>
            <w:tcW w:w="892" w:type="dxa"/>
            <w:vMerge w:val="restart"/>
            <w:vAlign w:val="center"/>
          </w:tcPr>
          <w:p w14:paraId="73B33B2C"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3DF20936" w14:textId="77777777" w:rsidR="00D357DE" w:rsidRDefault="00D357DE">
            <w:pPr>
              <w:adjustRightInd w:val="0"/>
              <w:spacing w:line="400" w:lineRule="exact"/>
              <w:jc w:val="center"/>
              <w:rPr>
                <w:rFonts w:ascii="Times New Roman" w:hAnsi="Times New Roman"/>
                <w:szCs w:val="21"/>
              </w:rPr>
            </w:pPr>
          </w:p>
          <w:p w14:paraId="09582AC5"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166D8C5A"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3AE28CC"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005CC9A5" w14:textId="77777777">
        <w:trPr>
          <w:trHeight w:val="864"/>
        </w:trPr>
        <w:tc>
          <w:tcPr>
            <w:tcW w:w="892" w:type="dxa"/>
            <w:vMerge/>
            <w:tcBorders>
              <w:bottom w:val="single" w:sz="8" w:space="0" w:color="auto"/>
            </w:tcBorders>
            <w:vAlign w:val="center"/>
          </w:tcPr>
          <w:p w14:paraId="365E99A8"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663985EA"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47D35193"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10ED6001"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7D88B38B"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02B07305"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46394382"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310C205F" w14:textId="77777777">
        <w:trPr>
          <w:trHeight w:val="480"/>
        </w:trPr>
        <w:tc>
          <w:tcPr>
            <w:tcW w:w="1462" w:type="dxa"/>
            <w:gridSpan w:val="2"/>
            <w:tcBorders>
              <w:top w:val="single" w:sz="8" w:space="0" w:color="auto"/>
            </w:tcBorders>
            <w:vAlign w:val="center"/>
          </w:tcPr>
          <w:p w14:paraId="1DDFBF6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2BBE057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刘常泉</w:t>
            </w:r>
          </w:p>
        </w:tc>
        <w:tc>
          <w:tcPr>
            <w:tcW w:w="1463" w:type="dxa"/>
            <w:tcBorders>
              <w:top w:val="single" w:sz="8" w:space="0" w:color="auto"/>
            </w:tcBorders>
            <w:vAlign w:val="center"/>
          </w:tcPr>
          <w:p w14:paraId="33E4918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62AFC61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0C4EC58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44FCCB3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3</w:t>
            </w:r>
          </w:p>
        </w:tc>
      </w:tr>
      <w:tr w:rsidR="00D357DE" w14:paraId="640EA83C" w14:textId="77777777">
        <w:trPr>
          <w:trHeight w:val="480"/>
        </w:trPr>
        <w:tc>
          <w:tcPr>
            <w:tcW w:w="1462" w:type="dxa"/>
            <w:gridSpan w:val="2"/>
            <w:vAlign w:val="center"/>
          </w:tcPr>
          <w:p w14:paraId="3942A2D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4C6F0DFE"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cs="仿宋" w:hint="eastAsia"/>
                <w:szCs w:val="21"/>
              </w:rPr>
              <w:t>1991.7</w:t>
            </w:r>
          </w:p>
        </w:tc>
        <w:tc>
          <w:tcPr>
            <w:tcW w:w="1463" w:type="dxa"/>
            <w:vAlign w:val="center"/>
          </w:tcPr>
          <w:p w14:paraId="5B789FF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3D9DA6A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78192316" w14:textId="77777777">
        <w:trPr>
          <w:trHeight w:val="480"/>
        </w:trPr>
        <w:tc>
          <w:tcPr>
            <w:tcW w:w="1462" w:type="dxa"/>
            <w:gridSpan w:val="2"/>
            <w:vAlign w:val="center"/>
          </w:tcPr>
          <w:p w14:paraId="2158EAA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6B2ECEE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7DC348C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47CBFF9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02FF8AA8" w14:textId="77777777">
        <w:trPr>
          <w:trHeight w:val="480"/>
        </w:trPr>
        <w:tc>
          <w:tcPr>
            <w:tcW w:w="1462" w:type="dxa"/>
            <w:gridSpan w:val="2"/>
            <w:vAlign w:val="center"/>
          </w:tcPr>
          <w:p w14:paraId="7763FE0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52150FE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科技主管</w:t>
            </w:r>
          </w:p>
        </w:tc>
        <w:tc>
          <w:tcPr>
            <w:tcW w:w="1463" w:type="dxa"/>
            <w:vAlign w:val="center"/>
          </w:tcPr>
          <w:p w14:paraId="0D102E7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40D4713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3109065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424598B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3AB82F9C" w14:textId="77777777">
        <w:trPr>
          <w:trHeight w:val="480"/>
        </w:trPr>
        <w:tc>
          <w:tcPr>
            <w:tcW w:w="1462" w:type="dxa"/>
            <w:gridSpan w:val="2"/>
            <w:vAlign w:val="center"/>
          </w:tcPr>
          <w:p w14:paraId="2077060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112F20D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580B06C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3A1109F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39FA67B5" w14:textId="77777777">
        <w:trPr>
          <w:trHeight w:val="480"/>
        </w:trPr>
        <w:tc>
          <w:tcPr>
            <w:tcW w:w="1462" w:type="dxa"/>
            <w:gridSpan w:val="2"/>
            <w:vAlign w:val="center"/>
          </w:tcPr>
          <w:p w14:paraId="4707363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7AB7747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6AFC7BB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7323A83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09C12860" w14:textId="77777777">
        <w:trPr>
          <w:trHeight w:val="480"/>
        </w:trPr>
        <w:tc>
          <w:tcPr>
            <w:tcW w:w="1462" w:type="dxa"/>
            <w:gridSpan w:val="2"/>
            <w:vAlign w:val="center"/>
          </w:tcPr>
          <w:p w14:paraId="5669571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223F842C"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1508927779@</w:t>
            </w:r>
            <w:r>
              <w:rPr>
                <w:rFonts w:ascii="宋体" w:hAnsi="宋体" w:cs="仿宋"/>
                <w:szCs w:val="21"/>
              </w:rPr>
              <w:t>qq.com</w:t>
            </w:r>
          </w:p>
        </w:tc>
        <w:tc>
          <w:tcPr>
            <w:tcW w:w="1463" w:type="dxa"/>
            <w:vAlign w:val="center"/>
          </w:tcPr>
          <w:p w14:paraId="79BE4BE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14728E13"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13051066610</w:t>
            </w:r>
          </w:p>
        </w:tc>
      </w:tr>
      <w:tr w:rsidR="00D357DE" w14:paraId="594AED52" w14:textId="77777777">
        <w:trPr>
          <w:trHeight w:val="388"/>
        </w:trPr>
        <w:tc>
          <w:tcPr>
            <w:tcW w:w="2925" w:type="dxa"/>
            <w:gridSpan w:val="3"/>
            <w:vAlign w:val="center"/>
          </w:tcPr>
          <w:p w14:paraId="5236AA9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163A3F4A" w14:textId="77777777" w:rsidR="00D357DE" w:rsidRDefault="0056473D">
            <w:pPr>
              <w:autoSpaceDE w:val="0"/>
              <w:autoSpaceDN w:val="0"/>
              <w:adjustRightInd w:val="0"/>
              <w:snapToGrid w:val="0"/>
              <w:spacing w:line="400" w:lineRule="exact"/>
              <w:jc w:val="center"/>
              <w:rPr>
                <w:rFonts w:ascii="宋体" w:hAnsi="宋体"/>
                <w:szCs w:val="21"/>
              </w:rPr>
            </w:pPr>
            <w:r>
              <w:rPr>
                <w:rFonts w:ascii="宋体" w:hAnsi="宋体" w:hint="eastAsia"/>
                <w:szCs w:val="21"/>
              </w:rPr>
              <w:t>工程师</w:t>
            </w:r>
          </w:p>
        </w:tc>
        <w:tc>
          <w:tcPr>
            <w:tcW w:w="1463" w:type="dxa"/>
            <w:vAlign w:val="center"/>
          </w:tcPr>
          <w:p w14:paraId="539ABFB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72B9B468" w14:textId="77777777" w:rsidR="00D357DE" w:rsidRDefault="0056473D">
            <w:pPr>
              <w:autoSpaceDE w:val="0"/>
              <w:autoSpaceDN w:val="0"/>
              <w:adjustRightInd w:val="0"/>
              <w:snapToGrid w:val="0"/>
              <w:spacing w:line="400" w:lineRule="exact"/>
              <w:jc w:val="center"/>
              <w:rPr>
                <w:rFonts w:ascii="宋体" w:hAnsi="宋体"/>
                <w:szCs w:val="21"/>
              </w:rPr>
            </w:pPr>
            <w:r>
              <w:rPr>
                <w:rFonts w:ascii="宋体" w:hAnsi="宋体" w:hint="eastAsia"/>
                <w:szCs w:val="21"/>
              </w:rPr>
              <w:t>学士</w:t>
            </w:r>
          </w:p>
        </w:tc>
      </w:tr>
      <w:tr w:rsidR="00D357DE" w14:paraId="31D0DF09" w14:textId="77777777">
        <w:trPr>
          <w:trHeight w:val="1648"/>
        </w:trPr>
        <w:tc>
          <w:tcPr>
            <w:tcW w:w="2925" w:type="dxa"/>
            <w:gridSpan w:val="3"/>
            <w:vAlign w:val="center"/>
          </w:tcPr>
          <w:p w14:paraId="2A7F403A"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6ECFB7F3" w14:textId="77777777" w:rsidR="00D357DE" w:rsidRDefault="00D357DE">
            <w:pPr>
              <w:autoSpaceDE w:val="0"/>
              <w:autoSpaceDN w:val="0"/>
              <w:adjustRightInd w:val="0"/>
              <w:spacing w:line="400" w:lineRule="exact"/>
              <w:jc w:val="center"/>
              <w:rPr>
                <w:rFonts w:ascii="宋体" w:hAnsi="宋体"/>
                <w:szCs w:val="21"/>
              </w:rPr>
            </w:pPr>
          </w:p>
        </w:tc>
      </w:tr>
      <w:tr w:rsidR="00D357DE" w14:paraId="3D8E4775" w14:textId="77777777">
        <w:trPr>
          <w:trHeight w:val="480"/>
        </w:trPr>
        <w:tc>
          <w:tcPr>
            <w:tcW w:w="2925" w:type="dxa"/>
            <w:gridSpan w:val="3"/>
            <w:vAlign w:val="center"/>
          </w:tcPr>
          <w:p w14:paraId="35093C8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3E64D6B9"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1B349E44" w14:textId="77777777">
        <w:trPr>
          <w:trHeight w:val="2754"/>
        </w:trPr>
        <w:tc>
          <w:tcPr>
            <w:tcW w:w="8777" w:type="dxa"/>
            <w:gridSpan w:val="8"/>
          </w:tcPr>
          <w:p w14:paraId="16581B96"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4D27194A" w14:textId="77777777" w:rsidR="00D357DE" w:rsidRDefault="0056473D">
            <w:pPr>
              <w:adjustRightInd w:val="0"/>
              <w:spacing w:line="400" w:lineRule="exact"/>
              <w:ind w:firstLineChars="200" w:firstLine="420"/>
              <w:rPr>
                <w:rFonts w:ascii="宋体" w:hAnsi="宋体"/>
                <w:szCs w:val="21"/>
              </w:rPr>
            </w:pPr>
            <w:r>
              <w:rPr>
                <w:rFonts w:ascii="宋体" w:hAnsi="宋体" w:hint="eastAsia"/>
                <w:bCs/>
                <w:szCs w:val="21"/>
              </w:rPr>
              <w:t>执行推进科技研发具体实施工作，作为本课题的第三完成人，参与本成果相关科研项目申报、实施与总结，实践了课题的主要相关思路，主要参与墩梁一体化智能架桥机（IABM）的研制、开发出IABM智能装配造桥机架设桥梁施工技术，对现场实践工作和各部分研究内容进行实施、完成相应科技成果总结工作，编制了项目综合研究报告及各关键技术研究报告，协助公司申报各类奖项</w:t>
            </w:r>
            <w:r>
              <w:rPr>
                <w:rFonts w:ascii="宋体" w:hAnsi="宋体" w:hint="eastAsia"/>
                <w:szCs w:val="21"/>
              </w:rPr>
              <w:t>。</w:t>
            </w:r>
          </w:p>
          <w:p w14:paraId="700216E1" w14:textId="77777777" w:rsidR="00D357DE" w:rsidRDefault="00D357DE">
            <w:pPr>
              <w:autoSpaceDE w:val="0"/>
              <w:autoSpaceDN w:val="0"/>
              <w:adjustRightInd w:val="0"/>
              <w:spacing w:line="400" w:lineRule="exact"/>
              <w:rPr>
                <w:rFonts w:ascii="宋体" w:hAnsi="宋体"/>
                <w:szCs w:val="21"/>
              </w:rPr>
            </w:pPr>
          </w:p>
        </w:tc>
      </w:tr>
      <w:tr w:rsidR="00D357DE" w14:paraId="031118C6" w14:textId="77777777">
        <w:trPr>
          <w:trHeight w:val="2070"/>
        </w:trPr>
        <w:tc>
          <w:tcPr>
            <w:tcW w:w="892" w:type="dxa"/>
            <w:vMerge w:val="restart"/>
            <w:vAlign w:val="center"/>
          </w:tcPr>
          <w:p w14:paraId="4CA8592A"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71717E84" w14:textId="77777777" w:rsidR="00D357DE" w:rsidRDefault="00D357DE">
            <w:pPr>
              <w:adjustRightInd w:val="0"/>
              <w:spacing w:line="400" w:lineRule="exact"/>
              <w:jc w:val="center"/>
              <w:rPr>
                <w:rFonts w:ascii="Times New Roman" w:hAnsi="Times New Roman"/>
                <w:szCs w:val="21"/>
              </w:rPr>
            </w:pPr>
          </w:p>
          <w:p w14:paraId="2A0F7B20"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2EF34721"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45FC81EC"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0EA2B181" w14:textId="77777777">
        <w:trPr>
          <w:trHeight w:val="864"/>
        </w:trPr>
        <w:tc>
          <w:tcPr>
            <w:tcW w:w="892" w:type="dxa"/>
            <w:vMerge/>
            <w:tcBorders>
              <w:bottom w:val="single" w:sz="8" w:space="0" w:color="auto"/>
            </w:tcBorders>
            <w:vAlign w:val="center"/>
          </w:tcPr>
          <w:p w14:paraId="41F015D5"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3282652C"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4F701CD4"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1B0ED4AC"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2301944A"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12805471" w14:textId="77777777" w:rsidR="00D357DE" w:rsidRDefault="00D357DE">
      <w:pPr>
        <w:jc w:val="center"/>
        <w:rPr>
          <w:rFonts w:ascii="Times New Roman" w:eastAsia="方正黑体_GBK" w:hAnsi="Times New Roman"/>
          <w:sz w:val="30"/>
          <w:szCs w:val="30"/>
        </w:rPr>
      </w:pPr>
    </w:p>
    <w:p w14:paraId="60343DD4" w14:textId="77777777" w:rsidR="00D357DE" w:rsidRDefault="00D357DE">
      <w:pPr>
        <w:widowControl/>
        <w:jc w:val="left"/>
        <w:rPr>
          <w:rFonts w:ascii="Times New Roman" w:eastAsia="方正黑体_GBK" w:hAnsi="Times New Roman"/>
          <w:sz w:val="30"/>
          <w:szCs w:val="30"/>
        </w:rPr>
      </w:pPr>
    </w:p>
    <w:p w14:paraId="4F34D27E"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387C1BDE"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4DD404A6" w14:textId="77777777">
        <w:trPr>
          <w:trHeight w:val="480"/>
        </w:trPr>
        <w:tc>
          <w:tcPr>
            <w:tcW w:w="1462" w:type="dxa"/>
            <w:gridSpan w:val="2"/>
            <w:tcBorders>
              <w:top w:val="single" w:sz="8" w:space="0" w:color="auto"/>
            </w:tcBorders>
            <w:vAlign w:val="center"/>
          </w:tcPr>
          <w:p w14:paraId="0C45E34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702DB7A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陈诚</w:t>
            </w:r>
          </w:p>
        </w:tc>
        <w:tc>
          <w:tcPr>
            <w:tcW w:w="1463" w:type="dxa"/>
            <w:tcBorders>
              <w:top w:val="single" w:sz="8" w:space="0" w:color="auto"/>
            </w:tcBorders>
            <w:vAlign w:val="center"/>
          </w:tcPr>
          <w:p w14:paraId="24EC0BE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0E90EB8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68A8F26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34697C5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4</w:t>
            </w:r>
          </w:p>
        </w:tc>
      </w:tr>
      <w:tr w:rsidR="00D357DE" w14:paraId="48F05011" w14:textId="77777777">
        <w:trPr>
          <w:trHeight w:val="480"/>
        </w:trPr>
        <w:tc>
          <w:tcPr>
            <w:tcW w:w="1462" w:type="dxa"/>
            <w:gridSpan w:val="2"/>
            <w:vAlign w:val="center"/>
          </w:tcPr>
          <w:p w14:paraId="59C3357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30E7C671"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1984.6</w:t>
            </w:r>
          </w:p>
        </w:tc>
        <w:tc>
          <w:tcPr>
            <w:tcW w:w="1463" w:type="dxa"/>
            <w:vAlign w:val="center"/>
          </w:tcPr>
          <w:p w14:paraId="46B4A23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1ABFBE3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744D1B54" w14:textId="77777777">
        <w:trPr>
          <w:trHeight w:val="480"/>
        </w:trPr>
        <w:tc>
          <w:tcPr>
            <w:tcW w:w="1462" w:type="dxa"/>
            <w:gridSpan w:val="2"/>
            <w:vAlign w:val="center"/>
          </w:tcPr>
          <w:p w14:paraId="463C761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188B290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2DB093E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6A26F9E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27A5C228" w14:textId="77777777">
        <w:trPr>
          <w:trHeight w:val="480"/>
        </w:trPr>
        <w:tc>
          <w:tcPr>
            <w:tcW w:w="1462" w:type="dxa"/>
            <w:gridSpan w:val="2"/>
            <w:vAlign w:val="center"/>
          </w:tcPr>
          <w:p w14:paraId="4D1E699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22C68EDE"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项目总工</w:t>
            </w:r>
          </w:p>
        </w:tc>
        <w:tc>
          <w:tcPr>
            <w:tcW w:w="1463" w:type="dxa"/>
            <w:vAlign w:val="center"/>
          </w:tcPr>
          <w:p w14:paraId="3663A48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27ABACA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000A715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2BA9AED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4491897A" w14:textId="77777777">
        <w:trPr>
          <w:trHeight w:val="480"/>
        </w:trPr>
        <w:tc>
          <w:tcPr>
            <w:tcW w:w="1462" w:type="dxa"/>
            <w:gridSpan w:val="2"/>
            <w:vAlign w:val="center"/>
          </w:tcPr>
          <w:p w14:paraId="1D163B4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78ED800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4A54F62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3873911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71E4B2CA" w14:textId="77777777">
        <w:trPr>
          <w:trHeight w:val="480"/>
        </w:trPr>
        <w:tc>
          <w:tcPr>
            <w:tcW w:w="1462" w:type="dxa"/>
            <w:gridSpan w:val="2"/>
            <w:vAlign w:val="center"/>
          </w:tcPr>
          <w:p w14:paraId="1E53E5A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139E642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3E750B4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2B3D835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648F7C5A" w14:textId="77777777">
        <w:trPr>
          <w:trHeight w:val="480"/>
        </w:trPr>
        <w:tc>
          <w:tcPr>
            <w:tcW w:w="1462" w:type="dxa"/>
            <w:gridSpan w:val="2"/>
            <w:vAlign w:val="center"/>
          </w:tcPr>
          <w:p w14:paraId="6DABD7D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7483E84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9</w:t>
            </w:r>
            <w:r>
              <w:rPr>
                <w:rFonts w:ascii="宋体" w:hAnsi="宋体"/>
                <w:szCs w:val="21"/>
              </w:rPr>
              <w:t>3925796@</w:t>
            </w:r>
            <w:r>
              <w:rPr>
                <w:rFonts w:ascii="宋体" w:hAnsi="宋体" w:hint="eastAsia"/>
                <w:szCs w:val="21"/>
              </w:rPr>
              <w:t>qq</w:t>
            </w:r>
            <w:r>
              <w:rPr>
                <w:rFonts w:ascii="宋体" w:hAnsi="宋体"/>
                <w:szCs w:val="21"/>
              </w:rPr>
              <w:t>.com</w:t>
            </w:r>
          </w:p>
        </w:tc>
        <w:tc>
          <w:tcPr>
            <w:tcW w:w="1463" w:type="dxa"/>
            <w:vAlign w:val="center"/>
          </w:tcPr>
          <w:p w14:paraId="0374082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15687CFC"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17395751234</w:t>
            </w:r>
          </w:p>
        </w:tc>
      </w:tr>
      <w:tr w:rsidR="00D357DE" w14:paraId="42F766E3" w14:textId="77777777">
        <w:trPr>
          <w:trHeight w:val="388"/>
        </w:trPr>
        <w:tc>
          <w:tcPr>
            <w:tcW w:w="2925" w:type="dxa"/>
            <w:gridSpan w:val="3"/>
            <w:vAlign w:val="center"/>
          </w:tcPr>
          <w:p w14:paraId="6FA27A5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473D0A5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0BC198A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1D0AD0C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11A35732" w14:textId="77777777">
        <w:trPr>
          <w:trHeight w:val="1648"/>
        </w:trPr>
        <w:tc>
          <w:tcPr>
            <w:tcW w:w="2925" w:type="dxa"/>
            <w:gridSpan w:val="3"/>
            <w:vAlign w:val="center"/>
          </w:tcPr>
          <w:p w14:paraId="2832E616"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43B1A8BE" w14:textId="77777777" w:rsidR="00D357DE" w:rsidRDefault="00D357DE">
            <w:pPr>
              <w:autoSpaceDE w:val="0"/>
              <w:autoSpaceDN w:val="0"/>
              <w:adjustRightInd w:val="0"/>
              <w:spacing w:line="400" w:lineRule="exact"/>
              <w:jc w:val="center"/>
              <w:rPr>
                <w:rFonts w:ascii="宋体" w:hAnsi="宋体"/>
                <w:szCs w:val="21"/>
              </w:rPr>
            </w:pPr>
          </w:p>
        </w:tc>
      </w:tr>
      <w:tr w:rsidR="00D357DE" w14:paraId="6BE64FFB" w14:textId="77777777">
        <w:trPr>
          <w:trHeight w:val="480"/>
        </w:trPr>
        <w:tc>
          <w:tcPr>
            <w:tcW w:w="2925" w:type="dxa"/>
            <w:gridSpan w:val="3"/>
            <w:vAlign w:val="center"/>
          </w:tcPr>
          <w:p w14:paraId="4254C84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4994C8C0"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2CB4AA5D" w14:textId="77777777">
        <w:trPr>
          <w:trHeight w:val="2754"/>
        </w:trPr>
        <w:tc>
          <w:tcPr>
            <w:tcW w:w="8777" w:type="dxa"/>
            <w:gridSpan w:val="8"/>
          </w:tcPr>
          <w:p w14:paraId="7D972F0A"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2BF49157" w14:textId="77777777" w:rsidR="00D357DE" w:rsidRDefault="0056473D">
            <w:pPr>
              <w:adjustRightInd w:val="0"/>
              <w:spacing w:line="400" w:lineRule="exact"/>
              <w:ind w:firstLineChars="200" w:firstLine="420"/>
              <w:rPr>
                <w:rFonts w:ascii="宋体" w:hAnsi="宋体"/>
                <w:szCs w:val="21"/>
              </w:rPr>
            </w:pPr>
            <w:r>
              <w:rPr>
                <w:rFonts w:ascii="宋体" w:hAnsi="宋体" w:hint="eastAsia"/>
                <w:szCs w:val="21"/>
              </w:rPr>
              <w:t>对项目技术团队在科技研发、新技术应用、专利研发及申报、论文总结发表、QC质量活动开展等方面进行了指导和培训，提出了工作思路。</w:t>
            </w:r>
          </w:p>
          <w:p w14:paraId="60787013" w14:textId="77777777" w:rsidR="00D357DE" w:rsidRDefault="00D357DE">
            <w:pPr>
              <w:adjustRightInd w:val="0"/>
              <w:spacing w:line="400" w:lineRule="exact"/>
              <w:rPr>
                <w:rFonts w:ascii="宋体" w:hAnsi="宋体"/>
                <w:szCs w:val="21"/>
              </w:rPr>
            </w:pPr>
          </w:p>
          <w:p w14:paraId="07706EF5" w14:textId="77777777" w:rsidR="00D357DE" w:rsidRDefault="00D357DE">
            <w:pPr>
              <w:adjustRightInd w:val="0"/>
              <w:spacing w:line="400" w:lineRule="exact"/>
              <w:rPr>
                <w:rFonts w:ascii="宋体" w:hAnsi="宋体"/>
                <w:szCs w:val="21"/>
              </w:rPr>
            </w:pPr>
          </w:p>
          <w:p w14:paraId="7F5D6F9D" w14:textId="77777777" w:rsidR="00D357DE" w:rsidRDefault="00D357DE">
            <w:pPr>
              <w:adjustRightInd w:val="0"/>
              <w:spacing w:line="400" w:lineRule="exact"/>
              <w:rPr>
                <w:rFonts w:ascii="宋体" w:hAnsi="宋体"/>
                <w:szCs w:val="21"/>
              </w:rPr>
            </w:pPr>
          </w:p>
          <w:p w14:paraId="3E8FC63B" w14:textId="77777777" w:rsidR="00D357DE" w:rsidRDefault="00D357DE">
            <w:pPr>
              <w:autoSpaceDE w:val="0"/>
              <w:autoSpaceDN w:val="0"/>
              <w:adjustRightInd w:val="0"/>
              <w:spacing w:line="400" w:lineRule="exact"/>
              <w:rPr>
                <w:rFonts w:ascii="宋体" w:hAnsi="宋体"/>
                <w:szCs w:val="21"/>
              </w:rPr>
            </w:pPr>
          </w:p>
        </w:tc>
      </w:tr>
      <w:tr w:rsidR="00D357DE" w14:paraId="7A3C8CF0" w14:textId="77777777">
        <w:trPr>
          <w:trHeight w:val="2070"/>
        </w:trPr>
        <w:tc>
          <w:tcPr>
            <w:tcW w:w="892" w:type="dxa"/>
            <w:vMerge w:val="restart"/>
            <w:vAlign w:val="center"/>
          </w:tcPr>
          <w:p w14:paraId="29F87EF7"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3D2B80A7" w14:textId="77777777" w:rsidR="00D357DE" w:rsidRDefault="00D357DE">
            <w:pPr>
              <w:adjustRightInd w:val="0"/>
              <w:spacing w:line="400" w:lineRule="exact"/>
              <w:jc w:val="center"/>
              <w:rPr>
                <w:rFonts w:ascii="Times New Roman" w:hAnsi="Times New Roman"/>
                <w:szCs w:val="21"/>
              </w:rPr>
            </w:pPr>
          </w:p>
          <w:p w14:paraId="48F365FA"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3C9C0375"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483D7EF6"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04514324" w14:textId="77777777">
        <w:trPr>
          <w:trHeight w:val="1384"/>
        </w:trPr>
        <w:tc>
          <w:tcPr>
            <w:tcW w:w="892" w:type="dxa"/>
            <w:vMerge/>
            <w:tcBorders>
              <w:bottom w:val="single" w:sz="8" w:space="0" w:color="auto"/>
            </w:tcBorders>
            <w:vAlign w:val="center"/>
          </w:tcPr>
          <w:p w14:paraId="7FF7D0C4"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6110D986"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5E75E04A"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6B2A6553"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547E1750"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3C895ED8" w14:textId="77777777" w:rsidR="00D357DE" w:rsidRDefault="00D357DE">
      <w:pPr>
        <w:pStyle w:val="af"/>
        <w:adjustRightInd w:val="0"/>
        <w:spacing w:line="320" w:lineRule="exact"/>
        <w:ind w:firstLineChars="0" w:firstLine="0"/>
        <w:jc w:val="center"/>
        <w:rPr>
          <w:rFonts w:ascii="Times New Roman" w:eastAsia="方正黑体_GBK" w:hAnsi="Times New Roman"/>
          <w:sz w:val="30"/>
          <w:szCs w:val="30"/>
        </w:rPr>
      </w:pPr>
    </w:p>
    <w:p w14:paraId="7D086918"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46B4BBC0"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2834F79A" w14:textId="77777777">
        <w:trPr>
          <w:trHeight w:val="480"/>
        </w:trPr>
        <w:tc>
          <w:tcPr>
            <w:tcW w:w="1462" w:type="dxa"/>
            <w:gridSpan w:val="2"/>
            <w:tcBorders>
              <w:top w:val="single" w:sz="8" w:space="0" w:color="auto"/>
            </w:tcBorders>
            <w:vAlign w:val="center"/>
          </w:tcPr>
          <w:p w14:paraId="1E937C4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1B14A816"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熊克威</w:t>
            </w:r>
          </w:p>
        </w:tc>
        <w:tc>
          <w:tcPr>
            <w:tcW w:w="1463" w:type="dxa"/>
            <w:tcBorders>
              <w:top w:val="single" w:sz="8" w:space="0" w:color="auto"/>
            </w:tcBorders>
            <w:vAlign w:val="center"/>
          </w:tcPr>
          <w:p w14:paraId="02810F1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2C2D8B1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6A3D32F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48D82CA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5</w:t>
            </w:r>
          </w:p>
        </w:tc>
      </w:tr>
      <w:tr w:rsidR="00D357DE" w14:paraId="0B2C222F" w14:textId="77777777">
        <w:trPr>
          <w:trHeight w:val="480"/>
        </w:trPr>
        <w:tc>
          <w:tcPr>
            <w:tcW w:w="1462" w:type="dxa"/>
            <w:gridSpan w:val="2"/>
            <w:vAlign w:val="center"/>
          </w:tcPr>
          <w:p w14:paraId="130BA3F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409F00F8"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1989.1</w:t>
            </w:r>
          </w:p>
        </w:tc>
        <w:tc>
          <w:tcPr>
            <w:tcW w:w="1463" w:type="dxa"/>
            <w:vAlign w:val="center"/>
          </w:tcPr>
          <w:p w14:paraId="2EF4FEB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07DB828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0876F866" w14:textId="77777777">
        <w:trPr>
          <w:trHeight w:val="480"/>
        </w:trPr>
        <w:tc>
          <w:tcPr>
            <w:tcW w:w="1462" w:type="dxa"/>
            <w:gridSpan w:val="2"/>
            <w:vAlign w:val="center"/>
          </w:tcPr>
          <w:p w14:paraId="3728191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1856C9F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548FD1D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2C710FC6"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3AA8FFF3" w14:textId="77777777">
        <w:trPr>
          <w:trHeight w:val="480"/>
        </w:trPr>
        <w:tc>
          <w:tcPr>
            <w:tcW w:w="1462" w:type="dxa"/>
            <w:gridSpan w:val="2"/>
            <w:vAlign w:val="center"/>
          </w:tcPr>
          <w:p w14:paraId="57240FE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1D823F19"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项目总工</w:t>
            </w:r>
          </w:p>
        </w:tc>
        <w:tc>
          <w:tcPr>
            <w:tcW w:w="1463" w:type="dxa"/>
            <w:vAlign w:val="center"/>
          </w:tcPr>
          <w:p w14:paraId="28BB6E7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398875B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4317A0D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7C82A2B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052ED4FF" w14:textId="77777777">
        <w:trPr>
          <w:trHeight w:val="480"/>
        </w:trPr>
        <w:tc>
          <w:tcPr>
            <w:tcW w:w="1462" w:type="dxa"/>
            <w:gridSpan w:val="2"/>
            <w:vAlign w:val="center"/>
          </w:tcPr>
          <w:p w14:paraId="006FF36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61D9A65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75CFFF7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47899BE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07A880B9" w14:textId="77777777">
        <w:trPr>
          <w:trHeight w:val="480"/>
        </w:trPr>
        <w:tc>
          <w:tcPr>
            <w:tcW w:w="1462" w:type="dxa"/>
            <w:gridSpan w:val="2"/>
            <w:vAlign w:val="center"/>
          </w:tcPr>
          <w:p w14:paraId="70ADF99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5D4C6C6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57E833F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021F591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7298EF02" w14:textId="77777777">
        <w:trPr>
          <w:trHeight w:val="480"/>
        </w:trPr>
        <w:tc>
          <w:tcPr>
            <w:tcW w:w="1462" w:type="dxa"/>
            <w:gridSpan w:val="2"/>
            <w:vAlign w:val="center"/>
          </w:tcPr>
          <w:p w14:paraId="665EFEB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655F9F1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2066613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12AC2F22"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18705190274</w:t>
            </w:r>
          </w:p>
        </w:tc>
      </w:tr>
      <w:tr w:rsidR="00D357DE" w14:paraId="0BC56D5C" w14:textId="77777777">
        <w:trPr>
          <w:trHeight w:val="388"/>
        </w:trPr>
        <w:tc>
          <w:tcPr>
            <w:tcW w:w="2925" w:type="dxa"/>
            <w:gridSpan w:val="3"/>
            <w:vAlign w:val="center"/>
          </w:tcPr>
          <w:p w14:paraId="701620C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1BF35DD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6264A15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498EF12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6CD76F4C" w14:textId="77777777">
        <w:trPr>
          <w:trHeight w:val="1648"/>
        </w:trPr>
        <w:tc>
          <w:tcPr>
            <w:tcW w:w="2925" w:type="dxa"/>
            <w:gridSpan w:val="3"/>
            <w:vAlign w:val="center"/>
          </w:tcPr>
          <w:p w14:paraId="30012B41"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37E5255F" w14:textId="77777777" w:rsidR="00D357DE" w:rsidRDefault="00D357DE">
            <w:pPr>
              <w:autoSpaceDE w:val="0"/>
              <w:autoSpaceDN w:val="0"/>
              <w:adjustRightInd w:val="0"/>
              <w:spacing w:line="400" w:lineRule="exact"/>
              <w:jc w:val="center"/>
              <w:rPr>
                <w:rFonts w:ascii="宋体" w:hAnsi="宋体"/>
                <w:szCs w:val="21"/>
              </w:rPr>
            </w:pPr>
          </w:p>
        </w:tc>
      </w:tr>
      <w:tr w:rsidR="00D357DE" w14:paraId="7CA17F23" w14:textId="77777777">
        <w:trPr>
          <w:trHeight w:val="480"/>
        </w:trPr>
        <w:tc>
          <w:tcPr>
            <w:tcW w:w="2925" w:type="dxa"/>
            <w:gridSpan w:val="3"/>
            <w:vAlign w:val="center"/>
          </w:tcPr>
          <w:p w14:paraId="1FD5A2E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61D67DB5"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cs="仿宋" w:hint="eastAsia"/>
                <w:szCs w:val="21"/>
              </w:rPr>
              <w:t>自2019年 10月 至  2021年 12月</w:t>
            </w:r>
          </w:p>
        </w:tc>
      </w:tr>
      <w:tr w:rsidR="00D357DE" w14:paraId="263925B2" w14:textId="77777777">
        <w:trPr>
          <w:trHeight w:val="2797"/>
        </w:trPr>
        <w:tc>
          <w:tcPr>
            <w:tcW w:w="8777" w:type="dxa"/>
            <w:gridSpan w:val="8"/>
          </w:tcPr>
          <w:p w14:paraId="5A97619E"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7C88C6A2" w14:textId="77777777" w:rsidR="00D357DE" w:rsidRDefault="0056473D">
            <w:pPr>
              <w:adjustRightInd w:val="0"/>
              <w:spacing w:line="400" w:lineRule="exact"/>
              <w:ind w:firstLineChars="200" w:firstLine="420"/>
              <w:rPr>
                <w:rFonts w:ascii="宋体" w:hAnsi="宋体"/>
                <w:szCs w:val="21"/>
              </w:rPr>
            </w:pPr>
            <w:r>
              <w:rPr>
                <w:rFonts w:ascii="宋体" w:hAnsi="宋体" w:hint="eastAsia"/>
                <w:szCs w:val="21"/>
              </w:rPr>
              <w:t>总体安排及技术指导。</w:t>
            </w:r>
          </w:p>
        </w:tc>
      </w:tr>
      <w:tr w:rsidR="00D357DE" w14:paraId="2291DD2B" w14:textId="77777777">
        <w:trPr>
          <w:trHeight w:val="2070"/>
        </w:trPr>
        <w:tc>
          <w:tcPr>
            <w:tcW w:w="892" w:type="dxa"/>
            <w:vMerge w:val="restart"/>
            <w:vAlign w:val="center"/>
          </w:tcPr>
          <w:p w14:paraId="7967E66B"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21FF7F06" w14:textId="77777777" w:rsidR="00D357DE" w:rsidRDefault="00D357DE">
            <w:pPr>
              <w:adjustRightInd w:val="0"/>
              <w:spacing w:line="400" w:lineRule="exact"/>
              <w:jc w:val="center"/>
              <w:rPr>
                <w:rFonts w:ascii="Times New Roman" w:hAnsi="Times New Roman"/>
                <w:szCs w:val="21"/>
              </w:rPr>
            </w:pPr>
          </w:p>
          <w:p w14:paraId="61B8CF3C"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09F32AA2"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0B749AA"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537C489C" w14:textId="77777777">
        <w:trPr>
          <w:trHeight w:val="1534"/>
        </w:trPr>
        <w:tc>
          <w:tcPr>
            <w:tcW w:w="892" w:type="dxa"/>
            <w:vMerge/>
            <w:tcBorders>
              <w:bottom w:val="single" w:sz="8" w:space="0" w:color="auto"/>
            </w:tcBorders>
            <w:vAlign w:val="center"/>
          </w:tcPr>
          <w:p w14:paraId="50DE8F5D"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052ECD56"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6F881AF4"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537F041E"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4ACDC7F1"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61FA5D44" w14:textId="77777777" w:rsidR="00D357DE" w:rsidRDefault="00D357DE">
      <w:pPr>
        <w:widowControl/>
        <w:jc w:val="left"/>
        <w:rPr>
          <w:rFonts w:ascii="Times New Roman" w:eastAsia="方正黑体_GBK" w:hAnsi="Times New Roman"/>
          <w:sz w:val="30"/>
          <w:szCs w:val="30"/>
        </w:rPr>
      </w:pPr>
    </w:p>
    <w:p w14:paraId="5CD8D650"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05A2A863"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2AA54D5D" w14:textId="77777777">
        <w:trPr>
          <w:trHeight w:val="480"/>
        </w:trPr>
        <w:tc>
          <w:tcPr>
            <w:tcW w:w="1462" w:type="dxa"/>
            <w:gridSpan w:val="2"/>
            <w:tcBorders>
              <w:top w:val="single" w:sz="8" w:space="0" w:color="auto"/>
            </w:tcBorders>
            <w:vAlign w:val="center"/>
          </w:tcPr>
          <w:p w14:paraId="4C2291F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65468CD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范小叶</w:t>
            </w:r>
          </w:p>
        </w:tc>
        <w:tc>
          <w:tcPr>
            <w:tcW w:w="1463" w:type="dxa"/>
            <w:tcBorders>
              <w:top w:val="single" w:sz="8" w:space="0" w:color="auto"/>
            </w:tcBorders>
            <w:vAlign w:val="center"/>
          </w:tcPr>
          <w:p w14:paraId="5E9510D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17B38C3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5E17668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42C56AF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6</w:t>
            </w:r>
          </w:p>
        </w:tc>
      </w:tr>
      <w:tr w:rsidR="00D357DE" w14:paraId="18CF24E8" w14:textId="77777777">
        <w:trPr>
          <w:trHeight w:val="480"/>
        </w:trPr>
        <w:tc>
          <w:tcPr>
            <w:tcW w:w="1462" w:type="dxa"/>
            <w:gridSpan w:val="2"/>
            <w:vAlign w:val="center"/>
          </w:tcPr>
          <w:p w14:paraId="2295B52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6452DD13"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szCs w:val="21"/>
              </w:rPr>
              <w:t>1980.10</w:t>
            </w:r>
          </w:p>
        </w:tc>
        <w:tc>
          <w:tcPr>
            <w:tcW w:w="1463" w:type="dxa"/>
            <w:vAlign w:val="center"/>
          </w:tcPr>
          <w:p w14:paraId="59F8082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1B5EA43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3B21973A" w14:textId="77777777">
        <w:trPr>
          <w:trHeight w:val="480"/>
        </w:trPr>
        <w:tc>
          <w:tcPr>
            <w:tcW w:w="1462" w:type="dxa"/>
            <w:gridSpan w:val="2"/>
            <w:vAlign w:val="center"/>
          </w:tcPr>
          <w:p w14:paraId="5DC797F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4D1DEE1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1042EE6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72BF977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74165369" w14:textId="77777777">
        <w:trPr>
          <w:trHeight w:val="480"/>
        </w:trPr>
        <w:tc>
          <w:tcPr>
            <w:tcW w:w="1462" w:type="dxa"/>
            <w:gridSpan w:val="2"/>
            <w:vAlign w:val="center"/>
          </w:tcPr>
          <w:p w14:paraId="12B3698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07E3671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分公司副总工程师</w:t>
            </w:r>
          </w:p>
        </w:tc>
        <w:tc>
          <w:tcPr>
            <w:tcW w:w="1463" w:type="dxa"/>
            <w:vAlign w:val="center"/>
          </w:tcPr>
          <w:p w14:paraId="39F7709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64A64AE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5A93A2A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6CD2F53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7314AFD3" w14:textId="77777777">
        <w:trPr>
          <w:trHeight w:val="480"/>
        </w:trPr>
        <w:tc>
          <w:tcPr>
            <w:tcW w:w="1462" w:type="dxa"/>
            <w:gridSpan w:val="2"/>
            <w:vAlign w:val="center"/>
          </w:tcPr>
          <w:p w14:paraId="178ADCE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45496A3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2C7C100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2E7FACC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3A981E24" w14:textId="77777777">
        <w:trPr>
          <w:trHeight w:val="480"/>
        </w:trPr>
        <w:tc>
          <w:tcPr>
            <w:tcW w:w="1462" w:type="dxa"/>
            <w:gridSpan w:val="2"/>
            <w:vAlign w:val="center"/>
          </w:tcPr>
          <w:p w14:paraId="7BAA27D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49C641A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55D0D36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474B9B7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7621A983" w14:textId="77777777">
        <w:trPr>
          <w:trHeight w:val="480"/>
        </w:trPr>
        <w:tc>
          <w:tcPr>
            <w:tcW w:w="1462" w:type="dxa"/>
            <w:gridSpan w:val="2"/>
            <w:vAlign w:val="center"/>
          </w:tcPr>
          <w:p w14:paraId="78C912D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54E55C3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f</w:t>
            </w:r>
            <w:r>
              <w:rPr>
                <w:rFonts w:ascii="宋体" w:hAnsi="宋体" w:hint="eastAsia"/>
                <w:szCs w:val="21"/>
              </w:rPr>
              <w:t>xj</w:t>
            </w:r>
            <w:r>
              <w:rPr>
                <w:rFonts w:ascii="宋体" w:hAnsi="宋体"/>
                <w:szCs w:val="21"/>
              </w:rPr>
              <w:t>scn@qq.com</w:t>
            </w:r>
          </w:p>
        </w:tc>
        <w:tc>
          <w:tcPr>
            <w:tcW w:w="1463" w:type="dxa"/>
            <w:vAlign w:val="center"/>
          </w:tcPr>
          <w:p w14:paraId="7E0F58C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2DCEEB3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r>
              <w:rPr>
                <w:rFonts w:ascii="宋体" w:hAnsi="宋体"/>
                <w:szCs w:val="21"/>
              </w:rPr>
              <w:t>8912611535</w:t>
            </w:r>
          </w:p>
        </w:tc>
      </w:tr>
      <w:tr w:rsidR="00D357DE" w14:paraId="3F5C71EB" w14:textId="77777777">
        <w:trPr>
          <w:trHeight w:val="388"/>
        </w:trPr>
        <w:tc>
          <w:tcPr>
            <w:tcW w:w="2925" w:type="dxa"/>
            <w:gridSpan w:val="3"/>
            <w:vAlign w:val="center"/>
          </w:tcPr>
          <w:p w14:paraId="04710A5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7FA5857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0BFEF1D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4E91830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28686253" w14:textId="77777777">
        <w:trPr>
          <w:trHeight w:val="1648"/>
        </w:trPr>
        <w:tc>
          <w:tcPr>
            <w:tcW w:w="2925" w:type="dxa"/>
            <w:gridSpan w:val="3"/>
            <w:vAlign w:val="center"/>
          </w:tcPr>
          <w:p w14:paraId="588B1E0F"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6C0D0F8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发明专利10余项</w:t>
            </w:r>
          </w:p>
          <w:p w14:paraId="4C1A4F7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发表论文20余篇</w:t>
            </w:r>
          </w:p>
        </w:tc>
      </w:tr>
      <w:tr w:rsidR="00D357DE" w14:paraId="2125AB6A" w14:textId="77777777">
        <w:trPr>
          <w:trHeight w:val="480"/>
        </w:trPr>
        <w:tc>
          <w:tcPr>
            <w:tcW w:w="2925" w:type="dxa"/>
            <w:gridSpan w:val="3"/>
            <w:vAlign w:val="center"/>
          </w:tcPr>
          <w:p w14:paraId="4790E3E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1C847914"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5BCAAB39" w14:textId="77777777">
        <w:trPr>
          <w:trHeight w:val="2754"/>
        </w:trPr>
        <w:tc>
          <w:tcPr>
            <w:tcW w:w="8777" w:type="dxa"/>
            <w:gridSpan w:val="8"/>
          </w:tcPr>
          <w:p w14:paraId="3D2DCF5C"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2178CBB3" w14:textId="77777777" w:rsidR="00D357DE" w:rsidRDefault="0056473D">
            <w:pPr>
              <w:adjustRightInd w:val="0"/>
              <w:spacing w:line="400" w:lineRule="exact"/>
              <w:ind w:firstLineChars="200" w:firstLine="420"/>
              <w:rPr>
                <w:rFonts w:ascii="宋体" w:hAnsi="宋体"/>
                <w:szCs w:val="21"/>
              </w:rPr>
            </w:pPr>
            <w:r>
              <w:rPr>
                <w:rFonts w:ascii="宋体" w:hAnsi="宋体" w:hint="eastAsia"/>
                <w:szCs w:val="21"/>
              </w:rPr>
              <w:t>对本课题项目的科技成果进行管控，实施指导。</w:t>
            </w:r>
          </w:p>
          <w:p w14:paraId="322B4C3F" w14:textId="77777777" w:rsidR="00D357DE" w:rsidRDefault="00D357DE">
            <w:pPr>
              <w:adjustRightInd w:val="0"/>
              <w:spacing w:line="400" w:lineRule="exact"/>
              <w:rPr>
                <w:rFonts w:ascii="宋体" w:hAnsi="宋体"/>
                <w:szCs w:val="21"/>
              </w:rPr>
            </w:pPr>
          </w:p>
          <w:p w14:paraId="4218EBE5" w14:textId="77777777" w:rsidR="00D357DE" w:rsidRDefault="00D357DE">
            <w:pPr>
              <w:adjustRightInd w:val="0"/>
              <w:spacing w:line="400" w:lineRule="exact"/>
              <w:rPr>
                <w:rFonts w:ascii="宋体" w:hAnsi="宋体"/>
                <w:szCs w:val="21"/>
              </w:rPr>
            </w:pPr>
          </w:p>
          <w:p w14:paraId="511E9651" w14:textId="77777777" w:rsidR="00D357DE" w:rsidRDefault="00D357DE">
            <w:pPr>
              <w:adjustRightInd w:val="0"/>
              <w:spacing w:line="400" w:lineRule="exact"/>
              <w:rPr>
                <w:rFonts w:ascii="宋体" w:hAnsi="宋体"/>
                <w:szCs w:val="21"/>
              </w:rPr>
            </w:pPr>
          </w:p>
          <w:p w14:paraId="1D79915F" w14:textId="77777777" w:rsidR="00D357DE" w:rsidRDefault="00D357DE">
            <w:pPr>
              <w:autoSpaceDE w:val="0"/>
              <w:autoSpaceDN w:val="0"/>
              <w:adjustRightInd w:val="0"/>
              <w:spacing w:line="400" w:lineRule="exact"/>
              <w:rPr>
                <w:rFonts w:ascii="宋体" w:hAnsi="宋体"/>
                <w:szCs w:val="21"/>
              </w:rPr>
            </w:pPr>
          </w:p>
        </w:tc>
      </w:tr>
      <w:tr w:rsidR="00D357DE" w14:paraId="47018A4D" w14:textId="77777777">
        <w:trPr>
          <w:trHeight w:val="2070"/>
        </w:trPr>
        <w:tc>
          <w:tcPr>
            <w:tcW w:w="892" w:type="dxa"/>
            <w:vMerge w:val="restart"/>
            <w:vAlign w:val="center"/>
          </w:tcPr>
          <w:p w14:paraId="09178F04"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67D62FBE" w14:textId="77777777" w:rsidR="00D357DE" w:rsidRDefault="00D357DE">
            <w:pPr>
              <w:adjustRightInd w:val="0"/>
              <w:spacing w:line="400" w:lineRule="exact"/>
              <w:jc w:val="center"/>
              <w:rPr>
                <w:rFonts w:ascii="Times New Roman" w:hAnsi="Times New Roman"/>
                <w:szCs w:val="21"/>
              </w:rPr>
            </w:pPr>
          </w:p>
          <w:p w14:paraId="1EF27B12"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57681C5B"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014BF73"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562F5447" w14:textId="77777777">
        <w:trPr>
          <w:trHeight w:val="864"/>
        </w:trPr>
        <w:tc>
          <w:tcPr>
            <w:tcW w:w="892" w:type="dxa"/>
            <w:vMerge/>
            <w:tcBorders>
              <w:bottom w:val="single" w:sz="8" w:space="0" w:color="auto"/>
            </w:tcBorders>
            <w:vAlign w:val="center"/>
          </w:tcPr>
          <w:p w14:paraId="2123788D"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68D4851F"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3C03F68A"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7F15E4C5"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05F65534"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70C0FDF5" w14:textId="77777777" w:rsidR="00D357DE" w:rsidRDefault="00D357DE">
      <w:pPr>
        <w:jc w:val="center"/>
        <w:rPr>
          <w:rFonts w:ascii="Times New Roman" w:eastAsia="方正黑体_GBK" w:hAnsi="Times New Roman"/>
          <w:sz w:val="30"/>
          <w:szCs w:val="30"/>
        </w:rPr>
      </w:pPr>
    </w:p>
    <w:p w14:paraId="36DB9BDC" w14:textId="77777777" w:rsidR="00D357DE" w:rsidRDefault="00D357DE">
      <w:pPr>
        <w:pStyle w:val="af"/>
        <w:adjustRightInd w:val="0"/>
        <w:spacing w:line="320" w:lineRule="exact"/>
        <w:ind w:firstLine="600"/>
        <w:jc w:val="center"/>
        <w:rPr>
          <w:rFonts w:ascii="Times New Roman" w:eastAsia="方正黑体_GBK" w:hAnsi="Times New Roman"/>
          <w:sz w:val="30"/>
          <w:szCs w:val="30"/>
        </w:rPr>
      </w:pPr>
    </w:p>
    <w:p w14:paraId="21F72A81"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222659B4"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877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2E1298C8" w14:textId="77777777">
        <w:trPr>
          <w:trHeight w:val="480"/>
        </w:trPr>
        <w:tc>
          <w:tcPr>
            <w:tcW w:w="1462" w:type="dxa"/>
            <w:gridSpan w:val="2"/>
            <w:tcBorders>
              <w:top w:val="single" w:sz="8" w:space="0" w:color="auto"/>
            </w:tcBorders>
            <w:vAlign w:val="center"/>
          </w:tcPr>
          <w:p w14:paraId="344C02C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6312F1C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全有维</w:t>
            </w:r>
          </w:p>
        </w:tc>
        <w:tc>
          <w:tcPr>
            <w:tcW w:w="1463" w:type="dxa"/>
            <w:tcBorders>
              <w:top w:val="single" w:sz="8" w:space="0" w:color="auto"/>
            </w:tcBorders>
            <w:vAlign w:val="center"/>
          </w:tcPr>
          <w:p w14:paraId="68D1E0D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56AC775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316C3F5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20C7DA6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7</w:t>
            </w:r>
          </w:p>
        </w:tc>
      </w:tr>
      <w:tr w:rsidR="00D357DE" w14:paraId="0D3B8252" w14:textId="77777777">
        <w:trPr>
          <w:trHeight w:val="480"/>
        </w:trPr>
        <w:tc>
          <w:tcPr>
            <w:tcW w:w="1462" w:type="dxa"/>
            <w:gridSpan w:val="2"/>
            <w:vAlign w:val="center"/>
          </w:tcPr>
          <w:p w14:paraId="1A7BF1B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1FF4069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r>
              <w:rPr>
                <w:rFonts w:ascii="宋体" w:hAnsi="宋体"/>
                <w:szCs w:val="21"/>
              </w:rPr>
              <w:t>968.02</w:t>
            </w:r>
          </w:p>
        </w:tc>
        <w:tc>
          <w:tcPr>
            <w:tcW w:w="1463" w:type="dxa"/>
            <w:vAlign w:val="center"/>
          </w:tcPr>
          <w:p w14:paraId="6FAEA3C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19CDF4F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47DA7DF9" w14:textId="77777777">
        <w:trPr>
          <w:trHeight w:val="480"/>
        </w:trPr>
        <w:tc>
          <w:tcPr>
            <w:tcW w:w="1462" w:type="dxa"/>
            <w:gridSpan w:val="2"/>
            <w:vAlign w:val="center"/>
          </w:tcPr>
          <w:p w14:paraId="3F034E6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7CE4356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59E1F57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4C933EB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75561F03" w14:textId="77777777">
        <w:trPr>
          <w:trHeight w:val="480"/>
        </w:trPr>
        <w:tc>
          <w:tcPr>
            <w:tcW w:w="1462" w:type="dxa"/>
            <w:gridSpan w:val="2"/>
            <w:vAlign w:val="center"/>
          </w:tcPr>
          <w:p w14:paraId="241FA4D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6D033E0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公司专家</w:t>
            </w:r>
          </w:p>
        </w:tc>
        <w:tc>
          <w:tcPr>
            <w:tcW w:w="1463" w:type="dxa"/>
            <w:vAlign w:val="center"/>
          </w:tcPr>
          <w:p w14:paraId="306F19F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3143CB9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10E6DFF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042AB45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47CD0B94" w14:textId="77777777">
        <w:trPr>
          <w:trHeight w:val="480"/>
        </w:trPr>
        <w:tc>
          <w:tcPr>
            <w:tcW w:w="1462" w:type="dxa"/>
            <w:gridSpan w:val="2"/>
            <w:vAlign w:val="center"/>
          </w:tcPr>
          <w:p w14:paraId="03F09E0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40EAD6E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0C42E80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7DCD4B4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7D8AFB0F" w14:textId="77777777">
        <w:trPr>
          <w:trHeight w:val="480"/>
        </w:trPr>
        <w:tc>
          <w:tcPr>
            <w:tcW w:w="1462" w:type="dxa"/>
            <w:gridSpan w:val="2"/>
            <w:vAlign w:val="center"/>
          </w:tcPr>
          <w:p w14:paraId="2041F61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1D8BD66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南京市栖霞区仙林文澜路6号中建大厦</w:t>
            </w:r>
          </w:p>
        </w:tc>
        <w:tc>
          <w:tcPr>
            <w:tcW w:w="1463" w:type="dxa"/>
            <w:vAlign w:val="center"/>
          </w:tcPr>
          <w:p w14:paraId="18AE2BA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6CCC880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210046</w:t>
            </w:r>
          </w:p>
        </w:tc>
      </w:tr>
      <w:tr w:rsidR="00D357DE" w14:paraId="1B3A056B" w14:textId="77777777">
        <w:trPr>
          <w:trHeight w:val="480"/>
        </w:trPr>
        <w:tc>
          <w:tcPr>
            <w:tcW w:w="1462" w:type="dxa"/>
            <w:gridSpan w:val="2"/>
            <w:vAlign w:val="center"/>
          </w:tcPr>
          <w:p w14:paraId="57CE672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24585B5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r>
              <w:rPr>
                <w:rFonts w:ascii="宋体" w:hAnsi="宋体"/>
                <w:szCs w:val="21"/>
              </w:rPr>
              <w:t>73598070@</w:t>
            </w:r>
            <w:r>
              <w:rPr>
                <w:rFonts w:ascii="宋体" w:hAnsi="宋体" w:hint="eastAsia"/>
                <w:szCs w:val="21"/>
              </w:rPr>
              <w:t>qq</w:t>
            </w:r>
            <w:r>
              <w:rPr>
                <w:rFonts w:ascii="宋体" w:hAnsi="宋体"/>
                <w:szCs w:val="21"/>
              </w:rPr>
              <w:t>.com</w:t>
            </w:r>
          </w:p>
        </w:tc>
        <w:tc>
          <w:tcPr>
            <w:tcW w:w="1463" w:type="dxa"/>
            <w:vAlign w:val="center"/>
          </w:tcPr>
          <w:p w14:paraId="6CB53BC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7FC3F27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r>
              <w:rPr>
                <w:rFonts w:ascii="宋体" w:hAnsi="宋体"/>
                <w:szCs w:val="21"/>
              </w:rPr>
              <w:t>3337825110</w:t>
            </w:r>
          </w:p>
        </w:tc>
      </w:tr>
      <w:tr w:rsidR="00D357DE" w14:paraId="7292A4E6" w14:textId="77777777">
        <w:trPr>
          <w:trHeight w:val="388"/>
        </w:trPr>
        <w:tc>
          <w:tcPr>
            <w:tcW w:w="2925" w:type="dxa"/>
            <w:gridSpan w:val="3"/>
            <w:vAlign w:val="center"/>
          </w:tcPr>
          <w:p w14:paraId="1BEE9E4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2C3B03C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6F0CB80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55FD542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本科</w:t>
            </w:r>
          </w:p>
        </w:tc>
      </w:tr>
      <w:tr w:rsidR="00D357DE" w14:paraId="7A15458C" w14:textId="77777777">
        <w:trPr>
          <w:trHeight w:val="1648"/>
        </w:trPr>
        <w:tc>
          <w:tcPr>
            <w:tcW w:w="2925" w:type="dxa"/>
            <w:gridSpan w:val="3"/>
            <w:vAlign w:val="center"/>
          </w:tcPr>
          <w:p w14:paraId="7ECCFCFE"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19129CC7" w14:textId="77777777" w:rsidR="00D357DE" w:rsidRDefault="00D357DE">
            <w:pPr>
              <w:autoSpaceDE w:val="0"/>
              <w:autoSpaceDN w:val="0"/>
              <w:adjustRightInd w:val="0"/>
              <w:spacing w:line="400" w:lineRule="exact"/>
              <w:jc w:val="center"/>
              <w:rPr>
                <w:rFonts w:ascii="宋体" w:hAnsi="宋体"/>
                <w:szCs w:val="21"/>
              </w:rPr>
            </w:pPr>
          </w:p>
        </w:tc>
      </w:tr>
      <w:tr w:rsidR="00D357DE" w14:paraId="6F9091B8" w14:textId="77777777">
        <w:trPr>
          <w:trHeight w:val="480"/>
        </w:trPr>
        <w:tc>
          <w:tcPr>
            <w:tcW w:w="2925" w:type="dxa"/>
            <w:gridSpan w:val="3"/>
            <w:vAlign w:val="center"/>
          </w:tcPr>
          <w:p w14:paraId="1D1A021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09CF44D7"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591D1475" w14:textId="77777777">
        <w:trPr>
          <w:trHeight w:val="2410"/>
        </w:trPr>
        <w:tc>
          <w:tcPr>
            <w:tcW w:w="8777" w:type="dxa"/>
            <w:gridSpan w:val="8"/>
          </w:tcPr>
          <w:p w14:paraId="183320BB"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7C7B5429" w14:textId="77777777" w:rsidR="00D357DE" w:rsidRDefault="0056473D">
            <w:pPr>
              <w:adjustRightInd w:val="0"/>
              <w:spacing w:line="400" w:lineRule="exact"/>
              <w:ind w:firstLineChars="200" w:firstLine="420"/>
              <w:rPr>
                <w:rFonts w:ascii="宋体" w:hAnsi="宋体"/>
                <w:szCs w:val="21"/>
              </w:rPr>
            </w:pPr>
            <w:r>
              <w:rPr>
                <w:rFonts w:ascii="宋体" w:hAnsi="宋体" w:hint="eastAsia"/>
                <w:szCs w:val="21"/>
              </w:rPr>
              <w:t>研发了BIM+GIS一体化协作平台，实现了EPC模式下片区基础设施开发各阶段智慧化管理，为片区基础设施EPC项目全过程管理提供了技术支撑。</w:t>
            </w:r>
          </w:p>
          <w:p w14:paraId="2258ABDF" w14:textId="77777777" w:rsidR="00D357DE" w:rsidRDefault="00D357DE">
            <w:pPr>
              <w:adjustRightInd w:val="0"/>
              <w:spacing w:line="400" w:lineRule="exact"/>
              <w:rPr>
                <w:rFonts w:ascii="宋体" w:hAnsi="宋体"/>
                <w:szCs w:val="21"/>
              </w:rPr>
            </w:pPr>
          </w:p>
          <w:p w14:paraId="3EC650F8" w14:textId="77777777" w:rsidR="00D357DE" w:rsidRDefault="00D357DE">
            <w:pPr>
              <w:autoSpaceDE w:val="0"/>
              <w:autoSpaceDN w:val="0"/>
              <w:adjustRightInd w:val="0"/>
              <w:spacing w:line="400" w:lineRule="exact"/>
              <w:rPr>
                <w:rFonts w:ascii="宋体" w:hAnsi="宋体"/>
                <w:szCs w:val="21"/>
              </w:rPr>
            </w:pPr>
          </w:p>
        </w:tc>
      </w:tr>
      <w:tr w:rsidR="00D357DE" w14:paraId="2C986BAB" w14:textId="77777777">
        <w:trPr>
          <w:trHeight w:val="2070"/>
        </w:trPr>
        <w:tc>
          <w:tcPr>
            <w:tcW w:w="892" w:type="dxa"/>
            <w:vMerge w:val="restart"/>
            <w:vAlign w:val="center"/>
          </w:tcPr>
          <w:p w14:paraId="4BA6A897"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539E8BC3" w14:textId="77777777" w:rsidR="00D357DE" w:rsidRDefault="00D357DE">
            <w:pPr>
              <w:adjustRightInd w:val="0"/>
              <w:spacing w:line="400" w:lineRule="exact"/>
              <w:jc w:val="center"/>
              <w:rPr>
                <w:rFonts w:ascii="Times New Roman" w:hAnsi="Times New Roman"/>
                <w:szCs w:val="21"/>
              </w:rPr>
            </w:pPr>
          </w:p>
          <w:p w14:paraId="046488B1"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1FDCA167"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6E28C19C"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04494DBD" w14:textId="77777777">
        <w:trPr>
          <w:trHeight w:val="1260"/>
        </w:trPr>
        <w:tc>
          <w:tcPr>
            <w:tcW w:w="892" w:type="dxa"/>
            <w:vMerge/>
            <w:tcBorders>
              <w:bottom w:val="single" w:sz="8" w:space="0" w:color="auto"/>
            </w:tcBorders>
            <w:vAlign w:val="center"/>
          </w:tcPr>
          <w:p w14:paraId="6E674B78"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0BC73E52"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75AE8FDA"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44D183A6"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34B44F0C"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0B37FEFD" w14:textId="77777777" w:rsidR="00D357DE" w:rsidRDefault="00D357DE">
      <w:pPr>
        <w:widowControl/>
        <w:jc w:val="left"/>
        <w:rPr>
          <w:rFonts w:ascii="Times New Roman" w:eastAsia="方正黑体_GBK" w:hAnsi="Times New Roman"/>
          <w:sz w:val="30"/>
          <w:szCs w:val="30"/>
        </w:rPr>
      </w:pPr>
    </w:p>
    <w:p w14:paraId="7E3DF3A4"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29B8E293"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564AC61F" w14:textId="77777777">
        <w:trPr>
          <w:trHeight w:val="480"/>
        </w:trPr>
        <w:tc>
          <w:tcPr>
            <w:tcW w:w="1462" w:type="dxa"/>
            <w:gridSpan w:val="2"/>
            <w:tcBorders>
              <w:top w:val="single" w:sz="8" w:space="0" w:color="auto"/>
            </w:tcBorders>
            <w:vAlign w:val="center"/>
          </w:tcPr>
          <w:p w14:paraId="34D8EEF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0153E06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梅江涛</w:t>
            </w:r>
          </w:p>
        </w:tc>
        <w:tc>
          <w:tcPr>
            <w:tcW w:w="1463" w:type="dxa"/>
            <w:tcBorders>
              <w:top w:val="single" w:sz="8" w:space="0" w:color="auto"/>
            </w:tcBorders>
            <w:vAlign w:val="center"/>
          </w:tcPr>
          <w:p w14:paraId="09D4C07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41E9328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2A45714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451874E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8</w:t>
            </w:r>
          </w:p>
        </w:tc>
      </w:tr>
      <w:tr w:rsidR="00D357DE" w14:paraId="1464550E" w14:textId="77777777">
        <w:trPr>
          <w:trHeight w:val="480"/>
        </w:trPr>
        <w:tc>
          <w:tcPr>
            <w:tcW w:w="1462" w:type="dxa"/>
            <w:gridSpan w:val="2"/>
            <w:vAlign w:val="center"/>
          </w:tcPr>
          <w:p w14:paraId="0D9F702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389F2AD1"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1984.01</w:t>
            </w:r>
          </w:p>
        </w:tc>
        <w:tc>
          <w:tcPr>
            <w:tcW w:w="1463" w:type="dxa"/>
            <w:vAlign w:val="center"/>
          </w:tcPr>
          <w:p w14:paraId="4D3A5DC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532D856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098FC9DE" w14:textId="77777777">
        <w:trPr>
          <w:trHeight w:val="480"/>
        </w:trPr>
        <w:tc>
          <w:tcPr>
            <w:tcW w:w="1462" w:type="dxa"/>
            <w:gridSpan w:val="2"/>
            <w:vAlign w:val="center"/>
          </w:tcPr>
          <w:p w14:paraId="681FC53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25DE961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6731D86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7E471F7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2659C405" w14:textId="77777777">
        <w:trPr>
          <w:trHeight w:val="480"/>
        </w:trPr>
        <w:tc>
          <w:tcPr>
            <w:tcW w:w="1462" w:type="dxa"/>
            <w:gridSpan w:val="2"/>
            <w:vAlign w:val="center"/>
          </w:tcPr>
          <w:p w14:paraId="6C3FF9D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6D600BF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科技质量部经理</w:t>
            </w:r>
          </w:p>
        </w:tc>
        <w:tc>
          <w:tcPr>
            <w:tcW w:w="1463" w:type="dxa"/>
            <w:vAlign w:val="center"/>
          </w:tcPr>
          <w:p w14:paraId="18B8B7F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0176242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2C54853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4188560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74F20037" w14:textId="77777777">
        <w:trPr>
          <w:trHeight w:val="480"/>
        </w:trPr>
        <w:tc>
          <w:tcPr>
            <w:tcW w:w="1462" w:type="dxa"/>
            <w:gridSpan w:val="2"/>
            <w:vAlign w:val="center"/>
          </w:tcPr>
          <w:p w14:paraId="5CC1B1B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0DCB47F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4A93C49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21E8A44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4E915AE1" w14:textId="77777777">
        <w:trPr>
          <w:trHeight w:val="480"/>
        </w:trPr>
        <w:tc>
          <w:tcPr>
            <w:tcW w:w="1462" w:type="dxa"/>
            <w:gridSpan w:val="2"/>
            <w:vAlign w:val="center"/>
          </w:tcPr>
          <w:p w14:paraId="02FF3D7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14E4A41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2278CFB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0FC6896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4399F22A" w14:textId="77777777">
        <w:trPr>
          <w:trHeight w:val="480"/>
        </w:trPr>
        <w:tc>
          <w:tcPr>
            <w:tcW w:w="1462" w:type="dxa"/>
            <w:gridSpan w:val="2"/>
            <w:vAlign w:val="center"/>
          </w:tcPr>
          <w:p w14:paraId="3958414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09CC3A7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7AEB0D7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26707735"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13951796993</w:t>
            </w:r>
          </w:p>
        </w:tc>
      </w:tr>
      <w:tr w:rsidR="00D357DE" w14:paraId="117BB41D" w14:textId="77777777">
        <w:trPr>
          <w:trHeight w:val="388"/>
        </w:trPr>
        <w:tc>
          <w:tcPr>
            <w:tcW w:w="2925" w:type="dxa"/>
            <w:gridSpan w:val="3"/>
            <w:vAlign w:val="center"/>
          </w:tcPr>
          <w:p w14:paraId="03EBFAC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0F0106C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356EC42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7567282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1CDE134C" w14:textId="77777777">
        <w:trPr>
          <w:trHeight w:val="1648"/>
        </w:trPr>
        <w:tc>
          <w:tcPr>
            <w:tcW w:w="2925" w:type="dxa"/>
            <w:gridSpan w:val="3"/>
            <w:vAlign w:val="center"/>
          </w:tcPr>
          <w:p w14:paraId="51B97781"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532A67D4" w14:textId="77777777" w:rsidR="00D357DE" w:rsidRDefault="00D357DE">
            <w:pPr>
              <w:autoSpaceDE w:val="0"/>
              <w:autoSpaceDN w:val="0"/>
              <w:adjustRightInd w:val="0"/>
              <w:spacing w:line="400" w:lineRule="exact"/>
              <w:jc w:val="center"/>
              <w:rPr>
                <w:rFonts w:ascii="宋体" w:hAnsi="宋体"/>
                <w:szCs w:val="21"/>
              </w:rPr>
            </w:pPr>
          </w:p>
        </w:tc>
      </w:tr>
      <w:tr w:rsidR="00D357DE" w14:paraId="6146FE6D" w14:textId="77777777">
        <w:trPr>
          <w:trHeight w:val="480"/>
        </w:trPr>
        <w:tc>
          <w:tcPr>
            <w:tcW w:w="2925" w:type="dxa"/>
            <w:gridSpan w:val="3"/>
            <w:vAlign w:val="center"/>
          </w:tcPr>
          <w:p w14:paraId="0E9717F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557E170C"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563AD083" w14:textId="77777777">
        <w:trPr>
          <w:trHeight w:val="2269"/>
        </w:trPr>
        <w:tc>
          <w:tcPr>
            <w:tcW w:w="8777" w:type="dxa"/>
            <w:gridSpan w:val="8"/>
          </w:tcPr>
          <w:p w14:paraId="7B9B77FB" w14:textId="77777777" w:rsidR="00D357DE" w:rsidRDefault="0056473D">
            <w:pPr>
              <w:adjustRightInd w:val="0"/>
              <w:spacing w:line="400" w:lineRule="exact"/>
              <w:rPr>
                <w:rFonts w:ascii="宋体" w:hAnsi="宋体"/>
                <w:szCs w:val="21"/>
              </w:rPr>
            </w:pPr>
            <w:r>
              <w:rPr>
                <w:rFonts w:ascii="宋体" w:hAnsi="宋体"/>
                <w:szCs w:val="21"/>
              </w:rPr>
              <w:t>主要贡献：（限300字）</w:t>
            </w:r>
          </w:p>
          <w:p w14:paraId="1656D6F7" w14:textId="77777777" w:rsidR="00D357DE" w:rsidRDefault="0056473D">
            <w:pPr>
              <w:adjustRightInd w:val="0"/>
              <w:spacing w:line="400" w:lineRule="exact"/>
              <w:ind w:firstLineChars="200" w:firstLine="420"/>
              <w:rPr>
                <w:rFonts w:ascii="宋体" w:hAnsi="宋体"/>
                <w:szCs w:val="21"/>
              </w:rPr>
            </w:pPr>
            <w:r>
              <w:rPr>
                <w:rFonts w:ascii="宋体" w:hAnsi="宋体" w:hint="eastAsia"/>
                <w:szCs w:val="21"/>
              </w:rPr>
              <w:t>对本课题项目的科技成果进行管控，实施指导。</w:t>
            </w:r>
          </w:p>
          <w:p w14:paraId="1C818219" w14:textId="77777777" w:rsidR="00D357DE" w:rsidRDefault="00D357DE">
            <w:pPr>
              <w:adjustRightInd w:val="0"/>
              <w:spacing w:line="400" w:lineRule="exact"/>
              <w:rPr>
                <w:rFonts w:ascii="宋体" w:hAnsi="宋体"/>
                <w:szCs w:val="21"/>
              </w:rPr>
            </w:pPr>
          </w:p>
          <w:p w14:paraId="2F68ADAF" w14:textId="77777777" w:rsidR="00D357DE" w:rsidRDefault="00D357DE">
            <w:pPr>
              <w:adjustRightInd w:val="0"/>
              <w:spacing w:line="400" w:lineRule="exact"/>
              <w:rPr>
                <w:rFonts w:ascii="宋体" w:hAnsi="宋体"/>
                <w:szCs w:val="21"/>
              </w:rPr>
            </w:pPr>
          </w:p>
          <w:p w14:paraId="5DDBD9AE" w14:textId="77777777" w:rsidR="00D357DE" w:rsidRDefault="00D357DE">
            <w:pPr>
              <w:autoSpaceDE w:val="0"/>
              <w:autoSpaceDN w:val="0"/>
              <w:adjustRightInd w:val="0"/>
              <w:spacing w:line="400" w:lineRule="exact"/>
              <w:rPr>
                <w:rFonts w:ascii="宋体" w:hAnsi="宋体"/>
                <w:szCs w:val="21"/>
              </w:rPr>
            </w:pPr>
          </w:p>
        </w:tc>
      </w:tr>
      <w:tr w:rsidR="00D357DE" w14:paraId="4CA06953" w14:textId="77777777">
        <w:trPr>
          <w:trHeight w:val="2070"/>
        </w:trPr>
        <w:tc>
          <w:tcPr>
            <w:tcW w:w="892" w:type="dxa"/>
            <w:vMerge w:val="restart"/>
            <w:vAlign w:val="center"/>
          </w:tcPr>
          <w:p w14:paraId="295E0570"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170356FB" w14:textId="77777777" w:rsidR="00D357DE" w:rsidRDefault="00D357DE">
            <w:pPr>
              <w:adjustRightInd w:val="0"/>
              <w:spacing w:line="400" w:lineRule="exact"/>
              <w:jc w:val="center"/>
              <w:rPr>
                <w:rFonts w:ascii="Times New Roman" w:hAnsi="Times New Roman"/>
                <w:szCs w:val="21"/>
              </w:rPr>
            </w:pPr>
          </w:p>
          <w:p w14:paraId="762CA4FC"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29C25487"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1F3197FC"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55791A9C" w14:textId="77777777">
        <w:trPr>
          <w:trHeight w:val="1116"/>
        </w:trPr>
        <w:tc>
          <w:tcPr>
            <w:tcW w:w="892" w:type="dxa"/>
            <w:vMerge/>
            <w:tcBorders>
              <w:bottom w:val="single" w:sz="8" w:space="0" w:color="auto"/>
            </w:tcBorders>
            <w:vAlign w:val="center"/>
          </w:tcPr>
          <w:p w14:paraId="40F579A2"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24480595"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7A0AF4C6"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115D535B"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4453949D"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21FEA8C4" w14:textId="77777777" w:rsidR="00D357DE" w:rsidRDefault="00D357DE">
      <w:pPr>
        <w:jc w:val="center"/>
        <w:rPr>
          <w:rFonts w:ascii="Times New Roman" w:eastAsia="方正黑体_GBK" w:hAnsi="Times New Roman"/>
          <w:sz w:val="30"/>
          <w:szCs w:val="30"/>
        </w:rPr>
      </w:pPr>
    </w:p>
    <w:p w14:paraId="419D35BA" w14:textId="77777777" w:rsidR="00D357DE" w:rsidRDefault="00D357DE">
      <w:pPr>
        <w:pStyle w:val="af"/>
        <w:adjustRightInd w:val="0"/>
        <w:spacing w:line="320" w:lineRule="exact"/>
        <w:ind w:firstLine="600"/>
        <w:jc w:val="center"/>
        <w:rPr>
          <w:rFonts w:ascii="Times New Roman" w:eastAsia="方正黑体_GBK" w:hAnsi="Times New Roman"/>
          <w:sz w:val="30"/>
          <w:szCs w:val="30"/>
        </w:rPr>
      </w:pPr>
    </w:p>
    <w:p w14:paraId="47230832"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25FE4806"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76990342" w14:textId="77777777">
        <w:trPr>
          <w:trHeight w:val="480"/>
        </w:trPr>
        <w:tc>
          <w:tcPr>
            <w:tcW w:w="1462" w:type="dxa"/>
            <w:gridSpan w:val="2"/>
            <w:tcBorders>
              <w:top w:val="single" w:sz="8" w:space="0" w:color="auto"/>
            </w:tcBorders>
            <w:vAlign w:val="center"/>
          </w:tcPr>
          <w:p w14:paraId="271DCA3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3CE2CCF6"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何义</w:t>
            </w:r>
          </w:p>
        </w:tc>
        <w:tc>
          <w:tcPr>
            <w:tcW w:w="1463" w:type="dxa"/>
            <w:tcBorders>
              <w:top w:val="single" w:sz="8" w:space="0" w:color="auto"/>
            </w:tcBorders>
            <w:vAlign w:val="center"/>
          </w:tcPr>
          <w:p w14:paraId="63DDC95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4E80FAFF"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4529E8E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73D968D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9</w:t>
            </w:r>
          </w:p>
        </w:tc>
      </w:tr>
      <w:tr w:rsidR="00D357DE" w14:paraId="7B74A65E" w14:textId="77777777">
        <w:trPr>
          <w:trHeight w:val="480"/>
        </w:trPr>
        <w:tc>
          <w:tcPr>
            <w:tcW w:w="1462" w:type="dxa"/>
            <w:gridSpan w:val="2"/>
            <w:vAlign w:val="center"/>
          </w:tcPr>
          <w:p w14:paraId="671EE97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27F083FB"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1986.8</w:t>
            </w:r>
          </w:p>
        </w:tc>
        <w:tc>
          <w:tcPr>
            <w:tcW w:w="1463" w:type="dxa"/>
            <w:vAlign w:val="center"/>
          </w:tcPr>
          <w:p w14:paraId="5103FBA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20DA8D8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65E4FFF0" w14:textId="77777777">
        <w:trPr>
          <w:trHeight w:val="480"/>
        </w:trPr>
        <w:tc>
          <w:tcPr>
            <w:tcW w:w="1462" w:type="dxa"/>
            <w:gridSpan w:val="2"/>
            <w:vAlign w:val="center"/>
          </w:tcPr>
          <w:p w14:paraId="451F700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621A0E44"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1CA2305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1525CAE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3BFD48DC" w14:textId="77777777">
        <w:trPr>
          <w:trHeight w:val="480"/>
        </w:trPr>
        <w:tc>
          <w:tcPr>
            <w:tcW w:w="1462" w:type="dxa"/>
            <w:gridSpan w:val="2"/>
            <w:vAlign w:val="center"/>
          </w:tcPr>
          <w:p w14:paraId="1D3B911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113A500A"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分公司总工程师</w:t>
            </w:r>
          </w:p>
        </w:tc>
        <w:tc>
          <w:tcPr>
            <w:tcW w:w="1463" w:type="dxa"/>
            <w:vAlign w:val="center"/>
          </w:tcPr>
          <w:p w14:paraId="051D4EF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506A866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21B3449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755AEB2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28BDC3D5" w14:textId="77777777">
        <w:trPr>
          <w:trHeight w:val="480"/>
        </w:trPr>
        <w:tc>
          <w:tcPr>
            <w:tcW w:w="1462" w:type="dxa"/>
            <w:gridSpan w:val="2"/>
            <w:vAlign w:val="center"/>
          </w:tcPr>
          <w:p w14:paraId="7EE0F137"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1692CE42"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18FF767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1B6FBD4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370402B2" w14:textId="77777777">
        <w:trPr>
          <w:trHeight w:val="480"/>
        </w:trPr>
        <w:tc>
          <w:tcPr>
            <w:tcW w:w="1462" w:type="dxa"/>
            <w:gridSpan w:val="2"/>
            <w:vAlign w:val="center"/>
          </w:tcPr>
          <w:p w14:paraId="130E973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31CB4AA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江苏省南京市仙林大道99号星叶广场5栋</w:t>
            </w:r>
          </w:p>
        </w:tc>
        <w:tc>
          <w:tcPr>
            <w:tcW w:w="1463" w:type="dxa"/>
            <w:vAlign w:val="center"/>
          </w:tcPr>
          <w:p w14:paraId="5EFCD62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24B10B1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10000</w:t>
            </w:r>
          </w:p>
        </w:tc>
      </w:tr>
      <w:tr w:rsidR="00D357DE" w14:paraId="1EE6380A" w14:textId="77777777">
        <w:trPr>
          <w:trHeight w:val="480"/>
        </w:trPr>
        <w:tc>
          <w:tcPr>
            <w:tcW w:w="1462" w:type="dxa"/>
            <w:gridSpan w:val="2"/>
            <w:vAlign w:val="center"/>
          </w:tcPr>
          <w:p w14:paraId="2FE8321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79D77F5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c>
          <w:tcPr>
            <w:tcW w:w="1463" w:type="dxa"/>
            <w:vAlign w:val="center"/>
          </w:tcPr>
          <w:p w14:paraId="5B3E042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75321F4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15950575292</w:t>
            </w:r>
          </w:p>
        </w:tc>
      </w:tr>
      <w:tr w:rsidR="00D357DE" w14:paraId="70120CB0" w14:textId="77777777">
        <w:trPr>
          <w:trHeight w:val="388"/>
        </w:trPr>
        <w:tc>
          <w:tcPr>
            <w:tcW w:w="2925" w:type="dxa"/>
            <w:gridSpan w:val="3"/>
            <w:vAlign w:val="center"/>
          </w:tcPr>
          <w:p w14:paraId="0100A44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10AB576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18446D2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141B22C8"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21EEC405" w14:textId="77777777">
        <w:trPr>
          <w:trHeight w:val="1648"/>
        </w:trPr>
        <w:tc>
          <w:tcPr>
            <w:tcW w:w="2925" w:type="dxa"/>
            <w:gridSpan w:val="3"/>
            <w:vAlign w:val="center"/>
          </w:tcPr>
          <w:p w14:paraId="7F7D9CB4"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10F1A90B" w14:textId="77777777" w:rsidR="00D357DE" w:rsidRDefault="00D357DE">
            <w:pPr>
              <w:autoSpaceDE w:val="0"/>
              <w:autoSpaceDN w:val="0"/>
              <w:adjustRightInd w:val="0"/>
              <w:spacing w:line="400" w:lineRule="exact"/>
              <w:jc w:val="center"/>
              <w:rPr>
                <w:rFonts w:ascii="宋体" w:hAnsi="宋体"/>
                <w:szCs w:val="21"/>
              </w:rPr>
            </w:pPr>
          </w:p>
        </w:tc>
      </w:tr>
      <w:tr w:rsidR="00D357DE" w14:paraId="226FAAF8" w14:textId="77777777">
        <w:trPr>
          <w:trHeight w:val="480"/>
        </w:trPr>
        <w:tc>
          <w:tcPr>
            <w:tcW w:w="2925" w:type="dxa"/>
            <w:gridSpan w:val="3"/>
            <w:vAlign w:val="center"/>
          </w:tcPr>
          <w:p w14:paraId="5FE2B00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16890ACA"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自2019年 10月 至  2021年 12月</w:t>
            </w:r>
          </w:p>
        </w:tc>
      </w:tr>
      <w:tr w:rsidR="00D357DE" w14:paraId="2E98D3B4" w14:textId="77777777">
        <w:trPr>
          <w:trHeight w:val="2296"/>
        </w:trPr>
        <w:tc>
          <w:tcPr>
            <w:tcW w:w="8777" w:type="dxa"/>
            <w:gridSpan w:val="8"/>
          </w:tcPr>
          <w:p w14:paraId="30FEBFCA" w14:textId="77777777" w:rsidR="00D357DE" w:rsidRDefault="0056473D">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14:paraId="38107E1A" w14:textId="77777777" w:rsidR="00D357DE" w:rsidRDefault="0056473D">
            <w:pPr>
              <w:adjustRightInd w:val="0"/>
              <w:spacing w:line="400" w:lineRule="exact"/>
              <w:ind w:firstLineChars="200" w:firstLine="420"/>
              <w:rPr>
                <w:rFonts w:ascii="Times New Roman" w:hAnsi="Times New Roman"/>
                <w:szCs w:val="21"/>
              </w:rPr>
            </w:pPr>
            <w:r>
              <w:rPr>
                <w:rFonts w:ascii="Times New Roman" w:hAnsi="Times New Roman" w:hint="eastAsia"/>
                <w:szCs w:val="21"/>
              </w:rPr>
              <w:t>对本课题项目的科技成果进行管控，实施指导。</w:t>
            </w:r>
          </w:p>
          <w:p w14:paraId="6BC27D7D" w14:textId="77777777" w:rsidR="00D357DE" w:rsidRDefault="00D357DE">
            <w:pPr>
              <w:adjustRightInd w:val="0"/>
              <w:spacing w:line="400" w:lineRule="exact"/>
              <w:rPr>
                <w:rFonts w:ascii="Times New Roman" w:hAnsi="Times New Roman"/>
                <w:szCs w:val="21"/>
              </w:rPr>
            </w:pPr>
          </w:p>
          <w:p w14:paraId="1F5520A5" w14:textId="77777777" w:rsidR="00D357DE" w:rsidRDefault="00D357DE">
            <w:pPr>
              <w:adjustRightInd w:val="0"/>
              <w:spacing w:line="400" w:lineRule="exact"/>
              <w:rPr>
                <w:rFonts w:ascii="Times New Roman" w:hAnsi="Times New Roman"/>
                <w:szCs w:val="21"/>
              </w:rPr>
            </w:pPr>
          </w:p>
          <w:p w14:paraId="1FD213B7" w14:textId="77777777" w:rsidR="00D357DE" w:rsidRDefault="00D357DE">
            <w:pPr>
              <w:adjustRightInd w:val="0"/>
              <w:spacing w:line="400" w:lineRule="exact"/>
              <w:rPr>
                <w:rFonts w:ascii="Times New Roman" w:hAnsi="Times New Roman"/>
                <w:szCs w:val="21"/>
              </w:rPr>
            </w:pPr>
          </w:p>
          <w:p w14:paraId="594B08AE" w14:textId="77777777" w:rsidR="00D357DE" w:rsidRDefault="00D357DE">
            <w:pPr>
              <w:autoSpaceDE w:val="0"/>
              <w:autoSpaceDN w:val="0"/>
              <w:adjustRightInd w:val="0"/>
              <w:spacing w:line="400" w:lineRule="exact"/>
              <w:rPr>
                <w:rFonts w:ascii="Times New Roman" w:hAnsi="Times New Roman"/>
                <w:szCs w:val="21"/>
              </w:rPr>
            </w:pPr>
          </w:p>
        </w:tc>
      </w:tr>
      <w:tr w:rsidR="00D357DE" w14:paraId="4A25E3BC" w14:textId="77777777">
        <w:trPr>
          <w:trHeight w:val="2070"/>
        </w:trPr>
        <w:tc>
          <w:tcPr>
            <w:tcW w:w="892" w:type="dxa"/>
            <w:vMerge w:val="restart"/>
            <w:vAlign w:val="center"/>
          </w:tcPr>
          <w:p w14:paraId="37FE67B9"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35DDFB0D" w14:textId="77777777" w:rsidR="00D357DE" w:rsidRDefault="00D357DE">
            <w:pPr>
              <w:adjustRightInd w:val="0"/>
              <w:spacing w:line="400" w:lineRule="exact"/>
              <w:jc w:val="center"/>
              <w:rPr>
                <w:rFonts w:ascii="Times New Roman" w:hAnsi="Times New Roman"/>
                <w:szCs w:val="21"/>
              </w:rPr>
            </w:pPr>
          </w:p>
          <w:p w14:paraId="1FF4E935"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11A354AC"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41F409B9"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77F2D961" w14:textId="77777777">
        <w:trPr>
          <w:trHeight w:val="1288"/>
        </w:trPr>
        <w:tc>
          <w:tcPr>
            <w:tcW w:w="892" w:type="dxa"/>
            <w:vMerge/>
            <w:tcBorders>
              <w:bottom w:val="single" w:sz="8" w:space="0" w:color="auto"/>
            </w:tcBorders>
            <w:vAlign w:val="center"/>
          </w:tcPr>
          <w:p w14:paraId="2A9E81DC"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1DE8913E"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7E18B376"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14A9C210"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4F868D98"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3A8A6449" w14:textId="77777777" w:rsidR="00D357DE" w:rsidRDefault="00D357DE">
      <w:pPr>
        <w:pStyle w:val="af"/>
        <w:adjustRightInd w:val="0"/>
        <w:spacing w:line="320" w:lineRule="exact"/>
        <w:ind w:firstLine="600"/>
        <w:jc w:val="center"/>
        <w:rPr>
          <w:rFonts w:ascii="Times New Roman" w:eastAsia="方正黑体_GBK" w:hAnsi="Times New Roman"/>
          <w:sz w:val="30"/>
          <w:szCs w:val="30"/>
        </w:rPr>
      </w:pPr>
    </w:p>
    <w:p w14:paraId="6A361CB5" w14:textId="77777777" w:rsidR="00D357DE" w:rsidRDefault="0056473D">
      <w:pPr>
        <w:pStyle w:val="af"/>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14:paraId="38F843F1" w14:textId="77777777" w:rsidR="00D357DE" w:rsidRDefault="00D357DE">
      <w:pPr>
        <w:pStyle w:val="af"/>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357DE" w14:paraId="7DB1BCBA" w14:textId="77777777">
        <w:trPr>
          <w:trHeight w:val="480"/>
        </w:trPr>
        <w:tc>
          <w:tcPr>
            <w:tcW w:w="1462" w:type="dxa"/>
            <w:gridSpan w:val="2"/>
            <w:tcBorders>
              <w:top w:val="single" w:sz="8" w:space="0" w:color="auto"/>
            </w:tcBorders>
            <w:vAlign w:val="center"/>
          </w:tcPr>
          <w:p w14:paraId="2753358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姓    名</w:t>
            </w:r>
          </w:p>
        </w:tc>
        <w:tc>
          <w:tcPr>
            <w:tcW w:w="1463" w:type="dxa"/>
            <w:tcBorders>
              <w:top w:val="single" w:sz="8" w:space="0" w:color="auto"/>
            </w:tcBorders>
            <w:vAlign w:val="center"/>
          </w:tcPr>
          <w:p w14:paraId="3E38CEF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崔亚波</w:t>
            </w:r>
          </w:p>
        </w:tc>
        <w:tc>
          <w:tcPr>
            <w:tcW w:w="1463" w:type="dxa"/>
            <w:tcBorders>
              <w:top w:val="single" w:sz="8" w:space="0" w:color="auto"/>
            </w:tcBorders>
            <w:vAlign w:val="center"/>
          </w:tcPr>
          <w:p w14:paraId="246799B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性  别</w:t>
            </w:r>
          </w:p>
        </w:tc>
        <w:tc>
          <w:tcPr>
            <w:tcW w:w="1463" w:type="dxa"/>
            <w:gridSpan w:val="2"/>
            <w:tcBorders>
              <w:top w:val="single" w:sz="8" w:space="0" w:color="auto"/>
            </w:tcBorders>
            <w:vAlign w:val="center"/>
          </w:tcPr>
          <w:p w14:paraId="357FE03C"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男</w:t>
            </w:r>
          </w:p>
        </w:tc>
        <w:tc>
          <w:tcPr>
            <w:tcW w:w="1463" w:type="dxa"/>
            <w:tcBorders>
              <w:top w:val="single" w:sz="8" w:space="0" w:color="auto"/>
            </w:tcBorders>
            <w:vAlign w:val="center"/>
          </w:tcPr>
          <w:p w14:paraId="05CA3BD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排    名</w:t>
            </w:r>
          </w:p>
        </w:tc>
        <w:tc>
          <w:tcPr>
            <w:tcW w:w="1463" w:type="dxa"/>
            <w:tcBorders>
              <w:top w:val="single" w:sz="8" w:space="0" w:color="auto"/>
            </w:tcBorders>
            <w:vAlign w:val="center"/>
          </w:tcPr>
          <w:p w14:paraId="3A6632A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1</w:t>
            </w:r>
            <w:r>
              <w:rPr>
                <w:rFonts w:ascii="宋体" w:hAnsi="宋体"/>
                <w:szCs w:val="21"/>
              </w:rPr>
              <w:t>0</w:t>
            </w:r>
          </w:p>
        </w:tc>
      </w:tr>
      <w:tr w:rsidR="00D357DE" w14:paraId="129FDE79" w14:textId="77777777">
        <w:trPr>
          <w:trHeight w:val="480"/>
        </w:trPr>
        <w:tc>
          <w:tcPr>
            <w:tcW w:w="1462" w:type="dxa"/>
            <w:gridSpan w:val="2"/>
            <w:vAlign w:val="center"/>
          </w:tcPr>
          <w:p w14:paraId="26A2352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出生年月</w:t>
            </w:r>
          </w:p>
        </w:tc>
        <w:tc>
          <w:tcPr>
            <w:tcW w:w="4389" w:type="dxa"/>
            <w:gridSpan w:val="4"/>
            <w:vAlign w:val="center"/>
          </w:tcPr>
          <w:p w14:paraId="37DD6C70"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1985.11</w:t>
            </w:r>
          </w:p>
        </w:tc>
        <w:tc>
          <w:tcPr>
            <w:tcW w:w="1463" w:type="dxa"/>
            <w:vAlign w:val="center"/>
          </w:tcPr>
          <w:p w14:paraId="4495CDA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民    族</w:t>
            </w:r>
          </w:p>
        </w:tc>
        <w:tc>
          <w:tcPr>
            <w:tcW w:w="1463" w:type="dxa"/>
            <w:vAlign w:val="center"/>
          </w:tcPr>
          <w:p w14:paraId="41FFEFD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汉</w:t>
            </w:r>
          </w:p>
        </w:tc>
      </w:tr>
      <w:tr w:rsidR="00D357DE" w14:paraId="23A01BC9" w14:textId="77777777">
        <w:trPr>
          <w:trHeight w:val="480"/>
        </w:trPr>
        <w:tc>
          <w:tcPr>
            <w:tcW w:w="1462" w:type="dxa"/>
            <w:gridSpan w:val="2"/>
            <w:vAlign w:val="center"/>
          </w:tcPr>
          <w:p w14:paraId="1A268E9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国    籍</w:t>
            </w:r>
          </w:p>
        </w:tc>
        <w:tc>
          <w:tcPr>
            <w:tcW w:w="4389" w:type="dxa"/>
            <w:gridSpan w:val="4"/>
            <w:vAlign w:val="center"/>
          </w:tcPr>
          <w:p w14:paraId="543A01E3"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中国</w:t>
            </w:r>
          </w:p>
        </w:tc>
        <w:tc>
          <w:tcPr>
            <w:tcW w:w="1463" w:type="dxa"/>
            <w:vAlign w:val="center"/>
          </w:tcPr>
          <w:p w14:paraId="50674E0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居 住 地</w:t>
            </w:r>
          </w:p>
        </w:tc>
        <w:tc>
          <w:tcPr>
            <w:tcW w:w="1463" w:type="dxa"/>
            <w:vAlign w:val="center"/>
          </w:tcPr>
          <w:p w14:paraId="262990A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w:t>
            </w:r>
          </w:p>
        </w:tc>
      </w:tr>
      <w:tr w:rsidR="00D357DE" w14:paraId="1382B282" w14:textId="77777777">
        <w:trPr>
          <w:trHeight w:val="480"/>
        </w:trPr>
        <w:tc>
          <w:tcPr>
            <w:tcW w:w="1462" w:type="dxa"/>
            <w:gridSpan w:val="2"/>
            <w:vAlign w:val="center"/>
          </w:tcPr>
          <w:p w14:paraId="5056A6D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行政职务</w:t>
            </w:r>
          </w:p>
        </w:tc>
        <w:tc>
          <w:tcPr>
            <w:tcW w:w="1463" w:type="dxa"/>
            <w:vAlign w:val="center"/>
          </w:tcPr>
          <w:p w14:paraId="274A6DA1"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项目经理</w:t>
            </w:r>
          </w:p>
        </w:tc>
        <w:tc>
          <w:tcPr>
            <w:tcW w:w="1463" w:type="dxa"/>
            <w:vAlign w:val="center"/>
          </w:tcPr>
          <w:p w14:paraId="6D5C7AD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归国人员</w:t>
            </w:r>
          </w:p>
        </w:tc>
        <w:tc>
          <w:tcPr>
            <w:tcW w:w="1463" w:type="dxa"/>
            <w:gridSpan w:val="2"/>
            <w:vAlign w:val="center"/>
          </w:tcPr>
          <w:p w14:paraId="0FE0D97B"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hint="eastAsia"/>
                <w:szCs w:val="21"/>
              </w:rPr>
              <w:t>/</w:t>
            </w:r>
          </w:p>
        </w:tc>
        <w:tc>
          <w:tcPr>
            <w:tcW w:w="1463" w:type="dxa"/>
            <w:vAlign w:val="center"/>
          </w:tcPr>
          <w:p w14:paraId="4003FBA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归国时间</w:t>
            </w:r>
          </w:p>
        </w:tc>
        <w:tc>
          <w:tcPr>
            <w:tcW w:w="1463" w:type="dxa"/>
            <w:vAlign w:val="center"/>
          </w:tcPr>
          <w:p w14:paraId="73DA29C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17567987" w14:textId="77777777">
        <w:trPr>
          <w:trHeight w:val="480"/>
        </w:trPr>
        <w:tc>
          <w:tcPr>
            <w:tcW w:w="1462" w:type="dxa"/>
            <w:gridSpan w:val="2"/>
            <w:vAlign w:val="center"/>
          </w:tcPr>
          <w:p w14:paraId="1806E3A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工作单位</w:t>
            </w:r>
          </w:p>
        </w:tc>
        <w:tc>
          <w:tcPr>
            <w:tcW w:w="4389" w:type="dxa"/>
            <w:gridSpan w:val="4"/>
            <w:vAlign w:val="center"/>
          </w:tcPr>
          <w:p w14:paraId="5B57F02E"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463" w:type="dxa"/>
            <w:vAlign w:val="center"/>
          </w:tcPr>
          <w:p w14:paraId="57A5FA3D"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办公电话</w:t>
            </w:r>
          </w:p>
        </w:tc>
        <w:tc>
          <w:tcPr>
            <w:tcW w:w="1463" w:type="dxa"/>
            <w:vAlign w:val="center"/>
          </w:tcPr>
          <w:p w14:paraId="157DD4B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w:t>
            </w:r>
          </w:p>
        </w:tc>
      </w:tr>
      <w:tr w:rsidR="00D357DE" w14:paraId="467E0C04" w14:textId="77777777">
        <w:trPr>
          <w:trHeight w:val="480"/>
        </w:trPr>
        <w:tc>
          <w:tcPr>
            <w:tcW w:w="1462" w:type="dxa"/>
            <w:gridSpan w:val="2"/>
            <w:vAlign w:val="center"/>
          </w:tcPr>
          <w:p w14:paraId="6B80EBF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89" w:type="dxa"/>
            <w:gridSpan w:val="4"/>
            <w:vAlign w:val="center"/>
          </w:tcPr>
          <w:p w14:paraId="4BEA086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南京市栖霞区仙林文澜路6号中建大厦</w:t>
            </w:r>
          </w:p>
        </w:tc>
        <w:tc>
          <w:tcPr>
            <w:tcW w:w="1463" w:type="dxa"/>
            <w:vAlign w:val="center"/>
          </w:tcPr>
          <w:p w14:paraId="6C501F0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463" w:type="dxa"/>
            <w:vAlign w:val="center"/>
          </w:tcPr>
          <w:p w14:paraId="58C2DBFB"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210046</w:t>
            </w:r>
          </w:p>
        </w:tc>
      </w:tr>
      <w:tr w:rsidR="00D357DE" w14:paraId="58C342F7" w14:textId="77777777">
        <w:trPr>
          <w:trHeight w:val="480"/>
        </w:trPr>
        <w:tc>
          <w:tcPr>
            <w:tcW w:w="1462" w:type="dxa"/>
            <w:gridSpan w:val="2"/>
            <w:vAlign w:val="center"/>
          </w:tcPr>
          <w:p w14:paraId="6C9FDB81"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4389" w:type="dxa"/>
            <w:gridSpan w:val="4"/>
            <w:vAlign w:val="center"/>
          </w:tcPr>
          <w:p w14:paraId="4BB4CCD6"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w:t>
            </w:r>
          </w:p>
        </w:tc>
        <w:tc>
          <w:tcPr>
            <w:tcW w:w="1463" w:type="dxa"/>
            <w:vAlign w:val="center"/>
          </w:tcPr>
          <w:p w14:paraId="72231A03"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463" w:type="dxa"/>
            <w:vAlign w:val="center"/>
          </w:tcPr>
          <w:p w14:paraId="47A9D0FD" w14:textId="77777777" w:rsidR="00D357DE" w:rsidRDefault="0056473D">
            <w:pPr>
              <w:autoSpaceDE w:val="0"/>
              <w:autoSpaceDN w:val="0"/>
              <w:adjustRightInd w:val="0"/>
              <w:spacing w:line="400" w:lineRule="exact"/>
              <w:jc w:val="center"/>
              <w:rPr>
                <w:rFonts w:ascii="宋体" w:hAnsi="宋体"/>
                <w:szCs w:val="21"/>
              </w:rPr>
            </w:pPr>
            <w:r>
              <w:rPr>
                <w:rFonts w:ascii="宋体" w:hAnsi="宋体" w:cs="仿宋" w:hint="eastAsia"/>
                <w:szCs w:val="21"/>
              </w:rPr>
              <w:t>13814113479</w:t>
            </w:r>
          </w:p>
        </w:tc>
      </w:tr>
      <w:tr w:rsidR="00D357DE" w14:paraId="4EB6F2B6" w14:textId="77777777">
        <w:trPr>
          <w:trHeight w:val="388"/>
        </w:trPr>
        <w:tc>
          <w:tcPr>
            <w:tcW w:w="2925" w:type="dxa"/>
            <w:gridSpan w:val="3"/>
            <w:vAlign w:val="center"/>
          </w:tcPr>
          <w:p w14:paraId="55ECDB6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技术职称</w:t>
            </w:r>
          </w:p>
        </w:tc>
        <w:tc>
          <w:tcPr>
            <w:tcW w:w="2926" w:type="dxa"/>
            <w:gridSpan w:val="3"/>
            <w:vAlign w:val="center"/>
          </w:tcPr>
          <w:p w14:paraId="7AA9671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高级工程师</w:t>
            </w:r>
          </w:p>
        </w:tc>
        <w:tc>
          <w:tcPr>
            <w:tcW w:w="1463" w:type="dxa"/>
            <w:vAlign w:val="center"/>
          </w:tcPr>
          <w:p w14:paraId="4FE5B0EE"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最高学位</w:t>
            </w:r>
          </w:p>
        </w:tc>
        <w:tc>
          <w:tcPr>
            <w:tcW w:w="1463" w:type="dxa"/>
            <w:vAlign w:val="center"/>
          </w:tcPr>
          <w:p w14:paraId="39C17BCB"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学士</w:t>
            </w:r>
          </w:p>
        </w:tc>
      </w:tr>
      <w:tr w:rsidR="00D357DE" w14:paraId="1C035D77" w14:textId="77777777">
        <w:trPr>
          <w:trHeight w:val="1648"/>
        </w:trPr>
        <w:tc>
          <w:tcPr>
            <w:tcW w:w="2925" w:type="dxa"/>
            <w:gridSpan w:val="3"/>
            <w:vAlign w:val="center"/>
          </w:tcPr>
          <w:p w14:paraId="5B8A1365" w14:textId="77777777" w:rsidR="00D357DE" w:rsidRDefault="0056473D">
            <w:pPr>
              <w:autoSpaceDE w:val="0"/>
              <w:autoSpaceDN w:val="0"/>
              <w:adjustRightInd w:val="0"/>
              <w:snapToGrid w:val="0"/>
              <w:spacing w:line="400" w:lineRule="exact"/>
              <w:ind w:firstLineChars="300" w:firstLine="630"/>
              <w:rPr>
                <w:rFonts w:ascii="宋体" w:hAnsi="宋体"/>
                <w:szCs w:val="21"/>
              </w:rPr>
            </w:pPr>
            <w:r>
              <w:rPr>
                <w:rFonts w:ascii="宋体" w:hAnsi="宋体"/>
                <w:szCs w:val="21"/>
              </w:rPr>
              <w:t>曾获科技奖励情况</w:t>
            </w:r>
          </w:p>
        </w:tc>
        <w:tc>
          <w:tcPr>
            <w:tcW w:w="5852" w:type="dxa"/>
            <w:gridSpan w:val="5"/>
            <w:vAlign w:val="center"/>
          </w:tcPr>
          <w:p w14:paraId="5B16FD61" w14:textId="77777777" w:rsidR="00D357DE" w:rsidRDefault="00D357DE">
            <w:pPr>
              <w:autoSpaceDE w:val="0"/>
              <w:autoSpaceDN w:val="0"/>
              <w:adjustRightInd w:val="0"/>
              <w:spacing w:line="400" w:lineRule="exact"/>
              <w:jc w:val="center"/>
              <w:rPr>
                <w:rFonts w:ascii="宋体" w:hAnsi="宋体"/>
                <w:szCs w:val="21"/>
              </w:rPr>
            </w:pPr>
          </w:p>
        </w:tc>
      </w:tr>
      <w:tr w:rsidR="00D357DE" w14:paraId="17520709" w14:textId="77777777">
        <w:trPr>
          <w:trHeight w:val="480"/>
        </w:trPr>
        <w:tc>
          <w:tcPr>
            <w:tcW w:w="2925" w:type="dxa"/>
            <w:gridSpan w:val="3"/>
            <w:vAlign w:val="center"/>
          </w:tcPr>
          <w:p w14:paraId="48254EE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参加起止时间</w:t>
            </w:r>
          </w:p>
        </w:tc>
        <w:tc>
          <w:tcPr>
            <w:tcW w:w="5852" w:type="dxa"/>
            <w:gridSpan w:val="5"/>
            <w:vAlign w:val="center"/>
          </w:tcPr>
          <w:p w14:paraId="5A520336" w14:textId="77777777" w:rsidR="00D357DE" w:rsidRDefault="0056473D">
            <w:pPr>
              <w:autoSpaceDE w:val="0"/>
              <w:autoSpaceDN w:val="0"/>
              <w:adjustRightInd w:val="0"/>
              <w:spacing w:line="400" w:lineRule="exact"/>
              <w:ind w:firstLine="420"/>
              <w:jc w:val="center"/>
              <w:rPr>
                <w:rFonts w:ascii="宋体" w:hAnsi="宋体"/>
                <w:szCs w:val="21"/>
              </w:rPr>
            </w:pPr>
            <w:r>
              <w:rPr>
                <w:rFonts w:ascii="宋体" w:hAnsi="宋体" w:cs="仿宋" w:hint="eastAsia"/>
                <w:szCs w:val="21"/>
              </w:rPr>
              <w:t>自2019年 10月 至  2021年 12月</w:t>
            </w:r>
          </w:p>
        </w:tc>
      </w:tr>
      <w:tr w:rsidR="00D357DE" w14:paraId="79A00455" w14:textId="77777777">
        <w:trPr>
          <w:trHeight w:val="2754"/>
        </w:trPr>
        <w:tc>
          <w:tcPr>
            <w:tcW w:w="8777" w:type="dxa"/>
            <w:gridSpan w:val="8"/>
          </w:tcPr>
          <w:p w14:paraId="40E4A4A2" w14:textId="77777777" w:rsidR="00D357DE" w:rsidRDefault="0056473D">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14:paraId="1E8CB5D1" w14:textId="77777777" w:rsidR="00D357DE" w:rsidRDefault="0056473D">
            <w:pPr>
              <w:adjustRightInd w:val="0"/>
              <w:spacing w:line="400" w:lineRule="exact"/>
              <w:ind w:firstLineChars="200" w:firstLine="420"/>
              <w:rPr>
                <w:rFonts w:ascii="Times New Roman" w:hAnsi="Times New Roman"/>
                <w:szCs w:val="21"/>
              </w:rPr>
            </w:pPr>
            <w:r>
              <w:rPr>
                <w:rFonts w:ascii="Times New Roman" w:hAnsi="Times New Roman" w:hint="eastAsia"/>
                <w:szCs w:val="21"/>
              </w:rPr>
              <w:t>对本课题项目的科技成果进行管控，实施指导。</w:t>
            </w:r>
          </w:p>
          <w:p w14:paraId="1727DA09" w14:textId="77777777" w:rsidR="00D357DE" w:rsidRDefault="00D357DE">
            <w:pPr>
              <w:adjustRightInd w:val="0"/>
              <w:spacing w:line="400" w:lineRule="exact"/>
              <w:rPr>
                <w:rFonts w:ascii="Times New Roman" w:hAnsi="Times New Roman"/>
                <w:szCs w:val="21"/>
              </w:rPr>
            </w:pPr>
          </w:p>
          <w:p w14:paraId="6EE44D34" w14:textId="77777777" w:rsidR="00D357DE" w:rsidRDefault="00D357DE">
            <w:pPr>
              <w:adjustRightInd w:val="0"/>
              <w:spacing w:line="400" w:lineRule="exact"/>
              <w:rPr>
                <w:rFonts w:ascii="Times New Roman" w:hAnsi="Times New Roman"/>
                <w:szCs w:val="21"/>
              </w:rPr>
            </w:pPr>
          </w:p>
          <w:p w14:paraId="4772BE19" w14:textId="77777777" w:rsidR="00D357DE" w:rsidRDefault="00D357DE">
            <w:pPr>
              <w:adjustRightInd w:val="0"/>
              <w:spacing w:line="400" w:lineRule="exact"/>
              <w:rPr>
                <w:rFonts w:ascii="Times New Roman" w:hAnsi="Times New Roman"/>
                <w:szCs w:val="21"/>
              </w:rPr>
            </w:pPr>
          </w:p>
          <w:p w14:paraId="17F3A8D0" w14:textId="77777777" w:rsidR="00D357DE" w:rsidRDefault="00D357DE">
            <w:pPr>
              <w:autoSpaceDE w:val="0"/>
              <w:autoSpaceDN w:val="0"/>
              <w:adjustRightInd w:val="0"/>
              <w:spacing w:line="400" w:lineRule="exact"/>
              <w:rPr>
                <w:rFonts w:ascii="Times New Roman" w:hAnsi="Times New Roman"/>
                <w:szCs w:val="21"/>
              </w:rPr>
            </w:pPr>
          </w:p>
        </w:tc>
      </w:tr>
      <w:tr w:rsidR="00D357DE" w14:paraId="7BAD0BFB" w14:textId="77777777">
        <w:trPr>
          <w:trHeight w:val="2070"/>
        </w:trPr>
        <w:tc>
          <w:tcPr>
            <w:tcW w:w="892" w:type="dxa"/>
            <w:vMerge w:val="restart"/>
            <w:vAlign w:val="center"/>
          </w:tcPr>
          <w:p w14:paraId="0AD329BE" w14:textId="77777777" w:rsidR="00D357DE" w:rsidRDefault="0056473D">
            <w:pPr>
              <w:adjustRightInd w:val="0"/>
              <w:spacing w:line="400" w:lineRule="exact"/>
              <w:jc w:val="center"/>
              <w:rPr>
                <w:rFonts w:ascii="Times New Roman" w:hAnsi="Times New Roman"/>
                <w:szCs w:val="21"/>
              </w:rPr>
            </w:pPr>
            <w:r>
              <w:rPr>
                <w:rFonts w:ascii="Times New Roman" w:hAnsi="Times New Roman"/>
                <w:szCs w:val="21"/>
              </w:rPr>
              <w:t>声</w:t>
            </w:r>
          </w:p>
          <w:p w14:paraId="61F5110C" w14:textId="77777777" w:rsidR="00D357DE" w:rsidRDefault="00D357DE">
            <w:pPr>
              <w:adjustRightInd w:val="0"/>
              <w:spacing w:line="400" w:lineRule="exact"/>
              <w:jc w:val="center"/>
              <w:rPr>
                <w:rFonts w:ascii="Times New Roman" w:hAnsi="Times New Roman"/>
                <w:szCs w:val="21"/>
              </w:rPr>
            </w:pPr>
          </w:p>
          <w:p w14:paraId="119BEDF3"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14:paraId="26044F08"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E58B1E3" w14:textId="77777777" w:rsidR="00D357DE" w:rsidRDefault="0056473D">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D357DE" w14:paraId="228FEDC4" w14:textId="77777777">
        <w:trPr>
          <w:trHeight w:val="1118"/>
        </w:trPr>
        <w:tc>
          <w:tcPr>
            <w:tcW w:w="892" w:type="dxa"/>
            <w:vMerge/>
            <w:tcBorders>
              <w:bottom w:val="single" w:sz="8" w:space="0" w:color="auto"/>
            </w:tcBorders>
            <w:vAlign w:val="center"/>
          </w:tcPr>
          <w:p w14:paraId="38B19711" w14:textId="77777777" w:rsidR="00D357DE" w:rsidRDefault="00D357DE">
            <w:pPr>
              <w:jc w:val="left"/>
              <w:rPr>
                <w:rFonts w:ascii="Times New Roman" w:hAnsi="Times New Roman"/>
                <w:szCs w:val="21"/>
              </w:rPr>
            </w:pPr>
          </w:p>
        </w:tc>
        <w:tc>
          <w:tcPr>
            <w:tcW w:w="3942" w:type="dxa"/>
            <w:gridSpan w:val="4"/>
            <w:tcBorders>
              <w:bottom w:val="single" w:sz="8" w:space="0" w:color="auto"/>
            </w:tcBorders>
          </w:tcPr>
          <w:p w14:paraId="0FFD3CD2"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14:paraId="01130F5F" w14:textId="77777777" w:rsidR="00D357DE" w:rsidRDefault="0056473D">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14:paraId="53416323" w14:textId="77777777" w:rsidR="00D357DE" w:rsidRDefault="0056473D">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14:paraId="0E851554" w14:textId="77777777" w:rsidR="00D357DE" w:rsidRDefault="0056473D">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06A13F2A" w14:textId="77777777" w:rsidR="00D357DE" w:rsidRDefault="00D357DE">
      <w:pPr>
        <w:jc w:val="center"/>
        <w:rPr>
          <w:rFonts w:ascii="Times New Roman" w:eastAsia="方正黑体_GBK" w:hAnsi="Times New Roman"/>
          <w:sz w:val="30"/>
          <w:szCs w:val="30"/>
        </w:rPr>
      </w:pPr>
    </w:p>
    <w:p w14:paraId="7300E241" w14:textId="77777777" w:rsidR="00D357DE" w:rsidRDefault="00D357DE">
      <w:pPr>
        <w:pStyle w:val="af"/>
        <w:adjustRightInd w:val="0"/>
        <w:spacing w:line="320" w:lineRule="exact"/>
        <w:ind w:firstLineChars="0" w:firstLine="0"/>
        <w:jc w:val="center"/>
        <w:rPr>
          <w:rFonts w:ascii="Times New Roman" w:eastAsia="方正黑体_GBK" w:hAnsi="Times New Roman"/>
          <w:sz w:val="30"/>
          <w:szCs w:val="30"/>
        </w:rPr>
      </w:pPr>
    </w:p>
    <w:p w14:paraId="03F4DA11"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14:paraId="635E7ACA" w14:textId="77777777" w:rsidR="00D357DE" w:rsidRDefault="00D357DE">
      <w:pPr>
        <w:rPr>
          <w:rFonts w:ascii="Times New Roman" w:hAnsi="Times New Roman"/>
          <w:sz w:val="28"/>
          <w:szCs w:val="28"/>
        </w:rPr>
      </w:pPr>
    </w:p>
    <w:p w14:paraId="3A999590" w14:textId="77777777" w:rsidR="00D357DE" w:rsidRDefault="0056473D">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D357DE" w14:paraId="640A6465" w14:textId="77777777">
        <w:trPr>
          <w:trHeight w:val="690"/>
        </w:trPr>
        <w:tc>
          <w:tcPr>
            <w:tcW w:w="1443" w:type="dxa"/>
            <w:gridSpan w:val="2"/>
            <w:tcBorders>
              <w:top w:val="single" w:sz="8" w:space="0" w:color="auto"/>
            </w:tcBorders>
            <w:vAlign w:val="center"/>
          </w:tcPr>
          <w:p w14:paraId="310B8AA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单位名称</w:t>
            </w:r>
          </w:p>
        </w:tc>
        <w:tc>
          <w:tcPr>
            <w:tcW w:w="4335" w:type="dxa"/>
            <w:gridSpan w:val="3"/>
            <w:tcBorders>
              <w:top w:val="single" w:sz="8" w:space="0" w:color="auto"/>
            </w:tcBorders>
            <w:vAlign w:val="center"/>
          </w:tcPr>
          <w:p w14:paraId="22D3249A"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中建八局第三建设有限公司</w:t>
            </w:r>
          </w:p>
        </w:tc>
        <w:tc>
          <w:tcPr>
            <w:tcW w:w="1260" w:type="dxa"/>
            <w:tcBorders>
              <w:top w:val="single" w:sz="8" w:space="0" w:color="auto"/>
            </w:tcBorders>
            <w:vAlign w:val="center"/>
          </w:tcPr>
          <w:p w14:paraId="192FEC0F" w14:textId="77777777" w:rsidR="00D357DE" w:rsidRDefault="0056473D">
            <w:pPr>
              <w:autoSpaceDE w:val="0"/>
              <w:autoSpaceDN w:val="0"/>
              <w:adjustRightInd w:val="0"/>
              <w:jc w:val="center"/>
              <w:rPr>
                <w:rFonts w:ascii="宋体" w:hAnsi="宋体"/>
                <w:szCs w:val="21"/>
              </w:rPr>
            </w:pPr>
            <w:r>
              <w:rPr>
                <w:rFonts w:ascii="宋体" w:hAnsi="宋体"/>
                <w:szCs w:val="21"/>
              </w:rPr>
              <w:t>统一社会信用代码</w:t>
            </w:r>
          </w:p>
        </w:tc>
        <w:tc>
          <w:tcPr>
            <w:tcW w:w="1739" w:type="dxa"/>
            <w:tcBorders>
              <w:top w:val="single" w:sz="8" w:space="0" w:color="auto"/>
            </w:tcBorders>
            <w:vAlign w:val="center"/>
          </w:tcPr>
          <w:p w14:paraId="5E7FB332"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91320100134891128H</w:t>
            </w:r>
          </w:p>
        </w:tc>
      </w:tr>
      <w:tr w:rsidR="00D357DE" w14:paraId="11F11187" w14:textId="77777777">
        <w:trPr>
          <w:trHeight w:val="690"/>
        </w:trPr>
        <w:tc>
          <w:tcPr>
            <w:tcW w:w="1443" w:type="dxa"/>
            <w:gridSpan w:val="2"/>
            <w:vAlign w:val="center"/>
          </w:tcPr>
          <w:p w14:paraId="7DBA71B8"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法人代表</w:t>
            </w:r>
          </w:p>
        </w:tc>
        <w:tc>
          <w:tcPr>
            <w:tcW w:w="1466" w:type="dxa"/>
            <w:vAlign w:val="center"/>
          </w:tcPr>
          <w:p w14:paraId="74A9A9C9"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张述坚</w:t>
            </w:r>
          </w:p>
        </w:tc>
        <w:tc>
          <w:tcPr>
            <w:tcW w:w="1293" w:type="dxa"/>
            <w:vAlign w:val="center"/>
          </w:tcPr>
          <w:p w14:paraId="2BE36D4C"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单位性质</w:t>
            </w:r>
          </w:p>
        </w:tc>
        <w:tc>
          <w:tcPr>
            <w:tcW w:w="1576" w:type="dxa"/>
            <w:vAlign w:val="center"/>
          </w:tcPr>
          <w:p w14:paraId="4EE4B807"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国有企业</w:t>
            </w:r>
          </w:p>
        </w:tc>
        <w:tc>
          <w:tcPr>
            <w:tcW w:w="1260" w:type="dxa"/>
            <w:vAlign w:val="center"/>
          </w:tcPr>
          <w:p w14:paraId="3774BFF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传   真</w:t>
            </w:r>
          </w:p>
        </w:tc>
        <w:tc>
          <w:tcPr>
            <w:tcW w:w="1739" w:type="dxa"/>
            <w:vAlign w:val="center"/>
          </w:tcPr>
          <w:p w14:paraId="14F4E48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025-69976998</w:t>
            </w:r>
          </w:p>
        </w:tc>
      </w:tr>
      <w:tr w:rsidR="00D357DE" w14:paraId="4DE74083" w14:textId="77777777">
        <w:trPr>
          <w:trHeight w:val="690"/>
        </w:trPr>
        <w:tc>
          <w:tcPr>
            <w:tcW w:w="1443" w:type="dxa"/>
            <w:gridSpan w:val="2"/>
            <w:vAlign w:val="center"/>
          </w:tcPr>
          <w:p w14:paraId="683A17C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联 系 人</w:t>
            </w:r>
          </w:p>
        </w:tc>
        <w:tc>
          <w:tcPr>
            <w:tcW w:w="1466" w:type="dxa"/>
            <w:vAlign w:val="center"/>
          </w:tcPr>
          <w:p w14:paraId="17AED575"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全有维</w:t>
            </w:r>
          </w:p>
        </w:tc>
        <w:tc>
          <w:tcPr>
            <w:tcW w:w="1293" w:type="dxa"/>
            <w:vAlign w:val="center"/>
          </w:tcPr>
          <w:p w14:paraId="293FAAC5"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联系电话</w:t>
            </w:r>
          </w:p>
        </w:tc>
        <w:tc>
          <w:tcPr>
            <w:tcW w:w="1576" w:type="dxa"/>
            <w:vAlign w:val="center"/>
          </w:tcPr>
          <w:p w14:paraId="0A870310"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02569976857</w:t>
            </w:r>
          </w:p>
        </w:tc>
        <w:tc>
          <w:tcPr>
            <w:tcW w:w="1260" w:type="dxa"/>
            <w:vAlign w:val="center"/>
          </w:tcPr>
          <w:p w14:paraId="788D38D4"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移动电话</w:t>
            </w:r>
          </w:p>
        </w:tc>
        <w:tc>
          <w:tcPr>
            <w:tcW w:w="1739" w:type="dxa"/>
            <w:vAlign w:val="center"/>
          </w:tcPr>
          <w:p w14:paraId="5CCA09CF"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13337825110</w:t>
            </w:r>
          </w:p>
        </w:tc>
      </w:tr>
      <w:tr w:rsidR="00D357DE" w14:paraId="3B66FAB6" w14:textId="77777777">
        <w:trPr>
          <w:trHeight w:val="690"/>
        </w:trPr>
        <w:tc>
          <w:tcPr>
            <w:tcW w:w="1443" w:type="dxa"/>
            <w:gridSpan w:val="2"/>
            <w:vAlign w:val="center"/>
          </w:tcPr>
          <w:p w14:paraId="3BA2B42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通讯地址</w:t>
            </w:r>
          </w:p>
        </w:tc>
        <w:tc>
          <w:tcPr>
            <w:tcW w:w="4335" w:type="dxa"/>
            <w:gridSpan w:val="3"/>
            <w:vAlign w:val="center"/>
          </w:tcPr>
          <w:p w14:paraId="6BE6692D"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南京市栖霞区仙林大学城文澜路6号中建大厦</w:t>
            </w:r>
          </w:p>
        </w:tc>
        <w:tc>
          <w:tcPr>
            <w:tcW w:w="1260" w:type="dxa"/>
            <w:vAlign w:val="center"/>
          </w:tcPr>
          <w:p w14:paraId="015DCCDA"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邮政编码</w:t>
            </w:r>
          </w:p>
        </w:tc>
        <w:tc>
          <w:tcPr>
            <w:tcW w:w="1739" w:type="dxa"/>
            <w:vAlign w:val="center"/>
          </w:tcPr>
          <w:p w14:paraId="06887116"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2</w:t>
            </w:r>
            <w:r>
              <w:rPr>
                <w:rFonts w:ascii="宋体" w:hAnsi="宋体"/>
                <w:szCs w:val="21"/>
              </w:rPr>
              <w:t>10046</w:t>
            </w:r>
          </w:p>
        </w:tc>
      </w:tr>
      <w:tr w:rsidR="00D357DE" w14:paraId="7284F798" w14:textId="77777777">
        <w:trPr>
          <w:trHeight w:val="690"/>
        </w:trPr>
        <w:tc>
          <w:tcPr>
            <w:tcW w:w="1443" w:type="dxa"/>
            <w:gridSpan w:val="2"/>
            <w:vAlign w:val="center"/>
          </w:tcPr>
          <w:p w14:paraId="78ACF369" w14:textId="77777777" w:rsidR="00D357DE" w:rsidRDefault="0056473D">
            <w:pPr>
              <w:autoSpaceDE w:val="0"/>
              <w:autoSpaceDN w:val="0"/>
              <w:adjustRightInd w:val="0"/>
              <w:spacing w:line="400" w:lineRule="exact"/>
              <w:jc w:val="center"/>
              <w:rPr>
                <w:rFonts w:ascii="宋体" w:hAnsi="宋体"/>
                <w:szCs w:val="21"/>
              </w:rPr>
            </w:pPr>
            <w:r>
              <w:rPr>
                <w:rFonts w:ascii="宋体" w:hAnsi="宋体"/>
                <w:szCs w:val="21"/>
              </w:rPr>
              <w:t>电子信箱</w:t>
            </w:r>
          </w:p>
        </w:tc>
        <w:tc>
          <w:tcPr>
            <w:tcW w:w="7334" w:type="dxa"/>
            <w:gridSpan w:val="5"/>
            <w:vAlign w:val="center"/>
          </w:tcPr>
          <w:p w14:paraId="1E02F530" w14:textId="77777777" w:rsidR="00D357DE" w:rsidRDefault="0056473D">
            <w:pPr>
              <w:autoSpaceDE w:val="0"/>
              <w:autoSpaceDN w:val="0"/>
              <w:adjustRightInd w:val="0"/>
              <w:spacing w:line="400" w:lineRule="exact"/>
              <w:jc w:val="center"/>
              <w:rPr>
                <w:rFonts w:ascii="宋体" w:hAnsi="宋体"/>
                <w:szCs w:val="21"/>
              </w:rPr>
            </w:pPr>
            <w:r>
              <w:rPr>
                <w:rFonts w:ascii="宋体" w:hAnsi="宋体" w:hint="eastAsia"/>
                <w:szCs w:val="21"/>
              </w:rPr>
              <w:t>cscec83@cscec.com</w:t>
            </w:r>
          </w:p>
        </w:tc>
      </w:tr>
      <w:tr w:rsidR="00D357DE" w14:paraId="47DCBF7D" w14:textId="77777777">
        <w:trPr>
          <w:trHeight w:val="4670"/>
        </w:trPr>
        <w:tc>
          <w:tcPr>
            <w:tcW w:w="8777" w:type="dxa"/>
            <w:gridSpan w:val="7"/>
          </w:tcPr>
          <w:p w14:paraId="721B7528" w14:textId="77777777" w:rsidR="00D357DE" w:rsidRDefault="0056473D">
            <w:pPr>
              <w:tabs>
                <w:tab w:val="center" w:pos="4153"/>
                <w:tab w:val="right" w:pos="8306"/>
              </w:tabs>
              <w:autoSpaceDE w:val="0"/>
              <w:autoSpaceDN w:val="0"/>
              <w:adjustRightInd w:val="0"/>
              <w:spacing w:line="400" w:lineRule="exact"/>
              <w:ind w:firstLineChars="100" w:firstLine="210"/>
              <w:rPr>
                <w:rFonts w:ascii="Times New Roman" w:hAnsi="Times New Roman"/>
                <w:szCs w:val="21"/>
              </w:rPr>
            </w:pPr>
            <w:r>
              <w:rPr>
                <w:rFonts w:ascii="Times New Roman" w:hAnsi="Times New Roman"/>
                <w:szCs w:val="21"/>
              </w:rPr>
              <w:t>科技创新和推广应用情况的贡献：（限</w:t>
            </w:r>
            <w:r>
              <w:rPr>
                <w:rFonts w:ascii="Times New Roman" w:hAnsi="Times New Roman"/>
                <w:szCs w:val="21"/>
              </w:rPr>
              <w:t>600</w:t>
            </w:r>
            <w:r>
              <w:rPr>
                <w:rFonts w:ascii="Times New Roman" w:hAnsi="Times New Roman"/>
                <w:szCs w:val="21"/>
              </w:rPr>
              <w:t>字）</w:t>
            </w:r>
          </w:p>
          <w:p w14:paraId="226A71F3" w14:textId="77777777" w:rsidR="00D357DE" w:rsidRDefault="0056473D">
            <w:pPr>
              <w:tabs>
                <w:tab w:val="left" w:pos="1362"/>
              </w:tabs>
              <w:spacing w:before="120" w:after="120" w:line="360" w:lineRule="auto"/>
              <w:ind w:firstLineChars="200" w:firstLine="420"/>
              <w:jc w:val="left"/>
              <w:rPr>
                <w:rFonts w:ascii="宋体" w:hAnsi="宋体"/>
                <w:szCs w:val="21"/>
              </w:rPr>
            </w:pPr>
            <w:r>
              <w:rPr>
                <w:rFonts w:ascii="宋体" w:hAnsi="宋体" w:hint="eastAsia"/>
                <w:szCs w:val="21"/>
              </w:rPr>
              <w:t>中建八局第三建设有限公司作为本成果的第一完成单位，负责总体可行性研究、技术内容分析、技术方案制定、技术优化和技术成果总结、推广等。</w:t>
            </w:r>
          </w:p>
          <w:p w14:paraId="68A238D6" w14:textId="77777777" w:rsidR="00D357DE" w:rsidRDefault="0056473D">
            <w:pPr>
              <w:tabs>
                <w:tab w:val="left" w:pos="1362"/>
              </w:tabs>
              <w:spacing w:before="120" w:after="120" w:line="360" w:lineRule="auto"/>
              <w:ind w:firstLineChars="200" w:firstLine="420"/>
              <w:jc w:val="left"/>
              <w:rPr>
                <w:rFonts w:ascii="宋体" w:hAnsi="宋体"/>
                <w:szCs w:val="21"/>
              </w:rPr>
            </w:pPr>
            <w:r>
              <w:rPr>
                <w:rFonts w:ascii="宋体" w:hAnsi="宋体" w:hint="eastAsia"/>
                <w:szCs w:val="21"/>
              </w:rPr>
              <w:t>针对墩梁一体化智能架桥机（IABM）开展设备研制，形成了“一种架桥机主动安全监控系统及监控方法”、“一种高低吊自动化电气控制系统及控制方法”等7项发明专利成果、12项实用新型专利、2项软著、2篇省级工法等科技成果。</w:t>
            </w:r>
          </w:p>
          <w:p w14:paraId="326B6779" w14:textId="77777777" w:rsidR="00D357DE" w:rsidRDefault="0056473D">
            <w:pPr>
              <w:spacing w:line="360" w:lineRule="auto"/>
              <w:ind w:firstLineChars="200" w:firstLine="420"/>
              <w:rPr>
                <w:rFonts w:ascii="宋体" w:hAnsi="宋体" w:cs="仿宋"/>
                <w:szCs w:val="21"/>
              </w:rPr>
            </w:pPr>
            <w:r>
              <w:rPr>
                <w:rFonts w:ascii="宋体" w:hAnsi="宋体" w:hint="eastAsia"/>
                <w:szCs w:val="21"/>
              </w:rPr>
              <w:t>通过对所形成的综合技术的实际应用，可显著加快施工进度，减少材料消耗，实现了装配式高架桥的智能建造。同时该项施工技术也丰富了装配式高架桥施工的技术和经验，在一定的程度上填补了行业在此领域的空白，具有很大的推广应用价值。</w:t>
            </w:r>
          </w:p>
          <w:p w14:paraId="5D6D5EDA" w14:textId="77777777" w:rsidR="00D357DE" w:rsidRDefault="0056473D">
            <w:pPr>
              <w:tabs>
                <w:tab w:val="center" w:pos="4153"/>
                <w:tab w:val="right" w:pos="8306"/>
              </w:tabs>
              <w:autoSpaceDE w:val="0"/>
              <w:autoSpaceDN w:val="0"/>
              <w:adjustRightInd w:val="0"/>
              <w:spacing w:line="400" w:lineRule="exact"/>
              <w:ind w:firstLineChars="200" w:firstLine="420"/>
              <w:jc w:val="left"/>
              <w:rPr>
                <w:rFonts w:ascii="Times New Roman" w:hAnsi="Times New Roman"/>
                <w:szCs w:val="21"/>
              </w:rPr>
            </w:pPr>
            <w:r>
              <w:rPr>
                <w:rFonts w:ascii="Times New Roman" w:hAnsi="Times New Roman" w:hint="eastAsia"/>
                <w:szCs w:val="21"/>
              </w:rPr>
              <w:t>。</w:t>
            </w:r>
          </w:p>
        </w:tc>
      </w:tr>
      <w:tr w:rsidR="00D357DE" w14:paraId="1F1CBE2B" w14:textId="77777777">
        <w:trPr>
          <w:trHeight w:val="3226"/>
        </w:trPr>
        <w:tc>
          <w:tcPr>
            <w:tcW w:w="891" w:type="dxa"/>
            <w:tcBorders>
              <w:bottom w:val="single" w:sz="8" w:space="0" w:color="auto"/>
            </w:tcBorders>
            <w:vAlign w:val="center"/>
          </w:tcPr>
          <w:p w14:paraId="7AAB06A2" w14:textId="77777777" w:rsidR="00D357DE" w:rsidRDefault="0056473D">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14:paraId="0E2A6818" w14:textId="77777777" w:rsidR="00D357DE" w:rsidRDefault="00D357DE">
            <w:pPr>
              <w:adjustRightInd w:val="0"/>
              <w:spacing w:line="400" w:lineRule="exact"/>
              <w:jc w:val="center"/>
              <w:rPr>
                <w:rFonts w:ascii="Times New Roman" w:hAnsi="Times New Roman"/>
                <w:szCs w:val="21"/>
              </w:rPr>
            </w:pPr>
          </w:p>
          <w:p w14:paraId="0BE82249" w14:textId="77777777" w:rsidR="00D357DE" w:rsidRDefault="0056473D">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14:paraId="6377FB85"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CF91594"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14:paraId="4ABD96B2" w14:textId="77777777" w:rsidR="00D357DE" w:rsidRDefault="00D357DE">
            <w:pPr>
              <w:adjustRightInd w:val="0"/>
              <w:spacing w:line="400" w:lineRule="exact"/>
              <w:ind w:firstLine="404"/>
              <w:rPr>
                <w:rFonts w:ascii="Times New Roman" w:hAnsi="Times New Roman"/>
                <w:szCs w:val="21"/>
              </w:rPr>
            </w:pPr>
          </w:p>
          <w:p w14:paraId="664B12E3"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14:paraId="692081B4" w14:textId="77777777" w:rsidR="00D357DE" w:rsidRDefault="0056473D">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14:paraId="2CB8410D" w14:textId="77777777" w:rsidR="00D357DE" w:rsidRDefault="00D357DE">
      <w:pPr>
        <w:jc w:val="left"/>
        <w:rPr>
          <w:rFonts w:ascii="Times New Roman" w:hAnsi="Times New Roman"/>
          <w:snapToGrid w:val="0"/>
          <w:sz w:val="30"/>
          <w:szCs w:val="30"/>
        </w:rPr>
        <w:sectPr w:rsidR="00D357DE">
          <w:type w:val="nextColumn"/>
          <w:pgSz w:w="11906" w:h="16838"/>
          <w:pgMar w:top="1531" w:right="1531" w:bottom="1531" w:left="1814" w:header="720" w:footer="1474" w:gutter="0"/>
          <w:paperSrc w:first="15" w:other="15"/>
          <w:cols w:space="720"/>
        </w:sectPr>
      </w:pPr>
    </w:p>
    <w:p w14:paraId="33A469DD" w14:textId="77777777" w:rsidR="00D357DE" w:rsidRDefault="0056473D">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275"/>
        <w:gridCol w:w="1415"/>
        <w:gridCol w:w="3578"/>
        <w:gridCol w:w="2575"/>
      </w:tblGrid>
      <w:tr w:rsidR="00D357DE" w14:paraId="26063F2E" w14:textId="77777777">
        <w:trPr>
          <w:trHeight w:val="585"/>
          <w:jc w:val="center"/>
        </w:trPr>
        <w:tc>
          <w:tcPr>
            <w:tcW w:w="708" w:type="dxa"/>
            <w:tcBorders>
              <w:top w:val="single" w:sz="8" w:space="0" w:color="auto"/>
            </w:tcBorders>
            <w:vAlign w:val="center"/>
          </w:tcPr>
          <w:p w14:paraId="457E0A78"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977" w:type="dxa"/>
            <w:tcBorders>
              <w:top w:val="single" w:sz="8" w:space="0" w:color="auto"/>
            </w:tcBorders>
            <w:vAlign w:val="center"/>
          </w:tcPr>
          <w:p w14:paraId="0F646681"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1348" w:type="dxa"/>
            <w:tcBorders>
              <w:top w:val="single" w:sz="8" w:space="0" w:color="auto"/>
            </w:tcBorders>
            <w:vAlign w:val="center"/>
          </w:tcPr>
          <w:p w14:paraId="19BD0C3A"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14:paraId="048ACABE"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415" w:type="dxa"/>
            <w:tcBorders>
              <w:top w:val="single" w:sz="8" w:space="0" w:color="auto"/>
            </w:tcBorders>
            <w:vAlign w:val="center"/>
          </w:tcPr>
          <w:p w14:paraId="5B907AF1"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3578" w:type="dxa"/>
            <w:tcBorders>
              <w:top w:val="single" w:sz="8" w:space="0" w:color="auto"/>
            </w:tcBorders>
            <w:vAlign w:val="center"/>
          </w:tcPr>
          <w:p w14:paraId="50C957ED"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2575" w:type="dxa"/>
            <w:tcBorders>
              <w:top w:val="single" w:sz="8" w:space="0" w:color="auto"/>
            </w:tcBorders>
            <w:vAlign w:val="center"/>
          </w:tcPr>
          <w:p w14:paraId="573EF9E9" w14:textId="77777777" w:rsidR="00D357DE" w:rsidRDefault="0056473D">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D357DE" w14:paraId="5425C40B" w14:textId="77777777">
        <w:trPr>
          <w:trHeight w:val="750"/>
          <w:jc w:val="center"/>
        </w:trPr>
        <w:tc>
          <w:tcPr>
            <w:tcW w:w="708" w:type="dxa"/>
            <w:vAlign w:val="center"/>
          </w:tcPr>
          <w:p w14:paraId="58B291E4" w14:textId="77777777" w:rsidR="00D357DE" w:rsidRDefault="00D357DE">
            <w:pPr>
              <w:autoSpaceDE w:val="0"/>
              <w:autoSpaceDN w:val="0"/>
              <w:adjustRightInd w:val="0"/>
              <w:snapToGrid w:val="0"/>
              <w:jc w:val="center"/>
              <w:rPr>
                <w:rFonts w:ascii="Times New Roman" w:hAnsi="Times New Roman"/>
                <w:szCs w:val="21"/>
              </w:rPr>
            </w:pPr>
          </w:p>
        </w:tc>
        <w:tc>
          <w:tcPr>
            <w:tcW w:w="2977" w:type="dxa"/>
            <w:vAlign w:val="center"/>
          </w:tcPr>
          <w:p w14:paraId="5593AAEC" w14:textId="77777777" w:rsidR="00D357DE" w:rsidRDefault="00D357DE">
            <w:pPr>
              <w:autoSpaceDE w:val="0"/>
              <w:autoSpaceDN w:val="0"/>
              <w:adjustRightInd w:val="0"/>
              <w:snapToGrid w:val="0"/>
              <w:jc w:val="center"/>
              <w:rPr>
                <w:rFonts w:ascii="Times New Roman" w:hAnsi="Times New Roman"/>
                <w:szCs w:val="21"/>
              </w:rPr>
            </w:pPr>
          </w:p>
        </w:tc>
        <w:tc>
          <w:tcPr>
            <w:tcW w:w="1348" w:type="dxa"/>
            <w:vAlign w:val="center"/>
          </w:tcPr>
          <w:p w14:paraId="1D110A6F" w14:textId="77777777" w:rsidR="00D357DE" w:rsidRDefault="00D357DE">
            <w:pPr>
              <w:autoSpaceDE w:val="0"/>
              <w:autoSpaceDN w:val="0"/>
              <w:adjustRightInd w:val="0"/>
              <w:snapToGrid w:val="0"/>
              <w:jc w:val="center"/>
              <w:rPr>
                <w:rFonts w:ascii="Times New Roman" w:hAnsi="Times New Roman"/>
                <w:szCs w:val="21"/>
              </w:rPr>
            </w:pPr>
          </w:p>
        </w:tc>
        <w:tc>
          <w:tcPr>
            <w:tcW w:w="1275" w:type="dxa"/>
            <w:vAlign w:val="center"/>
          </w:tcPr>
          <w:p w14:paraId="31CA10FA" w14:textId="77777777" w:rsidR="00D357DE" w:rsidRDefault="00D357DE">
            <w:pPr>
              <w:autoSpaceDE w:val="0"/>
              <w:autoSpaceDN w:val="0"/>
              <w:adjustRightInd w:val="0"/>
              <w:snapToGrid w:val="0"/>
              <w:jc w:val="center"/>
              <w:rPr>
                <w:rFonts w:ascii="Times New Roman" w:hAnsi="Times New Roman"/>
                <w:szCs w:val="21"/>
              </w:rPr>
            </w:pPr>
          </w:p>
        </w:tc>
        <w:tc>
          <w:tcPr>
            <w:tcW w:w="1415" w:type="dxa"/>
            <w:vAlign w:val="center"/>
          </w:tcPr>
          <w:p w14:paraId="2FFA19B1" w14:textId="77777777" w:rsidR="00D357DE" w:rsidRDefault="00D357DE">
            <w:pPr>
              <w:autoSpaceDE w:val="0"/>
              <w:autoSpaceDN w:val="0"/>
              <w:adjustRightInd w:val="0"/>
              <w:snapToGrid w:val="0"/>
              <w:jc w:val="center"/>
              <w:rPr>
                <w:rFonts w:ascii="Times New Roman" w:hAnsi="Times New Roman"/>
                <w:szCs w:val="21"/>
              </w:rPr>
            </w:pPr>
          </w:p>
        </w:tc>
        <w:tc>
          <w:tcPr>
            <w:tcW w:w="3578" w:type="dxa"/>
            <w:vAlign w:val="center"/>
          </w:tcPr>
          <w:p w14:paraId="28B87118" w14:textId="77777777" w:rsidR="00D357DE" w:rsidRDefault="00D357DE">
            <w:pPr>
              <w:autoSpaceDE w:val="0"/>
              <w:autoSpaceDN w:val="0"/>
              <w:adjustRightInd w:val="0"/>
              <w:snapToGrid w:val="0"/>
              <w:jc w:val="center"/>
              <w:rPr>
                <w:rFonts w:ascii="Times New Roman" w:hAnsi="Times New Roman"/>
                <w:szCs w:val="21"/>
              </w:rPr>
            </w:pPr>
          </w:p>
        </w:tc>
        <w:tc>
          <w:tcPr>
            <w:tcW w:w="2575" w:type="dxa"/>
            <w:vAlign w:val="center"/>
          </w:tcPr>
          <w:p w14:paraId="46D77EBC" w14:textId="77777777" w:rsidR="00D357DE" w:rsidRDefault="00D357DE">
            <w:pPr>
              <w:autoSpaceDE w:val="0"/>
              <w:autoSpaceDN w:val="0"/>
              <w:adjustRightInd w:val="0"/>
              <w:snapToGrid w:val="0"/>
              <w:jc w:val="center"/>
              <w:rPr>
                <w:rFonts w:ascii="Times New Roman" w:hAnsi="Times New Roman"/>
                <w:szCs w:val="21"/>
              </w:rPr>
            </w:pPr>
          </w:p>
        </w:tc>
      </w:tr>
      <w:tr w:rsidR="00D357DE" w14:paraId="6A78B8B4" w14:textId="77777777">
        <w:trPr>
          <w:trHeight w:val="750"/>
          <w:jc w:val="center"/>
        </w:trPr>
        <w:tc>
          <w:tcPr>
            <w:tcW w:w="708" w:type="dxa"/>
            <w:vAlign w:val="center"/>
          </w:tcPr>
          <w:p w14:paraId="47DEBA5B"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469FFF2A"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030CBA64"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1A57306C"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1DE96B84"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1ECE6DFD"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705E3DE0"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2E2F2E2A" w14:textId="77777777">
        <w:trPr>
          <w:trHeight w:val="750"/>
          <w:jc w:val="center"/>
        </w:trPr>
        <w:tc>
          <w:tcPr>
            <w:tcW w:w="708" w:type="dxa"/>
            <w:vAlign w:val="center"/>
          </w:tcPr>
          <w:p w14:paraId="3452B4D2"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63EFB78D"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7E617F33"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7D59C5B4"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78028618"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13DF42BA"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770FA4B8"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6A69139C" w14:textId="77777777">
        <w:trPr>
          <w:trHeight w:val="750"/>
          <w:jc w:val="center"/>
        </w:trPr>
        <w:tc>
          <w:tcPr>
            <w:tcW w:w="708" w:type="dxa"/>
            <w:vAlign w:val="center"/>
          </w:tcPr>
          <w:p w14:paraId="630ADCE5"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32C91CA7"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685CF5E0"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51518FF4"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410C6DF7"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14E36CE8"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73D5C164"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499212D1" w14:textId="77777777">
        <w:trPr>
          <w:trHeight w:val="750"/>
          <w:jc w:val="center"/>
        </w:trPr>
        <w:tc>
          <w:tcPr>
            <w:tcW w:w="708" w:type="dxa"/>
            <w:vAlign w:val="center"/>
          </w:tcPr>
          <w:p w14:paraId="5C22324B"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26F0534B"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6CB83B3C"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72C56893"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1A49D24E"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1D15BA67"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659CC081"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7BB66E2D" w14:textId="77777777">
        <w:trPr>
          <w:trHeight w:val="750"/>
          <w:jc w:val="center"/>
        </w:trPr>
        <w:tc>
          <w:tcPr>
            <w:tcW w:w="708" w:type="dxa"/>
            <w:vAlign w:val="center"/>
          </w:tcPr>
          <w:p w14:paraId="03E8C2BB"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13833B81"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2C8E86DA"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72D81B81"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67A41A8C"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1D9B6246"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6D15E31B"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5138665F" w14:textId="77777777">
        <w:trPr>
          <w:trHeight w:val="750"/>
          <w:jc w:val="center"/>
        </w:trPr>
        <w:tc>
          <w:tcPr>
            <w:tcW w:w="708" w:type="dxa"/>
            <w:vAlign w:val="center"/>
          </w:tcPr>
          <w:p w14:paraId="20ADBFCB"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vAlign w:val="center"/>
          </w:tcPr>
          <w:p w14:paraId="44A38392"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vAlign w:val="center"/>
          </w:tcPr>
          <w:p w14:paraId="4FFB540D"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vAlign w:val="center"/>
          </w:tcPr>
          <w:p w14:paraId="77D452A8"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vAlign w:val="center"/>
          </w:tcPr>
          <w:p w14:paraId="2773F25D"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vAlign w:val="center"/>
          </w:tcPr>
          <w:p w14:paraId="2625B307"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vAlign w:val="center"/>
          </w:tcPr>
          <w:p w14:paraId="0F51D3D6" w14:textId="77777777" w:rsidR="00D357DE" w:rsidRDefault="00D357DE">
            <w:pPr>
              <w:autoSpaceDE w:val="0"/>
              <w:autoSpaceDN w:val="0"/>
              <w:adjustRightInd w:val="0"/>
              <w:snapToGrid w:val="0"/>
              <w:ind w:firstLine="420"/>
              <w:jc w:val="center"/>
              <w:rPr>
                <w:rFonts w:ascii="Times New Roman" w:hAnsi="Times New Roman"/>
                <w:szCs w:val="21"/>
              </w:rPr>
            </w:pPr>
          </w:p>
        </w:tc>
      </w:tr>
      <w:tr w:rsidR="00D357DE" w14:paraId="69C065CC" w14:textId="77777777">
        <w:trPr>
          <w:trHeight w:val="750"/>
          <w:jc w:val="center"/>
        </w:trPr>
        <w:tc>
          <w:tcPr>
            <w:tcW w:w="708" w:type="dxa"/>
            <w:tcBorders>
              <w:bottom w:val="single" w:sz="8" w:space="0" w:color="auto"/>
            </w:tcBorders>
            <w:vAlign w:val="center"/>
          </w:tcPr>
          <w:p w14:paraId="7BBC3C1A" w14:textId="77777777" w:rsidR="00D357DE" w:rsidRDefault="00D357DE">
            <w:pPr>
              <w:autoSpaceDE w:val="0"/>
              <w:autoSpaceDN w:val="0"/>
              <w:adjustRightInd w:val="0"/>
              <w:snapToGrid w:val="0"/>
              <w:ind w:firstLine="420"/>
              <w:jc w:val="center"/>
              <w:rPr>
                <w:rFonts w:ascii="Times New Roman" w:hAnsi="Times New Roman"/>
                <w:szCs w:val="21"/>
              </w:rPr>
            </w:pPr>
          </w:p>
        </w:tc>
        <w:tc>
          <w:tcPr>
            <w:tcW w:w="2977" w:type="dxa"/>
            <w:tcBorders>
              <w:bottom w:val="single" w:sz="8" w:space="0" w:color="auto"/>
            </w:tcBorders>
            <w:vAlign w:val="center"/>
          </w:tcPr>
          <w:p w14:paraId="7F5A995E" w14:textId="77777777" w:rsidR="00D357DE" w:rsidRDefault="00D357DE">
            <w:pPr>
              <w:autoSpaceDE w:val="0"/>
              <w:autoSpaceDN w:val="0"/>
              <w:adjustRightInd w:val="0"/>
              <w:snapToGrid w:val="0"/>
              <w:ind w:firstLine="420"/>
              <w:jc w:val="center"/>
              <w:rPr>
                <w:rFonts w:ascii="Times New Roman" w:hAnsi="Times New Roman"/>
                <w:szCs w:val="21"/>
              </w:rPr>
            </w:pPr>
          </w:p>
        </w:tc>
        <w:tc>
          <w:tcPr>
            <w:tcW w:w="1348" w:type="dxa"/>
            <w:tcBorders>
              <w:bottom w:val="single" w:sz="8" w:space="0" w:color="auto"/>
            </w:tcBorders>
            <w:vAlign w:val="center"/>
          </w:tcPr>
          <w:p w14:paraId="51BAA8F4" w14:textId="77777777" w:rsidR="00D357DE" w:rsidRDefault="00D357DE">
            <w:pPr>
              <w:autoSpaceDE w:val="0"/>
              <w:autoSpaceDN w:val="0"/>
              <w:adjustRightInd w:val="0"/>
              <w:snapToGrid w:val="0"/>
              <w:ind w:firstLine="420"/>
              <w:jc w:val="center"/>
              <w:rPr>
                <w:rFonts w:ascii="Times New Roman" w:hAnsi="Times New Roman"/>
                <w:szCs w:val="21"/>
              </w:rPr>
            </w:pPr>
          </w:p>
        </w:tc>
        <w:tc>
          <w:tcPr>
            <w:tcW w:w="1275" w:type="dxa"/>
            <w:tcBorders>
              <w:bottom w:val="single" w:sz="8" w:space="0" w:color="auto"/>
            </w:tcBorders>
            <w:vAlign w:val="center"/>
          </w:tcPr>
          <w:p w14:paraId="00F07196" w14:textId="77777777" w:rsidR="00D357DE" w:rsidRDefault="00D357DE">
            <w:pPr>
              <w:autoSpaceDE w:val="0"/>
              <w:autoSpaceDN w:val="0"/>
              <w:adjustRightInd w:val="0"/>
              <w:snapToGrid w:val="0"/>
              <w:ind w:firstLine="420"/>
              <w:jc w:val="center"/>
              <w:rPr>
                <w:rFonts w:ascii="Times New Roman" w:hAnsi="Times New Roman"/>
                <w:szCs w:val="21"/>
              </w:rPr>
            </w:pPr>
          </w:p>
        </w:tc>
        <w:tc>
          <w:tcPr>
            <w:tcW w:w="1415" w:type="dxa"/>
            <w:tcBorders>
              <w:bottom w:val="single" w:sz="8" w:space="0" w:color="auto"/>
            </w:tcBorders>
            <w:vAlign w:val="center"/>
          </w:tcPr>
          <w:p w14:paraId="23422BE9" w14:textId="77777777" w:rsidR="00D357DE" w:rsidRDefault="00D357DE">
            <w:pPr>
              <w:autoSpaceDE w:val="0"/>
              <w:autoSpaceDN w:val="0"/>
              <w:adjustRightInd w:val="0"/>
              <w:snapToGrid w:val="0"/>
              <w:ind w:firstLine="420"/>
              <w:jc w:val="center"/>
              <w:rPr>
                <w:rFonts w:ascii="Times New Roman" w:hAnsi="Times New Roman"/>
                <w:szCs w:val="21"/>
              </w:rPr>
            </w:pPr>
          </w:p>
        </w:tc>
        <w:tc>
          <w:tcPr>
            <w:tcW w:w="3578" w:type="dxa"/>
            <w:tcBorders>
              <w:bottom w:val="single" w:sz="8" w:space="0" w:color="auto"/>
            </w:tcBorders>
            <w:vAlign w:val="center"/>
          </w:tcPr>
          <w:p w14:paraId="3C9B47C3" w14:textId="77777777" w:rsidR="00D357DE" w:rsidRDefault="00D357DE">
            <w:pPr>
              <w:autoSpaceDE w:val="0"/>
              <w:autoSpaceDN w:val="0"/>
              <w:adjustRightInd w:val="0"/>
              <w:snapToGrid w:val="0"/>
              <w:ind w:firstLine="420"/>
              <w:jc w:val="center"/>
              <w:rPr>
                <w:rFonts w:ascii="Times New Roman" w:hAnsi="Times New Roman"/>
                <w:szCs w:val="21"/>
              </w:rPr>
            </w:pPr>
          </w:p>
        </w:tc>
        <w:tc>
          <w:tcPr>
            <w:tcW w:w="2575" w:type="dxa"/>
            <w:tcBorders>
              <w:bottom w:val="single" w:sz="8" w:space="0" w:color="auto"/>
            </w:tcBorders>
            <w:vAlign w:val="center"/>
          </w:tcPr>
          <w:p w14:paraId="2C1CD913" w14:textId="77777777" w:rsidR="00D357DE" w:rsidRDefault="00D357DE">
            <w:pPr>
              <w:autoSpaceDE w:val="0"/>
              <w:autoSpaceDN w:val="0"/>
              <w:adjustRightInd w:val="0"/>
              <w:snapToGrid w:val="0"/>
              <w:ind w:firstLine="420"/>
              <w:jc w:val="center"/>
              <w:rPr>
                <w:rFonts w:ascii="Times New Roman" w:hAnsi="Times New Roman"/>
                <w:szCs w:val="21"/>
              </w:rPr>
            </w:pPr>
          </w:p>
        </w:tc>
      </w:tr>
    </w:tbl>
    <w:p w14:paraId="150E3048" w14:textId="77777777" w:rsidR="00D357DE" w:rsidRDefault="0056473D">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14:paraId="5C5F0695" w14:textId="77777777" w:rsidR="00D357DE" w:rsidRDefault="00D357DE">
      <w:pPr>
        <w:jc w:val="left"/>
        <w:rPr>
          <w:rFonts w:ascii="Times New Roman" w:hAnsi="Times New Roman"/>
          <w:snapToGrid w:val="0"/>
          <w:szCs w:val="21"/>
        </w:rPr>
        <w:sectPr w:rsidR="00D357DE">
          <w:type w:val="nextColumn"/>
          <w:pgSz w:w="16838" w:h="11906" w:orient="landscape"/>
          <w:pgMar w:top="1531" w:right="1531" w:bottom="1814" w:left="1531" w:header="720" w:footer="1474" w:gutter="0"/>
          <w:paperSrc w:first="15" w:other="15"/>
          <w:cols w:space="720"/>
        </w:sectPr>
      </w:pPr>
    </w:p>
    <w:p w14:paraId="448C6675" w14:textId="77777777" w:rsidR="00D357DE" w:rsidRDefault="0056473D">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14:paraId="594378A9" w14:textId="77777777" w:rsidR="00D357DE" w:rsidRDefault="00D357DE">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D357DE" w14:paraId="6AE1F3D3" w14:textId="77777777">
        <w:trPr>
          <w:trHeight w:val="585"/>
        </w:trPr>
        <w:tc>
          <w:tcPr>
            <w:tcW w:w="1728" w:type="dxa"/>
            <w:gridSpan w:val="2"/>
            <w:tcBorders>
              <w:top w:val="single" w:sz="8" w:space="0" w:color="auto"/>
            </w:tcBorders>
            <w:vAlign w:val="center"/>
          </w:tcPr>
          <w:p w14:paraId="0C78C34A"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14:paraId="0FE8A3D6"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hAnsi="Times New Roman" w:hint="eastAsia"/>
                <w:szCs w:val="21"/>
              </w:rPr>
              <w:t>江苏省土木建筑学会</w:t>
            </w:r>
          </w:p>
        </w:tc>
      </w:tr>
      <w:tr w:rsidR="00D357DE" w14:paraId="33FD59A0" w14:textId="77777777">
        <w:trPr>
          <w:trHeight w:val="585"/>
        </w:trPr>
        <w:tc>
          <w:tcPr>
            <w:tcW w:w="1728" w:type="dxa"/>
            <w:gridSpan w:val="2"/>
            <w:vAlign w:val="center"/>
          </w:tcPr>
          <w:p w14:paraId="7953D07F"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14:paraId="1F72993E"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hAnsi="Times New Roman" w:hint="eastAsia"/>
                <w:szCs w:val="21"/>
              </w:rPr>
              <w:t>南京市北京西路</w:t>
            </w:r>
            <w:r>
              <w:rPr>
                <w:rFonts w:ascii="Times New Roman" w:hAnsi="Times New Roman" w:hint="eastAsia"/>
                <w:szCs w:val="21"/>
              </w:rPr>
              <w:t>1</w:t>
            </w:r>
            <w:r>
              <w:rPr>
                <w:rFonts w:ascii="Times New Roman" w:hAnsi="Times New Roman"/>
                <w:szCs w:val="21"/>
              </w:rPr>
              <w:t>2</w:t>
            </w:r>
            <w:r>
              <w:rPr>
                <w:rFonts w:ascii="Times New Roman" w:hAnsi="Times New Roman" w:hint="eastAsia"/>
                <w:szCs w:val="21"/>
              </w:rPr>
              <w:t>号</w:t>
            </w:r>
          </w:p>
        </w:tc>
        <w:tc>
          <w:tcPr>
            <w:tcW w:w="1161" w:type="dxa"/>
            <w:vAlign w:val="center"/>
          </w:tcPr>
          <w:p w14:paraId="0A6D91CE"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373" w:type="dxa"/>
            <w:vAlign w:val="center"/>
          </w:tcPr>
          <w:p w14:paraId="287F3ABE"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eastAsia="方正仿宋_GBK" w:hAnsi="Times New Roman" w:hint="eastAsia"/>
                <w:sz w:val="24"/>
              </w:rPr>
              <w:t>2</w:t>
            </w:r>
            <w:r>
              <w:rPr>
                <w:rFonts w:ascii="Times New Roman" w:eastAsia="方正仿宋_GBK" w:hAnsi="Times New Roman"/>
                <w:sz w:val="24"/>
              </w:rPr>
              <w:t>10008</w:t>
            </w:r>
          </w:p>
        </w:tc>
      </w:tr>
      <w:tr w:rsidR="00D357DE" w14:paraId="544F6DA3" w14:textId="77777777">
        <w:trPr>
          <w:trHeight w:val="585"/>
        </w:trPr>
        <w:tc>
          <w:tcPr>
            <w:tcW w:w="1728" w:type="dxa"/>
            <w:gridSpan w:val="2"/>
            <w:vAlign w:val="center"/>
          </w:tcPr>
          <w:p w14:paraId="1964175C"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14:paraId="2FE0DBCC"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hAnsi="Times New Roman" w:hint="eastAsia"/>
                <w:szCs w:val="21"/>
              </w:rPr>
              <w:t>蒋亮艳</w:t>
            </w:r>
          </w:p>
        </w:tc>
        <w:tc>
          <w:tcPr>
            <w:tcW w:w="1161" w:type="dxa"/>
            <w:vAlign w:val="center"/>
          </w:tcPr>
          <w:p w14:paraId="605CDD80"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14:paraId="65AA60C6"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eastAsia="方正仿宋_GBK" w:hAnsi="Times New Roman" w:hint="eastAsia"/>
                <w:sz w:val="24"/>
              </w:rPr>
              <w:t>0</w:t>
            </w:r>
            <w:r>
              <w:rPr>
                <w:rFonts w:ascii="Times New Roman" w:eastAsia="方正仿宋_GBK" w:hAnsi="Times New Roman"/>
                <w:sz w:val="24"/>
              </w:rPr>
              <w:t>2583278561</w:t>
            </w:r>
          </w:p>
        </w:tc>
      </w:tr>
      <w:tr w:rsidR="00D357DE" w14:paraId="1C714990" w14:textId="77777777">
        <w:trPr>
          <w:trHeight w:val="585"/>
        </w:trPr>
        <w:tc>
          <w:tcPr>
            <w:tcW w:w="1728" w:type="dxa"/>
            <w:gridSpan w:val="2"/>
            <w:vAlign w:val="center"/>
          </w:tcPr>
          <w:p w14:paraId="062DDAAA"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14:paraId="282A5412"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eastAsia="方正仿宋_GBK" w:hAnsi="Times New Roman" w:hint="eastAsia"/>
                <w:sz w:val="24"/>
              </w:rPr>
              <w:t>Jst</w:t>
            </w:r>
            <w:r>
              <w:rPr>
                <w:rFonts w:ascii="Times New Roman" w:eastAsia="方正仿宋_GBK" w:hAnsi="Times New Roman"/>
                <w:sz w:val="24"/>
              </w:rPr>
              <w:t>jxh@126.com</w:t>
            </w:r>
          </w:p>
        </w:tc>
        <w:tc>
          <w:tcPr>
            <w:tcW w:w="1161" w:type="dxa"/>
            <w:vAlign w:val="center"/>
          </w:tcPr>
          <w:p w14:paraId="7AE805BC" w14:textId="77777777" w:rsidR="00D357DE" w:rsidRDefault="0056473D">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373" w:type="dxa"/>
            <w:vAlign w:val="center"/>
          </w:tcPr>
          <w:p w14:paraId="3230FD47" w14:textId="77777777" w:rsidR="00D357DE" w:rsidRDefault="0056473D">
            <w:pPr>
              <w:autoSpaceDE w:val="0"/>
              <w:autoSpaceDN w:val="0"/>
              <w:adjustRightInd w:val="0"/>
              <w:snapToGrid w:val="0"/>
              <w:spacing w:line="360" w:lineRule="exact"/>
              <w:jc w:val="center"/>
              <w:rPr>
                <w:rFonts w:ascii="Times New Roman" w:eastAsia="方正仿宋_GBK" w:hAnsi="Times New Roman"/>
                <w:sz w:val="24"/>
              </w:rPr>
            </w:pPr>
            <w:r>
              <w:rPr>
                <w:rFonts w:ascii="Times New Roman" w:eastAsia="方正仿宋_GBK" w:hAnsi="Times New Roman" w:hint="eastAsia"/>
                <w:sz w:val="24"/>
              </w:rPr>
              <w:t>0</w:t>
            </w:r>
            <w:r>
              <w:rPr>
                <w:rFonts w:ascii="Times New Roman" w:eastAsia="方正仿宋_GBK" w:hAnsi="Times New Roman"/>
                <w:sz w:val="24"/>
              </w:rPr>
              <w:t>2583278561</w:t>
            </w:r>
          </w:p>
        </w:tc>
      </w:tr>
      <w:tr w:rsidR="00D357DE" w14:paraId="2C6F3E18" w14:textId="77777777" w:rsidTr="00F95132">
        <w:trPr>
          <w:trHeight w:val="5105"/>
        </w:trPr>
        <w:tc>
          <w:tcPr>
            <w:tcW w:w="8780" w:type="dxa"/>
            <w:gridSpan w:val="5"/>
          </w:tcPr>
          <w:p w14:paraId="411FD8B4" w14:textId="77777777" w:rsidR="00D357DE" w:rsidRDefault="0056473D">
            <w:pPr>
              <w:adjustRightInd w:val="0"/>
              <w:spacing w:line="360" w:lineRule="auto"/>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14:paraId="7DC93E7D" w14:textId="77777777" w:rsidR="00D357DE" w:rsidRDefault="0056473D">
            <w:pPr>
              <w:autoSpaceDE w:val="0"/>
              <w:autoSpaceDN w:val="0"/>
              <w:adjustRightInd w:val="0"/>
              <w:snapToGrid w:val="0"/>
              <w:spacing w:line="360" w:lineRule="auto"/>
              <w:ind w:firstLineChars="200" w:firstLine="420"/>
              <w:rPr>
                <w:rFonts w:ascii="宋体" w:hAnsi="宋体"/>
                <w:szCs w:val="21"/>
              </w:rPr>
            </w:pPr>
            <w:r>
              <w:rPr>
                <w:rFonts w:ascii="宋体" w:hAnsi="宋体" w:hint="eastAsia"/>
                <w:szCs w:val="21"/>
              </w:rPr>
              <w:t>该成果形成了1篇综合研制报告，3篇关键技术研究报告，实用新型专利授权12，发明专利授权2项，形成省级工法2项，发表论文11篇，经科技成果鉴定，整体达到国际先进水平，经审核，申报材料符合江苏省建设科技创新成果申报要求，同意申报2</w:t>
            </w:r>
            <w:r>
              <w:rPr>
                <w:rFonts w:ascii="宋体" w:hAnsi="宋体"/>
                <w:szCs w:val="21"/>
              </w:rPr>
              <w:t>023</w:t>
            </w:r>
            <w:r>
              <w:rPr>
                <w:rFonts w:ascii="宋体" w:hAnsi="宋体" w:hint="eastAsia"/>
                <w:szCs w:val="21"/>
              </w:rPr>
              <w:t>年江苏省建设科技创新成果奖。</w:t>
            </w:r>
          </w:p>
        </w:tc>
      </w:tr>
      <w:tr w:rsidR="00D357DE" w14:paraId="18E64FAB" w14:textId="77777777">
        <w:trPr>
          <w:trHeight w:val="3263"/>
        </w:trPr>
        <w:tc>
          <w:tcPr>
            <w:tcW w:w="892" w:type="dxa"/>
            <w:tcBorders>
              <w:bottom w:val="single" w:sz="8" w:space="0" w:color="auto"/>
            </w:tcBorders>
            <w:vAlign w:val="center"/>
          </w:tcPr>
          <w:p w14:paraId="42ADDBC9" w14:textId="77777777" w:rsidR="00D357DE" w:rsidRDefault="0056473D">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14:paraId="22D58949" w14:textId="77777777" w:rsidR="00D357DE" w:rsidRDefault="00D357DE">
            <w:pPr>
              <w:adjustRightInd w:val="0"/>
              <w:spacing w:line="400" w:lineRule="exact"/>
              <w:jc w:val="center"/>
              <w:rPr>
                <w:rFonts w:ascii="Times New Roman" w:hAnsi="Times New Roman"/>
                <w:spacing w:val="-25"/>
                <w:szCs w:val="21"/>
              </w:rPr>
            </w:pPr>
          </w:p>
          <w:p w14:paraId="75007222" w14:textId="77777777" w:rsidR="00D357DE" w:rsidRDefault="0056473D">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14:paraId="2D278088"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F7AB6BF" w14:textId="77777777" w:rsidR="00D357DE" w:rsidRDefault="0056473D">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14:paraId="62641A02" w14:textId="77777777" w:rsidR="009C7F7D" w:rsidRDefault="009C7F7D">
            <w:pPr>
              <w:adjustRightInd w:val="0"/>
              <w:spacing w:line="400" w:lineRule="exact"/>
              <w:ind w:firstLine="404"/>
              <w:rPr>
                <w:rFonts w:ascii="Times New Roman" w:hAnsi="Times New Roman"/>
                <w:szCs w:val="21"/>
              </w:rPr>
            </w:pPr>
          </w:p>
          <w:p w14:paraId="01C1B952" w14:textId="77777777" w:rsidR="00D357DE" w:rsidRDefault="0056473D">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14:paraId="25C81805" w14:textId="77777777" w:rsidR="009C7F7D" w:rsidRDefault="009C7F7D">
            <w:pPr>
              <w:adjustRightInd w:val="0"/>
              <w:spacing w:line="400" w:lineRule="exact"/>
              <w:ind w:firstLine="394"/>
              <w:rPr>
                <w:rFonts w:ascii="Times New Roman" w:hAnsi="Times New Roman"/>
                <w:spacing w:val="-4"/>
                <w:szCs w:val="21"/>
              </w:rPr>
            </w:pPr>
          </w:p>
          <w:p w14:paraId="2B7F60D7" w14:textId="77777777" w:rsidR="00D357DE" w:rsidRDefault="0056473D">
            <w:pPr>
              <w:autoSpaceDE w:val="0"/>
              <w:autoSpaceDN w:val="0"/>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p w14:paraId="7FEF42E5" w14:textId="77777777" w:rsidR="009C7F7D" w:rsidRDefault="009C7F7D">
            <w:pPr>
              <w:autoSpaceDE w:val="0"/>
              <w:autoSpaceDN w:val="0"/>
              <w:adjustRightInd w:val="0"/>
              <w:spacing w:line="400" w:lineRule="exact"/>
              <w:ind w:firstLine="394"/>
              <w:rPr>
                <w:rFonts w:ascii="Times New Roman" w:hAnsi="Times New Roman"/>
                <w:spacing w:val="-25"/>
                <w:szCs w:val="21"/>
              </w:rPr>
            </w:pPr>
          </w:p>
        </w:tc>
      </w:tr>
    </w:tbl>
    <w:p w14:paraId="1F713775" w14:textId="36BD2645" w:rsidR="00D357DE" w:rsidRDefault="00D357DE" w:rsidP="00F95132">
      <w:pPr>
        <w:jc w:val="center"/>
        <w:rPr>
          <w:rFonts w:ascii="仿宋_GB2312"/>
        </w:rPr>
      </w:pPr>
      <w:bookmarkStart w:id="1" w:name="_GoBack"/>
      <w:bookmarkEnd w:id="1"/>
    </w:p>
    <w:sectPr w:rsidR="00D357DE" w:rsidSect="00F95132">
      <w:footerReference w:type="even" r:id="rId30"/>
      <w:footerReference w:type="default" r:id="rId31"/>
      <w:pgSz w:w="11906" w:h="16838"/>
      <w:pgMar w:top="1418" w:right="1418" w:bottom="1418" w:left="1701" w:header="851" w:footer="992"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476DDE" w14:textId="77777777" w:rsidR="00F65C76" w:rsidRDefault="00F65C76">
      <w:r>
        <w:separator/>
      </w:r>
    </w:p>
  </w:endnote>
  <w:endnote w:type="continuationSeparator" w:id="0">
    <w:p w14:paraId="22F9B517" w14:textId="77777777" w:rsidR="00F65C76" w:rsidRDefault="00F65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小标宋_GBK">
    <w:altName w:val="微软雅黑"/>
    <w:panose1 w:val="03000509000000000000"/>
    <w:charset w:val="86"/>
    <w:family w:val="script"/>
    <w:pitch w:val="fixed"/>
    <w:sig w:usb0="00000001" w:usb1="080E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ˎ̥">
    <w:altName w:val="Times New Roman"/>
    <w:charset w:val="00"/>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_GB2312">
    <w:altName w:val="微软雅黑"/>
    <w:charset w:val="00"/>
    <w:family w:val="roman"/>
    <w:pitch w:val="default"/>
    <w:sig w:usb0="00000000" w:usb1="00000000" w:usb2="00000000" w:usb3="00000000" w:csb0="00040001" w:csb1="00000000"/>
  </w:font>
  <w:font w:name="Plotter">
    <w:altName w:val="Lucida Console"/>
    <w:charset w:val="00"/>
    <w:family w:val="auto"/>
    <w:pitch w:val="default"/>
    <w:sig w:usb0="00000000" w:usb1="00000000" w:usb2="00000000" w:usb3="00000000" w:csb0="00000001" w:csb1="00000000"/>
  </w:font>
  <w:font w:name="微软大标宋">
    <w:altName w:val="宋体"/>
    <w:charset w:val="86"/>
    <w:family w:val="modern"/>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新宋体">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
    <w:altName w:val="Times New Roman"/>
    <w:charset w:val="00"/>
    <w:family w:val="roman"/>
    <w:pitch w:val="default"/>
    <w:sig w:usb0="00000000" w:usb1="00000000" w:usb2="00000000" w:usb3="00000000" w:csb0="00000001" w:csb1="00000000"/>
  </w:font>
  <w:font w:name="方正书宋">
    <w:altName w:val="宋体"/>
    <w:charset w:val="86"/>
    <w:family w:val="roman"/>
    <w:pitch w:val="default"/>
    <w:sig w:usb0="00000000" w:usb1="00000000" w:usb2="00000010" w:usb3="00000000" w:csb0="00040000" w:csb1="00000000"/>
  </w:font>
  <w:font w:name="方正黑体_GBK">
    <w:altName w:val="微软雅黑"/>
    <w:panose1 w:val="03000509000000000000"/>
    <w:charset w:val="86"/>
    <w:family w:val="script"/>
    <w:pitch w:val="fixed"/>
    <w:sig w:usb0="00000001" w:usb1="080E0000" w:usb2="00000010" w:usb3="00000000" w:csb0="00040000" w:csb1="00000000"/>
  </w:font>
  <w:font w:name="方正仿宋_GBK">
    <w:altName w:val="微软雅黑"/>
    <w:panose1 w:val="03000509000000000000"/>
    <w:charset w:val="86"/>
    <w:family w:val="script"/>
    <w:pitch w:val="fixed"/>
    <w:sig w:usb0="00000001" w:usb1="080E0000" w:usb2="00000010" w:usb3="00000000" w:csb0="00040000" w:csb1="00000000"/>
  </w:font>
  <w:font w:name="方正楷体_GBK">
    <w:altName w:val="微软雅黑"/>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AEE8D6" w14:textId="77777777" w:rsidR="0056473D" w:rsidRPr="009C7F7D" w:rsidRDefault="0056473D" w:rsidP="009C7F7D">
    <w:pPr>
      <w:pStyle w:val="af3"/>
      <w:framePr w:wrap="around" w:vAnchor="text" w:hAnchor="page" w:x="9091" w:y="37"/>
      <w:ind w:firstLineChars="100" w:firstLine="280"/>
      <w:rPr>
        <w:rStyle w:val="aff"/>
        <w:rFonts w:ascii="Times New Roman" w:eastAsiaTheme="minorEastAsia" w:hAnsi="Times New Roman"/>
        <w:sz w:val="28"/>
        <w:szCs w:val="48"/>
      </w:rPr>
    </w:pPr>
    <w:r w:rsidRPr="009C7F7D">
      <w:rPr>
        <w:rStyle w:val="aff"/>
        <w:rFonts w:ascii="Times New Roman" w:eastAsiaTheme="minorEastAsia" w:hAnsi="Times New Roman"/>
        <w:sz w:val="28"/>
        <w:szCs w:val="48"/>
      </w:rPr>
      <w:t xml:space="preserve">— </w:t>
    </w:r>
    <w:r w:rsidRPr="009C7F7D">
      <w:rPr>
        <w:rFonts w:ascii="Times New Roman" w:eastAsiaTheme="minorEastAsia" w:hAnsi="Times New Roman"/>
        <w:sz w:val="28"/>
        <w:szCs w:val="48"/>
      </w:rPr>
      <w:fldChar w:fldCharType="begin"/>
    </w:r>
    <w:r w:rsidRPr="009C7F7D">
      <w:rPr>
        <w:rStyle w:val="aff"/>
        <w:rFonts w:ascii="Times New Roman" w:eastAsiaTheme="minorEastAsia" w:hAnsi="Times New Roman"/>
        <w:sz w:val="28"/>
        <w:szCs w:val="48"/>
      </w:rPr>
      <w:instrText xml:space="preserve">PAGE  </w:instrText>
    </w:r>
    <w:r w:rsidRPr="009C7F7D">
      <w:rPr>
        <w:rFonts w:ascii="Times New Roman" w:eastAsiaTheme="minorEastAsia" w:hAnsi="Times New Roman"/>
        <w:sz w:val="28"/>
        <w:szCs w:val="48"/>
      </w:rPr>
      <w:fldChar w:fldCharType="separate"/>
    </w:r>
    <w:r w:rsidR="00F95132">
      <w:rPr>
        <w:rStyle w:val="aff"/>
        <w:rFonts w:ascii="Times New Roman" w:eastAsiaTheme="minorEastAsia" w:hAnsi="Times New Roman"/>
        <w:noProof/>
        <w:sz w:val="28"/>
        <w:szCs w:val="48"/>
      </w:rPr>
      <w:t>16</w:t>
    </w:r>
    <w:r w:rsidRPr="009C7F7D">
      <w:rPr>
        <w:rFonts w:ascii="Times New Roman" w:eastAsiaTheme="minorEastAsia" w:hAnsi="Times New Roman"/>
        <w:sz w:val="28"/>
        <w:szCs w:val="48"/>
      </w:rPr>
      <w:fldChar w:fldCharType="end"/>
    </w:r>
    <w:r w:rsidRPr="009C7F7D">
      <w:rPr>
        <w:rStyle w:val="aff"/>
        <w:rFonts w:ascii="Times New Roman" w:eastAsiaTheme="minorEastAsia" w:hAnsi="Times New Roman"/>
        <w:sz w:val="28"/>
        <w:szCs w:val="48"/>
      </w:rPr>
      <w:t xml:space="preserve"> —</w:t>
    </w:r>
  </w:p>
  <w:p w14:paraId="6826FB3C" w14:textId="77777777" w:rsidR="0056473D" w:rsidRDefault="0056473D">
    <w:pPr>
      <w:pStyle w:val="af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050016" w14:textId="77777777" w:rsidR="0056473D" w:rsidRDefault="0056473D">
    <w:pPr>
      <w:pStyle w:val="af3"/>
      <w:ind w:right="360" w:firstLine="360"/>
    </w:pPr>
    <w:r>
      <w:rPr>
        <w:noProof/>
      </w:rPr>
      <mc:AlternateContent>
        <mc:Choice Requires="wps">
          <w:drawing>
            <wp:anchor distT="0" distB="0" distL="114300" distR="114300" simplePos="0" relativeHeight="251659264" behindDoc="0" locked="0" layoutInCell="1" allowOverlap="1" wp14:anchorId="4CC6B81A" wp14:editId="5C12989C">
              <wp:simplePos x="0" y="0"/>
              <wp:positionH relativeFrom="margin">
                <wp:posOffset>-635</wp:posOffset>
              </wp:positionH>
              <wp:positionV relativeFrom="paragraph">
                <wp:posOffset>-2540</wp:posOffset>
              </wp:positionV>
              <wp:extent cx="1028700" cy="367030"/>
              <wp:effectExtent l="0" t="0" r="0" b="139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67030"/>
                      </a:xfrm>
                      <a:prstGeom prst="rect">
                        <a:avLst/>
                      </a:prstGeom>
                      <a:noFill/>
                      <a:ln>
                        <a:noFill/>
                      </a:ln>
                    </wps:spPr>
                    <wps:txbx>
                      <w:txbxContent>
                        <w:p w14:paraId="619B64AF" w14:textId="77777777" w:rsidR="0056473D" w:rsidRDefault="0056473D" w:rsidP="009C7F7D">
                          <w:pPr>
                            <w:pStyle w:val="af3"/>
                            <w:ind w:right="280"/>
                            <w:jc w:val="center"/>
                            <w:rPr>
                              <w:rStyle w:val="aff"/>
                              <w:rFonts w:ascii="Times New Roman" w:hAnsi="Times New Roman"/>
                              <w:sz w:val="28"/>
                              <w:szCs w:val="28"/>
                            </w:rPr>
                          </w:pPr>
                          <w:r>
                            <w:rPr>
                              <w:rStyle w:val="aff"/>
                              <w:rFonts w:ascii="Times New Roman" w:hAnsi="Times New Roman"/>
                              <w:sz w:val="28"/>
                              <w:szCs w:val="28"/>
                            </w:rPr>
                            <w:t xml:space="preserve">— </w:t>
                          </w:r>
                          <w:r>
                            <w:rPr>
                              <w:rFonts w:ascii="Times New Roman" w:hAnsi="Times New Roman"/>
                              <w:sz w:val="28"/>
                              <w:szCs w:val="28"/>
                            </w:rPr>
                            <w:fldChar w:fldCharType="begin"/>
                          </w:r>
                          <w:r>
                            <w:rPr>
                              <w:rStyle w:val="aff"/>
                              <w:rFonts w:ascii="Times New Roman" w:hAnsi="Times New Roman"/>
                              <w:sz w:val="28"/>
                              <w:szCs w:val="28"/>
                            </w:rPr>
                            <w:instrText xml:space="preserve">PAGE  </w:instrText>
                          </w:r>
                          <w:r>
                            <w:rPr>
                              <w:rFonts w:ascii="Times New Roman" w:hAnsi="Times New Roman"/>
                              <w:sz w:val="28"/>
                              <w:szCs w:val="28"/>
                            </w:rPr>
                            <w:fldChar w:fldCharType="separate"/>
                          </w:r>
                          <w:r w:rsidR="00F65C76">
                            <w:rPr>
                              <w:rStyle w:val="aff"/>
                              <w:rFonts w:ascii="Times New Roman" w:hAnsi="Times New Roman"/>
                              <w:noProof/>
                              <w:sz w:val="28"/>
                              <w:szCs w:val="28"/>
                            </w:rPr>
                            <w:t>1</w:t>
                          </w:r>
                          <w:r>
                            <w:rPr>
                              <w:rFonts w:ascii="Times New Roman" w:hAnsi="Times New Roman"/>
                              <w:sz w:val="28"/>
                              <w:szCs w:val="28"/>
                            </w:rPr>
                            <w:fldChar w:fldCharType="end"/>
                          </w:r>
                          <w:r>
                            <w:rPr>
                              <w:rStyle w:val="aff"/>
                              <w:rFonts w:ascii="Times New Roman" w:hAnsi="Times New Roman"/>
                              <w:sz w:val="28"/>
                              <w:szCs w:val="28"/>
                            </w:rPr>
                            <w:t xml:space="preserve"> —</w:t>
                          </w:r>
                        </w:p>
                        <w:p w14:paraId="217281F1" w14:textId="77777777" w:rsidR="0056473D" w:rsidRDefault="0056473D" w:rsidP="009C7F7D">
                          <w:pPr>
                            <w:jc w:val="center"/>
                          </w:pPr>
                        </w:p>
                      </w:txbxContent>
                    </wps:txbx>
                    <wps:bodyPr rot="0" vert="horz" wrap="square" lIns="0" tIns="0" rIns="0" bIns="0" anchor="t" anchorCtr="0" upright="1">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05pt;margin-top:-.2pt;width:81pt;height:28.9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" filled="f" stroked="f">
              <v:textbox style="mso-fit-shape-to-text:t" inset="0,0,0,0">
                <w:txbxContent>
                  <w:p w14:paraId="619B64AF" w14:textId="77777777" w:rsidR="0056473D" w:rsidRDefault="0056473D" w:rsidP="009C7F7D">
                    <w:pPr>
                      <w:pStyle w:val="af3"/>
                      <w:ind w:right="280"/>
                      <w:jc w:val="center"/>
                      <w:rPr>
                        <w:rStyle w:val="aff"/>
                        <w:rFonts w:ascii="Times New Roman" w:hAnsi="Times New Roman"/>
                        <w:sz w:val="28"/>
                        <w:szCs w:val="28"/>
                      </w:rPr>
                    </w:pPr>
                    <w:r>
                      <w:rPr>
                        <w:rStyle w:val="aff"/>
                        <w:rFonts w:ascii="Times New Roman" w:hAnsi="Times New Roman"/>
                        <w:sz w:val="28"/>
                        <w:szCs w:val="28"/>
                      </w:rPr>
                      <w:t xml:space="preserve">— </w:t>
                    </w:r>
                    <w:r>
                      <w:rPr>
                        <w:rFonts w:ascii="Times New Roman" w:hAnsi="Times New Roman"/>
                        <w:sz w:val="28"/>
                        <w:szCs w:val="28"/>
                      </w:rPr>
                      <w:fldChar w:fldCharType="begin"/>
                    </w:r>
                    <w:r>
                      <w:rPr>
                        <w:rStyle w:val="aff"/>
                        <w:rFonts w:ascii="Times New Roman" w:hAnsi="Times New Roman"/>
                        <w:sz w:val="28"/>
                        <w:szCs w:val="28"/>
                      </w:rPr>
                      <w:instrText xml:space="preserve">PAGE  </w:instrText>
                    </w:r>
                    <w:r>
                      <w:rPr>
                        <w:rFonts w:ascii="Times New Roman" w:hAnsi="Times New Roman"/>
                        <w:sz w:val="28"/>
                        <w:szCs w:val="28"/>
                      </w:rPr>
                      <w:fldChar w:fldCharType="separate"/>
                    </w:r>
                    <w:r w:rsidR="00F65C76">
                      <w:rPr>
                        <w:rStyle w:val="aff"/>
                        <w:rFonts w:ascii="Times New Roman" w:hAnsi="Times New Roman"/>
                        <w:noProof/>
                        <w:sz w:val="28"/>
                        <w:szCs w:val="28"/>
                      </w:rPr>
                      <w:t>1</w:t>
                    </w:r>
                    <w:r>
                      <w:rPr>
                        <w:rFonts w:ascii="Times New Roman" w:hAnsi="Times New Roman"/>
                        <w:sz w:val="28"/>
                        <w:szCs w:val="28"/>
                      </w:rPr>
                      <w:fldChar w:fldCharType="end"/>
                    </w:r>
                    <w:r>
                      <w:rPr>
                        <w:rStyle w:val="aff"/>
                        <w:rFonts w:ascii="Times New Roman" w:hAnsi="Times New Roman"/>
                        <w:sz w:val="28"/>
                        <w:szCs w:val="28"/>
                      </w:rPr>
                      <w:t xml:space="preserve"> —</w:t>
                    </w:r>
                  </w:p>
                  <w:p w14:paraId="217281F1" w14:textId="77777777" w:rsidR="0056473D" w:rsidRDefault="0056473D" w:rsidP="009C7F7D">
                    <w:pPr>
                      <w:jc w:val="center"/>
                    </w:pP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CD07D0" w14:textId="2D13EC70" w:rsidR="0056473D" w:rsidRDefault="0056473D">
    <w:pPr>
      <w:pStyle w:val="af3"/>
    </w:pPr>
    <w:r>
      <w:rPr>
        <w:noProof/>
      </w:rPr>
      <mc:AlternateContent>
        <mc:Choice Requires="wps">
          <w:drawing>
            <wp:anchor distT="0" distB="0" distL="114300" distR="114300" simplePos="0" relativeHeight="251662336" behindDoc="0" locked="0" layoutInCell="1" allowOverlap="1" wp14:anchorId="70625B74" wp14:editId="09963D27">
              <wp:simplePos x="0" y="0"/>
              <wp:positionH relativeFrom="margin">
                <wp:posOffset>-229235</wp:posOffset>
              </wp:positionH>
              <wp:positionV relativeFrom="paragraph">
                <wp:posOffset>-137160</wp:posOffset>
              </wp:positionV>
              <wp:extent cx="1270000" cy="367030"/>
              <wp:effectExtent l="0" t="0" r="6350" b="13970"/>
              <wp:wrapNone/>
              <wp:docPr id="4092304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0" cy="367030"/>
                      </a:xfrm>
                      <a:prstGeom prst="rect">
                        <a:avLst/>
                      </a:prstGeom>
                      <a:noFill/>
                      <a:ln>
                        <a:noFill/>
                      </a:ln>
                    </wps:spPr>
                    <wps:txbx>
                      <w:txbxContent>
                        <w:p w14:paraId="5432555E" w14:textId="77777777" w:rsidR="0056473D" w:rsidRDefault="0056473D" w:rsidP="009C7F7D">
                          <w:pPr>
                            <w:pStyle w:val="af3"/>
                            <w:ind w:right="280" w:firstLine="560"/>
                            <w:jc w:val="center"/>
                            <w:rPr>
                              <w:rStyle w:val="aff"/>
                              <w:rFonts w:ascii="Times New Roman" w:hAnsi="Times New Roman"/>
                              <w:sz w:val="28"/>
                              <w:szCs w:val="28"/>
                            </w:rPr>
                          </w:pPr>
                          <w:r>
                            <w:rPr>
                              <w:rStyle w:val="aff"/>
                              <w:rFonts w:ascii="Times New Roman" w:hAnsi="Times New Roman"/>
                              <w:sz w:val="28"/>
                              <w:szCs w:val="28"/>
                            </w:rPr>
                            <w:t xml:space="preserve">— </w:t>
                          </w:r>
                          <w:r>
                            <w:rPr>
                              <w:rFonts w:ascii="Times New Roman" w:hAnsi="Times New Roman"/>
                              <w:sz w:val="28"/>
                              <w:szCs w:val="28"/>
                            </w:rPr>
                            <w:fldChar w:fldCharType="begin"/>
                          </w:r>
                          <w:r>
                            <w:rPr>
                              <w:rStyle w:val="aff"/>
                              <w:rFonts w:ascii="Times New Roman" w:hAnsi="Times New Roman"/>
                              <w:sz w:val="28"/>
                              <w:szCs w:val="28"/>
                            </w:rPr>
                            <w:instrText xml:space="preserve">PAGE  </w:instrText>
                          </w:r>
                          <w:r>
                            <w:rPr>
                              <w:rFonts w:ascii="Times New Roman" w:hAnsi="Times New Roman"/>
                              <w:sz w:val="28"/>
                              <w:szCs w:val="28"/>
                            </w:rPr>
                            <w:fldChar w:fldCharType="separate"/>
                          </w:r>
                          <w:r w:rsidR="00F95132">
                            <w:rPr>
                              <w:rStyle w:val="aff"/>
                              <w:rFonts w:ascii="Times New Roman" w:hAnsi="Times New Roman"/>
                              <w:noProof/>
                              <w:sz w:val="28"/>
                              <w:szCs w:val="28"/>
                            </w:rPr>
                            <w:t>33</w:t>
                          </w:r>
                          <w:r>
                            <w:rPr>
                              <w:rFonts w:ascii="Times New Roman" w:hAnsi="Times New Roman"/>
                              <w:sz w:val="28"/>
                              <w:szCs w:val="28"/>
                            </w:rPr>
                            <w:fldChar w:fldCharType="end"/>
                          </w:r>
                          <w:r>
                            <w:rPr>
                              <w:rStyle w:val="aff"/>
                              <w:rFonts w:ascii="Times New Roman" w:hAnsi="Times New Roman"/>
                              <w:sz w:val="28"/>
                              <w:szCs w:val="28"/>
                            </w:rPr>
                            <w:t xml:space="preserve"> —</w:t>
                          </w:r>
                        </w:p>
                        <w:p w14:paraId="2A01E9B7" w14:textId="77777777" w:rsidR="0056473D" w:rsidRDefault="0056473D" w:rsidP="009C7F7D">
                          <w:pPr>
                            <w:jc w:val="center"/>
                          </w:pPr>
                        </w:p>
                      </w:txbxContent>
                    </wps:txbx>
                    <wps:bodyPr rot="0" vert="horz" wrap="square" lIns="0" tIns="0" rIns="0" bIns="0" anchor="t" anchorCtr="0" upright="1">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_x0000_s1027" type="#_x0000_t202" style="position:absolute;margin-left:-18.05pt;margin-top:-10.8pt;width:100pt;height:28.9pt;z-index:251662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" filled="f" stroked="f">
              <v:textbox style="mso-fit-shape-to-text:t" inset="0,0,0,0">
                <w:txbxContent>
                  <w:p w14:paraId="5432555E" w14:textId="77777777" w:rsidR="0056473D" w:rsidRDefault="0056473D" w:rsidP="009C7F7D">
                    <w:pPr>
                      <w:pStyle w:val="af3"/>
                      <w:ind w:right="280" w:firstLine="560"/>
                      <w:jc w:val="center"/>
                      <w:rPr>
                        <w:rStyle w:val="aff"/>
                        <w:rFonts w:ascii="Times New Roman" w:hAnsi="Times New Roman"/>
                        <w:sz w:val="28"/>
                        <w:szCs w:val="28"/>
                      </w:rPr>
                    </w:pPr>
                    <w:r>
                      <w:rPr>
                        <w:rStyle w:val="aff"/>
                        <w:rFonts w:ascii="Times New Roman" w:hAnsi="Times New Roman"/>
                        <w:sz w:val="28"/>
                        <w:szCs w:val="28"/>
                      </w:rPr>
                      <w:t xml:space="preserve">— </w:t>
                    </w:r>
                    <w:r>
                      <w:rPr>
                        <w:rFonts w:ascii="Times New Roman" w:hAnsi="Times New Roman"/>
                        <w:sz w:val="28"/>
                        <w:szCs w:val="28"/>
                      </w:rPr>
                      <w:fldChar w:fldCharType="begin"/>
                    </w:r>
                    <w:r>
                      <w:rPr>
                        <w:rStyle w:val="aff"/>
                        <w:rFonts w:ascii="Times New Roman" w:hAnsi="Times New Roman"/>
                        <w:sz w:val="28"/>
                        <w:szCs w:val="28"/>
                      </w:rPr>
                      <w:instrText xml:space="preserve">PAGE  </w:instrText>
                    </w:r>
                    <w:r>
                      <w:rPr>
                        <w:rFonts w:ascii="Times New Roman" w:hAnsi="Times New Roman"/>
                        <w:sz w:val="28"/>
                        <w:szCs w:val="28"/>
                      </w:rPr>
                      <w:fldChar w:fldCharType="separate"/>
                    </w:r>
                    <w:r w:rsidR="00F95132">
                      <w:rPr>
                        <w:rStyle w:val="aff"/>
                        <w:rFonts w:ascii="Times New Roman" w:hAnsi="Times New Roman"/>
                        <w:noProof/>
                        <w:sz w:val="28"/>
                        <w:szCs w:val="28"/>
                      </w:rPr>
                      <w:t>33</w:t>
                    </w:r>
                    <w:r>
                      <w:rPr>
                        <w:rFonts w:ascii="Times New Roman" w:hAnsi="Times New Roman"/>
                        <w:sz w:val="28"/>
                        <w:szCs w:val="28"/>
                      </w:rPr>
                      <w:fldChar w:fldCharType="end"/>
                    </w:r>
                    <w:r>
                      <w:rPr>
                        <w:rStyle w:val="aff"/>
                        <w:rFonts w:ascii="Times New Roman" w:hAnsi="Times New Roman"/>
                        <w:sz w:val="28"/>
                        <w:szCs w:val="28"/>
                      </w:rPr>
                      <w:t xml:space="preserve"> —</w:t>
                    </w:r>
                  </w:p>
                  <w:p w14:paraId="2A01E9B7" w14:textId="77777777" w:rsidR="0056473D" w:rsidRDefault="0056473D" w:rsidP="009C7F7D">
                    <w:pPr>
                      <w:jc w:val="center"/>
                    </w:pP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BDB8DC" w14:textId="77777777" w:rsidR="0056473D" w:rsidRPr="009C7F7D" w:rsidRDefault="0056473D" w:rsidP="00ED27A6">
    <w:pPr>
      <w:pStyle w:val="af3"/>
      <w:framePr w:wrap="around" w:vAnchor="text" w:hAnchor="page" w:x="9231" w:y="47"/>
      <w:rPr>
        <w:rStyle w:val="aff"/>
        <w:rFonts w:ascii="Times New Roman" w:hAnsi="Times New Roman"/>
        <w:sz w:val="28"/>
        <w:szCs w:val="28"/>
      </w:rPr>
    </w:pPr>
    <w:r w:rsidRPr="009C7F7D">
      <w:rPr>
        <w:rStyle w:val="aff"/>
        <w:rFonts w:ascii="Times New Roman" w:hAnsi="Times New Roman"/>
        <w:sz w:val="28"/>
        <w:szCs w:val="28"/>
      </w:rPr>
      <w:t xml:space="preserve">— </w:t>
    </w:r>
    <w:r w:rsidRPr="009C7F7D">
      <w:rPr>
        <w:rFonts w:ascii="Times New Roman" w:hAnsi="Times New Roman"/>
        <w:sz w:val="28"/>
        <w:szCs w:val="28"/>
      </w:rPr>
      <w:fldChar w:fldCharType="begin"/>
    </w:r>
    <w:r w:rsidRPr="009C7F7D">
      <w:rPr>
        <w:rStyle w:val="aff"/>
        <w:rFonts w:ascii="Times New Roman" w:hAnsi="Times New Roman"/>
        <w:sz w:val="28"/>
        <w:szCs w:val="28"/>
      </w:rPr>
      <w:instrText xml:space="preserve">PAGE  </w:instrText>
    </w:r>
    <w:r w:rsidRPr="009C7F7D">
      <w:rPr>
        <w:rFonts w:ascii="Times New Roman" w:hAnsi="Times New Roman"/>
        <w:sz w:val="28"/>
        <w:szCs w:val="28"/>
      </w:rPr>
      <w:fldChar w:fldCharType="separate"/>
    </w:r>
    <w:r w:rsidR="00F95132">
      <w:rPr>
        <w:rStyle w:val="aff"/>
        <w:rFonts w:ascii="Times New Roman" w:hAnsi="Times New Roman"/>
        <w:noProof/>
        <w:sz w:val="28"/>
        <w:szCs w:val="28"/>
      </w:rPr>
      <w:t>32</w:t>
    </w:r>
    <w:r w:rsidRPr="009C7F7D">
      <w:rPr>
        <w:rFonts w:ascii="Times New Roman" w:hAnsi="Times New Roman"/>
        <w:sz w:val="28"/>
        <w:szCs w:val="28"/>
      </w:rPr>
      <w:fldChar w:fldCharType="end"/>
    </w:r>
    <w:r w:rsidRPr="009C7F7D">
      <w:rPr>
        <w:rStyle w:val="aff"/>
        <w:rFonts w:ascii="Times New Roman" w:hAnsi="Times New Roman"/>
        <w:sz w:val="28"/>
        <w:szCs w:val="28"/>
      </w:rPr>
      <w:t xml:space="preserve"> —</w:t>
    </w:r>
  </w:p>
  <w:p w14:paraId="4B69984D" w14:textId="77777777" w:rsidR="0056473D" w:rsidRDefault="0056473D">
    <w:pPr>
      <w:pStyle w:val="af3"/>
      <w:ind w:right="360"/>
      <w:jc w:val="both"/>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866D75" w14:textId="77777777" w:rsidR="0056473D" w:rsidRDefault="0056473D">
    <w:pPr>
      <w:pStyle w:val="af3"/>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F95132" w:rsidRPr="00F95132">
      <w:rPr>
        <w:rFonts w:ascii="Times New Roman" w:hAnsi="Times New Roman"/>
        <w:noProof/>
        <w:sz w:val="28"/>
        <w:szCs w:val="28"/>
        <w:lang w:val="zh-CN"/>
      </w:rPr>
      <w:t>34</w:t>
    </w:r>
    <w:r>
      <w:rPr>
        <w:rFonts w:ascii="Times New Roman" w:hAnsi="Times New Roman"/>
        <w:sz w:val="28"/>
        <w:szCs w:val="28"/>
      </w:rPr>
      <w:fldChar w:fldCharType="end"/>
    </w:r>
    <w:r>
      <w:rPr>
        <w:rFonts w:ascii="Times New Roman" w:hAnsi="Times New Roman"/>
        <w:sz w:val="28"/>
        <w:szCs w:val="28"/>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156ED" w14:textId="77777777" w:rsidR="0056473D" w:rsidRDefault="0056473D">
    <w:pPr>
      <w:pStyle w:val="af3"/>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14:anchorId="305A74BB" wp14:editId="193CF218">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14:paraId="46756E65" w14:textId="77777777" w:rsidR="0056473D" w:rsidRDefault="0056473D">
                          <w:pPr>
                            <w:pStyle w:val="af3"/>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F95132" w:rsidRPr="00F95132">
                            <w:rPr>
                              <w:rFonts w:ascii="Times New Roman" w:hAnsi="Times New Roman"/>
                              <w:noProof/>
                              <w:sz w:val="28"/>
                              <w:szCs w:val="28"/>
                              <w:lang w:val="zh-CN"/>
                            </w:rPr>
                            <w:t>239</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rP2t3ecBAAC6AwAADgAAAAAAAAAAAAAAAAAuAgAAZHJzL2Uyb0RvYy54bWxQSwECLQAU&#10;AAYACAAAACEAAjRD1NgAAAADAQAADwAAAAAAAAAAAAAAAABBBAAAZHJzL2Rvd25yZXYueG1sUEsF&#10;BgAAAAAEAAQA8wAAAEYFAAAAAA==&#10;" filled="f" stroked="f">
              <v:textbox style="mso-fit-shape-to-text:t" inset="0,0,0,0">
                <w:txbxContent>
                  <w:p w14:paraId="46756E65" w14:textId="77777777" w:rsidR="0056473D" w:rsidRDefault="0056473D">
                    <w:pPr>
                      <w:pStyle w:val="af3"/>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F95132" w:rsidRPr="00F95132">
                      <w:rPr>
                        <w:rFonts w:ascii="Times New Roman" w:hAnsi="Times New Roman"/>
                        <w:noProof/>
                        <w:sz w:val="28"/>
                        <w:szCs w:val="28"/>
                        <w:lang w:val="zh-CN"/>
                      </w:rPr>
                      <w:t>239</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1403E1" w14:textId="77777777" w:rsidR="00F65C76" w:rsidRDefault="00F65C76">
      <w:r>
        <w:separator/>
      </w:r>
    </w:p>
  </w:footnote>
  <w:footnote w:type="continuationSeparator" w:id="0">
    <w:p w14:paraId="5D74D9EA" w14:textId="77777777" w:rsidR="00F65C76" w:rsidRDefault="00F65C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2CharChar2-GL2h22l2listchangebarH2"/>
      <w:lvlText w:val="%1."/>
      <w:lvlJc w:val="left"/>
      <w:pPr>
        <w:tabs>
          <w:tab w:val="left" w:pos="1200"/>
        </w:tabs>
        <w:ind w:left="1200" w:hanging="360"/>
      </w:pPr>
    </w:lvl>
  </w:abstractNum>
  <w:abstractNum w:abstractNumId="1">
    <w:nsid w:val="FFFFFF82"/>
    <w:multiLevelType w:val="singleLevel"/>
    <w:tmpl w:val="FFFFFF82"/>
    <w:lvl w:ilvl="0">
      <w:start w:val="1"/>
      <w:numFmt w:val="bullet"/>
      <w:pStyle w:val="3"/>
      <w:lvlText w:val=""/>
      <w:lvlJc w:val="left"/>
      <w:pPr>
        <w:tabs>
          <w:tab w:val="left" w:pos="1200"/>
        </w:tabs>
        <w:ind w:left="1200" w:hanging="360"/>
      </w:pPr>
      <w:rPr>
        <w:rFonts w:ascii="Wingdings" w:hAnsi="Wingdings" w:hint="default"/>
      </w:rPr>
    </w:lvl>
  </w:abstractNum>
  <w:abstractNum w:abstractNumId="2">
    <w:nsid w:val="00000002"/>
    <w:multiLevelType w:val="multilevel"/>
    <w:tmpl w:val="00000002"/>
    <w:lvl w:ilvl="0">
      <w:start w:val="1"/>
      <w:numFmt w:val="decimal"/>
      <w:pStyle w:val="Char11"/>
      <w:suff w:val="nothing"/>
      <w:lvlText w:val="%1、"/>
      <w:lvlJc w:val="center"/>
      <w:pPr>
        <w:ind w:left="2831" w:firstLine="288"/>
      </w:pPr>
      <w:rPr>
        <w:rFonts w:hint="eastAsia"/>
      </w:rPr>
    </w:lvl>
    <w:lvl w:ilvl="1">
      <w:start w:val="1"/>
      <w:numFmt w:val="decimal"/>
      <w:suff w:val="nothing"/>
      <w:lvlText w:val="%1.%2、"/>
      <w:lvlJc w:val="left"/>
      <w:pPr>
        <w:ind w:left="3119" w:firstLine="0"/>
      </w:pPr>
      <w:rPr>
        <w:rFonts w:hint="eastAsia"/>
      </w:rPr>
    </w:lvl>
    <w:lvl w:ilvl="2">
      <w:start w:val="1"/>
      <w:numFmt w:val="decimal"/>
      <w:suff w:val="nothing"/>
      <w:lvlText w:val="%1.%2.%3、"/>
      <w:lvlJc w:val="left"/>
      <w:pPr>
        <w:ind w:left="3828" w:firstLine="0"/>
      </w:pPr>
      <w:rPr>
        <w:rFonts w:hint="eastAsia"/>
      </w:rPr>
    </w:lvl>
    <w:lvl w:ilvl="3">
      <w:start w:val="1"/>
      <w:numFmt w:val="decimal"/>
      <w:suff w:val="nothing"/>
      <w:lvlText w:val="%1.%2.%3.%4、"/>
      <w:lvlJc w:val="left"/>
      <w:pPr>
        <w:ind w:left="3031" w:firstLine="0"/>
      </w:pPr>
      <w:rPr>
        <w:rFonts w:hint="eastAsia"/>
      </w:rPr>
    </w:lvl>
    <w:lvl w:ilvl="4">
      <w:start w:val="1"/>
      <w:numFmt w:val="decimal"/>
      <w:suff w:val="nothing"/>
      <w:lvlText w:val="（%5）"/>
      <w:lvlJc w:val="left"/>
      <w:pPr>
        <w:ind w:left="2831" w:firstLine="0"/>
      </w:pPr>
      <w:rPr>
        <w:rFonts w:hint="eastAsia"/>
      </w:rPr>
    </w:lvl>
    <w:lvl w:ilvl="5">
      <w:start w:val="1"/>
      <w:numFmt w:val="none"/>
      <w:suff w:val="nothing"/>
      <w:lvlText w:val=""/>
      <w:lvlJc w:val="left"/>
      <w:pPr>
        <w:ind w:left="3031" w:firstLine="0"/>
      </w:pPr>
      <w:rPr>
        <w:rFonts w:hint="eastAsia"/>
      </w:rPr>
    </w:lvl>
    <w:lvl w:ilvl="6">
      <w:start w:val="1"/>
      <w:numFmt w:val="none"/>
      <w:suff w:val="nothing"/>
      <w:lvlText w:val=""/>
      <w:lvlJc w:val="left"/>
      <w:pPr>
        <w:ind w:left="3031" w:firstLine="0"/>
      </w:pPr>
      <w:rPr>
        <w:rFonts w:hint="eastAsia"/>
      </w:rPr>
    </w:lvl>
    <w:lvl w:ilvl="7">
      <w:start w:val="1"/>
      <w:numFmt w:val="none"/>
      <w:suff w:val="nothing"/>
      <w:lvlText w:val=""/>
      <w:lvlJc w:val="left"/>
      <w:pPr>
        <w:ind w:left="3031" w:firstLine="0"/>
      </w:pPr>
      <w:rPr>
        <w:rFonts w:hint="eastAsia"/>
      </w:rPr>
    </w:lvl>
    <w:lvl w:ilvl="8">
      <w:start w:val="1"/>
      <w:numFmt w:val="none"/>
      <w:suff w:val="nothing"/>
      <w:lvlText w:val=""/>
      <w:lvlJc w:val="left"/>
      <w:pPr>
        <w:ind w:left="3031" w:firstLine="0"/>
      </w:pPr>
      <w:rPr>
        <w:rFonts w:hint="eastAsia"/>
      </w:rPr>
    </w:lvl>
  </w:abstractNum>
  <w:abstractNum w:abstractNumId="3">
    <w:nsid w:val="00000005"/>
    <w:multiLevelType w:val="multilevel"/>
    <w:tmpl w:val="00000005"/>
    <w:lvl w:ilvl="0">
      <w:start w:val="10"/>
      <w:numFmt w:val="decimal"/>
      <w:pStyle w:val="30"/>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nsid w:val="00000016"/>
    <w:multiLevelType w:val="singleLevel"/>
    <w:tmpl w:val="00000016"/>
    <w:lvl w:ilvl="0">
      <w:start w:val="1"/>
      <w:numFmt w:val="bullet"/>
      <w:pStyle w:val="a"/>
      <w:lvlText w:val=""/>
      <w:lvlJc w:val="left"/>
      <w:pPr>
        <w:tabs>
          <w:tab w:val="left" w:pos="360"/>
        </w:tabs>
        <w:ind w:left="360" w:hanging="360"/>
      </w:pPr>
      <w:rPr>
        <w:rFonts w:ascii="Wingdings" w:hAnsi="Wingdings" w:hint="default"/>
      </w:rPr>
    </w:lvl>
  </w:abstractNum>
  <w:abstractNum w:abstractNumId="5">
    <w:nsid w:val="00000019"/>
    <w:multiLevelType w:val="multilevel"/>
    <w:tmpl w:val="00000019"/>
    <w:lvl w:ilvl="0">
      <w:start w:val="1"/>
      <w:numFmt w:val="decimal"/>
      <w:pStyle w:val="a0"/>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000001A"/>
    <w:multiLevelType w:val="multilevel"/>
    <w:tmpl w:val="0000001A"/>
    <w:lvl w:ilvl="0">
      <w:start w:val="5"/>
      <w:numFmt w:val="decimal"/>
      <w:lvlText w:val="%1．"/>
      <w:lvlJc w:val="left"/>
      <w:pPr>
        <w:ind w:left="906" w:hanging="480"/>
      </w:pPr>
      <w:rPr>
        <w:rFonts w:ascii="宋体" w:hAnsi="宋体" w:hint="default"/>
        <w:b/>
        <w:sz w:val="30"/>
      </w:r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pStyle w:val="008"/>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7">
    <w:nsid w:val="004B7BC2"/>
    <w:multiLevelType w:val="multilevel"/>
    <w:tmpl w:val="004B7BC2"/>
    <w:lvl w:ilvl="0">
      <w:start w:val="1"/>
      <w:numFmt w:val="decimal"/>
      <w:suff w:val="space"/>
      <w:lvlText w:val="第 %1 章"/>
      <w:lvlJc w:val="center"/>
      <w:pPr>
        <w:ind w:left="1230" w:hanging="942"/>
      </w:pPr>
      <w:rPr>
        <w:rFonts w:hint="eastAsia"/>
        <w:b/>
        <w:bCs w:val="0"/>
        <w:i w:val="0"/>
        <w:iCs w:val="0"/>
        <w:caps w:val="0"/>
        <w:smallCaps w:val="0"/>
        <w:strike w:val="0"/>
        <w:dstrike w:val="0"/>
        <w:outline w:val="0"/>
        <w:shadow w:val="0"/>
        <w:emboss w:val="0"/>
        <w:imprint w:val="0"/>
        <w:vanish w:val="0"/>
        <w:spacing w:val="0"/>
        <w:position w:val="0"/>
        <w:u w:val="none"/>
        <w:vertAlign w:val="baseline"/>
      </w:rPr>
    </w:lvl>
    <w:lvl w:ilvl="1">
      <w:start w:val="1"/>
      <w:numFmt w:val="decimal"/>
      <w:suff w:val="space"/>
      <w:lvlText w:val="%1.%2"/>
      <w:lvlJc w:val="left"/>
      <w:pPr>
        <w:ind w:left="0" w:firstLine="0"/>
      </w:pPr>
      <w:rPr>
        <w:rFonts w:hint="eastAsia"/>
        <w:b/>
        <w:bCs w:val="0"/>
        <w:i w:val="0"/>
        <w:iCs w:val="0"/>
        <w:caps w:val="0"/>
        <w:strike w:val="0"/>
        <w:dstrike w:val="0"/>
        <w:outline w:val="0"/>
        <w:shadow w:val="0"/>
        <w:emboss w:val="0"/>
        <w:imprint w:val="0"/>
        <w:vanish w:val="0"/>
        <w:spacing w:val="0"/>
        <w:position w:val="0"/>
        <w:u w:val="none"/>
        <w:vertAlign w:val="baseline"/>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suff w:val="space"/>
      <w:lvlText w:val="(%5)"/>
      <w:lvlJc w:val="left"/>
      <w:pPr>
        <w:ind w:left="-567" w:firstLine="567"/>
      </w:pPr>
      <w:rPr>
        <w:rFonts w:hint="eastAsia"/>
      </w:rPr>
    </w:lvl>
    <w:lvl w:ilvl="5">
      <w:start w:val="1"/>
      <w:numFmt w:val="decimal"/>
      <w:pStyle w:val="a1"/>
      <w:suff w:val="space"/>
      <w:lvlText w:val="%6)"/>
      <w:lvlJc w:val="right"/>
      <w:pPr>
        <w:ind w:left="0" w:firstLine="567"/>
      </w:pPr>
      <w:rPr>
        <w:rFonts w:hint="eastAsia"/>
      </w:rPr>
    </w:lvl>
    <w:lvl w:ilvl="6">
      <w:start w:val="1"/>
      <w:numFmt w:val="upperLetter"/>
      <w:suff w:val="space"/>
      <w:lvlText w:val="%7"/>
      <w:lvlJc w:val="left"/>
      <w:pPr>
        <w:ind w:left="0" w:firstLine="567"/>
      </w:pPr>
      <w:rPr>
        <w:rFonts w:hint="eastAsia"/>
      </w:rPr>
    </w:lvl>
    <w:lvl w:ilvl="7">
      <w:start w:val="1"/>
      <w:numFmt w:val="lowerLetter"/>
      <w:suff w:val="space"/>
      <w:lvlText w:val="%8"/>
      <w:lvlJc w:val="left"/>
      <w:pPr>
        <w:ind w:left="0" w:firstLine="567"/>
      </w:pPr>
      <w:rPr>
        <w:rFonts w:hint="eastAsia"/>
      </w:rPr>
    </w:lvl>
    <w:lvl w:ilvl="8">
      <w:start w:val="1"/>
      <w:numFmt w:val="lowerRoman"/>
      <w:lvlText w:val="%9."/>
      <w:lvlJc w:val="right"/>
      <w:pPr>
        <w:ind w:left="3780" w:hanging="420"/>
      </w:pPr>
      <w:rPr>
        <w:rFonts w:hint="eastAsia"/>
      </w:rPr>
    </w:lvl>
  </w:abstractNum>
  <w:abstractNum w:abstractNumId="8">
    <w:nsid w:val="45C265B7"/>
    <w:multiLevelType w:val="multilevel"/>
    <w:tmpl w:val="45C265B7"/>
    <w:lvl w:ilvl="0">
      <w:start w:val="1"/>
      <w:numFmt w:val="chineseCountingThousand"/>
      <w:suff w:val="space"/>
      <w:lvlText w:val="第%1章"/>
      <w:lvlJc w:val="left"/>
      <w:pPr>
        <w:ind w:left="0" w:firstLine="0"/>
      </w:pPr>
      <w:rPr>
        <w:rFonts w:ascii="宋体" w:eastAsia="宋体" w:hAnsi="宋体" w:hint="eastAsia"/>
        <w:b/>
        <w:i w:val="0"/>
        <w:sz w:val="28"/>
      </w:rPr>
    </w:lvl>
    <w:lvl w:ilvl="1">
      <w:start w:val="1"/>
      <w:numFmt w:val="decimal"/>
      <w:isLgl/>
      <w:suff w:val="space"/>
      <w:lvlText w:val="%1.%2"/>
      <w:lvlJc w:val="left"/>
      <w:pPr>
        <w:ind w:left="0" w:firstLine="0"/>
      </w:pPr>
      <w:rPr>
        <w:rFonts w:ascii="宋体" w:eastAsia="宋体" w:hAnsi="宋体" w:hint="eastAsia"/>
        <w:b/>
        <w:i w:val="0"/>
        <w:sz w:val="28"/>
      </w:rPr>
    </w:lvl>
    <w:lvl w:ilvl="2">
      <w:start w:val="1"/>
      <w:numFmt w:val="decimal"/>
      <w:isLgl/>
      <w:suff w:val="space"/>
      <w:lvlText w:val="%1.%2.%3"/>
      <w:lvlJc w:val="left"/>
      <w:pPr>
        <w:ind w:left="0" w:firstLine="0"/>
      </w:pPr>
      <w:rPr>
        <w:rFonts w:ascii="宋体" w:eastAsia="宋体" w:hAnsi="宋体" w:hint="eastAsia"/>
        <w:b/>
        <w:i w:val="0"/>
        <w:sz w:val="28"/>
      </w:rPr>
    </w:lvl>
    <w:lvl w:ilvl="3">
      <w:start w:val="1"/>
      <w:numFmt w:val="decimal"/>
      <w:pStyle w:val="4"/>
      <w:isLgl/>
      <w:suff w:val="space"/>
      <w:lvlText w:val="%1.%2.%3.%4"/>
      <w:lvlJc w:val="left"/>
      <w:pPr>
        <w:ind w:left="142" w:firstLine="0"/>
      </w:pPr>
      <w:rPr>
        <w:rFonts w:ascii="宋体" w:eastAsia="宋体" w:hAnsi="宋体" w:hint="eastAsia"/>
        <w:b/>
        <w:i w:val="0"/>
        <w:sz w:val="28"/>
      </w:rPr>
    </w:lvl>
    <w:lvl w:ilvl="4">
      <w:start w:val="1"/>
      <w:numFmt w:val="decimal"/>
      <w:lvlRestart w:val="2"/>
      <w:isLgl/>
      <w:suff w:val="space"/>
      <w:lvlText w:val="表%1.%2-%5"/>
      <w:lvlJc w:val="center"/>
      <w:pPr>
        <w:ind w:left="3119" w:firstLine="0"/>
      </w:pPr>
      <w:rPr>
        <w:rFonts w:ascii="宋体" w:eastAsia="宋体" w:hAnsi="宋体" w:hint="eastAsia"/>
        <w:b/>
        <w:i w:val="0"/>
        <w:sz w:val="21"/>
      </w:rPr>
    </w:lvl>
    <w:lvl w:ilvl="5">
      <w:start w:val="1"/>
      <w:numFmt w:val="decimal"/>
      <w:lvlRestart w:val="2"/>
      <w:isLgl/>
      <w:suff w:val="space"/>
      <w:lvlText w:val="图%1.%2-%6"/>
      <w:lvlJc w:val="center"/>
      <w:pPr>
        <w:ind w:left="0" w:firstLine="0"/>
      </w:pPr>
      <w:rPr>
        <w:rFonts w:ascii="宋体" w:eastAsia="宋体" w:hAnsi="宋体" w:hint="eastAsia"/>
        <w:b/>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nsid w:val="62227220"/>
    <w:multiLevelType w:val="multilevel"/>
    <w:tmpl w:val="62227220"/>
    <w:lvl w:ilvl="0">
      <w:start w:val="1"/>
      <w:numFmt w:val="decimal"/>
      <w:pStyle w:val="a2"/>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num w:numId="1">
    <w:abstractNumId w:val="9"/>
  </w:num>
  <w:num w:numId="2">
    <w:abstractNumId w:val="3"/>
  </w:num>
  <w:num w:numId="3">
    <w:abstractNumId w:val="1"/>
  </w:num>
  <w:num w:numId="4">
    <w:abstractNumId w:val="0"/>
  </w:num>
  <w:num w:numId="5">
    <w:abstractNumId w:val="5"/>
  </w:num>
  <w:num w:numId="6">
    <w:abstractNumId w:val="2"/>
  </w:num>
  <w:num w:numId="7">
    <w:abstractNumId w:val="4"/>
  </w:num>
  <w:num w:numId="8">
    <w:abstractNumId w:val="6"/>
  </w:num>
  <w:num w:numId="9">
    <w:abstractNumId w:val="7"/>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Q1ODUxMjVlYmRiNDczZWI5NDYzMzgyMzBkMzY1ZmIifQ=="/>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032A3"/>
    <w:rsid w:val="0001407E"/>
    <w:rsid w:val="00017A3E"/>
    <w:rsid w:val="00021413"/>
    <w:rsid w:val="0002146A"/>
    <w:rsid w:val="000255AA"/>
    <w:rsid w:val="00031630"/>
    <w:rsid w:val="00032306"/>
    <w:rsid w:val="00032735"/>
    <w:rsid w:val="00051162"/>
    <w:rsid w:val="00055840"/>
    <w:rsid w:val="000708DF"/>
    <w:rsid w:val="00070B7A"/>
    <w:rsid w:val="00072282"/>
    <w:rsid w:val="00080743"/>
    <w:rsid w:val="00080896"/>
    <w:rsid w:val="0008566C"/>
    <w:rsid w:val="000A43CB"/>
    <w:rsid w:val="000A4AD1"/>
    <w:rsid w:val="000A77AF"/>
    <w:rsid w:val="000B0D8C"/>
    <w:rsid w:val="000C1738"/>
    <w:rsid w:val="000C7A20"/>
    <w:rsid w:val="000E584C"/>
    <w:rsid w:val="000F61C7"/>
    <w:rsid w:val="000F715B"/>
    <w:rsid w:val="0010209F"/>
    <w:rsid w:val="00107A7E"/>
    <w:rsid w:val="00111344"/>
    <w:rsid w:val="001232A1"/>
    <w:rsid w:val="001338D3"/>
    <w:rsid w:val="001352D9"/>
    <w:rsid w:val="001374B1"/>
    <w:rsid w:val="0014015B"/>
    <w:rsid w:val="001443B8"/>
    <w:rsid w:val="001525E7"/>
    <w:rsid w:val="001531D1"/>
    <w:rsid w:val="0016790B"/>
    <w:rsid w:val="0017114A"/>
    <w:rsid w:val="00174183"/>
    <w:rsid w:val="001832CB"/>
    <w:rsid w:val="00185419"/>
    <w:rsid w:val="00186164"/>
    <w:rsid w:val="00196B55"/>
    <w:rsid w:val="001C3951"/>
    <w:rsid w:val="001D400F"/>
    <w:rsid w:val="001E4510"/>
    <w:rsid w:val="001F15E8"/>
    <w:rsid w:val="001F46B8"/>
    <w:rsid w:val="001F624D"/>
    <w:rsid w:val="00220454"/>
    <w:rsid w:val="00221662"/>
    <w:rsid w:val="0023180B"/>
    <w:rsid w:val="00234938"/>
    <w:rsid w:val="00241686"/>
    <w:rsid w:val="00262977"/>
    <w:rsid w:val="002678CA"/>
    <w:rsid w:val="00267D4E"/>
    <w:rsid w:val="002706FA"/>
    <w:rsid w:val="00277F3A"/>
    <w:rsid w:val="00286796"/>
    <w:rsid w:val="00286E50"/>
    <w:rsid w:val="002A6A65"/>
    <w:rsid w:val="002B3AE2"/>
    <w:rsid w:val="002B6870"/>
    <w:rsid w:val="002C689F"/>
    <w:rsid w:val="002D02FE"/>
    <w:rsid w:val="002D6B22"/>
    <w:rsid w:val="002E02C3"/>
    <w:rsid w:val="002E341B"/>
    <w:rsid w:val="002F03F7"/>
    <w:rsid w:val="0032332A"/>
    <w:rsid w:val="00327354"/>
    <w:rsid w:val="00335970"/>
    <w:rsid w:val="00335D22"/>
    <w:rsid w:val="00345648"/>
    <w:rsid w:val="00346B41"/>
    <w:rsid w:val="00351045"/>
    <w:rsid w:val="0035768E"/>
    <w:rsid w:val="0036141D"/>
    <w:rsid w:val="00366061"/>
    <w:rsid w:val="00370ADE"/>
    <w:rsid w:val="00380F66"/>
    <w:rsid w:val="00390FCF"/>
    <w:rsid w:val="0039116B"/>
    <w:rsid w:val="003B243B"/>
    <w:rsid w:val="003D4D9F"/>
    <w:rsid w:val="003E63EF"/>
    <w:rsid w:val="00405330"/>
    <w:rsid w:val="00410EF6"/>
    <w:rsid w:val="004133F7"/>
    <w:rsid w:val="00415514"/>
    <w:rsid w:val="00423D17"/>
    <w:rsid w:val="00433961"/>
    <w:rsid w:val="00437FA3"/>
    <w:rsid w:val="0044198C"/>
    <w:rsid w:val="00447A26"/>
    <w:rsid w:val="00472483"/>
    <w:rsid w:val="004750F6"/>
    <w:rsid w:val="0047622A"/>
    <w:rsid w:val="00494FF7"/>
    <w:rsid w:val="004C4046"/>
    <w:rsid w:val="004D0AC1"/>
    <w:rsid w:val="004F34FF"/>
    <w:rsid w:val="005000DD"/>
    <w:rsid w:val="005106E6"/>
    <w:rsid w:val="00511D8B"/>
    <w:rsid w:val="00517A38"/>
    <w:rsid w:val="00522A09"/>
    <w:rsid w:val="00527BC6"/>
    <w:rsid w:val="00533795"/>
    <w:rsid w:val="0055258A"/>
    <w:rsid w:val="00554D96"/>
    <w:rsid w:val="0056473D"/>
    <w:rsid w:val="005648D8"/>
    <w:rsid w:val="005756D7"/>
    <w:rsid w:val="00585288"/>
    <w:rsid w:val="00585A97"/>
    <w:rsid w:val="00592692"/>
    <w:rsid w:val="005976D9"/>
    <w:rsid w:val="005A6930"/>
    <w:rsid w:val="005A6B17"/>
    <w:rsid w:val="005B2AAE"/>
    <w:rsid w:val="005C6EEE"/>
    <w:rsid w:val="005D0AA8"/>
    <w:rsid w:val="005E5A6B"/>
    <w:rsid w:val="006015BC"/>
    <w:rsid w:val="00611057"/>
    <w:rsid w:val="006205A4"/>
    <w:rsid w:val="00624E36"/>
    <w:rsid w:val="00631C50"/>
    <w:rsid w:val="00632565"/>
    <w:rsid w:val="00641947"/>
    <w:rsid w:val="0065653E"/>
    <w:rsid w:val="006645BD"/>
    <w:rsid w:val="006736AB"/>
    <w:rsid w:val="0067404D"/>
    <w:rsid w:val="006827F5"/>
    <w:rsid w:val="006A1C66"/>
    <w:rsid w:val="006A5663"/>
    <w:rsid w:val="006A59DB"/>
    <w:rsid w:val="006B0BC3"/>
    <w:rsid w:val="006B3BB3"/>
    <w:rsid w:val="006C1268"/>
    <w:rsid w:val="006D5748"/>
    <w:rsid w:val="006D7D26"/>
    <w:rsid w:val="006E338A"/>
    <w:rsid w:val="006E3E76"/>
    <w:rsid w:val="006E4968"/>
    <w:rsid w:val="006E5D95"/>
    <w:rsid w:val="00702A56"/>
    <w:rsid w:val="00707504"/>
    <w:rsid w:val="00707BD2"/>
    <w:rsid w:val="00713DC2"/>
    <w:rsid w:val="007200A7"/>
    <w:rsid w:val="007201B3"/>
    <w:rsid w:val="007215A5"/>
    <w:rsid w:val="007360B6"/>
    <w:rsid w:val="007441BE"/>
    <w:rsid w:val="007445D0"/>
    <w:rsid w:val="00760F41"/>
    <w:rsid w:val="00762B0A"/>
    <w:rsid w:val="00770935"/>
    <w:rsid w:val="00771E6E"/>
    <w:rsid w:val="00780B39"/>
    <w:rsid w:val="00791D39"/>
    <w:rsid w:val="007972E2"/>
    <w:rsid w:val="007A2D22"/>
    <w:rsid w:val="007A4B6F"/>
    <w:rsid w:val="007B454E"/>
    <w:rsid w:val="007B5CB0"/>
    <w:rsid w:val="007C16D9"/>
    <w:rsid w:val="007C1CC5"/>
    <w:rsid w:val="007E4C12"/>
    <w:rsid w:val="007F4F6D"/>
    <w:rsid w:val="008013A1"/>
    <w:rsid w:val="0080236C"/>
    <w:rsid w:val="00804397"/>
    <w:rsid w:val="008112C6"/>
    <w:rsid w:val="00820B8D"/>
    <w:rsid w:val="00845768"/>
    <w:rsid w:val="00850937"/>
    <w:rsid w:val="00855163"/>
    <w:rsid w:val="00856771"/>
    <w:rsid w:val="00862844"/>
    <w:rsid w:val="00862EA3"/>
    <w:rsid w:val="0087724F"/>
    <w:rsid w:val="008854F4"/>
    <w:rsid w:val="008927C5"/>
    <w:rsid w:val="00893722"/>
    <w:rsid w:val="00893A9C"/>
    <w:rsid w:val="00895396"/>
    <w:rsid w:val="008A4420"/>
    <w:rsid w:val="008E155F"/>
    <w:rsid w:val="008F09AA"/>
    <w:rsid w:val="008F4522"/>
    <w:rsid w:val="008F6C03"/>
    <w:rsid w:val="00906DD8"/>
    <w:rsid w:val="00914E0F"/>
    <w:rsid w:val="00916240"/>
    <w:rsid w:val="00921331"/>
    <w:rsid w:val="00926C15"/>
    <w:rsid w:val="00930149"/>
    <w:rsid w:val="00944CBB"/>
    <w:rsid w:val="00944DB6"/>
    <w:rsid w:val="009615AF"/>
    <w:rsid w:val="009665BA"/>
    <w:rsid w:val="009728C3"/>
    <w:rsid w:val="009761F7"/>
    <w:rsid w:val="00983953"/>
    <w:rsid w:val="0098461C"/>
    <w:rsid w:val="00990E6B"/>
    <w:rsid w:val="00991A37"/>
    <w:rsid w:val="00997BEE"/>
    <w:rsid w:val="009A3EC6"/>
    <w:rsid w:val="009B232F"/>
    <w:rsid w:val="009B7776"/>
    <w:rsid w:val="009C7F7D"/>
    <w:rsid w:val="009D6AC8"/>
    <w:rsid w:val="009D6C39"/>
    <w:rsid w:val="009D79DF"/>
    <w:rsid w:val="009F1FE4"/>
    <w:rsid w:val="009F3F17"/>
    <w:rsid w:val="009F47FB"/>
    <w:rsid w:val="00A00EA7"/>
    <w:rsid w:val="00A02B9D"/>
    <w:rsid w:val="00A03584"/>
    <w:rsid w:val="00A0522E"/>
    <w:rsid w:val="00A27841"/>
    <w:rsid w:val="00A31644"/>
    <w:rsid w:val="00A3231C"/>
    <w:rsid w:val="00A3792C"/>
    <w:rsid w:val="00A503B5"/>
    <w:rsid w:val="00A57E15"/>
    <w:rsid w:val="00A659FB"/>
    <w:rsid w:val="00A86BD4"/>
    <w:rsid w:val="00A940BC"/>
    <w:rsid w:val="00AA389C"/>
    <w:rsid w:val="00AB258B"/>
    <w:rsid w:val="00AB575A"/>
    <w:rsid w:val="00AB6B4B"/>
    <w:rsid w:val="00AC4DAC"/>
    <w:rsid w:val="00AE03C3"/>
    <w:rsid w:val="00AE273A"/>
    <w:rsid w:val="00AF2F6D"/>
    <w:rsid w:val="00B12DF0"/>
    <w:rsid w:val="00B216EF"/>
    <w:rsid w:val="00B31E03"/>
    <w:rsid w:val="00B36C33"/>
    <w:rsid w:val="00B5222C"/>
    <w:rsid w:val="00B67035"/>
    <w:rsid w:val="00B7784D"/>
    <w:rsid w:val="00B91F1D"/>
    <w:rsid w:val="00BA129C"/>
    <w:rsid w:val="00BA143B"/>
    <w:rsid w:val="00BB0EF0"/>
    <w:rsid w:val="00BD74BB"/>
    <w:rsid w:val="00BE16DD"/>
    <w:rsid w:val="00C02E96"/>
    <w:rsid w:val="00C07BCF"/>
    <w:rsid w:val="00C133B4"/>
    <w:rsid w:val="00C15B5D"/>
    <w:rsid w:val="00C16F5F"/>
    <w:rsid w:val="00C21FA1"/>
    <w:rsid w:val="00C22E69"/>
    <w:rsid w:val="00C23CCC"/>
    <w:rsid w:val="00C2481C"/>
    <w:rsid w:val="00C30608"/>
    <w:rsid w:val="00C37386"/>
    <w:rsid w:val="00C40671"/>
    <w:rsid w:val="00C455E6"/>
    <w:rsid w:val="00C6312E"/>
    <w:rsid w:val="00C75B4F"/>
    <w:rsid w:val="00C94CF5"/>
    <w:rsid w:val="00CA66E2"/>
    <w:rsid w:val="00CA730C"/>
    <w:rsid w:val="00CB0DEE"/>
    <w:rsid w:val="00CB1591"/>
    <w:rsid w:val="00CC2E06"/>
    <w:rsid w:val="00CC4225"/>
    <w:rsid w:val="00D018C1"/>
    <w:rsid w:val="00D03F54"/>
    <w:rsid w:val="00D0576D"/>
    <w:rsid w:val="00D07155"/>
    <w:rsid w:val="00D1292B"/>
    <w:rsid w:val="00D14242"/>
    <w:rsid w:val="00D20F71"/>
    <w:rsid w:val="00D2483B"/>
    <w:rsid w:val="00D3015F"/>
    <w:rsid w:val="00D34223"/>
    <w:rsid w:val="00D357DE"/>
    <w:rsid w:val="00D51D6D"/>
    <w:rsid w:val="00D620F4"/>
    <w:rsid w:val="00D66FAC"/>
    <w:rsid w:val="00D670AA"/>
    <w:rsid w:val="00D718CE"/>
    <w:rsid w:val="00D8731D"/>
    <w:rsid w:val="00DA102E"/>
    <w:rsid w:val="00DA15DC"/>
    <w:rsid w:val="00DC24B4"/>
    <w:rsid w:val="00DD193D"/>
    <w:rsid w:val="00DE2469"/>
    <w:rsid w:val="00DE4A47"/>
    <w:rsid w:val="00DF3A40"/>
    <w:rsid w:val="00E12882"/>
    <w:rsid w:val="00E15B3B"/>
    <w:rsid w:val="00E21F5B"/>
    <w:rsid w:val="00E22167"/>
    <w:rsid w:val="00E236FC"/>
    <w:rsid w:val="00E338BD"/>
    <w:rsid w:val="00E519C5"/>
    <w:rsid w:val="00E542B5"/>
    <w:rsid w:val="00E67DF4"/>
    <w:rsid w:val="00E71E38"/>
    <w:rsid w:val="00E73ACD"/>
    <w:rsid w:val="00E8090C"/>
    <w:rsid w:val="00E80D69"/>
    <w:rsid w:val="00E87F1C"/>
    <w:rsid w:val="00E96494"/>
    <w:rsid w:val="00E96BE0"/>
    <w:rsid w:val="00EB0112"/>
    <w:rsid w:val="00EB0D31"/>
    <w:rsid w:val="00EC417E"/>
    <w:rsid w:val="00ED0518"/>
    <w:rsid w:val="00ED27A6"/>
    <w:rsid w:val="00ED323D"/>
    <w:rsid w:val="00EE2BB7"/>
    <w:rsid w:val="00EE3CA5"/>
    <w:rsid w:val="00F00DBF"/>
    <w:rsid w:val="00F13E90"/>
    <w:rsid w:val="00F25380"/>
    <w:rsid w:val="00F25C79"/>
    <w:rsid w:val="00F454BD"/>
    <w:rsid w:val="00F47B5A"/>
    <w:rsid w:val="00F526D5"/>
    <w:rsid w:val="00F554FF"/>
    <w:rsid w:val="00F61C92"/>
    <w:rsid w:val="00F61D18"/>
    <w:rsid w:val="00F65A6D"/>
    <w:rsid w:val="00F65C76"/>
    <w:rsid w:val="00F76774"/>
    <w:rsid w:val="00F774D4"/>
    <w:rsid w:val="00F86706"/>
    <w:rsid w:val="00F906C0"/>
    <w:rsid w:val="00F945BB"/>
    <w:rsid w:val="00F95132"/>
    <w:rsid w:val="00F978B6"/>
    <w:rsid w:val="00FA0D62"/>
    <w:rsid w:val="00FB3112"/>
    <w:rsid w:val="00FB3E35"/>
    <w:rsid w:val="00FB7386"/>
    <w:rsid w:val="00FB7507"/>
    <w:rsid w:val="00FC0908"/>
    <w:rsid w:val="00FD2BA0"/>
    <w:rsid w:val="3CF1C595"/>
    <w:rsid w:val="3CF60C27"/>
    <w:rsid w:val="41831B1D"/>
    <w:rsid w:val="4FF7E21C"/>
    <w:rsid w:val="5DE9652C"/>
    <w:rsid w:val="5F3FDE33"/>
    <w:rsid w:val="627F4788"/>
    <w:rsid w:val="6BFEA746"/>
    <w:rsid w:val="6FAFF54D"/>
    <w:rsid w:val="73FFD592"/>
    <w:rsid w:val="7BFF48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48C8F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nhideWhenUsed="1" w:qFormat="1"/>
    <w:lsdException w:name="line number" w:semiHidden="1" w:unhideWhenUsed="1"/>
    <w:lsdException w:name="page number" w:uiPriority="0"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iPriority="0"/>
    <w:lsdException w:name="Date" w:unhideWhenUsed="1"/>
    <w:lsdException w:name="Body Text First Indent" w:unhideWhenUsed="1" w:qFormat="1"/>
    <w:lsdException w:name="Body Text First Indent 2" w:unhideWhenUsed="1" w:qFormat="1"/>
    <w:lsdException w:name="Note Heading" w:semiHidden="1" w:unhideWhenUsed="1"/>
    <w:lsdException w:name="Body Text 2" w:uiPriority="0" w:qFormat="1"/>
    <w:lsdException w:name="Body Text 3" w:uiPriority="0"/>
    <w:lsdException w:name="Body Text Indent 2" w:uiPriority="0" w:qFormat="1"/>
    <w:lsdException w:name="Body Text Indent 3" w:uiPriority="0" w:qFormat="1"/>
    <w:lsdException w:name="Block Text" w:uiPriority="0" w:qFormat="1"/>
    <w:lsdException w:name="Hyperlink" w:qFormat="1"/>
    <w:lsdException w:name="FollowedHyperlink" w:unhideWhenUsed="1" w:qFormat="1"/>
    <w:lsdException w:name="Strong" w:uiPriority="0" w:qFormat="1"/>
    <w:lsdException w:name="Emphasis" w:uiPriority="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qFormat="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3">
    <w:name w:val="Normal"/>
    <w:qFormat/>
    <w:pPr>
      <w:widowControl w:val="0"/>
      <w:jc w:val="both"/>
    </w:pPr>
    <w:rPr>
      <w:kern w:val="2"/>
      <w:sz w:val="21"/>
      <w:szCs w:val="22"/>
    </w:rPr>
  </w:style>
  <w:style w:type="paragraph" w:styleId="1">
    <w:name w:val="heading 1"/>
    <w:basedOn w:val="a3"/>
    <w:next w:val="a3"/>
    <w:link w:val="1Char"/>
    <w:qFormat/>
    <w:pPr>
      <w:widowControl/>
      <w:spacing w:line="360" w:lineRule="auto"/>
      <w:jc w:val="left"/>
      <w:outlineLvl w:val="0"/>
    </w:pPr>
    <w:rPr>
      <w:rFonts w:ascii="宋体" w:hAnsi="宋体"/>
      <w:b/>
      <w:bCs/>
      <w:kern w:val="36"/>
      <w:sz w:val="32"/>
      <w:szCs w:val="48"/>
    </w:rPr>
  </w:style>
  <w:style w:type="paragraph" w:styleId="2">
    <w:name w:val="heading 2"/>
    <w:basedOn w:val="a3"/>
    <w:next w:val="a3"/>
    <w:link w:val="2Char"/>
    <w:qFormat/>
    <w:pPr>
      <w:keepNext/>
      <w:keepLines/>
      <w:adjustRightInd w:val="0"/>
      <w:snapToGrid w:val="0"/>
      <w:spacing w:line="360" w:lineRule="auto"/>
      <w:outlineLvl w:val="1"/>
    </w:pPr>
    <w:rPr>
      <w:rFonts w:ascii="Times New Roman" w:hAnsi="Times New Roman"/>
      <w:b/>
      <w:bCs/>
      <w:kern w:val="0"/>
      <w:sz w:val="28"/>
      <w:szCs w:val="32"/>
    </w:rPr>
  </w:style>
  <w:style w:type="paragraph" w:styleId="31">
    <w:name w:val="heading 3"/>
    <w:basedOn w:val="a3"/>
    <w:next w:val="a3"/>
    <w:link w:val="3Char"/>
    <w:qFormat/>
    <w:pPr>
      <w:keepNext/>
      <w:keepLines/>
      <w:adjustRightInd w:val="0"/>
      <w:snapToGrid w:val="0"/>
      <w:spacing w:line="360" w:lineRule="auto"/>
      <w:outlineLvl w:val="2"/>
    </w:pPr>
    <w:rPr>
      <w:rFonts w:ascii="Times New Roman" w:hAnsi="Times New Roman"/>
      <w:b/>
      <w:sz w:val="24"/>
    </w:rPr>
  </w:style>
  <w:style w:type="paragraph" w:styleId="40">
    <w:name w:val="heading 4"/>
    <w:basedOn w:val="a3"/>
    <w:next w:val="a3"/>
    <w:link w:val="4Char"/>
    <w:qFormat/>
    <w:pPr>
      <w:keepNext/>
      <w:keepLines/>
      <w:spacing w:before="280" w:after="290" w:line="376" w:lineRule="auto"/>
      <w:outlineLvl w:val="3"/>
    </w:pPr>
    <w:rPr>
      <w:rFonts w:ascii="Cambria" w:hAnsi="Cambria"/>
      <w:b/>
      <w:bCs/>
      <w:kern w:val="0"/>
      <w:sz w:val="28"/>
      <w:szCs w:val="28"/>
    </w:rPr>
  </w:style>
  <w:style w:type="paragraph" w:styleId="5">
    <w:name w:val="heading 5"/>
    <w:basedOn w:val="a3"/>
    <w:next w:val="a3"/>
    <w:link w:val="5Char"/>
    <w:qFormat/>
    <w:pPr>
      <w:keepNext/>
      <w:keepLines/>
      <w:spacing w:before="280" w:after="290" w:line="376" w:lineRule="auto"/>
      <w:outlineLvl w:val="4"/>
    </w:pPr>
    <w:rPr>
      <w:rFonts w:ascii="Times New Roman" w:hAnsi="Times New Roman"/>
      <w:b/>
      <w:bCs/>
      <w:sz w:val="28"/>
      <w:szCs w:val="28"/>
    </w:rPr>
  </w:style>
  <w:style w:type="paragraph" w:styleId="6">
    <w:name w:val="heading 6"/>
    <w:basedOn w:val="a3"/>
    <w:next w:val="a3"/>
    <w:link w:val="6Char"/>
    <w:qFormat/>
    <w:pPr>
      <w:keepNext/>
      <w:keepLines/>
      <w:spacing w:before="240" w:after="64" w:line="320" w:lineRule="auto"/>
      <w:outlineLvl w:val="5"/>
    </w:pPr>
    <w:rPr>
      <w:rFonts w:ascii="Arial" w:eastAsia="黑体" w:hAnsi="Arial"/>
      <w:b/>
      <w:bCs/>
      <w:sz w:val="24"/>
      <w:szCs w:val="24"/>
    </w:rPr>
  </w:style>
  <w:style w:type="paragraph" w:styleId="7">
    <w:name w:val="heading 7"/>
    <w:basedOn w:val="a3"/>
    <w:next w:val="a3"/>
    <w:link w:val="7Char"/>
    <w:qFormat/>
    <w:pPr>
      <w:keepNext/>
      <w:keepLines/>
      <w:spacing w:before="240" w:after="64" w:line="320" w:lineRule="auto"/>
      <w:outlineLvl w:val="6"/>
    </w:pPr>
    <w:rPr>
      <w:rFonts w:ascii="Times New Roman" w:hAnsi="Times New Roman"/>
      <w:b/>
      <w:bCs/>
      <w:sz w:val="24"/>
      <w:szCs w:val="24"/>
    </w:rPr>
  </w:style>
  <w:style w:type="paragraph" w:styleId="8">
    <w:name w:val="heading 8"/>
    <w:basedOn w:val="a3"/>
    <w:next w:val="a3"/>
    <w:link w:val="8Char"/>
    <w:qFormat/>
    <w:pPr>
      <w:keepNext/>
      <w:keepLines/>
      <w:spacing w:before="240" w:after="64" w:line="320" w:lineRule="auto"/>
      <w:outlineLvl w:val="7"/>
    </w:pPr>
    <w:rPr>
      <w:rFonts w:ascii="Arial" w:eastAsia="黑体" w:hAnsi="Arial"/>
      <w:sz w:val="24"/>
      <w:szCs w:val="24"/>
    </w:rPr>
  </w:style>
  <w:style w:type="paragraph" w:styleId="9">
    <w:name w:val="heading 9"/>
    <w:basedOn w:val="a3"/>
    <w:next w:val="a3"/>
    <w:link w:val="9Char"/>
    <w:qFormat/>
    <w:pPr>
      <w:keepNext/>
      <w:keepLines/>
      <w:spacing w:before="240" w:after="64" w:line="320" w:lineRule="auto"/>
      <w:outlineLvl w:val="8"/>
    </w:pPr>
    <w:rPr>
      <w:rFonts w:ascii="Arial" w:eastAsia="黑体" w:hAnsi="Arial"/>
      <w:sz w:val="24"/>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70">
    <w:name w:val="toc 7"/>
    <w:basedOn w:val="a3"/>
    <w:next w:val="a3"/>
    <w:uiPriority w:val="39"/>
    <w:qFormat/>
    <w:pPr>
      <w:spacing w:line="360" w:lineRule="auto"/>
      <w:ind w:left="1260"/>
      <w:jc w:val="left"/>
    </w:pPr>
    <w:rPr>
      <w:rFonts w:ascii="Times New Roman" w:hAnsi="Times New Roman"/>
      <w:sz w:val="18"/>
      <w:szCs w:val="18"/>
    </w:rPr>
  </w:style>
  <w:style w:type="paragraph" w:styleId="a7">
    <w:name w:val="Normal Indent"/>
    <w:basedOn w:val="a3"/>
    <w:link w:val="Char"/>
    <w:qFormat/>
    <w:pPr>
      <w:spacing w:line="360" w:lineRule="auto"/>
      <w:ind w:firstLine="420"/>
    </w:pPr>
    <w:rPr>
      <w:rFonts w:ascii="Times New Roman" w:hAnsi="Times New Roman"/>
      <w:kern w:val="0"/>
      <w:sz w:val="20"/>
      <w:szCs w:val="21"/>
    </w:rPr>
  </w:style>
  <w:style w:type="paragraph" w:styleId="a8">
    <w:name w:val="caption"/>
    <w:basedOn w:val="a3"/>
    <w:next w:val="a3"/>
    <w:link w:val="Char0"/>
    <w:uiPriority w:val="35"/>
    <w:qFormat/>
    <w:pPr>
      <w:spacing w:line="360" w:lineRule="auto"/>
    </w:pPr>
    <w:rPr>
      <w:rFonts w:ascii="Arial" w:eastAsia="黑体" w:hAnsi="Arial"/>
      <w:kern w:val="0"/>
      <w:sz w:val="20"/>
      <w:szCs w:val="20"/>
    </w:rPr>
  </w:style>
  <w:style w:type="paragraph" w:styleId="a2">
    <w:name w:val="List Bullet"/>
    <w:basedOn w:val="a3"/>
    <w:qFormat/>
    <w:pPr>
      <w:numPr>
        <w:numId w:val="1"/>
      </w:numPr>
      <w:tabs>
        <w:tab w:val="left" w:pos="360"/>
      </w:tabs>
      <w:spacing w:line="360" w:lineRule="auto"/>
      <w:ind w:hangingChars="200" w:hanging="200"/>
    </w:pPr>
    <w:rPr>
      <w:rFonts w:ascii="Times New Roman" w:hAnsi="Times New Roman"/>
      <w:sz w:val="24"/>
      <w:szCs w:val="24"/>
    </w:rPr>
  </w:style>
  <w:style w:type="paragraph" w:styleId="a9">
    <w:name w:val="Document Map"/>
    <w:basedOn w:val="a3"/>
    <w:link w:val="Char1"/>
    <w:uiPriority w:val="99"/>
    <w:unhideWhenUsed/>
    <w:qFormat/>
    <w:pPr>
      <w:spacing w:line="360" w:lineRule="auto"/>
      <w:ind w:firstLineChars="200" w:firstLine="200"/>
    </w:pPr>
    <w:rPr>
      <w:rFonts w:ascii="宋体" w:hAnsi="Times New Roman"/>
      <w:sz w:val="18"/>
      <w:szCs w:val="18"/>
    </w:rPr>
  </w:style>
  <w:style w:type="paragraph" w:styleId="aa">
    <w:name w:val="annotation text"/>
    <w:basedOn w:val="a3"/>
    <w:link w:val="Char10"/>
    <w:unhideWhenUsed/>
    <w:qFormat/>
    <w:pPr>
      <w:spacing w:line="360" w:lineRule="auto"/>
      <w:jc w:val="left"/>
    </w:pPr>
    <w:rPr>
      <w:rFonts w:ascii="Times New Roman" w:hAnsi="Times New Roman"/>
      <w:sz w:val="24"/>
    </w:rPr>
  </w:style>
  <w:style w:type="paragraph" w:styleId="ab">
    <w:name w:val="Salutation"/>
    <w:basedOn w:val="a3"/>
    <w:next w:val="a3"/>
    <w:link w:val="Char2"/>
    <w:pPr>
      <w:spacing w:line="360" w:lineRule="auto"/>
    </w:pPr>
    <w:rPr>
      <w:rFonts w:ascii="Times New Roman" w:hAnsi="Times New Roman"/>
      <w:kern w:val="0"/>
      <w:sz w:val="28"/>
      <w:szCs w:val="24"/>
    </w:rPr>
  </w:style>
  <w:style w:type="paragraph" w:styleId="32">
    <w:name w:val="Body Text 3"/>
    <w:basedOn w:val="a3"/>
    <w:link w:val="3Char0"/>
    <w:pPr>
      <w:spacing w:after="120" w:line="360" w:lineRule="auto"/>
    </w:pPr>
    <w:rPr>
      <w:rFonts w:ascii="Times New Roman" w:hAnsi="Times New Roman"/>
      <w:kern w:val="0"/>
      <w:sz w:val="16"/>
      <w:szCs w:val="16"/>
    </w:rPr>
  </w:style>
  <w:style w:type="paragraph" w:styleId="30">
    <w:name w:val="List Bullet 3"/>
    <w:basedOn w:val="a3"/>
    <w:qFormat/>
    <w:pPr>
      <w:numPr>
        <w:numId w:val="2"/>
      </w:numPr>
      <w:tabs>
        <w:tab w:val="left" w:pos="1200"/>
      </w:tabs>
      <w:spacing w:line="300" w:lineRule="auto"/>
      <w:jc w:val="left"/>
    </w:pPr>
    <w:rPr>
      <w:rFonts w:ascii="Times New Roman" w:hAnsi="Times New Roman" w:cs="幼圆"/>
      <w:kern w:val="0"/>
      <w:sz w:val="24"/>
      <w:szCs w:val="21"/>
    </w:rPr>
  </w:style>
  <w:style w:type="paragraph" w:styleId="ac">
    <w:name w:val="Body Text"/>
    <w:basedOn w:val="a3"/>
    <w:link w:val="Char3"/>
    <w:unhideWhenUsed/>
    <w:qFormat/>
    <w:pPr>
      <w:spacing w:after="120"/>
    </w:pPr>
  </w:style>
  <w:style w:type="paragraph" w:styleId="ad">
    <w:name w:val="Body Text Indent"/>
    <w:basedOn w:val="a3"/>
    <w:link w:val="Char4"/>
    <w:unhideWhenUsed/>
    <w:qFormat/>
    <w:pPr>
      <w:spacing w:after="120"/>
      <w:ind w:leftChars="200" w:left="420"/>
    </w:pPr>
  </w:style>
  <w:style w:type="paragraph" w:styleId="3">
    <w:name w:val="List Number 3"/>
    <w:basedOn w:val="a3"/>
    <w:qFormat/>
    <w:pPr>
      <w:numPr>
        <w:numId w:val="3"/>
      </w:numPr>
      <w:spacing w:line="360" w:lineRule="auto"/>
    </w:pPr>
    <w:rPr>
      <w:rFonts w:ascii="Times New Roman" w:hAnsi="Times New Roman"/>
      <w:sz w:val="24"/>
      <w:szCs w:val="24"/>
    </w:rPr>
  </w:style>
  <w:style w:type="paragraph" w:styleId="20">
    <w:name w:val="List 2"/>
    <w:basedOn w:val="a3"/>
    <w:qFormat/>
    <w:pPr>
      <w:spacing w:line="360" w:lineRule="auto"/>
      <w:ind w:left="840" w:hanging="420"/>
    </w:pPr>
    <w:rPr>
      <w:rFonts w:ascii="Times New Roman" w:hAnsi="Times New Roman"/>
      <w:sz w:val="24"/>
      <w:szCs w:val="20"/>
    </w:rPr>
  </w:style>
  <w:style w:type="paragraph" w:styleId="ae">
    <w:name w:val="Block Text"/>
    <w:basedOn w:val="a3"/>
    <w:qFormat/>
    <w:pPr>
      <w:spacing w:after="120" w:line="360" w:lineRule="auto"/>
      <w:ind w:leftChars="700" w:left="1440" w:rightChars="700" w:right="1440"/>
    </w:pPr>
    <w:rPr>
      <w:rFonts w:ascii="Times New Roman" w:hAnsi="Times New Roman"/>
      <w:sz w:val="24"/>
      <w:szCs w:val="24"/>
    </w:rPr>
  </w:style>
  <w:style w:type="paragraph" w:styleId="50">
    <w:name w:val="toc 5"/>
    <w:basedOn w:val="a3"/>
    <w:next w:val="a3"/>
    <w:uiPriority w:val="39"/>
    <w:qFormat/>
    <w:pPr>
      <w:spacing w:line="360" w:lineRule="auto"/>
      <w:ind w:left="840"/>
      <w:jc w:val="left"/>
    </w:pPr>
    <w:rPr>
      <w:rFonts w:ascii="Times New Roman" w:hAnsi="Times New Roman"/>
      <w:sz w:val="18"/>
      <w:szCs w:val="18"/>
    </w:rPr>
  </w:style>
  <w:style w:type="paragraph" w:styleId="33">
    <w:name w:val="toc 3"/>
    <w:basedOn w:val="a3"/>
    <w:next w:val="a3"/>
    <w:uiPriority w:val="39"/>
    <w:unhideWhenUsed/>
    <w:qFormat/>
    <w:pPr>
      <w:spacing w:line="360" w:lineRule="auto"/>
      <w:ind w:leftChars="400" w:left="840" w:firstLineChars="200" w:firstLine="200"/>
    </w:pPr>
    <w:rPr>
      <w:rFonts w:ascii="Times New Roman" w:hAnsi="Times New Roman"/>
      <w:sz w:val="24"/>
      <w:szCs w:val="24"/>
    </w:rPr>
  </w:style>
  <w:style w:type="paragraph" w:styleId="af">
    <w:name w:val="Plain Text"/>
    <w:basedOn w:val="a3"/>
    <w:link w:val="Char5"/>
    <w:qFormat/>
    <w:pPr>
      <w:spacing w:line="360" w:lineRule="auto"/>
      <w:ind w:firstLineChars="200" w:firstLine="480"/>
    </w:pPr>
    <w:rPr>
      <w:rFonts w:ascii="仿宋_GB2312"/>
    </w:rPr>
  </w:style>
  <w:style w:type="paragraph" w:styleId="80">
    <w:name w:val="toc 8"/>
    <w:basedOn w:val="a3"/>
    <w:next w:val="a3"/>
    <w:uiPriority w:val="39"/>
    <w:qFormat/>
    <w:pPr>
      <w:spacing w:line="360" w:lineRule="auto"/>
      <w:ind w:left="1470"/>
      <w:jc w:val="left"/>
    </w:pPr>
    <w:rPr>
      <w:rFonts w:ascii="Times New Roman" w:hAnsi="Times New Roman"/>
      <w:sz w:val="18"/>
      <w:szCs w:val="18"/>
    </w:rPr>
  </w:style>
  <w:style w:type="paragraph" w:styleId="af0">
    <w:name w:val="Date"/>
    <w:basedOn w:val="a3"/>
    <w:next w:val="a3"/>
    <w:link w:val="Char6"/>
    <w:uiPriority w:val="99"/>
    <w:unhideWhenUsed/>
    <w:pPr>
      <w:ind w:leftChars="2500" w:left="100"/>
    </w:pPr>
  </w:style>
  <w:style w:type="paragraph" w:styleId="21">
    <w:name w:val="Body Text Indent 2"/>
    <w:basedOn w:val="a3"/>
    <w:link w:val="2Char0"/>
    <w:qFormat/>
    <w:pPr>
      <w:spacing w:after="120" w:line="480" w:lineRule="auto"/>
      <w:ind w:leftChars="200" w:left="420"/>
    </w:pPr>
    <w:rPr>
      <w:rFonts w:ascii="Times New Roman" w:hAnsi="Times New Roman"/>
      <w:kern w:val="0"/>
      <w:sz w:val="20"/>
      <w:szCs w:val="24"/>
    </w:rPr>
  </w:style>
  <w:style w:type="paragraph" w:styleId="af1">
    <w:name w:val="endnote text"/>
    <w:basedOn w:val="a3"/>
    <w:link w:val="Char7"/>
    <w:uiPriority w:val="99"/>
    <w:unhideWhenUsed/>
    <w:qFormat/>
    <w:pPr>
      <w:snapToGrid w:val="0"/>
      <w:spacing w:line="360" w:lineRule="auto"/>
      <w:jc w:val="left"/>
    </w:pPr>
    <w:rPr>
      <w:rFonts w:ascii="Times New Roman" w:hAnsi="Times New Roman"/>
      <w:sz w:val="24"/>
    </w:rPr>
  </w:style>
  <w:style w:type="paragraph" w:styleId="af2">
    <w:name w:val="Balloon Text"/>
    <w:basedOn w:val="a3"/>
    <w:link w:val="Char8"/>
    <w:uiPriority w:val="99"/>
    <w:unhideWhenUsed/>
    <w:qFormat/>
    <w:rPr>
      <w:sz w:val="18"/>
      <w:szCs w:val="18"/>
    </w:rPr>
  </w:style>
  <w:style w:type="paragraph" w:styleId="af3">
    <w:name w:val="footer"/>
    <w:basedOn w:val="a3"/>
    <w:link w:val="Char9"/>
    <w:uiPriority w:val="99"/>
    <w:unhideWhenUsed/>
    <w:qFormat/>
    <w:pPr>
      <w:tabs>
        <w:tab w:val="center" w:pos="4153"/>
        <w:tab w:val="right" w:pos="8306"/>
      </w:tabs>
      <w:snapToGrid w:val="0"/>
      <w:jc w:val="left"/>
    </w:pPr>
    <w:rPr>
      <w:sz w:val="18"/>
      <w:szCs w:val="18"/>
    </w:rPr>
  </w:style>
  <w:style w:type="paragraph" w:styleId="af4">
    <w:name w:val="header"/>
    <w:basedOn w:val="a3"/>
    <w:link w:val="Chara"/>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3"/>
    <w:next w:val="a3"/>
    <w:uiPriority w:val="39"/>
    <w:unhideWhenUsed/>
    <w:qFormat/>
    <w:pPr>
      <w:tabs>
        <w:tab w:val="right" w:leader="dot" w:pos="8777"/>
      </w:tabs>
      <w:spacing w:line="360" w:lineRule="auto"/>
    </w:pPr>
    <w:rPr>
      <w:rFonts w:ascii="宋体" w:hAnsi="宋体"/>
      <w:b/>
      <w:sz w:val="24"/>
      <w:szCs w:val="24"/>
    </w:rPr>
  </w:style>
  <w:style w:type="paragraph" w:styleId="41">
    <w:name w:val="toc 4"/>
    <w:basedOn w:val="a3"/>
    <w:next w:val="a3"/>
    <w:uiPriority w:val="39"/>
    <w:qFormat/>
    <w:pPr>
      <w:tabs>
        <w:tab w:val="right" w:leader="dot" w:pos="8296"/>
      </w:tabs>
      <w:spacing w:line="360" w:lineRule="auto"/>
      <w:ind w:left="630"/>
      <w:jc w:val="left"/>
    </w:pPr>
    <w:rPr>
      <w:rFonts w:ascii="Times New Roman" w:hAnsi="Times New Roman"/>
      <w:sz w:val="18"/>
      <w:szCs w:val="18"/>
    </w:rPr>
  </w:style>
  <w:style w:type="paragraph" w:styleId="af5">
    <w:name w:val="Subtitle"/>
    <w:basedOn w:val="a3"/>
    <w:next w:val="a3"/>
    <w:link w:val="Charb"/>
    <w:uiPriority w:val="11"/>
    <w:qFormat/>
    <w:pPr>
      <w:widowControl/>
      <w:spacing w:after="200" w:line="276" w:lineRule="auto"/>
      <w:jc w:val="left"/>
    </w:pPr>
    <w:rPr>
      <w:rFonts w:ascii="Cambria" w:hAnsi="Cambria"/>
      <w:i/>
      <w:iCs/>
      <w:color w:val="4F81BD"/>
      <w:spacing w:val="15"/>
      <w:kern w:val="0"/>
      <w:sz w:val="24"/>
      <w:szCs w:val="24"/>
      <w:lang w:eastAsia="en-US" w:bidi="en-US"/>
    </w:rPr>
  </w:style>
  <w:style w:type="paragraph" w:styleId="af6">
    <w:name w:val="List"/>
    <w:basedOn w:val="a3"/>
    <w:qFormat/>
    <w:pPr>
      <w:spacing w:line="360" w:lineRule="auto"/>
      <w:ind w:left="420" w:hanging="420"/>
    </w:pPr>
    <w:rPr>
      <w:rFonts w:ascii="Times New Roman" w:hAnsi="Times New Roman"/>
      <w:sz w:val="24"/>
      <w:szCs w:val="20"/>
    </w:rPr>
  </w:style>
  <w:style w:type="paragraph" w:styleId="af7">
    <w:name w:val="footnote text"/>
    <w:basedOn w:val="a3"/>
    <w:link w:val="Charc"/>
    <w:qFormat/>
    <w:pPr>
      <w:snapToGrid w:val="0"/>
      <w:spacing w:line="360" w:lineRule="auto"/>
      <w:jc w:val="left"/>
    </w:pPr>
    <w:rPr>
      <w:rFonts w:ascii="Times New Roman" w:hAnsi="Times New Roman"/>
      <w:sz w:val="18"/>
      <w:szCs w:val="18"/>
    </w:rPr>
  </w:style>
  <w:style w:type="paragraph" w:styleId="60">
    <w:name w:val="toc 6"/>
    <w:basedOn w:val="a3"/>
    <w:next w:val="a3"/>
    <w:uiPriority w:val="39"/>
    <w:qFormat/>
    <w:pPr>
      <w:spacing w:line="360" w:lineRule="auto"/>
      <w:ind w:left="1050"/>
      <w:jc w:val="left"/>
    </w:pPr>
    <w:rPr>
      <w:rFonts w:ascii="Times New Roman" w:hAnsi="Times New Roman"/>
      <w:sz w:val="18"/>
      <w:szCs w:val="18"/>
    </w:rPr>
  </w:style>
  <w:style w:type="paragraph" w:styleId="34">
    <w:name w:val="Body Text Indent 3"/>
    <w:basedOn w:val="a3"/>
    <w:link w:val="3Char1"/>
    <w:qFormat/>
    <w:pPr>
      <w:spacing w:after="120" w:line="360" w:lineRule="auto"/>
      <w:ind w:leftChars="200" w:left="420"/>
    </w:pPr>
    <w:rPr>
      <w:rFonts w:ascii="Times New Roman" w:hAnsi="Times New Roman"/>
      <w:kern w:val="0"/>
      <w:sz w:val="16"/>
      <w:szCs w:val="16"/>
    </w:rPr>
  </w:style>
  <w:style w:type="paragraph" w:styleId="22">
    <w:name w:val="toc 2"/>
    <w:basedOn w:val="a3"/>
    <w:next w:val="a3"/>
    <w:uiPriority w:val="39"/>
    <w:unhideWhenUsed/>
    <w:qFormat/>
    <w:pPr>
      <w:tabs>
        <w:tab w:val="right" w:leader="dot" w:pos="8777"/>
      </w:tabs>
      <w:spacing w:line="400" w:lineRule="exact"/>
      <w:ind w:leftChars="200" w:left="420"/>
    </w:pPr>
    <w:rPr>
      <w:rFonts w:ascii="宋体" w:hAnsi="宋体"/>
      <w:sz w:val="24"/>
      <w:szCs w:val="24"/>
    </w:rPr>
  </w:style>
  <w:style w:type="paragraph" w:styleId="90">
    <w:name w:val="toc 9"/>
    <w:basedOn w:val="a3"/>
    <w:next w:val="a3"/>
    <w:uiPriority w:val="39"/>
    <w:qFormat/>
    <w:pPr>
      <w:spacing w:line="360" w:lineRule="auto"/>
      <w:ind w:left="1680"/>
      <w:jc w:val="left"/>
    </w:pPr>
    <w:rPr>
      <w:rFonts w:ascii="Times New Roman" w:hAnsi="Times New Roman"/>
      <w:sz w:val="18"/>
      <w:szCs w:val="18"/>
    </w:rPr>
  </w:style>
  <w:style w:type="paragraph" w:styleId="23">
    <w:name w:val="Body Text 2"/>
    <w:basedOn w:val="a3"/>
    <w:link w:val="2Char1"/>
    <w:qFormat/>
    <w:pPr>
      <w:spacing w:line="360" w:lineRule="auto"/>
    </w:pPr>
    <w:rPr>
      <w:rFonts w:ascii="仿宋_GB2312" w:eastAsia="仿宋_GB2312" w:hAnsi="华文中宋"/>
      <w:kern w:val="0"/>
      <w:sz w:val="28"/>
      <w:szCs w:val="20"/>
    </w:rPr>
  </w:style>
  <w:style w:type="paragraph" w:styleId="HTML">
    <w:name w:val="HTML Preformatted"/>
    <w:basedOn w:val="a3"/>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Times New Roman" w:hAnsi="Times New Roman"/>
      <w:kern w:val="0"/>
      <w:sz w:val="18"/>
      <w:szCs w:val="18"/>
    </w:rPr>
  </w:style>
  <w:style w:type="paragraph" w:styleId="af8">
    <w:name w:val="Normal (Web)"/>
    <w:basedOn w:val="a3"/>
    <w:uiPriority w:val="99"/>
    <w:unhideWhenUsed/>
    <w:qFormat/>
    <w:pPr>
      <w:spacing w:line="360" w:lineRule="auto"/>
    </w:pPr>
    <w:rPr>
      <w:rFonts w:ascii="Times New Roman" w:hAnsi="Times New Roman"/>
      <w:sz w:val="24"/>
      <w:szCs w:val="24"/>
    </w:rPr>
  </w:style>
  <w:style w:type="paragraph" w:styleId="11">
    <w:name w:val="index 1"/>
    <w:basedOn w:val="a3"/>
    <w:next w:val="a3"/>
    <w:qFormat/>
    <w:pPr>
      <w:spacing w:line="360" w:lineRule="auto"/>
    </w:pPr>
    <w:rPr>
      <w:rFonts w:ascii="Times New Roman" w:hAnsi="Times New Roman"/>
      <w:sz w:val="24"/>
      <w:szCs w:val="24"/>
    </w:rPr>
  </w:style>
  <w:style w:type="paragraph" w:styleId="af9">
    <w:name w:val="Title"/>
    <w:basedOn w:val="a3"/>
    <w:next w:val="a3"/>
    <w:link w:val="Chard"/>
    <w:qFormat/>
    <w:pPr>
      <w:spacing w:before="240" w:after="60" w:line="360" w:lineRule="auto"/>
      <w:jc w:val="center"/>
      <w:outlineLvl w:val="0"/>
    </w:pPr>
    <w:rPr>
      <w:rFonts w:ascii="Cambria" w:hAnsi="Cambria"/>
      <w:b/>
      <w:bCs/>
      <w:kern w:val="0"/>
      <w:sz w:val="32"/>
      <w:szCs w:val="32"/>
    </w:rPr>
  </w:style>
  <w:style w:type="paragraph" w:styleId="afa">
    <w:name w:val="annotation subject"/>
    <w:basedOn w:val="aa"/>
    <w:next w:val="aa"/>
    <w:link w:val="Chare"/>
    <w:unhideWhenUsed/>
    <w:qFormat/>
    <w:pPr>
      <w:ind w:firstLineChars="200" w:firstLine="200"/>
    </w:pPr>
    <w:rPr>
      <w:b/>
      <w:bCs/>
      <w:szCs w:val="24"/>
    </w:rPr>
  </w:style>
  <w:style w:type="paragraph" w:styleId="afb">
    <w:name w:val="Body Text First Indent"/>
    <w:basedOn w:val="ac"/>
    <w:link w:val="Charf"/>
    <w:uiPriority w:val="99"/>
    <w:unhideWhenUsed/>
    <w:qFormat/>
    <w:pPr>
      <w:ind w:firstLineChars="100" w:firstLine="420"/>
    </w:pPr>
    <w:rPr>
      <w:rFonts w:ascii="Times New Roman" w:hAnsi="Times New Roman"/>
    </w:rPr>
  </w:style>
  <w:style w:type="paragraph" w:styleId="24">
    <w:name w:val="Body Text First Indent 2"/>
    <w:basedOn w:val="ad"/>
    <w:link w:val="2Char2"/>
    <w:uiPriority w:val="99"/>
    <w:unhideWhenUsed/>
    <w:qFormat/>
    <w:pPr>
      <w:ind w:firstLineChars="200" w:firstLine="420"/>
    </w:pPr>
    <w:rPr>
      <w:rFonts w:ascii="Times New Roman" w:hAnsi="Times New Roman"/>
      <w:szCs w:val="24"/>
    </w:rPr>
  </w:style>
  <w:style w:type="table" w:styleId="afc">
    <w:name w:val="Table Grid"/>
    <w:basedOn w:val="a5"/>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3D effects 3"/>
    <w:basedOn w:val="a5"/>
    <w:qFormat/>
    <w:pPr>
      <w:widowControl w:val="0"/>
      <w:ind w:firstLineChars="200" w:firstLine="643"/>
      <w:jc w:val="both"/>
    </w:pPr>
    <w:rPr>
      <w:rFonts w:ascii="Times New Roman" w:hAnsi="Times New Roman"/>
    </w:r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character" w:styleId="afd">
    <w:name w:val="Strong"/>
    <w:qFormat/>
    <w:rPr>
      <w:b/>
      <w:bCs/>
    </w:rPr>
  </w:style>
  <w:style w:type="character" w:styleId="afe">
    <w:name w:val="endnote reference"/>
    <w:uiPriority w:val="99"/>
    <w:unhideWhenUsed/>
    <w:qFormat/>
    <w:rPr>
      <w:vertAlign w:val="superscript"/>
    </w:rPr>
  </w:style>
  <w:style w:type="character" w:styleId="aff">
    <w:name w:val="page number"/>
    <w:qFormat/>
  </w:style>
  <w:style w:type="character" w:styleId="aff0">
    <w:name w:val="FollowedHyperlink"/>
    <w:uiPriority w:val="99"/>
    <w:unhideWhenUsed/>
    <w:qFormat/>
    <w:rPr>
      <w:color w:val="000000"/>
      <w:u w:val="none"/>
    </w:rPr>
  </w:style>
  <w:style w:type="character" w:styleId="aff1">
    <w:name w:val="Emphasis"/>
    <w:qFormat/>
    <w:rPr>
      <w:color w:val="CC0033"/>
    </w:rPr>
  </w:style>
  <w:style w:type="character" w:styleId="aff2">
    <w:name w:val="Hyperlink"/>
    <w:uiPriority w:val="99"/>
    <w:qFormat/>
    <w:rPr>
      <w:color w:val="0000FF"/>
      <w:u w:val="single"/>
    </w:rPr>
  </w:style>
  <w:style w:type="character" w:styleId="aff3">
    <w:name w:val="annotation reference"/>
    <w:uiPriority w:val="99"/>
    <w:unhideWhenUsed/>
    <w:qFormat/>
    <w:rPr>
      <w:sz w:val="21"/>
      <w:szCs w:val="21"/>
    </w:rPr>
  </w:style>
  <w:style w:type="character" w:styleId="aff4">
    <w:name w:val="footnote reference"/>
    <w:rPr>
      <w:vertAlign w:val="superscript"/>
    </w:rPr>
  </w:style>
  <w:style w:type="character" w:customStyle="1" w:styleId="Char8">
    <w:name w:val="批注框文本 Char"/>
    <w:link w:val="af2"/>
    <w:uiPriority w:val="99"/>
    <w:qFormat/>
    <w:rPr>
      <w:sz w:val="18"/>
      <w:szCs w:val="18"/>
    </w:rPr>
  </w:style>
  <w:style w:type="character" w:customStyle="1" w:styleId="Char9">
    <w:name w:val="页脚 Char"/>
    <w:link w:val="af3"/>
    <w:uiPriority w:val="99"/>
    <w:qFormat/>
    <w:rPr>
      <w:sz w:val="18"/>
      <w:szCs w:val="18"/>
    </w:rPr>
  </w:style>
  <w:style w:type="character" w:customStyle="1" w:styleId="Chara">
    <w:name w:val="页眉 Char"/>
    <w:link w:val="af4"/>
    <w:uiPriority w:val="99"/>
    <w:qFormat/>
    <w:rPr>
      <w:sz w:val="18"/>
      <w:szCs w:val="18"/>
    </w:rPr>
  </w:style>
  <w:style w:type="paragraph" w:customStyle="1" w:styleId="12">
    <w:name w:val="标题1"/>
    <w:basedOn w:val="a3"/>
    <w:next w:val="a3"/>
    <w:qFormat/>
    <w:pPr>
      <w:tabs>
        <w:tab w:val="left" w:pos="9193"/>
        <w:tab w:val="left" w:pos="9827"/>
      </w:tabs>
      <w:spacing w:line="640" w:lineRule="atLeast"/>
      <w:jc w:val="center"/>
    </w:pPr>
    <w:rPr>
      <w:rFonts w:eastAsia="方正小标宋_GBK"/>
      <w:sz w:val="44"/>
    </w:rPr>
  </w:style>
  <w:style w:type="paragraph" w:customStyle="1" w:styleId="aff5">
    <w:name w:val="表格内文字"/>
    <w:basedOn w:val="a3"/>
    <w:qFormat/>
    <w:pPr>
      <w:overflowPunct w:val="0"/>
      <w:jc w:val="center"/>
    </w:pPr>
    <w:rPr>
      <w:rFonts w:ascii="宋体" w:hAnsi="宋体" w:cs="宋体" w:hint="eastAsia"/>
      <w:szCs w:val="24"/>
    </w:rPr>
  </w:style>
  <w:style w:type="paragraph" w:customStyle="1" w:styleId="aff6">
    <w:name w:val="表格文字"/>
    <w:basedOn w:val="a3"/>
    <w:next w:val="a3"/>
    <w:link w:val="aff7"/>
    <w:qFormat/>
    <w:pPr>
      <w:adjustRightInd w:val="0"/>
      <w:snapToGrid w:val="0"/>
      <w:jc w:val="center"/>
    </w:pPr>
    <w:rPr>
      <w:rFonts w:ascii="宋体" w:hAnsi="宋体" w:cstheme="minorBidi"/>
    </w:rPr>
  </w:style>
  <w:style w:type="character" w:customStyle="1" w:styleId="aff7">
    <w:name w:val="表格文字 字符"/>
    <w:basedOn w:val="a4"/>
    <w:link w:val="aff6"/>
    <w:qFormat/>
    <w:rPr>
      <w:rFonts w:ascii="宋体" w:hAnsi="宋体" w:cstheme="minorBidi"/>
      <w:kern w:val="2"/>
      <w:sz w:val="21"/>
      <w:szCs w:val="22"/>
    </w:rPr>
  </w:style>
  <w:style w:type="character" w:customStyle="1" w:styleId="Char6">
    <w:name w:val="日期 Char"/>
    <w:basedOn w:val="a4"/>
    <w:link w:val="af0"/>
    <w:rPr>
      <w:kern w:val="2"/>
      <w:sz w:val="21"/>
      <w:szCs w:val="22"/>
    </w:rPr>
  </w:style>
  <w:style w:type="character" w:customStyle="1" w:styleId="Char4">
    <w:name w:val="正文文本缩进 Char"/>
    <w:basedOn w:val="a4"/>
    <w:link w:val="ad"/>
    <w:qFormat/>
    <w:rPr>
      <w:kern w:val="2"/>
      <w:sz w:val="21"/>
      <w:szCs w:val="22"/>
    </w:rPr>
  </w:style>
  <w:style w:type="character" w:customStyle="1" w:styleId="2Char2">
    <w:name w:val="正文首行缩进 2 Char"/>
    <w:basedOn w:val="Char4"/>
    <w:link w:val="24"/>
    <w:uiPriority w:val="99"/>
    <w:rPr>
      <w:rFonts w:ascii="Times New Roman" w:hAnsi="Times New Roman"/>
      <w:kern w:val="2"/>
      <w:sz w:val="21"/>
      <w:szCs w:val="24"/>
    </w:rPr>
  </w:style>
  <w:style w:type="character" w:customStyle="1" w:styleId="Char3">
    <w:name w:val="正文文本 Char"/>
    <w:basedOn w:val="a4"/>
    <w:link w:val="ac"/>
    <w:qFormat/>
    <w:rPr>
      <w:kern w:val="2"/>
      <w:sz w:val="21"/>
      <w:szCs w:val="22"/>
    </w:rPr>
  </w:style>
  <w:style w:type="character" w:customStyle="1" w:styleId="2CharChar">
    <w:name w:val="首行缩进:  2 字符 Char Char"/>
    <w:link w:val="25"/>
    <w:rPr>
      <w:rFonts w:ascii="仿宋_GB2312" w:hAnsi="宋体" w:cs="宋体"/>
      <w:sz w:val="24"/>
    </w:rPr>
  </w:style>
  <w:style w:type="paragraph" w:customStyle="1" w:styleId="25">
    <w:name w:val="首行缩进:  2 字符"/>
    <w:basedOn w:val="a3"/>
    <w:link w:val="2CharChar"/>
    <w:qFormat/>
    <w:pPr>
      <w:tabs>
        <w:tab w:val="left" w:pos="720"/>
      </w:tabs>
      <w:spacing w:line="360" w:lineRule="auto"/>
      <w:ind w:left="720" w:firstLineChars="200" w:firstLine="480"/>
    </w:pPr>
    <w:rPr>
      <w:rFonts w:ascii="仿宋_GB2312" w:hAnsi="宋体" w:cs="宋体"/>
      <w:kern w:val="0"/>
      <w:sz w:val="24"/>
      <w:szCs w:val="20"/>
    </w:rPr>
  </w:style>
  <w:style w:type="paragraph" w:customStyle="1" w:styleId="05-">
    <w:name w:val="05-正文"/>
    <w:qFormat/>
    <w:pPr>
      <w:widowControl w:val="0"/>
      <w:spacing w:line="440" w:lineRule="exact"/>
      <w:ind w:firstLineChars="200" w:firstLine="480"/>
      <w:jc w:val="both"/>
    </w:pPr>
    <w:rPr>
      <w:rFonts w:ascii="宋体" w:hAnsi="宋体"/>
      <w:sz w:val="24"/>
      <w:szCs w:val="28"/>
    </w:rPr>
  </w:style>
  <w:style w:type="character" w:customStyle="1" w:styleId="1Char">
    <w:name w:val="标题 1 Char"/>
    <w:basedOn w:val="a4"/>
    <w:link w:val="1"/>
    <w:qFormat/>
    <w:rPr>
      <w:rFonts w:ascii="宋体" w:hAnsi="宋体"/>
      <w:b/>
      <w:bCs/>
      <w:kern w:val="36"/>
      <w:sz w:val="32"/>
      <w:szCs w:val="48"/>
    </w:rPr>
  </w:style>
  <w:style w:type="character" w:customStyle="1" w:styleId="2Char">
    <w:name w:val="标题 2 Char"/>
    <w:basedOn w:val="a4"/>
    <w:link w:val="2"/>
    <w:qFormat/>
    <w:rPr>
      <w:rFonts w:ascii="Times New Roman" w:hAnsi="Times New Roman"/>
      <w:b/>
      <w:bCs/>
      <w:sz w:val="28"/>
      <w:szCs w:val="32"/>
    </w:rPr>
  </w:style>
  <w:style w:type="character" w:customStyle="1" w:styleId="3Char">
    <w:name w:val="标题 3 Char"/>
    <w:basedOn w:val="a4"/>
    <w:link w:val="31"/>
    <w:qFormat/>
    <w:rPr>
      <w:rFonts w:ascii="Times New Roman" w:hAnsi="Times New Roman"/>
      <w:b/>
      <w:kern w:val="2"/>
      <w:sz w:val="24"/>
      <w:szCs w:val="22"/>
    </w:rPr>
  </w:style>
  <w:style w:type="character" w:customStyle="1" w:styleId="4Char">
    <w:name w:val="标题 4 Char"/>
    <w:basedOn w:val="a4"/>
    <w:link w:val="40"/>
    <w:qFormat/>
    <w:rPr>
      <w:rFonts w:ascii="Cambria" w:hAnsi="Cambria"/>
      <w:b/>
      <w:bCs/>
      <w:sz w:val="28"/>
      <w:szCs w:val="28"/>
    </w:rPr>
  </w:style>
  <w:style w:type="character" w:customStyle="1" w:styleId="5Char">
    <w:name w:val="标题 5 Char"/>
    <w:basedOn w:val="a4"/>
    <w:link w:val="5"/>
    <w:qFormat/>
    <w:rPr>
      <w:rFonts w:ascii="Times New Roman" w:hAnsi="Times New Roman"/>
      <w:b/>
      <w:bCs/>
      <w:kern w:val="2"/>
      <w:sz w:val="28"/>
      <w:szCs w:val="28"/>
    </w:rPr>
  </w:style>
  <w:style w:type="character" w:customStyle="1" w:styleId="6Char">
    <w:name w:val="标题 6 Char"/>
    <w:basedOn w:val="a4"/>
    <w:link w:val="6"/>
    <w:qFormat/>
    <w:rPr>
      <w:rFonts w:ascii="Arial" w:eastAsia="黑体" w:hAnsi="Arial"/>
      <w:b/>
      <w:bCs/>
      <w:kern w:val="2"/>
      <w:sz w:val="24"/>
      <w:szCs w:val="24"/>
    </w:rPr>
  </w:style>
  <w:style w:type="character" w:customStyle="1" w:styleId="7Char">
    <w:name w:val="标题 7 Char"/>
    <w:basedOn w:val="a4"/>
    <w:link w:val="7"/>
    <w:rPr>
      <w:rFonts w:ascii="Times New Roman" w:hAnsi="Times New Roman"/>
      <w:b/>
      <w:bCs/>
      <w:kern w:val="2"/>
      <w:sz w:val="24"/>
      <w:szCs w:val="24"/>
    </w:rPr>
  </w:style>
  <w:style w:type="character" w:customStyle="1" w:styleId="8Char">
    <w:name w:val="标题 8 Char"/>
    <w:basedOn w:val="a4"/>
    <w:link w:val="8"/>
    <w:qFormat/>
    <w:rPr>
      <w:rFonts w:ascii="Arial" w:eastAsia="黑体" w:hAnsi="Arial"/>
      <w:kern w:val="2"/>
      <w:sz w:val="24"/>
      <w:szCs w:val="24"/>
    </w:rPr>
  </w:style>
  <w:style w:type="character" w:customStyle="1" w:styleId="9Char">
    <w:name w:val="标题 9 Char"/>
    <w:basedOn w:val="a4"/>
    <w:link w:val="9"/>
    <w:qFormat/>
    <w:rPr>
      <w:rFonts w:ascii="Arial" w:eastAsia="黑体" w:hAnsi="Arial"/>
      <w:kern w:val="2"/>
      <w:sz w:val="24"/>
      <w:szCs w:val="21"/>
    </w:rPr>
  </w:style>
  <w:style w:type="character" w:customStyle="1" w:styleId="Char">
    <w:name w:val="正文缩进 Char"/>
    <w:link w:val="a7"/>
    <w:qFormat/>
    <w:rPr>
      <w:rFonts w:ascii="Times New Roman" w:hAnsi="Times New Roman"/>
      <w:szCs w:val="21"/>
    </w:rPr>
  </w:style>
  <w:style w:type="character" w:customStyle="1" w:styleId="Char0">
    <w:name w:val="题注 Char"/>
    <w:link w:val="a8"/>
    <w:uiPriority w:val="35"/>
    <w:qFormat/>
    <w:rPr>
      <w:rFonts w:ascii="Arial" w:eastAsia="黑体" w:hAnsi="Arial"/>
    </w:rPr>
  </w:style>
  <w:style w:type="character" w:customStyle="1" w:styleId="aff8">
    <w:name w:val="文档结构图 字符"/>
    <w:basedOn w:val="a4"/>
    <w:uiPriority w:val="99"/>
    <w:qFormat/>
    <w:rPr>
      <w:rFonts w:ascii="Microsoft YaHei UI" w:eastAsia="Microsoft YaHei UI"/>
      <w:kern w:val="2"/>
      <w:sz w:val="18"/>
      <w:szCs w:val="18"/>
    </w:rPr>
  </w:style>
  <w:style w:type="character" w:customStyle="1" w:styleId="Char1">
    <w:name w:val="文档结构图 Char"/>
    <w:link w:val="a9"/>
    <w:uiPriority w:val="99"/>
    <w:rPr>
      <w:rFonts w:ascii="宋体" w:hAnsi="Times New Roman"/>
      <w:kern w:val="2"/>
      <w:sz w:val="18"/>
      <w:szCs w:val="18"/>
    </w:rPr>
  </w:style>
  <w:style w:type="character" w:customStyle="1" w:styleId="aff9">
    <w:name w:val="批注文字 字符"/>
    <w:basedOn w:val="a4"/>
    <w:qFormat/>
    <w:rPr>
      <w:kern w:val="2"/>
      <w:sz w:val="21"/>
      <w:szCs w:val="22"/>
    </w:rPr>
  </w:style>
  <w:style w:type="character" w:customStyle="1" w:styleId="Char10">
    <w:name w:val="批注文字 Char1"/>
    <w:link w:val="aa"/>
    <w:qFormat/>
    <w:rPr>
      <w:rFonts w:ascii="Times New Roman" w:hAnsi="Times New Roman"/>
      <w:kern w:val="2"/>
      <w:sz w:val="24"/>
      <w:szCs w:val="22"/>
    </w:rPr>
  </w:style>
  <w:style w:type="character" w:customStyle="1" w:styleId="Char2">
    <w:name w:val="称呼 Char"/>
    <w:basedOn w:val="a4"/>
    <w:link w:val="ab"/>
    <w:rPr>
      <w:rFonts w:ascii="Times New Roman" w:hAnsi="Times New Roman"/>
      <w:sz w:val="28"/>
      <w:szCs w:val="24"/>
    </w:rPr>
  </w:style>
  <w:style w:type="character" w:customStyle="1" w:styleId="3Char0">
    <w:name w:val="正文文本 3 Char"/>
    <w:basedOn w:val="a4"/>
    <w:link w:val="32"/>
    <w:rPr>
      <w:rFonts w:ascii="Times New Roman" w:hAnsi="Times New Roman"/>
      <w:sz w:val="16"/>
      <w:szCs w:val="16"/>
    </w:rPr>
  </w:style>
  <w:style w:type="character" w:customStyle="1" w:styleId="13">
    <w:name w:val="正文文本缩进 字符1"/>
    <w:uiPriority w:val="99"/>
    <w:qFormat/>
    <w:rPr>
      <w:rFonts w:ascii="Times New Roman" w:hAnsi="Times New Roman"/>
      <w:kern w:val="2"/>
      <w:sz w:val="21"/>
      <w:szCs w:val="24"/>
    </w:rPr>
  </w:style>
  <w:style w:type="character" w:customStyle="1" w:styleId="Char5">
    <w:name w:val="纯文本 Char"/>
    <w:link w:val="af"/>
    <w:qFormat/>
    <w:rPr>
      <w:rFonts w:ascii="仿宋_GB2312"/>
      <w:kern w:val="2"/>
      <w:sz w:val="21"/>
      <w:szCs w:val="22"/>
    </w:rPr>
  </w:style>
  <w:style w:type="character" w:customStyle="1" w:styleId="14">
    <w:name w:val="日期 字符1"/>
    <w:uiPriority w:val="99"/>
    <w:qFormat/>
    <w:rPr>
      <w:rFonts w:ascii="Times New Roman" w:hAnsi="Times New Roman"/>
      <w:kern w:val="2"/>
      <w:sz w:val="24"/>
      <w:szCs w:val="24"/>
    </w:rPr>
  </w:style>
  <w:style w:type="character" w:customStyle="1" w:styleId="2Char0">
    <w:name w:val="正文文本缩进 2 Char"/>
    <w:basedOn w:val="a4"/>
    <w:link w:val="21"/>
    <w:qFormat/>
    <w:rPr>
      <w:rFonts w:ascii="Times New Roman" w:hAnsi="Times New Roman"/>
      <w:szCs w:val="24"/>
    </w:rPr>
  </w:style>
  <w:style w:type="character" w:customStyle="1" w:styleId="Char7">
    <w:name w:val="尾注文本 Char"/>
    <w:basedOn w:val="a4"/>
    <w:link w:val="af1"/>
    <w:uiPriority w:val="99"/>
    <w:qFormat/>
    <w:rPr>
      <w:rFonts w:ascii="Times New Roman" w:hAnsi="Times New Roman"/>
      <w:kern w:val="2"/>
      <w:sz w:val="24"/>
      <w:szCs w:val="22"/>
    </w:rPr>
  </w:style>
  <w:style w:type="character" w:customStyle="1" w:styleId="15">
    <w:name w:val="批注框文本 字符1"/>
    <w:qFormat/>
    <w:rPr>
      <w:rFonts w:ascii="Times New Roman" w:hAnsi="Times New Roman"/>
      <w:kern w:val="2"/>
      <w:sz w:val="18"/>
      <w:szCs w:val="18"/>
    </w:rPr>
  </w:style>
  <w:style w:type="character" w:customStyle="1" w:styleId="16">
    <w:name w:val="页脚 字符1"/>
    <w:uiPriority w:val="99"/>
    <w:qFormat/>
    <w:rPr>
      <w:kern w:val="2"/>
      <w:sz w:val="18"/>
      <w:szCs w:val="18"/>
    </w:rPr>
  </w:style>
  <w:style w:type="character" w:customStyle="1" w:styleId="Charb">
    <w:name w:val="副标题 Char"/>
    <w:basedOn w:val="a4"/>
    <w:link w:val="af5"/>
    <w:uiPriority w:val="11"/>
    <w:qFormat/>
    <w:rPr>
      <w:rFonts w:ascii="Cambria" w:hAnsi="Cambria"/>
      <w:i/>
      <w:iCs/>
      <w:color w:val="4F81BD"/>
      <w:spacing w:val="15"/>
      <w:sz w:val="24"/>
      <w:szCs w:val="24"/>
      <w:lang w:eastAsia="en-US" w:bidi="en-US"/>
    </w:rPr>
  </w:style>
  <w:style w:type="character" w:customStyle="1" w:styleId="Charc">
    <w:name w:val="脚注文本 Char"/>
    <w:basedOn w:val="a4"/>
    <w:link w:val="af7"/>
    <w:qFormat/>
    <w:rPr>
      <w:rFonts w:ascii="Times New Roman" w:hAnsi="Times New Roman"/>
      <w:kern w:val="2"/>
      <w:sz w:val="18"/>
      <w:szCs w:val="18"/>
    </w:rPr>
  </w:style>
  <w:style w:type="character" w:customStyle="1" w:styleId="3Char1">
    <w:name w:val="正文文本缩进 3 Char"/>
    <w:basedOn w:val="a4"/>
    <w:link w:val="34"/>
    <w:qFormat/>
    <w:rPr>
      <w:rFonts w:ascii="Times New Roman" w:hAnsi="Times New Roman"/>
      <w:sz w:val="16"/>
      <w:szCs w:val="16"/>
    </w:rPr>
  </w:style>
  <w:style w:type="character" w:customStyle="1" w:styleId="2Char1">
    <w:name w:val="正文文本 2 Char"/>
    <w:basedOn w:val="a4"/>
    <w:link w:val="23"/>
    <w:qFormat/>
    <w:rPr>
      <w:rFonts w:ascii="仿宋_GB2312" w:eastAsia="仿宋_GB2312" w:hAnsi="华文中宋"/>
      <w:sz w:val="28"/>
    </w:rPr>
  </w:style>
  <w:style w:type="character" w:customStyle="1" w:styleId="HTMLChar">
    <w:name w:val="HTML 预设格式 Char"/>
    <w:basedOn w:val="a4"/>
    <w:link w:val="HTML"/>
    <w:qFormat/>
    <w:rPr>
      <w:rFonts w:ascii="Times New Roman" w:hAnsi="Times New Roman"/>
      <w:sz w:val="18"/>
      <w:szCs w:val="18"/>
    </w:rPr>
  </w:style>
  <w:style w:type="character" w:customStyle="1" w:styleId="Chard">
    <w:name w:val="标题 Char"/>
    <w:basedOn w:val="a4"/>
    <w:link w:val="af9"/>
    <w:qFormat/>
    <w:rPr>
      <w:rFonts w:ascii="Cambria" w:hAnsi="Cambria"/>
      <w:b/>
      <w:bCs/>
      <w:sz w:val="32"/>
      <w:szCs w:val="32"/>
    </w:rPr>
  </w:style>
  <w:style w:type="character" w:customStyle="1" w:styleId="affa">
    <w:name w:val="批注主题 字符"/>
    <w:basedOn w:val="aff9"/>
    <w:qFormat/>
    <w:rPr>
      <w:b/>
      <w:bCs/>
      <w:kern w:val="2"/>
      <w:sz w:val="21"/>
      <w:szCs w:val="22"/>
    </w:rPr>
  </w:style>
  <w:style w:type="character" w:customStyle="1" w:styleId="Chare">
    <w:name w:val="批注主题 Char"/>
    <w:link w:val="afa"/>
    <w:qFormat/>
    <w:rPr>
      <w:rFonts w:ascii="Times New Roman" w:hAnsi="Times New Roman"/>
      <w:b/>
      <w:bCs/>
      <w:kern w:val="2"/>
      <w:sz w:val="24"/>
      <w:szCs w:val="24"/>
    </w:rPr>
  </w:style>
  <w:style w:type="character" w:customStyle="1" w:styleId="Charf">
    <w:name w:val="正文首行缩进 Char"/>
    <w:basedOn w:val="Char3"/>
    <w:link w:val="afb"/>
    <w:uiPriority w:val="99"/>
    <w:qFormat/>
    <w:rPr>
      <w:rFonts w:ascii="Times New Roman" w:hAnsi="Times New Roman"/>
      <w:kern w:val="2"/>
      <w:sz w:val="21"/>
      <w:szCs w:val="22"/>
    </w:rPr>
  </w:style>
  <w:style w:type="character" w:customStyle="1" w:styleId="3Char10">
    <w:name w:val="正文文本缩进 3 Char1"/>
    <w:uiPriority w:val="99"/>
    <w:semiHidden/>
    <w:qFormat/>
    <w:rPr>
      <w:kern w:val="2"/>
      <w:sz w:val="16"/>
      <w:szCs w:val="16"/>
    </w:rPr>
  </w:style>
  <w:style w:type="character" w:customStyle="1" w:styleId="3CharChar">
    <w:name w:val="标题3 Char Char"/>
    <w:link w:val="36"/>
    <w:qFormat/>
    <w:rPr>
      <w:rFonts w:ascii="黑体" w:eastAsia="黑体" w:hAnsi="宋体"/>
      <w:b/>
      <w:sz w:val="28"/>
    </w:rPr>
  </w:style>
  <w:style w:type="paragraph" w:customStyle="1" w:styleId="36">
    <w:name w:val="标题3"/>
    <w:basedOn w:val="a3"/>
    <w:link w:val="3CharChar"/>
    <w:qFormat/>
    <w:pPr>
      <w:spacing w:line="360" w:lineRule="auto"/>
    </w:pPr>
    <w:rPr>
      <w:rFonts w:ascii="黑体" w:eastAsia="黑体" w:hAnsi="宋体"/>
      <w:b/>
      <w:kern w:val="0"/>
      <w:sz w:val="28"/>
      <w:szCs w:val="20"/>
    </w:rPr>
  </w:style>
  <w:style w:type="character" w:customStyle="1" w:styleId="2Char10">
    <w:name w:val="标题 2 Char1"/>
    <w:rPr>
      <w:rFonts w:ascii="Calibri Light" w:eastAsia="宋体" w:hAnsi="Calibri Light" w:cs="Times New Roman"/>
      <w:b/>
      <w:bCs/>
      <w:kern w:val="2"/>
      <w:sz w:val="32"/>
      <w:szCs w:val="32"/>
    </w:rPr>
  </w:style>
  <w:style w:type="character" w:customStyle="1" w:styleId="CharChar">
    <w:name w:val="图表标题 Char Char"/>
    <w:link w:val="affb"/>
    <w:qFormat/>
    <w:rPr>
      <w:rFonts w:ascii="仿宋_GB2312" w:eastAsia="仿宋_GB2312" w:hAnsi="Times New Roman"/>
      <w:bCs/>
      <w:sz w:val="28"/>
      <w:szCs w:val="28"/>
    </w:rPr>
  </w:style>
  <w:style w:type="paragraph" w:customStyle="1" w:styleId="affb">
    <w:name w:val="图表标题"/>
    <w:basedOn w:val="a3"/>
    <w:link w:val="CharChar"/>
    <w:qFormat/>
    <w:pPr>
      <w:widowControl/>
      <w:spacing w:line="460" w:lineRule="exact"/>
      <w:ind w:firstLineChars="200" w:firstLine="562"/>
      <w:jc w:val="center"/>
    </w:pPr>
    <w:rPr>
      <w:rFonts w:ascii="仿宋_GB2312" w:eastAsia="仿宋_GB2312" w:hAnsi="Times New Roman"/>
      <w:bCs/>
      <w:kern w:val="0"/>
      <w:sz w:val="28"/>
      <w:szCs w:val="28"/>
    </w:rPr>
  </w:style>
  <w:style w:type="character" w:customStyle="1" w:styleId="Charf0">
    <w:name w:val="引用 Char"/>
    <w:link w:val="affc"/>
    <w:qFormat/>
    <w:rPr>
      <w:i/>
      <w:iCs/>
      <w:color w:val="000000"/>
      <w:sz w:val="22"/>
      <w:lang w:eastAsia="en-US" w:bidi="en-US"/>
    </w:rPr>
  </w:style>
  <w:style w:type="paragraph" w:styleId="affc">
    <w:name w:val="Quote"/>
    <w:basedOn w:val="a3"/>
    <w:next w:val="a3"/>
    <w:link w:val="Charf0"/>
    <w:qFormat/>
    <w:pPr>
      <w:widowControl/>
      <w:spacing w:after="200" w:line="276" w:lineRule="auto"/>
      <w:jc w:val="left"/>
    </w:pPr>
    <w:rPr>
      <w:i/>
      <w:iCs/>
      <w:color w:val="000000"/>
      <w:kern w:val="0"/>
      <w:sz w:val="22"/>
      <w:szCs w:val="20"/>
      <w:lang w:eastAsia="en-US" w:bidi="en-US"/>
    </w:rPr>
  </w:style>
  <w:style w:type="character" w:customStyle="1" w:styleId="17">
    <w:name w:val="引用 字符1"/>
    <w:basedOn w:val="a4"/>
    <w:uiPriority w:val="99"/>
    <w:rPr>
      <w:i/>
      <w:iCs/>
      <w:color w:val="404040" w:themeColor="text1" w:themeTint="BF"/>
      <w:kern w:val="2"/>
      <w:sz w:val="21"/>
      <w:szCs w:val="22"/>
    </w:rPr>
  </w:style>
  <w:style w:type="character" w:customStyle="1" w:styleId="CharChar2CharChar">
    <w:name w:val="样式 样式 方案文字 Char Char + (西文) 宋体 + 首行缩进:  2 字符 Char Char"/>
    <w:link w:val="CharChar2"/>
    <w:rPr>
      <w:rFonts w:ascii="宋体" w:hAnsi="宋体" w:cs="宋体"/>
      <w:sz w:val="24"/>
    </w:rPr>
  </w:style>
  <w:style w:type="paragraph" w:customStyle="1" w:styleId="CharChar2">
    <w:name w:val="样式 样式 方案文字 Char Char + (西文) 宋体 + 首行缩进:  2 字符"/>
    <w:basedOn w:val="a3"/>
    <w:link w:val="CharChar2CharChar"/>
    <w:qFormat/>
    <w:pPr>
      <w:spacing w:line="360" w:lineRule="auto"/>
      <w:ind w:firstLineChars="200" w:firstLine="480"/>
    </w:pPr>
    <w:rPr>
      <w:rFonts w:ascii="宋体" w:hAnsi="宋体" w:cs="宋体"/>
      <w:kern w:val="0"/>
      <w:sz w:val="24"/>
      <w:szCs w:val="20"/>
    </w:rPr>
  </w:style>
  <w:style w:type="character" w:customStyle="1" w:styleId="CharChar0">
    <w:name w:val="表格居中 Char Char"/>
    <w:link w:val="affd"/>
    <w:rPr>
      <w:rFonts w:ascii="仿宋_GB2312" w:hAnsi="宋体"/>
      <w:sz w:val="24"/>
      <w:szCs w:val="24"/>
    </w:rPr>
  </w:style>
  <w:style w:type="paragraph" w:customStyle="1" w:styleId="affd">
    <w:name w:val="表格居中"/>
    <w:basedOn w:val="a3"/>
    <w:link w:val="CharChar0"/>
    <w:qFormat/>
    <w:pPr>
      <w:spacing w:line="300" w:lineRule="exact"/>
      <w:jc w:val="center"/>
    </w:pPr>
    <w:rPr>
      <w:rFonts w:ascii="仿宋_GB2312" w:hAnsi="宋体"/>
      <w:kern w:val="0"/>
      <w:sz w:val="24"/>
      <w:szCs w:val="24"/>
    </w:rPr>
  </w:style>
  <w:style w:type="character" w:customStyle="1" w:styleId="2CharChar2-GL2h22l2listchangebarH2CharChar">
    <w:name w:val="样式 样式 标题 2 Char Char标题 2-GL章标题2－节h22l2list + change barH2... + 非... Char Char"/>
    <w:link w:val="2CharChar2-GL2h22l2listchangebarH2"/>
    <w:qFormat/>
    <w:rPr>
      <w:rFonts w:ascii="宋体" w:hAnsi="宋体"/>
      <w:sz w:val="24"/>
      <w:szCs w:val="32"/>
    </w:rPr>
  </w:style>
  <w:style w:type="paragraph" w:customStyle="1" w:styleId="2CharChar2-GL2h22l2listchangebarH2">
    <w:name w:val="样式 样式 标题 2 Char Char标题 2-GL章标题2－节h22l2list + change barH2... + 非..."/>
    <w:basedOn w:val="a3"/>
    <w:link w:val="2CharChar2-GL2h22l2listchangebarH2CharChar"/>
    <w:pPr>
      <w:keepNext/>
      <w:keepLines/>
      <w:numPr>
        <w:ilvl w:val="1"/>
        <w:numId w:val="4"/>
      </w:numPr>
      <w:tabs>
        <w:tab w:val="left" w:pos="840"/>
      </w:tabs>
      <w:snapToGrid w:val="0"/>
      <w:spacing w:line="360" w:lineRule="auto"/>
      <w:jc w:val="left"/>
      <w:outlineLvl w:val="1"/>
    </w:pPr>
    <w:rPr>
      <w:rFonts w:ascii="宋体" w:hAnsi="宋体"/>
      <w:kern w:val="0"/>
      <w:sz w:val="24"/>
      <w:szCs w:val="32"/>
    </w:rPr>
  </w:style>
  <w:style w:type="character" w:customStyle="1" w:styleId="Char20">
    <w:name w:val="正文文本 Char2"/>
    <w:uiPriority w:val="99"/>
    <w:semiHidden/>
    <w:rPr>
      <w:kern w:val="2"/>
      <w:sz w:val="24"/>
      <w:szCs w:val="22"/>
    </w:rPr>
  </w:style>
  <w:style w:type="character" w:customStyle="1" w:styleId="apple-converted-space">
    <w:name w:val="apple-converted-space"/>
    <w:qFormat/>
  </w:style>
  <w:style w:type="character" w:customStyle="1" w:styleId="18">
    <w:name w:val="书籍标题1"/>
    <w:qFormat/>
    <w:rPr>
      <w:b/>
      <w:bCs/>
      <w:smallCaps/>
      <w:spacing w:val="5"/>
    </w:rPr>
  </w:style>
  <w:style w:type="character" w:customStyle="1" w:styleId="3CharChar0">
    <w:name w:val="样式 标题 3 + 小三 Char Char"/>
    <w:link w:val="37"/>
    <w:rPr>
      <w:rFonts w:ascii="仿宋_GB2312" w:eastAsia="仿宋_GB2312" w:hAnsi="华文仿宋"/>
      <w:bCs/>
      <w:sz w:val="24"/>
      <w:szCs w:val="24"/>
    </w:rPr>
  </w:style>
  <w:style w:type="paragraph" w:customStyle="1" w:styleId="37">
    <w:name w:val="样式 标题 3 + 小三"/>
    <w:basedOn w:val="31"/>
    <w:link w:val="3CharChar0"/>
    <w:pPr>
      <w:spacing w:line="240" w:lineRule="atLeast"/>
      <w:jc w:val="left"/>
    </w:pPr>
    <w:rPr>
      <w:rFonts w:ascii="仿宋_GB2312" w:eastAsia="仿宋_GB2312" w:hAnsi="华文仿宋"/>
      <w:b w:val="0"/>
      <w:bCs/>
      <w:kern w:val="0"/>
      <w:szCs w:val="24"/>
    </w:rPr>
  </w:style>
  <w:style w:type="character" w:customStyle="1" w:styleId="NewNewNewNewNewNewNewNewNew">
    <w:name w:val="默认段落字体 New New New New New New New New New"/>
  </w:style>
  <w:style w:type="character" w:customStyle="1" w:styleId="CharCharChar">
    <w:name w:val="图表文字 Char Char Char"/>
    <w:link w:val="CharChar1"/>
    <w:rPr>
      <w:rFonts w:ascii="宋体" w:hAnsi="Arial"/>
      <w:szCs w:val="21"/>
    </w:rPr>
  </w:style>
  <w:style w:type="paragraph" w:customStyle="1" w:styleId="CharChar1">
    <w:name w:val="图表文字 Char Char"/>
    <w:basedOn w:val="a3"/>
    <w:link w:val="CharCharChar"/>
    <w:pPr>
      <w:adjustRightInd w:val="0"/>
      <w:snapToGrid w:val="0"/>
      <w:spacing w:line="360" w:lineRule="auto"/>
      <w:jc w:val="left"/>
    </w:pPr>
    <w:rPr>
      <w:rFonts w:ascii="宋体" w:hAnsi="Arial"/>
      <w:kern w:val="0"/>
      <w:sz w:val="20"/>
      <w:szCs w:val="21"/>
    </w:rPr>
  </w:style>
  <w:style w:type="character" w:customStyle="1" w:styleId="Char12">
    <w:name w:val="正文文本 Char1"/>
    <w:uiPriority w:val="99"/>
    <w:semiHidden/>
  </w:style>
  <w:style w:type="character" w:customStyle="1" w:styleId="CharChar3">
    <w:name w:val="正文格式 Char Char"/>
    <w:link w:val="affe"/>
    <w:rPr>
      <w:rFonts w:ascii="宋体" w:hAnsi="宋体"/>
      <w:sz w:val="28"/>
      <w:szCs w:val="24"/>
    </w:rPr>
  </w:style>
  <w:style w:type="paragraph" w:customStyle="1" w:styleId="affe">
    <w:name w:val="正文格式"/>
    <w:basedOn w:val="a3"/>
    <w:link w:val="CharChar3"/>
    <w:pPr>
      <w:spacing w:line="360" w:lineRule="auto"/>
      <w:ind w:firstLineChars="200" w:firstLine="200"/>
    </w:pPr>
    <w:rPr>
      <w:rFonts w:ascii="宋体" w:hAnsi="宋体"/>
      <w:kern w:val="0"/>
      <w:sz w:val="28"/>
      <w:szCs w:val="24"/>
    </w:rPr>
  </w:style>
  <w:style w:type="character" w:customStyle="1" w:styleId="2Char11">
    <w:name w:val="正文文本 2 Char1"/>
    <w:uiPriority w:val="99"/>
    <w:semiHidden/>
    <w:rPr>
      <w:kern w:val="2"/>
      <w:sz w:val="21"/>
      <w:szCs w:val="22"/>
    </w:rPr>
  </w:style>
  <w:style w:type="character" w:customStyle="1" w:styleId="Char21">
    <w:name w:val="明显引用 Char2"/>
    <w:uiPriority w:val="30"/>
    <w:rPr>
      <w:i/>
      <w:iCs/>
      <w:color w:val="5B9BD5"/>
      <w:kern w:val="2"/>
      <w:sz w:val="24"/>
      <w:szCs w:val="22"/>
    </w:rPr>
  </w:style>
  <w:style w:type="character" w:customStyle="1" w:styleId="Char30">
    <w:name w:val="表内文字 Char3"/>
    <w:link w:val="afff"/>
    <w:rPr>
      <w:rFonts w:ascii="宋体" w:hAnsi="Times New Roman"/>
      <w:sz w:val="24"/>
      <w:szCs w:val="21"/>
    </w:rPr>
  </w:style>
  <w:style w:type="paragraph" w:customStyle="1" w:styleId="afff">
    <w:name w:val="表内文字"/>
    <w:basedOn w:val="a3"/>
    <w:next w:val="ac"/>
    <w:link w:val="Char30"/>
    <w:qFormat/>
    <w:pPr>
      <w:adjustRightInd w:val="0"/>
      <w:snapToGrid w:val="0"/>
      <w:spacing w:line="320" w:lineRule="exact"/>
      <w:jc w:val="center"/>
      <w:textAlignment w:val="baseline"/>
    </w:pPr>
    <w:rPr>
      <w:rFonts w:ascii="宋体" w:hAnsi="Times New Roman"/>
      <w:kern w:val="0"/>
      <w:sz w:val="24"/>
      <w:szCs w:val="21"/>
    </w:rPr>
  </w:style>
  <w:style w:type="character" w:customStyle="1" w:styleId="a14px1">
    <w:name w:val="a14px1"/>
    <w:rPr>
      <w:rFonts w:ascii="Arial" w:hAnsi="Arial" w:cs="Arial" w:hint="default"/>
      <w:sz w:val="21"/>
      <w:szCs w:val="21"/>
    </w:rPr>
  </w:style>
  <w:style w:type="character" w:customStyle="1" w:styleId="2Char3">
    <w:name w:val="正文宋小四 2 Char"/>
    <w:rPr>
      <w:rFonts w:ascii="宋体" w:eastAsia="宋体" w:hAnsi="宋体"/>
      <w:kern w:val="2"/>
      <w:sz w:val="24"/>
      <w:szCs w:val="24"/>
      <w:lang w:val="en-US" w:eastAsia="zh-CN" w:bidi="ar-SA"/>
    </w:rPr>
  </w:style>
  <w:style w:type="character" w:customStyle="1" w:styleId="CharChar4">
    <w:name w:val="样式 方案文字 + 黑色 Char Char"/>
    <w:link w:val="afff0"/>
    <w:rPr>
      <w:rFonts w:ascii="Times New Roman" w:hAnsi="Times New Roman"/>
      <w:color w:val="000000"/>
      <w:sz w:val="24"/>
      <w:szCs w:val="24"/>
    </w:rPr>
  </w:style>
  <w:style w:type="paragraph" w:customStyle="1" w:styleId="afff0">
    <w:name w:val="样式 方案文字 + 黑色"/>
    <w:basedOn w:val="a3"/>
    <w:link w:val="CharChar4"/>
    <w:pPr>
      <w:spacing w:line="360" w:lineRule="auto"/>
      <w:ind w:firstLineChars="200" w:firstLine="480"/>
    </w:pPr>
    <w:rPr>
      <w:rFonts w:ascii="Times New Roman" w:hAnsi="Times New Roman"/>
      <w:color w:val="000000"/>
      <w:kern w:val="0"/>
      <w:sz w:val="24"/>
      <w:szCs w:val="24"/>
    </w:rPr>
  </w:style>
  <w:style w:type="character" w:customStyle="1" w:styleId="GB231278152CharChar">
    <w:name w:val="样式 样式 仿宋_GB2312 四号 段后: 7.8 磅 行距: 1.5 倍行距 + 首行缩进:  2 字符 Char Char"/>
    <w:link w:val="GB231278152"/>
    <w:rPr>
      <w:rFonts w:ascii="仿宋_GB2312" w:eastAsia="华文中宋" w:hAnsi="宋体" w:cs="宋体"/>
      <w:kern w:val="24"/>
      <w:sz w:val="24"/>
    </w:rPr>
  </w:style>
  <w:style w:type="paragraph" w:customStyle="1" w:styleId="GB231278152">
    <w:name w:val="样式 样式 仿宋_GB2312 四号 段后: 7.8 磅 行距: 1.5 倍行距 + 首行缩进:  2 字符"/>
    <w:basedOn w:val="a3"/>
    <w:link w:val="GB231278152CharChar"/>
    <w:pPr>
      <w:snapToGrid w:val="0"/>
      <w:spacing w:line="312" w:lineRule="auto"/>
      <w:ind w:firstLineChars="200" w:firstLine="480"/>
    </w:pPr>
    <w:rPr>
      <w:rFonts w:ascii="仿宋_GB2312" w:eastAsia="华文中宋" w:hAnsi="宋体" w:cs="宋体"/>
      <w:kern w:val="24"/>
      <w:sz w:val="24"/>
      <w:szCs w:val="20"/>
    </w:rPr>
  </w:style>
  <w:style w:type="character" w:customStyle="1" w:styleId="Char22">
    <w:name w:val="标题 Char2"/>
    <w:uiPriority w:val="10"/>
    <w:rPr>
      <w:rFonts w:ascii="Calibri Light" w:hAnsi="Calibri Light" w:cs="Times New Roman"/>
      <w:b/>
      <w:bCs/>
      <w:kern w:val="2"/>
      <w:sz w:val="32"/>
      <w:szCs w:val="32"/>
    </w:rPr>
  </w:style>
  <w:style w:type="character" w:customStyle="1" w:styleId="CharChar5">
    <w:name w:val="方案正文 Char Char"/>
    <w:link w:val="afff1"/>
    <w:rPr>
      <w:rFonts w:ascii="Times New Roman" w:hAnsi="Times New Roman"/>
      <w:sz w:val="24"/>
      <w:szCs w:val="24"/>
    </w:rPr>
  </w:style>
  <w:style w:type="paragraph" w:customStyle="1" w:styleId="afff1">
    <w:name w:val="方案正文"/>
    <w:basedOn w:val="a3"/>
    <w:link w:val="CharChar5"/>
    <w:pPr>
      <w:snapToGrid w:val="0"/>
      <w:spacing w:line="360" w:lineRule="auto"/>
      <w:ind w:firstLineChars="200" w:firstLine="200"/>
    </w:pPr>
    <w:rPr>
      <w:rFonts w:ascii="Times New Roman" w:hAnsi="Times New Roman"/>
      <w:kern w:val="0"/>
      <w:sz w:val="24"/>
      <w:szCs w:val="24"/>
    </w:rPr>
  </w:style>
  <w:style w:type="character" w:customStyle="1" w:styleId="Charf1">
    <w:name w:val="条，(一) Char"/>
    <w:rPr>
      <w:rFonts w:ascii="Arial" w:eastAsia="黑体" w:hAnsi="Arial"/>
      <w:b/>
      <w:bCs/>
      <w:kern w:val="2"/>
      <w:sz w:val="28"/>
      <w:szCs w:val="28"/>
      <w:lang w:val="en-US" w:eastAsia="zh-CN" w:bidi="ar-SA"/>
    </w:rPr>
  </w:style>
  <w:style w:type="character" w:customStyle="1" w:styleId="Charf2">
    <w:name w:val="明显引用 Char"/>
    <w:link w:val="afff2"/>
    <w:rPr>
      <w:b/>
      <w:bCs/>
      <w:i/>
      <w:iCs/>
      <w:color w:val="4F81BD"/>
      <w:sz w:val="22"/>
      <w:lang w:eastAsia="en-US" w:bidi="en-US"/>
    </w:rPr>
  </w:style>
  <w:style w:type="paragraph" w:styleId="afff2">
    <w:name w:val="Intense Quote"/>
    <w:basedOn w:val="a3"/>
    <w:next w:val="a3"/>
    <w:link w:val="Charf2"/>
    <w:qFormat/>
    <w:pPr>
      <w:widowControl/>
      <w:pBdr>
        <w:bottom w:val="single" w:sz="4" w:space="4" w:color="4F81BD"/>
      </w:pBdr>
      <w:spacing w:before="200" w:after="280" w:line="276" w:lineRule="auto"/>
      <w:ind w:left="936" w:right="936"/>
      <w:jc w:val="left"/>
    </w:pPr>
    <w:rPr>
      <w:b/>
      <w:bCs/>
      <w:i/>
      <w:iCs/>
      <w:color w:val="4F81BD"/>
      <w:kern w:val="0"/>
      <w:sz w:val="22"/>
      <w:szCs w:val="20"/>
      <w:lang w:eastAsia="en-US" w:bidi="en-US"/>
    </w:rPr>
  </w:style>
  <w:style w:type="character" w:customStyle="1" w:styleId="19">
    <w:name w:val="明显引用 字符1"/>
    <w:basedOn w:val="a4"/>
    <w:uiPriority w:val="99"/>
    <w:rPr>
      <w:i/>
      <w:iCs/>
      <w:color w:val="4F81BD" w:themeColor="accent1"/>
      <w:kern w:val="2"/>
      <w:sz w:val="21"/>
      <w:szCs w:val="22"/>
    </w:rPr>
  </w:style>
  <w:style w:type="character" w:customStyle="1" w:styleId="CharChar6">
    <w:name w:val="图博图名 Char Char"/>
    <w:link w:val="afff3"/>
    <w:rPr>
      <w:rFonts w:ascii="宋体"/>
      <w:sz w:val="24"/>
      <w:szCs w:val="24"/>
    </w:rPr>
  </w:style>
  <w:style w:type="paragraph" w:customStyle="1" w:styleId="afff3">
    <w:name w:val="图博图名"/>
    <w:basedOn w:val="afff4"/>
    <w:link w:val="CharChar6"/>
    <w:pPr>
      <w:spacing w:afterLines="0" w:after="50"/>
      <w:ind w:firstLineChars="0" w:firstLine="0"/>
      <w:jc w:val="center"/>
    </w:pPr>
    <w:rPr>
      <w:rFonts w:hAnsi="Calibri"/>
    </w:rPr>
  </w:style>
  <w:style w:type="paragraph" w:customStyle="1" w:styleId="afff4">
    <w:name w:val="国博正文"/>
    <w:basedOn w:val="a3"/>
    <w:link w:val="CharChar7"/>
    <w:pPr>
      <w:spacing w:afterLines="50" w:after="156" w:line="360" w:lineRule="auto"/>
      <w:ind w:firstLineChars="200" w:firstLine="480"/>
    </w:pPr>
    <w:rPr>
      <w:rFonts w:ascii="宋体" w:hAnsi="Times New Roman"/>
      <w:kern w:val="0"/>
      <w:sz w:val="24"/>
      <w:szCs w:val="24"/>
    </w:rPr>
  </w:style>
  <w:style w:type="character" w:customStyle="1" w:styleId="CharChar7">
    <w:name w:val="国博正文 Char Char"/>
    <w:link w:val="afff4"/>
    <w:rPr>
      <w:rFonts w:ascii="宋体" w:hAnsi="Times New Roman"/>
      <w:sz w:val="24"/>
      <w:szCs w:val="24"/>
    </w:rPr>
  </w:style>
  <w:style w:type="character" w:customStyle="1" w:styleId="CharChar8">
    <w:name w:val="表格（左对齐） Char Char"/>
    <w:link w:val="afff5"/>
    <w:rPr>
      <w:rFonts w:ascii="宋体" w:hAnsi="Arial"/>
      <w:sz w:val="18"/>
      <w:szCs w:val="24"/>
    </w:rPr>
  </w:style>
  <w:style w:type="paragraph" w:customStyle="1" w:styleId="afff5">
    <w:name w:val="表格（左对齐）"/>
    <w:basedOn w:val="a3"/>
    <w:link w:val="CharChar8"/>
    <w:pPr>
      <w:spacing w:line="360" w:lineRule="auto"/>
    </w:pPr>
    <w:rPr>
      <w:rFonts w:ascii="宋体" w:hAnsi="Arial"/>
      <w:kern w:val="0"/>
      <w:sz w:val="18"/>
      <w:szCs w:val="24"/>
    </w:rPr>
  </w:style>
  <w:style w:type="character" w:customStyle="1" w:styleId="Char13">
    <w:name w:val="正文部分 Char1"/>
    <w:link w:val="a0"/>
    <w:rPr>
      <w:rFonts w:ascii="宋体" w:hAnsi="Times New Roman"/>
      <w:sz w:val="24"/>
      <w:szCs w:val="24"/>
    </w:rPr>
  </w:style>
  <w:style w:type="paragraph" w:customStyle="1" w:styleId="a0">
    <w:name w:val="正文部分"/>
    <w:basedOn w:val="ac"/>
    <w:link w:val="Char13"/>
    <w:pPr>
      <w:numPr>
        <w:numId w:val="5"/>
      </w:numPr>
      <w:tabs>
        <w:tab w:val="left" w:pos="2040"/>
      </w:tabs>
      <w:adjustRightInd w:val="0"/>
      <w:snapToGrid w:val="0"/>
      <w:spacing w:after="0" w:line="460" w:lineRule="exact"/>
      <w:ind w:left="0" w:firstLineChars="200" w:firstLine="200"/>
      <w:textAlignment w:val="baseline"/>
    </w:pPr>
    <w:rPr>
      <w:rFonts w:ascii="宋体" w:hAnsi="Times New Roman"/>
      <w:kern w:val="0"/>
      <w:sz w:val="24"/>
      <w:szCs w:val="24"/>
    </w:rPr>
  </w:style>
  <w:style w:type="character" w:customStyle="1" w:styleId="0TimesNewRoman1CharChar">
    <w:name w:val="样式 样式 题注 + 黑体 小四 居中 首行缩进:  0 厘米 + Times New Roman1 Char Char"/>
    <w:link w:val="0TimesNewRoman1"/>
    <w:rPr>
      <w:rFonts w:ascii="Times New Roman" w:eastAsia="黑体" w:hAnsi="Times New Roman"/>
      <w:szCs w:val="21"/>
    </w:rPr>
  </w:style>
  <w:style w:type="paragraph" w:customStyle="1" w:styleId="0TimesNewRoman1">
    <w:name w:val="样式 样式 题注 + 黑体 小四 居中 首行缩进:  0 厘米 + Times New Roman1"/>
    <w:basedOn w:val="0"/>
    <w:link w:val="0TimesNewRoman1CharChar"/>
  </w:style>
  <w:style w:type="paragraph" w:customStyle="1" w:styleId="0">
    <w:name w:val="样式 题注 + 黑体 小四 居中 首行缩进:  0 厘米"/>
    <w:basedOn w:val="a8"/>
    <w:link w:val="0CharChar"/>
    <w:pPr>
      <w:spacing w:line="360" w:lineRule="exact"/>
      <w:jc w:val="center"/>
    </w:pPr>
    <w:rPr>
      <w:rFonts w:ascii="Times New Roman" w:hAnsi="Times New Roman"/>
      <w:szCs w:val="21"/>
    </w:rPr>
  </w:style>
  <w:style w:type="character" w:customStyle="1" w:styleId="0CharChar">
    <w:name w:val="样式 题注 + 黑体 小四 居中 首行缩进:  0 厘米 Char Char"/>
    <w:link w:val="0"/>
    <w:rPr>
      <w:rFonts w:ascii="Times New Roman" w:eastAsia="黑体" w:hAnsi="Times New Roman"/>
      <w:szCs w:val="21"/>
    </w:rPr>
  </w:style>
  <w:style w:type="character" w:customStyle="1" w:styleId="21CharChar">
    <w:name w:val="样式 首行缩进:  2 字符1 Char Char"/>
    <w:link w:val="210"/>
    <w:rPr>
      <w:rFonts w:ascii="宋体" w:hAnsi="宋体" w:cs="宋体"/>
      <w:sz w:val="24"/>
    </w:rPr>
  </w:style>
  <w:style w:type="paragraph" w:customStyle="1" w:styleId="210">
    <w:name w:val="样式 首行缩进:  2 字符1"/>
    <w:basedOn w:val="a3"/>
    <w:link w:val="21CharChar"/>
    <w:pPr>
      <w:spacing w:afterLines="50" w:line="360" w:lineRule="auto"/>
      <w:ind w:firstLineChars="200" w:firstLine="200"/>
      <w:jc w:val="left"/>
    </w:pPr>
    <w:rPr>
      <w:rFonts w:ascii="宋体" w:hAnsi="宋体" w:cs="宋体"/>
      <w:kern w:val="0"/>
      <w:sz w:val="24"/>
      <w:szCs w:val="20"/>
    </w:rPr>
  </w:style>
  <w:style w:type="character" w:customStyle="1" w:styleId="2CharChar0">
    <w:name w:val="样式 文本方案 + 首行缩进:  2 字符 Char Char"/>
    <w:link w:val="26"/>
    <w:rPr>
      <w:rFonts w:ascii="宋体" w:hAnsi="宋体" w:cs="宋体"/>
      <w:sz w:val="24"/>
    </w:rPr>
  </w:style>
  <w:style w:type="paragraph" w:customStyle="1" w:styleId="26">
    <w:name w:val="样式 文本方案 + 首行缩进:  2 字符"/>
    <w:basedOn w:val="afff6"/>
    <w:link w:val="2CharChar0"/>
    <w:pPr>
      <w:ind w:firstLine="480"/>
    </w:pPr>
    <w:rPr>
      <w:rFonts w:cs="宋体"/>
      <w:kern w:val="0"/>
      <w:szCs w:val="20"/>
    </w:rPr>
  </w:style>
  <w:style w:type="paragraph" w:customStyle="1" w:styleId="afff6">
    <w:name w:val="文本方案"/>
    <w:basedOn w:val="a3"/>
    <w:pPr>
      <w:spacing w:line="360" w:lineRule="auto"/>
      <w:ind w:firstLineChars="200" w:firstLine="200"/>
    </w:pPr>
    <w:rPr>
      <w:rFonts w:ascii="宋体" w:hAnsi="宋体"/>
      <w:sz w:val="24"/>
      <w:szCs w:val="24"/>
    </w:rPr>
  </w:style>
  <w:style w:type="character" w:customStyle="1" w:styleId="222Char">
    <w:name w:val="样式 样式 样式 首行缩进:  2 字符 + 宋体 首行缩进:  2 字符 + 首行缩进:  2 字符 Char"/>
    <w:link w:val="222"/>
    <w:rPr>
      <w:rFonts w:ascii="宋体" w:hAnsi="宋体" w:cs="宋体"/>
      <w:kern w:val="2"/>
      <w:sz w:val="24"/>
    </w:rPr>
  </w:style>
  <w:style w:type="paragraph" w:customStyle="1" w:styleId="222">
    <w:name w:val="样式 样式 样式 首行缩进:  2 字符 + 宋体 首行缩进:  2 字符 + 首行缩进:  2 字符"/>
    <w:basedOn w:val="a3"/>
    <w:link w:val="222Char"/>
    <w:pPr>
      <w:spacing w:line="360" w:lineRule="auto"/>
      <w:ind w:firstLineChars="200" w:firstLine="200"/>
    </w:pPr>
    <w:rPr>
      <w:rFonts w:ascii="宋体" w:hAnsi="宋体" w:cs="宋体"/>
      <w:sz w:val="24"/>
      <w:szCs w:val="20"/>
    </w:rPr>
  </w:style>
  <w:style w:type="character" w:customStyle="1" w:styleId="infodetail">
    <w:name w:val="infodetail"/>
  </w:style>
  <w:style w:type="character" w:customStyle="1" w:styleId="Char14">
    <w:name w:val="标题 Char1"/>
    <w:uiPriority w:val="10"/>
    <w:rPr>
      <w:rFonts w:ascii="Calibri Light" w:hAnsi="Calibri Light" w:cs="Times New Roman"/>
      <w:b/>
      <w:bCs/>
      <w:kern w:val="2"/>
      <w:sz w:val="32"/>
      <w:szCs w:val="32"/>
    </w:rPr>
  </w:style>
  <w:style w:type="character" w:customStyle="1" w:styleId="2Char12">
    <w:name w:val="正文文本缩进 2 Char1"/>
    <w:uiPriority w:val="99"/>
    <w:semiHidden/>
    <w:rPr>
      <w:kern w:val="2"/>
      <w:sz w:val="21"/>
      <w:szCs w:val="22"/>
    </w:rPr>
  </w:style>
  <w:style w:type="character" w:customStyle="1" w:styleId="CharChar10">
    <w:name w:val="Char Char1"/>
    <w:semiHidden/>
    <w:rPr>
      <w:kern w:val="2"/>
      <w:sz w:val="21"/>
      <w:szCs w:val="24"/>
    </w:rPr>
  </w:style>
  <w:style w:type="character" w:customStyle="1" w:styleId="Charf3">
    <w:name w:val="同新正文 Char"/>
    <w:link w:val="afff7"/>
    <w:rPr>
      <w:rFonts w:ascii="Times New Roman" w:hAnsi="Times New Roman"/>
      <w:kern w:val="2"/>
      <w:sz w:val="21"/>
      <w:szCs w:val="24"/>
    </w:rPr>
  </w:style>
  <w:style w:type="paragraph" w:customStyle="1" w:styleId="afff7">
    <w:name w:val="同新正文"/>
    <w:basedOn w:val="a3"/>
    <w:link w:val="Charf3"/>
    <w:pPr>
      <w:spacing w:line="300" w:lineRule="auto"/>
      <w:ind w:firstLineChars="200" w:firstLine="200"/>
    </w:pPr>
    <w:rPr>
      <w:rFonts w:ascii="Times New Roman" w:hAnsi="Times New Roman"/>
      <w:szCs w:val="24"/>
    </w:rPr>
  </w:style>
  <w:style w:type="character" w:customStyle="1" w:styleId="HTMLChar2">
    <w:name w:val="HTML 预设格式 Char2"/>
    <w:uiPriority w:val="99"/>
    <w:semiHidden/>
    <w:rPr>
      <w:rFonts w:ascii="Courier New" w:hAnsi="Courier New" w:cs="Courier New"/>
      <w:kern w:val="2"/>
    </w:rPr>
  </w:style>
  <w:style w:type="character" w:customStyle="1" w:styleId="high-light-bg4">
    <w:name w:val="high-light-bg4"/>
    <w:qFormat/>
  </w:style>
  <w:style w:type="character" w:customStyle="1" w:styleId="z-">
    <w:name w:val="z-窗体顶端 字符"/>
    <w:link w:val="z-1"/>
    <w:uiPriority w:val="99"/>
    <w:rPr>
      <w:rFonts w:ascii="Arial" w:hAnsi="Arial" w:cs="Arial"/>
      <w:vanish/>
      <w:sz w:val="16"/>
      <w:szCs w:val="16"/>
    </w:rPr>
  </w:style>
  <w:style w:type="paragraph" w:customStyle="1" w:styleId="z-1">
    <w:name w:val="z-窗体顶端1"/>
    <w:basedOn w:val="a3"/>
    <w:next w:val="a3"/>
    <w:link w:val="z-"/>
    <w:uiPriority w:val="99"/>
    <w:unhideWhenUsed/>
    <w:pPr>
      <w:widowControl/>
      <w:pBdr>
        <w:bottom w:val="single" w:sz="6" w:space="1" w:color="auto"/>
      </w:pBdr>
      <w:spacing w:line="360" w:lineRule="auto"/>
      <w:jc w:val="center"/>
    </w:pPr>
    <w:rPr>
      <w:rFonts w:ascii="Arial" w:hAnsi="Arial" w:cs="Arial"/>
      <w:vanish/>
      <w:kern w:val="0"/>
      <w:sz w:val="16"/>
      <w:szCs w:val="16"/>
    </w:rPr>
  </w:style>
  <w:style w:type="character" w:customStyle="1" w:styleId="z-10">
    <w:name w:val="z-窗体顶端 字符1"/>
    <w:basedOn w:val="a4"/>
    <w:uiPriority w:val="99"/>
    <w:semiHidden/>
    <w:rPr>
      <w:rFonts w:ascii="Arial" w:hAnsi="Arial" w:cs="Arial"/>
      <w:vanish/>
      <w:kern w:val="2"/>
      <w:sz w:val="16"/>
      <w:szCs w:val="16"/>
    </w:rPr>
  </w:style>
  <w:style w:type="character" w:customStyle="1" w:styleId="Char15">
    <w:name w:val="副标题 Char1"/>
    <w:uiPriority w:val="11"/>
    <w:rPr>
      <w:rFonts w:ascii="Calibri Light" w:hAnsi="Calibri Light" w:cs="Times New Roman"/>
      <w:b/>
      <w:bCs/>
      <w:kern w:val="28"/>
      <w:sz w:val="32"/>
      <w:szCs w:val="32"/>
    </w:rPr>
  </w:style>
  <w:style w:type="character" w:customStyle="1" w:styleId="1a">
    <w:name w:val="明显参考1"/>
    <w:qFormat/>
    <w:rPr>
      <w:b/>
      <w:bCs/>
      <w:smallCaps/>
      <w:color w:val="C0504D"/>
      <w:spacing w:val="5"/>
      <w:u w:val="single"/>
    </w:rPr>
  </w:style>
  <w:style w:type="character" w:customStyle="1" w:styleId="Char16">
    <w:name w:val="正文首行缩进 Char1"/>
    <w:uiPriority w:val="99"/>
    <w:semiHidden/>
  </w:style>
  <w:style w:type="character" w:customStyle="1" w:styleId="Char17">
    <w:name w:val="批注框文本 Char1"/>
    <w:uiPriority w:val="99"/>
    <w:semiHidden/>
    <w:rPr>
      <w:sz w:val="18"/>
      <w:szCs w:val="18"/>
    </w:rPr>
  </w:style>
  <w:style w:type="character" w:customStyle="1" w:styleId="Char23">
    <w:name w:val="批注文字 Char2"/>
    <w:uiPriority w:val="99"/>
    <w:semiHidden/>
    <w:rPr>
      <w:kern w:val="2"/>
      <w:sz w:val="24"/>
      <w:szCs w:val="22"/>
    </w:rPr>
  </w:style>
  <w:style w:type="character" w:customStyle="1" w:styleId="CharCharCharChar">
    <w:name w:val="表内文字 Char Char Char Char"/>
    <w:rPr>
      <w:rFonts w:ascii="宋体" w:eastAsia="宋体" w:hAnsi="Times New Roman" w:cs="Times New Roman"/>
      <w:szCs w:val="21"/>
    </w:rPr>
  </w:style>
  <w:style w:type="character" w:customStyle="1" w:styleId="afff8">
    <w:name w:val="样式 小四"/>
    <w:rPr>
      <w:rFonts w:cs="Times New Roman"/>
      <w:sz w:val="24"/>
      <w:szCs w:val="24"/>
    </w:rPr>
  </w:style>
  <w:style w:type="character" w:customStyle="1" w:styleId="Char24">
    <w:name w:val="引用 Char2"/>
    <w:uiPriority w:val="29"/>
    <w:rPr>
      <w:i/>
      <w:iCs/>
      <w:color w:val="404040"/>
      <w:kern w:val="2"/>
      <w:sz w:val="24"/>
      <w:szCs w:val="22"/>
    </w:rPr>
  </w:style>
  <w:style w:type="character" w:customStyle="1" w:styleId="002Char">
    <w:name w:val="标题 002 Char"/>
    <w:rPr>
      <w:rFonts w:ascii="宋体" w:hAnsi="宋体"/>
      <w:b/>
      <w:kern w:val="2"/>
      <w:sz w:val="24"/>
      <w:szCs w:val="24"/>
    </w:rPr>
  </w:style>
  <w:style w:type="character" w:customStyle="1" w:styleId="2CharChar1">
    <w:name w:val="样式 方案正文 + 首行缩进:  2 字符 Char Char"/>
    <w:link w:val="27"/>
    <w:rPr>
      <w:rFonts w:ascii="Times New Roman" w:hAnsi="Times New Roman"/>
      <w:sz w:val="24"/>
      <w:szCs w:val="24"/>
    </w:rPr>
  </w:style>
  <w:style w:type="paragraph" w:customStyle="1" w:styleId="27">
    <w:name w:val="样式 方案正文 + 首行缩进:  2 字符"/>
    <w:basedOn w:val="a3"/>
    <w:link w:val="2CharChar1"/>
    <w:pPr>
      <w:snapToGrid w:val="0"/>
      <w:spacing w:line="360" w:lineRule="auto"/>
      <w:ind w:firstLineChars="200" w:firstLine="480"/>
    </w:pPr>
    <w:rPr>
      <w:rFonts w:ascii="Times New Roman" w:hAnsi="Times New Roman"/>
      <w:kern w:val="0"/>
      <w:sz w:val="24"/>
      <w:szCs w:val="24"/>
    </w:rPr>
  </w:style>
  <w:style w:type="character" w:customStyle="1" w:styleId="CharChar9">
    <w:name w:val="表格 Char Char"/>
    <w:rPr>
      <w:rFonts w:ascii="华文细黑" w:hAnsi="华文细黑"/>
      <w:sz w:val="21"/>
    </w:rPr>
  </w:style>
  <w:style w:type="character" w:customStyle="1" w:styleId="HTMLChar1">
    <w:name w:val="HTML 预设格式 Char1"/>
    <w:rPr>
      <w:rFonts w:ascii="Courier New" w:eastAsia="宋体" w:hAnsi="Courier New" w:cs="Courier New"/>
      <w:sz w:val="20"/>
      <w:szCs w:val="20"/>
    </w:rPr>
  </w:style>
  <w:style w:type="character" w:customStyle="1" w:styleId="Char18">
    <w:name w:val="纯文本 Char1"/>
    <w:uiPriority w:val="99"/>
    <w:semiHidden/>
    <w:rPr>
      <w:rFonts w:ascii="宋体" w:eastAsia="宋体" w:hAnsi="Courier New" w:cs="Courier New"/>
      <w:szCs w:val="21"/>
    </w:rPr>
  </w:style>
  <w:style w:type="character" w:customStyle="1" w:styleId="002CharChar">
    <w:name w:val="标题 002 Char Char"/>
    <w:link w:val="002"/>
    <w:rPr>
      <w:rFonts w:ascii="宋体" w:hAnsi="宋体"/>
      <w:b/>
      <w:sz w:val="24"/>
      <w:szCs w:val="24"/>
    </w:rPr>
  </w:style>
  <w:style w:type="paragraph" w:customStyle="1" w:styleId="002">
    <w:name w:val="标题 002"/>
    <w:basedOn w:val="a3"/>
    <w:link w:val="002CharChar"/>
    <w:qFormat/>
    <w:pPr>
      <w:spacing w:beforeLines="50" w:afterLines="50" w:line="360" w:lineRule="auto"/>
      <w:ind w:firstLineChars="200" w:firstLine="200"/>
    </w:pPr>
    <w:rPr>
      <w:rFonts w:ascii="宋体" w:hAnsi="宋体"/>
      <w:b/>
      <w:kern w:val="0"/>
      <w:sz w:val="24"/>
      <w:szCs w:val="24"/>
    </w:rPr>
  </w:style>
  <w:style w:type="character" w:customStyle="1" w:styleId="CharChara">
    <w:name w:val="中标正文 Char Char"/>
    <w:link w:val="afff9"/>
    <w:rPr>
      <w:rFonts w:ascii="宋体" w:hAnsi="宋体"/>
      <w:color w:val="000000"/>
      <w:sz w:val="28"/>
      <w:szCs w:val="28"/>
    </w:rPr>
  </w:style>
  <w:style w:type="paragraph" w:customStyle="1" w:styleId="afff9">
    <w:name w:val="中标正文"/>
    <w:basedOn w:val="a3"/>
    <w:link w:val="CharChara"/>
    <w:qFormat/>
    <w:pPr>
      <w:adjustRightInd w:val="0"/>
      <w:snapToGrid w:val="0"/>
      <w:spacing w:line="360" w:lineRule="auto"/>
      <w:ind w:firstLineChars="200" w:firstLine="560"/>
    </w:pPr>
    <w:rPr>
      <w:rFonts w:ascii="宋体" w:hAnsi="宋体"/>
      <w:color w:val="000000"/>
      <w:kern w:val="0"/>
      <w:sz w:val="28"/>
      <w:szCs w:val="28"/>
    </w:rPr>
  </w:style>
  <w:style w:type="character" w:customStyle="1" w:styleId="Char19">
    <w:name w:val="日期 Char1"/>
    <w:uiPriority w:val="99"/>
    <w:semiHidden/>
  </w:style>
  <w:style w:type="character" w:customStyle="1" w:styleId="4TimesNewRomanCharChar">
    <w:name w:val="样式 标题 4 + (符号) Times New Roman Char Char"/>
    <w:link w:val="4TimesNewRoman"/>
    <w:rPr>
      <w:rFonts w:ascii="黑体" w:eastAsia="黑体" w:hAnsi="Times New Roman"/>
      <w:b/>
      <w:bCs/>
      <w:sz w:val="28"/>
      <w:szCs w:val="28"/>
    </w:rPr>
  </w:style>
  <w:style w:type="paragraph" w:customStyle="1" w:styleId="4TimesNewRoman">
    <w:name w:val="样式 标题 4 + (符号) Times New Roman"/>
    <w:basedOn w:val="40"/>
    <w:link w:val="4TimesNewRomanCharChar"/>
    <w:pPr>
      <w:adjustRightInd w:val="0"/>
      <w:snapToGrid w:val="0"/>
      <w:spacing w:before="0" w:after="0" w:line="240" w:lineRule="auto"/>
      <w:ind w:firstLineChars="200" w:firstLine="200"/>
      <w:jc w:val="left"/>
    </w:pPr>
    <w:rPr>
      <w:rFonts w:ascii="黑体" w:eastAsia="黑体" w:hAnsi="Times New Roman"/>
    </w:rPr>
  </w:style>
  <w:style w:type="character" w:customStyle="1" w:styleId="5CharChar">
    <w:name w:val="样式 标题 5 + 四号 Char Char"/>
    <w:link w:val="51"/>
    <w:rPr>
      <w:rFonts w:ascii="黑体" w:eastAsia="黑体" w:hAnsi="宋体"/>
      <w:sz w:val="28"/>
      <w:szCs w:val="24"/>
    </w:rPr>
  </w:style>
  <w:style w:type="paragraph" w:customStyle="1" w:styleId="51">
    <w:name w:val="样式 标题 5 + 四号"/>
    <w:basedOn w:val="5"/>
    <w:link w:val="5CharChar"/>
    <w:pPr>
      <w:spacing w:before="0" w:after="0" w:line="480" w:lineRule="exact"/>
      <w:ind w:left="2831"/>
      <w:jc w:val="center"/>
    </w:pPr>
    <w:rPr>
      <w:rFonts w:ascii="黑体" w:eastAsia="黑体" w:hAnsi="宋体"/>
      <w:b w:val="0"/>
      <w:bCs w:val="0"/>
      <w:kern w:val="0"/>
      <w:szCs w:val="24"/>
    </w:rPr>
  </w:style>
  <w:style w:type="character" w:customStyle="1" w:styleId="HeaderChar">
    <w:name w:val="Header Char"/>
    <w:rPr>
      <w:rFonts w:ascii="楷体_GB2312" w:eastAsia="楷体_GB2312" w:hAnsi="宋体" w:cs="仿宋_GB2312"/>
      <w:b/>
      <w:kern w:val="2"/>
      <w:sz w:val="18"/>
      <w:szCs w:val="18"/>
      <w:lang w:val="en-US" w:eastAsia="zh-CN" w:bidi="ar-SA"/>
    </w:rPr>
  </w:style>
  <w:style w:type="character" w:customStyle="1" w:styleId="CharCharb">
    <w:name w:val="田径正文 Char Char"/>
    <w:link w:val="afffa"/>
    <w:rPr>
      <w:rFonts w:ascii="宋体" w:hAnsi="宋体" w:cs="宋体"/>
      <w:sz w:val="24"/>
      <w:szCs w:val="28"/>
    </w:rPr>
  </w:style>
  <w:style w:type="paragraph" w:customStyle="1" w:styleId="afffa">
    <w:name w:val="田径正文"/>
    <w:basedOn w:val="a3"/>
    <w:link w:val="CharCharb"/>
    <w:pPr>
      <w:adjustRightInd w:val="0"/>
      <w:snapToGrid w:val="0"/>
      <w:spacing w:afterLines="50" w:after="156" w:line="360" w:lineRule="auto"/>
      <w:ind w:firstLineChars="200" w:firstLine="480"/>
      <w:jc w:val="left"/>
    </w:pPr>
    <w:rPr>
      <w:rFonts w:ascii="宋体" w:hAnsi="宋体" w:cs="宋体"/>
      <w:kern w:val="0"/>
      <w:sz w:val="24"/>
      <w:szCs w:val="28"/>
    </w:rPr>
  </w:style>
  <w:style w:type="character" w:customStyle="1" w:styleId="11Char">
    <w:name w:val="样式11 Char"/>
    <w:link w:val="110"/>
    <w:rPr>
      <w:rFonts w:ascii="宋体" w:hAnsi="宋体"/>
      <w:b/>
      <w:kern w:val="2"/>
      <w:sz w:val="24"/>
      <w:szCs w:val="24"/>
    </w:rPr>
  </w:style>
  <w:style w:type="paragraph" w:customStyle="1" w:styleId="110">
    <w:name w:val="样式11"/>
    <w:basedOn w:val="100"/>
    <w:link w:val="11Char"/>
    <w:qFormat/>
    <w:pPr>
      <w:ind w:firstLineChars="0" w:firstLine="0"/>
    </w:pPr>
    <w:rPr>
      <w:b/>
    </w:rPr>
  </w:style>
  <w:style w:type="paragraph" w:customStyle="1" w:styleId="100">
    <w:name w:val="样式10"/>
    <w:basedOn w:val="afffb"/>
    <w:link w:val="10Char"/>
    <w:qFormat/>
    <w:pPr>
      <w:ind w:firstLine="480"/>
    </w:pPr>
    <w:rPr>
      <w:rFonts w:ascii="宋体" w:hAnsi="宋体"/>
    </w:rPr>
  </w:style>
  <w:style w:type="paragraph" w:styleId="afffb">
    <w:name w:val="List Paragraph"/>
    <w:basedOn w:val="a3"/>
    <w:uiPriority w:val="34"/>
    <w:qFormat/>
    <w:pPr>
      <w:spacing w:line="360" w:lineRule="auto"/>
      <w:ind w:firstLineChars="200" w:firstLine="420"/>
    </w:pPr>
    <w:rPr>
      <w:rFonts w:ascii="Times New Roman" w:hAnsi="Times New Roman"/>
      <w:sz w:val="24"/>
      <w:szCs w:val="24"/>
    </w:rPr>
  </w:style>
  <w:style w:type="character" w:customStyle="1" w:styleId="10Char">
    <w:name w:val="样式10 Char"/>
    <w:link w:val="100"/>
    <w:rPr>
      <w:rFonts w:ascii="宋体" w:hAnsi="宋体"/>
      <w:kern w:val="2"/>
      <w:sz w:val="24"/>
      <w:szCs w:val="24"/>
    </w:rPr>
  </w:style>
  <w:style w:type="character" w:customStyle="1" w:styleId="CharCharCharChar0">
    <w:name w:val="方案文字 Char Char Char Char"/>
    <w:link w:val="afffc"/>
    <w:rPr>
      <w:rFonts w:ascii="Times New Roman" w:hAnsi="Times New Roman"/>
      <w:sz w:val="24"/>
      <w:szCs w:val="24"/>
    </w:rPr>
  </w:style>
  <w:style w:type="paragraph" w:customStyle="1" w:styleId="afffc">
    <w:name w:val="方案文字"/>
    <w:basedOn w:val="a3"/>
    <w:link w:val="CharCharCharChar0"/>
    <w:pPr>
      <w:spacing w:line="360" w:lineRule="auto"/>
      <w:ind w:firstLineChars="200" w:firstLine="200"/>
    </w:pPr>
    <w:rPr>
      <w:rFonts w:ascii="Times New Roman" w:hAnsi="Times New Roman"/>
      <w:kern w:val="0"/>
      <w:sz w:val="24"/>
      <w:szCs w:val="24"/>
    </w:rPr>
  </w:style>
  <w:style w:type="character" w:customStyle="1" w:styleId="CharCharc">
    <w:name w:val="图号与图名（表号与表名） Char Char"/>
    <w:link w:val="afffd"/>
    <w:rPr>
      <w:rFonts w:ascii="黑体" w:eastAsia="黑体" w:hAnsi="Times New Roman"/>
      <w:szCs w:val="28"/>
    </w:rPr>
  </w:style>
  <w:style w:type="paragraph" w:customStyle="1" w:styleId="afffd">
    <w:name w:val="图号与图名（表号与表名）"/>
    <w:basedOn w:val="a3"/>
    <w:link w:val="CharCharc"/>
    <w:pPr>
      <w:adjustRightInd w:val="0"/>
      <w:snapToGrid w:val="0"/>
      <w:spacing w:line="360" w:lineRule="exact"/>
      <w:jc w:val="center"/>
    </w:pPr>
    <w:rPr>
      <w:rFonts w:ascii="黑体" w:eastAsia="黑体" w:hAnsi="Times New Roman"/>
      <w:kern w:val="0"/>
      <w:sz w:val="20"/>
      <w:szCs w:val="28"/>
    </w:rPr>
  </w:style>
  <w:style w:type="character" w:customStyle="1" w:styleId="222CharChar">
    <w:name w:val="样式 标题 2第一节 标题 2自标题 2 + Char Char"/>
    <w:link w:val="2220"/>
    <w:rPr>
      <w:rFonts w:ascii="Arial" w:hAnsi="Arial"/>
      <w:b/>
      <w:sz w:val="28"/>
      <w:szCs w:val="32"/>
    </w:rPr>
  </w:style>
  <w:style w:type="paragraph" w:customStyle="1" w:styleId="2220">
    <w:name w:val="样式 标题 2第一节 标题 2自标题 2 +"/>
    <w:basedOn w:val="2"/>
    <w:link w:val="222CharChar"/>
    <w:pPr>
      <w:spacing w:line="500" w:lineRule="exact"/>
      <w:jc w:val="left"/>
    </w:pPr>
    <w:rPr>
      <w:rFonts w:ascii="Arial" w:hAnsi="Arial"/>
      <w:bCs w:val="0"/>
    </w:rPr>
  </w:style>
  <w:style w:type="character" w:customStyle="1" w:styleId="Charf4">
    <w:name w:val="同新图名 Char"/>
    <w:link w:val="afffe"/>
    <w:rPr>
      <w:rFonts w:ascii="Times New Roman" w:hAnsi="Times New Roman"/>
      <w:kern w:val="2"/>
      <w:sz w:val="21"/>
      <w:szCs w:val="24"/>
    </w:rPr>
  </w:style>
  <w:style w:type="paragraph" w:customStyle="1" w:styleId="afffe">
    <w:name w:val="同新图名"/>
    <w:basedOn w:val="a3"/>
    <w:link w:val="Charf4"/>
    <w:pPr>
      <w:spacing w:before="120" w:after="240" w:line="360" w:lineRule="auto"/>
      <w:jc w:val="center"/>
    </w:pPr>
    <w:rPr>
      <w:rFonts w:ascii="Times New Roman" w:hAnsi="Times New Roman"/>
      <w:szCs w:val="24"/>
    </w:rPr>
  </w:style>
  <w:style w:type="character" w:customStyle="1" w:styleId="CharChar40">
    <w:name w:val="Char Char4"/>
    <w:rPr>
      <w:rFonts w:cs="Times New Roman"/>
      <w:kern w:val="2"/>
      <w:sz w:val="18"/>
      <w:szCs w:val="18"/>
    </w:rPr>
  </w:style>
  <w:style w:type="character" w:customStyle="1" w:styleId="Char25">
    <w:name w:val="副标题 Char2"/>
    <w:uiPriority w:val="11"/>
    <w:rPr>
      <w:rFonts w:ascii="Calibri Light" w:hAnsi="Calibri Light" w:cs="Times New Roman"/>
      <w:b/>
      <w:bCs/>
      <w:kern w:val="28"/>
      <w:sz w:val="32"/>
      <w:szCs w:val="32"/>
    </w:rPr>
  </w:style>
  <w:style w:type="character" w:customStyle="1" w:styleId="FooterChar">
    <w:name w:val="Footer Char"/>
    <w:rPr>
      <w:rFonts w:ascii="楷体_GB2312" w:eastAsia="楷体_GB2312" w:hAnsi="宋体" w:cs="仿宋_GB2312"/>
      <w:b/>
      <w:kern w:val="2"/>
      <w:sz w:val="18"/>
      <w:szCs w:val="18"/>
      <w:lang w:val="en-US" w:eastAsia="zh-CN" w:bidi="ar-SA"/>
    </w:rPr>
  </w:style>
  <w:style w:type="character" w:customStyle="1" w:styleId="2CharChar2">
    <w:name w:val="表格2 Char Char"/>
    <w:link w:val="28"/>
    <w:rPr>
      <w:rFonts w:ascii="Times New Roman" w:hAnsi="Times New Roman"/>
      <w:sz w:val="24"/>
      <w:szCs w:val="24"/>
    </w:rPr>
  </w:style>
  <w:style w:type="paragraph" w:customStyle="1" w:styleId="28">
    <w:name w:val="表格2"/>
    <w:basedOn w:val="a3"/>
    <w:link w:val="2CharChar2"/>
    <w:pPr>
      <w:adjustRightInd w:val="0"/>
      <w:snapToGrid w:val="0"/>
      <w:spacing w:line="360" w:lineRule="auto"/>
      <w:jc w:val="center"/>
    </w:pPr>
    <w:rPr>
      <w:rFonts w:ascii="Times New Roman" w:hAnsi="Times New Roman"/>
      <w:kern w:val="0"/>
      <w:sz w:val="24"/>
      <w:szCs w:val="24"/>
    </w:rPr>
  </w:style>
  <w:style w:type="character" w:customStyle="1" w:styleId="z-0">
    <w:name w:val="z-窗体底端 字符"/>
    <w:link w:val="z-11"/>
    <w:uiPriority w:val="99"/>
    <w:rPr>
      <w:rFonts w:ascii="Arial" w:hAnsi="Arial" w:cs="Arial"/>
      <w:vanish/>
      <w:sz w:val="16"/>
      <w:szCs w:val="16"/>
    </w:rPr>
  </w:style>
  <w:style w:type="paragraph" w:customStyle="1" w:styleId="z-11">
    <w:name w:val="z-窗体底端1"/>
    <w:basedOn w:val="a3"/>
    <w:next w:val="a3"/>
    <w:link w:val="z-0"/>
    <w:uiPriority w:val="99"/>
    <w:unhideWhenUsed/>
    <w:pPr>
      <w:widowControl/>
      <w:pBdr>
        <w:top w:val="single" w:sz="6" w:space="1" w:color="auto"/>
      </w:pBdr>
      <w:spacing w:line="360" w:lineRule="auto"/>
      <w:jc w:val="center"/>
    </w:pPr>
    <w:rPr>
      <w:rFonts w:ascii="Arial" w:hAnsi="Arial" w:cs="Arial"/>
      <w:vanish/>
      <w:kern w:val="0"/>
      <w:sz w:val="16"/>
      <w:szCs w:val="16"/>
    </w:rPr>
  </w:style>
  <w:style w:type="character" w:customStyle="1" w:styleId="z-12">
    <w:name w:val="z-窗体底端 字符1"/>
    <w:basedOn w:val="a4"/>
    <w:uiPriority w:val="99"/>
    <w:semiHidden/>
    <w:rPr>
      <w:rFonts w:ascii="Arial" w:hAnsi="Arial" w:cs="Arial"/>
      <w:vanish/>
      <w:kern w:val="2"/>
      <w:sz w:val="16"/>
      <w:szCs w:val="16"/>
    </w:rPr>
  </w:style>
  <w:style w:type="character" w:customStyle="1" w:styleId="4Char1">
    <w:name w:val="标题 4 Char1"/>
    <w:uiPriority w:val="9"/>
    <w:semiHidden/>
    <w:rPr>
      <w:rFonts w:ascii="Calibri Light" w:eastAsia="宋体" w:hAnsi="Calibri Light" w:cs="Times New Roman"/>
      <w:b/>
      <w:bCs/>
      <w:kern w:val="2"/>
      <w:sz w:val="28"/>
      <w:szCs w:val="28"/>
    </w:rPr>
  </w:style>
  <w:style w:type="character" w:customStyle="1" w:styleId="CharChard">
    <w:name w:val="我的段落 Char Char"/>
    <w:link w:val="affff"/>
    <w:rPr>
      <w:rFonts w:ascii="仿宋_GB2312" w:eastAsia="仿宋_GB2312" w:hAnsi="Times New Roman"/>
      <w:sz w:val="28"/>
      <w:szCs w:val="28"/>
    </w:rPr>
  </w:style>
  <w:style w:type="paragraph" w:customStyle="1" w:styleId="affff">
    <w:name w:val="我的段落"/>
    <w:basedOn w:val="a3"/>
    <w:link w:val="CharChard"/>
    <w:pPr>
      <w:spacing w:line="360" w:lineRule="auto"/>
      <w:ind w:firstLineChars="200" w:firstLine="200"/>
    </w:pPr>
    <w:rPr>
      <w:rFonts w:ascii="仿宋_GB2312" w:eastAsia="仿宋_GB2312" w:hAnsi="Times New Roman"/>
      <w:kern w:val="0"/>
      <w:sz w:val="28"/>
      <w:szCs w:val="28"/>
    </w:rPr>
  </w:style>
  <w:style w:type="character" w:customStyle="1" w:styleId="1CharChar">
    <w:name w:val="样式 标题 1 + 小二 Char Char"/>
    <w:link w:val="1b"/>
    <w:rPr>
      <w:rFonts w:ascii="Times New Roman" w:hAnsi="Times New Roman"/>
      <w:b/>
      <w:bCs/>
      <w:kern w:val="44"/>
      <w:sz w:val="30"/>
      <w:szCs w:val="44"/>
    </w:rPr>
  </w:style>
  <w:style w:type="paragraph" w:customStyle="1" w:styleId="1b">
    <w:name w:val="样式 标题 1 + 小二"/>
    <w:basedOn w:val="1"/>
    <w:link w:val="1CharChar"/>
    <w:pPr>
      <w:keepLines/>
      <w:widowControl w:val="0"/>
      <w:spacing w:after="120"/>
    </w:pPr>
    <w:rPr>
      <w:rFonts w:ascii="Times New Roman" w:hAnsi="Times New Roman"/>
      <w:kern w:val="44"/>
      <w:sz w:val="30"/>
      <w:szCs w:val="44"/>
    </w:rPr>
  </w:style>
  <w:style w:type="character" w:customStyle="1" w:styleId="Char1a">
    <w:name w:val="正文文本缩进 Char1"/>
    <w:uiPriority w:val="99"/>
    <w:semiHidden/>
  </w:style>
  <w:style w:type="character" w:customStyle="1" w:styleId="Char1b">
    <w:name w:val="文档结构图 Char1"/>
    <w:uiPriority w:val="99"/>
    <w:semiHidden/>
    <w:rPr>
      <w:rFonts w:ascii="Microsoft YaHei UI" w:eastAsia="Microsoft YaHei UI"/>
      <w:sz w:val="18"/>
      <w:szCs w:val="18"/>
    </w:rPr>
  </w:style>
  <w:style w:type="character" w:customStyle="1" w:styleId="1CharChar0">
    <w:name w:val="正文1 Char Char"/>
    <w:link w:val="1c"/>
    <w:rPr>
      <w:rFonts w:ascii="Times New Roman" w:hAnsi="Times New Roman"/>
      <w:sz w:val="24"/>
    </w:rPr>
  </w:style>
  <w:style w:type="paragraph" w:customStyle="1" w:styleId="1c">
    <w:name w:val="正文1"/>
    <w:basedOn w:val="a3"/>
    <w:link w:val="1CharChar0"/>
    <w:qFormat/>
    <w:pPr>
      <w:adjustRightInd w:val="0"/>
      <w:spacing w:line="240" w:lineRule="atLeast"/>
      <w:jc w:val="center"/>
      <w:textAlignment w:val="baseline"/>
    </w:pPr>
    <w:rPr>
      <w:rFonts w:ascii="Times New Roman" w:hAnsi="Times New Roman"/>
      <w:kern w:val="0"/>
      <w:sz w:val="24"/>
      <w:szCs w:val="20"/>
    </w:rPr>
  </w:style>
  <w:style w:type="character" w:customStyle="1" w:styleId="CharCharCharCharChar">
    <w:name w:val="方案文字 Char Char Char Char Char"/>
    <w:rPr>
      <w:rFonts w:ascii="Times New Roman" w:eastAsia="宋体" w:hAnsi="Times New Roman" w:cs="Times New Roman"/>
      <w:sz w:val="24"/>
      <w:szCs w:val="24"/>
    </w:rPr>
  </w:style>
  <w:style w:type="paragraph" w:styleId="affff0">
    <w:name w:val="No Spacing"/>
    <w:uiPriority w:val="1"/>
    <w:qFormat/>
    <w:pPr>
      <w:widowControl w:val="0"/>
      <w:ind w:firstLineChars="200" w:firstLine="200"/>
      <w:jc w:val="both"/>
    </w:pPr>
    <w:rPr>
      <w:rFonts w:ascii="Times New Roman" w:hAnsi="Times New Roman"/>
      <w:kern w:val="2"/>
      <w:sz w:val="24"/>
      <w:szCs w:val="24"/>
    </w:rPr>
  </w:style>
  <w:style w:type="character" w:customStyle="1" w:styleId="Char26">
    <w:name w:val="正文文本缩进 Char2"/>
    <w:uiPriority w:val="99"/>
    <w:semiHidden/>
    <w:rPr>
      <w:kern w:val="2"/>
      <w:sz w:val="24"/>
      <w:szCs w:val="22"/>
    </w:rPr>
  </w:style>
  <w:style w:type="character" w:customStyle="1" w:styleId="12Char">
    <w:name w:val="样式12 Char"/>
    <w:link w:val="120"/>
    <w:rPr>
      <w:rFonts w:ascii="宋体" w:hAnsi="宋体"/>
      <w:b/>
      <w:kern w:val="2"/>
      <w:sz w:val="24"/>
      <w:szCs w:val="24"/>
    </w:rPr>
  </w:style>
  <w:style w:type="paragraph" w:customStyle="1" w:styleId="120">
    <w:name w:val="样式12"/>
    <w:basedOn w:val="100"/>
    <w:link w:val="12Char"/>
    <w:qFormat/>
    <w:pPr>
      <w:ind w:firstLine="482"/>
    </w:pPr>
    <w:rPr>
      <w:b/>
    </w:rPr>
  </w:style>
  <w:style w:type="character" w:customStyle="1" w:styleId="1d">
    <w:name w:val="不明显参考1"/>
    <w:qFormat/>
    <w:rPr>
      <w:smallCaps/>
      <w:color w:val="C0504D"/>
      <w:u w:val="single"/>
    </w:rPr>
  </w:style>
  <w:style w:type="character" w:customStyle="1" w:styleId="CharCharCharChar1">
    <w:name w:val="样式 方案文字 Char Char + (西文) 宋体 黑色 Char Char"/>
    <w:link w:val="CharChare"/>
    <w:rPr>
      <w:rFonts w:ascii="宋体" w:hAnsi="宋体"/>
      <w:color w:val="000000"/>
      <w:sz w:val="24"/>
      <w:szCs w:val="24"/>
    </w:rPr>
  </w:style>
  <w:style w:type="paragraph" w:customStyle="1" w:styleId="CharChare">
    <w:name w:val="样式 方案文字 Char Char + (西文) 宋体 黑色"/>
    <w:basedOn w:val="a3"/>
    <w:link w:val="CharCharCharChar1"/>
    <w:pPr>
      <w:spacing w:line="360" w:lineRule="auto"/>
      <w:ind w:firstLineChars="200" w:firstLine="480"/>
    </w:pPr>
    <w:rPr>
      <w:rFonts w:ascii="宋体" w:hAnsi="宋体"/>
      <w:color w:val="000000"/>
      <w:kern w:val="0"/>
      <w:sz w:val="24"/>
      <w:szCs w:val="24"/>
    </w:rPr>
  </w:style>
  <w:style w:type="character" w:customStyle="1" w:styleId="2CharChar3">
    <w:name w:val="正文宋小四 2 Char Char"/>
    <w:link w:val="29"/>
    <w:rPr>
      <w:rFonts w:ascii="宋体" w:hAnsi="宋体"/>
      <w:sz w:val="24"/>
      <w:szCs w:val="24"/>
    </w:rPr>
  </w:style>
  <w:style w:type="paragraph" w:customStyle="1" w:styleId="29">
    <w:name w:val="正文宋小四 2"/>
    <w:basedOn w:val="a3"/>
    <w:link w:val="2CharChar3"/>
    <w:qFormat/>
    <w:pPr>
      <w:adjustRightInd w:val="0"/>
      <w:snapToGrid w:val="0"/>
      <w:spacing w:line="360" w:lineRule="auto"/>
      <w:ind w:firstLineChars="200" w:firstLine="480"/>
    </w:pPr>
    <w:rPr>
      <w:rFonts w:ascii="宋体" w:hAnsi="宋体"/>
      <w:kern w:val="0"/>
      <w:sz w:val="24"/>
      <w:szCs w:val="24"/>
    </w:rPr>
  </w:style>
  <w:style w:type="character" w:customStyle="1" w:styleId="0TimesNewRomanCharChar">
    <w:name w:val="样式 样式 题注 + 黑体 小四 居中 首行缩进:  0 厘米 + Times New Roman Char Char"/>
    <w:link w:val="0TimesNewRoman"/>
    <w:rPr>
      <w:rFonts w:ascii="Times New Roman" w:eastAsia="黑体" w:hAnsi="Times New Roman"/>
      <w:szCs w:val="21"/>
    </w:rPr>
  </w:style>
  <w:style w:type="paragraph" w:customStyle="1" w:styleId="0TimesNewRoman">
    <w:name w:val="样式 样式 题注 + 黑体 小四 居中 首行缩进:  0 厘米 + Times New Roman"/>
    <w:basedOn w:val="0"/>
    <w:link w:val="0TimesNewRomanCharChar"/>
    <w:pPr>
      <w:spacing w:before="50" w:after="50"/>
    </w:pPr>
  </w:style>
  <w:style w:type="character" w:customStyle="1" w:styleId="1e">
    <w:name w:val="不明显强调1"/>
    <w:qFormat/>
    <w:rPr>
      <w:i/>
      <w:iCs/>
      <w:color w:val="808080"/>
    </w:rPr>
  </w:style>
  <w:style w:type="character" w:customStyle="1" w:styleId="Char1c">
    <w:name w:val="称呼 Char1"/>
    <w:uiPriority w:val="99"/>
    <w:semiHidden/>
    <w:rPr>
      <w:kern w:val="2"/>
      <w:sz w:val="21"/>
      <w:szCs w:val="22"/>
    </w:rPr>
  </w:style>
  <w:style w:type="character" w:customStyle="1" w:styleId="5Char1">
    <w:name w:val="标题 5 Char1"/>
    <w:rPr>
      <w:rFonts w:eastAsia="宋体"/>
      <w:b/>
      <w:bCs/>
      <w:kern w:val="2"/>
      <w:sz w:val="28"/>
      <w:szCs w:val="28"/>
      <w:lang w:val="en-US" w:eastAsia="zh-CN" w:bidi="ar-SA"/>
    </w:rPr>
  </w:style>
  <w:style w:type="character" w:customStyle="1" w:styleId="Char1d">
    <w:name w:val="引用 Char1"/>
    <w:uiPriority w:val="29"/>
    <w:rPr>
      <w:i/>
      <w:iCs/>
      <w:color w:val="404040"/>
      <w:kern w:val="2"/>
      <w:sz w:val="21"/>
      <w:szCs w:val="22"/>
    </w:rPr>
  </w:style>
  <w:style w:type="character" w:customStyle="1" w:styleId="922CharChar">
    <w:name w:val="样式 样式9 + 首行缩进:  2 字符2 Char Char"/>
    <w:link w:val="922"/>
    <w:rPr>
      <w:rFonts w:ascii="宋体" w:hAnsi="Times New Roman" w:cs="宋体"/>
      <w:sz w:val="24"/>
    </w:rPr>
  </w:style>
  <w:style w:type="paragraph" w:customStyle="1" w:styleId="922">
    <w:name w:val="样式 样式9 + 首行缩进:  2 字符2"/>
    <w:basedOn w:val="a3"/>
    <w:link w:val="922CharChar"/>
    <w:pPr>
      <w:spacing w:line="360" w:lineRule="auto"/>
      <w:ind w:firstLineChars="200" w:firstLine="480"/>
    </w:pPr>
    <w:rPr>
      <w:rFonts w:ascii="宋体" w:hAnsi="Times New Roman" w:cs="宋体"/>
      <w:kern w:val="0"/>
      <w:sz w:val="24"/>
      <w:szCs w:val="20"/>
    </w:rPr>
  </w:style>
  <w:style w:type="character" w:customStyle="1" w:styleId="Char1e">
    <w:name w:val="明显引用 Char1"/>
    <w:uiPriority w:val="30"/>
    <w:rPr>
      <w:i/>
      <w:iCs/>
      <w:color w:val="5B9BD5"/>
      <w:kern w:val="2"/>
      <w:sz w:val="21"/>
      <w:szCs w:val="22"/>
    </w:rPr>
  </w:style>
  <w:style w:type="character" w:customStyle="1" w:styleId="Char1f">
    <w:name w:val="页脚 Char1"/>
    <w:uiPriority w:val="99"/>
    <w:semiHidden/>
    <w:rPr>
      <w:kern w:val="2"/>
      <w:sz w:val="18"/>
      <w:szCs w:val="18"/>
    </w:rPr>
  </w:style>
  <w:style w:type="character" w:customStyle="1" w:styleId="affff1">
    <w:name w:val="样式 四号"/>
    <w:rPr>
      <w:rFonts w:ascii="宋体" w:eastAsia="宋体" w:hAnsi="仿宋"/>
      <w:kern w:val="2"/>
      <w:sz w:val="28"/>
      <w:szCs w:val="21"/>
      <w:lang w:val="en-US" w:eastAsia="zh-CN" w:bidi="ar-SA"/>
    </w:rPr>
  </w:style>
  <w:style w:type="character" w:customStyle="1" w:styleId="CharCharChar0">
    <w:name w:val="方案文字 Char Char Char"/>
    <w:link w:val="CharCharf"/>
    <w:rPr>
      <w:sz w:val="24"/>
      <w:szCs w:val="24"/>
    </w:rPr>
  </w:style>
  <w:style w:type="paragraph" w:customStyle="1" w:styleId="CharCharf">
    <w:name w:val="方案文字 Char Char"/>
    <w:basedOn w:val="a3"/>
    <w:link w:val="CharCharChar0"/>
    <w:pPr>
      <w:spacing w:line="360" w:lineRule="auto"/>
      <w:ind w:firstLineChars="200" w:firstLine="480"/>
    </w:pPr>
    <w:rPr>
      <w:kern w:val="0"/>
      <w:sz w:val="24"/>
      <w:szCs w:val="24"/>
    </w:rPr>
  </w:style>
  <w:style w:type="character" w:customStyle="1" w:styleId="Charf5">
    <w:name w:val="同新图片 Char"/>
    <w:link w:val="affff2"/>
    <w:rPr>
      <w:rFonts w:ascii="Times New Roman" w:hAnsi="Times New Roman"/>
      <w:kern w:val="2"/>
      <w:sz w:val="21"/>
      <w:szCs w:val="24"/>
    </w:rPr>
  </w:style>
  <w:style w:type="paragraph" w:customStyle="1" w:styleId="affff2">
    <w:name w:val="同新图片"/>
    <w:basedOn w:val="a3"/>
    <w:link w:val="Charf5"/>
    <w:pPr>
      <w:spacing w:before="240" w:line="360" w:lineRule="auto"/>
      <w:ind w:left="210"/>
      <w:jc w:val="center"/>
    </w:pPr>
    <w:rPr>
      <w:rFonts w:ascii="Times New Roman" w:hAnsi="Times New Roman"/>
      <w:szCs w:val="24"/>
    </w:rPr>
  </w:style>
  <w:style w:type="character" w:customStyle="1" w:styleId="CharCharf0">
    <w:name w:val="表格左对齐 Char Char"/>
    <w:link w:val="affff3"/>
    <w:rPr>
      <w:rFonts w:ascii="Arial" w:hAnsi="Arial"/>
      <w:sz w:val="18"/>
      <w:szCs w:val="24"/>
    </w:rPr>
  </w:style>
  <w:style w:type="paragraph" w:customStyle="1" w:styleId="affff3">
    <w:name w:val="表格左对齐"/>
    <w:basedOn w:val="a3"/>
    <w:link w:val="CharCharf0"/>
    <w:pPr>
      <w:spacing w:line="240" w:lineRule="exact"/>
    </w:pPr>
    <w:rPr>
      <w:rFonts w:ascii="Arial" w:hAnsi="Arial"/>
      <w:kern w:val="0"/>
      <w:sz w:val="18"/>
      <w:szCs w:val="24"/>
    </w:rPr>
  </w:style>
  <w:style w:type="character" w:customStyle="1" w:styleId="Charf6">
    <w:name w:val="批注文字 Char"/>
    <w:link w:val="1f"/>
  </w:style>
  <w:style w:type="paragraph" w:customStyle="1" w:styleId="1f">
    <w:name w:val="批注文字1"/>
    <w:basedOn w:val="a3"/>
    <w:next w:val="aa"/>
    <w:link w:val="Charf6"/>
    <w:unhideWhenUsed/>
    <w:pPr>
      <w:spacing w:line="360" w:lineRule="auto"/>
      <w:jc w:val="left"/>
    </w:pPr>
    <w:rPr>
      <w:kern w:val="0"/>
      <w:sz w:val="20"/>
      <w:szCs w:val="20"/>
    </w:rPr>
  </w:style>
  <w:style w:type="character" w:customStyle="1" w:styleId="1f0">
    <w:name w:val="明显强调1"/>
    <w:qFormat/>
    <w:rPr>
      <w:b/>
      <w:bCs/>
      <w:i/>
      <w:iCs/>
      <w:color w:val="4F81BD"/>
    </w:rPr>
  </w:style>
  <w:style w:type="character" w:customStyle="1" w:styleId="CharCharf1">
    <w:name w:val="正文居中 Char Char"/>
    <w:link w:val="affff4"/>
    <w:rPr>
      <w:rFonts w:ascii="宋体" w:hAnsi="宋体" w:cs="宋体"/>
      <w:szCs w:val="21"/>
    </w:rPr>
  </w:style>
  <w:style w:type="paragraph" w:customStyle="1" w:styleId="affff4">
    <w:name w:val="正文居中"/>
    <w:basedOn w:val="a3"/>
    <w:link w:val="CharCharf1"/>
    <w:pPr>
      <w:spacing w:line="360" w:lineRule="auto"/>
      <w:jc w:val="center"/>
    </w:pPr>
    <w:rPr>
      <w:rFonts w:ascii="宋体" w:hAnsi="宋体" w:cs="宋体"/>
      <w:kern w:val="0"/>
      <w:sz w:val="20"/>
      <w:szCs w:val="21"/>
    </w:rPr>
  </w:style>
  <w:style w:type="character" w:customStyle="1" w:styleId="3Char11">
    <w:name w:val="正文文本 3 Char1"/>
    <w:uiPriority w:val="99"/>
    <w:semiHidden/>
    <w:rPr>
      <w:kern w:val="2"/>
      <w:sz w:val="16"/>
      <w:szCs w:val="16"/>
    </w:rPr>
  </w:style>
  <w:style w:type="character" w:customStyle="1" w:styleId="Char1f0">
    <w:name w:val="批注主题 Char1"/>
    <w:uiPriority w:val="99"/>
    <w:semiHidden/>
    <w:rPr>
      <w:b/>
      <w:bCs/>
      <w:kern w:val="2"/>
      <w:sz w:val="21"/>
      <w:szCs w:val="22"/>
    </w:rPr>
  </w:style>
  <w:style w:type="paragraph" w:customStyle="1" w:styleId="TOC1">
    <w:name w:val="TOC 标题1"/>
    <w:basedOn w:val="1"/>
    <w:next w:val="a3"/>
    <w:uiPriority w:val="39"/>
    <w:unhideWhenUsed/>
    <w:qFormat/>
    <w:pPr>
      <w:keepNext/>
      <w:keepLines/>
      <w:spacing w:before="480" w:line="276" w:lineRule="auto"/>
      <w:outlineLvl w:val="9"/>
    </w:pPr>
    <w:rPr>
      <w:rFonts w:ascii="Calibri Light" w:hAnsi="Calibri Light"/>
      <w:color w:val="2E74B5"/>
      <w:kern w:val="0"/>
      <w:sz w:val="28"/>
      <w:szCs w:val="28"/>
    </w:rPr>
  </w:style>
  <w:style w:type="paragraph" w:customStyle="1" w:styleId="3section33l3Level3HeadH32">
    <w:name w:val="样式 标题 3节，一一条，（一）条黑四（一）一样式section:33l3Level 3 HeadH3...2"/>
    <w:basedOn w:val="31"/>
    <w:rPr>
      <w:rFonts w:ascii="宋体"/>
      <w:b w:val="0"/>
      <w:bCs/>
      <w:color w:val="000000"/>
    </w:rPr>
  </w:style>
  <w:style w:type="paragraph" w:customStyle="1" w:styleId="locationbg">
    <w:name w:val="location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yline">
    <w:name w:val="yline"/>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91">
    <w:name w:val="目录 91"/>
    <w:basedOn w:val="a3"/>
    <w:next w:val="a3"/>
    <w:uiPriority w:val="39"/>
    <w:unhideWhenUsed/>
    <w:pPr>
      <w:spacing w:line="360" w:lineRule="auto"/>
      <w:ind w:leftChars="1600" w:left="3360"/>
    </w:pPr>
    <w:rPr>
      <w:sz w:val="24"/>
    </w:rPr>
  </w:style>
  <w:style w:type="paragraph" w:customStyle="1" w:styleId="tdtext">
    <w:name w:val="tdtext"/>
    <w:basedOn w:val="a3"/>
    <w:pPr>
      <w:widowControl/>
      <w:spacing w:before="100" w:beforeAutospacing="1" w:after="100" w:afterAutospacing="1" w:line="360" w:lineRule="auto"/>
      <w:jc w:val="left"/>
    </w:pPr>
    <w:rPr>
      <w:rFonts w:ascii="宋体" w:hAnsi="宋体" w:cs="宋体"/>
      <w:b/>
      <w:bCs/>
      <w:color w:val="9A3913"/>
      <w:kern w:val="0"/>
      <w:sz w:val="24"/>
      <w:szCs w:val="24"/>
    </w:rPr>
  </w:style>
  <w:style w:type="paragraph" w:customStyle="1" w:styleId="inputtxt">
    <w:name w:val="inputtxt"/>
    <w:basedOn w:val="a3"/>
    <w:pPr>
      <w:widowControl/>
      <w:pBdr>
        <w:top w:val="single" w:sz="4" w:space="0" w:color="B0CDE4"/>
        <w:left w:val="single" w:sz="4" w:space="0" w:color="B0CDE4"/>
        <w:bottom w:val="single" w:sz="4" w:space="0" w:color="B0CDE4"/>
        <w:right w:val="single" w:sz="4" w:space="0" w:color="B0CDE4"/>
      </w:pBdr>
      <w:spacing w:before="100" w:beforeAutospacing="1" w:after="100" w:afterAutospacing="1" w:line="360" w:lineRule="auto"/>
      <w:jc w:val="left"/>
    </w:pPr>
    <w:rPr>
      <w:rFonts w:ascii="宋体" w:hAnsi="宋体" w:cs="宋体"/>
      <w:kern w:val="0"/>
      <w:sz w:val="24"/>
      <w:szCs w:val="24"/>
    </w:rPr>
  </w:style>
  <w:style w:type="paragraph" w:customStyle="1" w:styleId="btnjg">
    <w:name w:val="btn_jg"/>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TOC2">
    <w:name w:val="TOC 标题2"/>
    <w:basedOn w:val="1"/>
    <w:next w:val="a3"/>
    <w:uiPriority w:val="39"/>
    <w:qFormat/>
    <w:pPr>
      <w:keepNext/>
      <w:keepLines/>
      <w:spacing w:before="240" w:line="259" w:lineRule="auto"/>
      <w:outlineLvl w:val="9"/>
    </w:pPr>
    <w:rPr>
      <w:rFonts w:ascii="Calibri Light" w:hAnsi="Calibri Light"/>
      <w:b w:val="0"/>
      <w:bCs w:val="0"/>
      <w:color w:val="2E74B5"/>
      <w:kern w:val="0"/>
      <w:szCs w:val="32"/>
    </w:rPr>
  </w:style>
  <w:style w:type="paragraph" w:customStyle="1" w:styleId="CharCharChar1">
    <w:name w:val="正文格式 Char Char Char"/>
    <w:basedOn w:val="a3"/>
    <w:pPr>
      <w:spacing w:line="360" w:lineRule="auto"/>
      <w:ind w:firstLineChars="200" w:firstLine="480"/>
    </w:pPr>
    <w:rPr>
      <w:rFonts w:ascii="宋体" w:hAnsi="宋体"/>
      <w:sz w:val="24"/>
      <w:szCs w:val="24"/>
    </w:rPr>
  </w:style>
  <w:style w:type="paragraph" w:customStyle="1" w:styleId="61">
    <w:name w:val="目录 61"/>
    <w:basedOn w:val="a3"/>
    <w:next w:val="a3"/>
    <w:uiPriority w:val="39"/>
    <w:unhideWhenUsed/>
    <w:pPr>
      <w:spacing w:line="360" w:lineRule="auto"/>
      <w:ind w:leftChars="1000" w:left="2100"/>
    </w:pPr>
    <w:rPr>
      <w:sz w:val="24"/>
    </w:rPr>
  </w:style>
  <w:style w:type="paragraph" w:customStyle="1" w:styleId="affff5">
    <w:name w:val="国博表格文字缩进"/>
    <w:basedOn w:val="affff6"/>
    <w:pPr>
      <w:ind w:firstLineChars="100" w:firstLine="100"/>
      <w:jc w:val="left"/>
    </w:pPr>
  </w:style>
  <w:style w:type="paragraph" w:customStyle="1" w:styleId="affff6">
    <w:name w:val="国博表格文字居中"/>
    <w:basedOn w:val="a3"/>
    <w:pPr>
      <w:spacing w:line="360" w:lineRule="exact"/>
      <w:jc w:val="center"/>
    </w:pPr>
    <w:rPr>
      <w:rFonts w:ascii="宋体" w:hAnsi="宋体" w:cs="宋体"/>
      <w:sz w:val="24"/>
      <w:szCs w:val="20"/>
    </w:rPr>
  </w:style>
  <w:style w:type="paragraph" w:customStyle="1" w:styleId="xline2">
    <w:name w:val="xline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left04bg">
    <w:name w:val="left_04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81">
    <w:name w:val="目录 81"/>
    <w:basedOn w:val="a3"/>
    <w:next w:val="a3"/>
    <w:uiPriority w:val="39"/>
    <w:unhideWhenUsed/>
    <w:pPr>
      <w:spacing w:line="360" w:lineRule="auto"/>
      <w:ind w:leftChars="1400" w:left="2940"/>
    </w:pPr>
    <w:rPr>
      <w:sz w:val="24"/>
    </w:rPr>
  </w:style>
  <w:style w:type="paragraph" w:customStyle="1" w:styleId="btn2">
    <w:name w:val="btn_2"/>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000000"/>
      <w:kern w:val="0"/>
      <w:sz w:val="18"/>
      <w:szCs w:val="18"/>
    </w:rPr>
  </w:style>
  <w:style w:type="paragraph" w:customStyle="1" w:styleId="62">
    <w:name w:val="6"/>
    <w:rPr>
      <w:rFonts w:ascii="Times New Roman" w:hAnsi="Times New Roman"/>
      <w:kern w:val="2"/>
      <w:sz w:val="21"/>
      <w:szCs w:val="22"/>
    </w:rPr>
  </w:style>
  <w:style w:type="paragraph" w:customStyle="1" w:styleId="affff7">
    <w:name w:val="一级标题"/>
    <w:basedOn w:val="a3"/>
    <w:pPr>
      <w:spacing w:beforeLines="150" w:before="468" w:line="360" w:lineRule="auto"/>
      <w:ind w:firstLineChars="200" w:firstLine="200"/>
      <w:jc w:val="center"/>
      <w:outlineLvl w:val="0"/>
    </w:pPr>
    <w:rPr>
      <w:rFonts w:ascii="宋体" w:hAnsi="Times New Roman"/>
      <w:b/>
      <w:sz w:val="30"/>
    </w:rPr>
  </w:style>
  <w:style w:type="paragraph" w:customStyle="1" w:styleId="1f1">
    <w:name w:val="样式 1级标题 +"/>
    <w:basedOn w:val="a3"/>
    <w:pPr>
      <w:spacing w:line="360" w:lineRule="auto"/>
      <w:ind w:firstLineChars="177" w:firstLine="425"/>
      <w:jc w:val="left"/>
    </w:pPr>
    <w:rPr>
      <w:rFonts w:ascii="宋体" w:hAnsi="宋体"/>
      <w:kern w:val="0"/>
      <w:sz w:val="24"/>
      <w:szCs w:val="24"/>
    </w:rPr>
  </w:style>
  <w:style w:type="paragraph" w:customStyle="1" w:styleId="qzzxtd">
    <w:name w:val="qzzxtd"/>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btn3">
    <w:name w:val="btn_3"/>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18"/>
      <w:szCs w:val="18"/>
    </w:rPr>
  </w:style>
  <w:style w:type="paragraph" w:customStyle="1" w:styleId="content">
    <w:name w:val="conten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Char27">
    <w:name w:val="Char2"/>
    <w:basedOn w:val="a3"/>
    <w:pPr>
      <w:spacing w:line="360" w:lineRule="auto"/>
    </w:pPr>
    <w:rPr>
      <w:rFonts w:ascii="宋体" w:hAnsi="宋体"/>
      <w:sz w:val="24"/>
      <w:szCs w:val="24"/>
    </w:rPr>
  </w:style>
  <w:style w:type="paragraph" w:customStyle="1" w:styleId="menu3out">
    <w:name w:val="menu_3_out"/>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div0302">
    <w:name w:val="div_03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410">
    <w:name w:val="标题 41"/>
    <w:basedOn w:val="a3"/>
    <w:next w:val="a3"/>
    <w:uiPriority w:val="9"/>
    <w:unhideWhenUsed/>
    <w:qFormat/>
    <w:pPr>
      <w:keepNext/>
      <w:keepLines/>
      <w:spacing w:before="280" w:after="290" w:line="376" w:lineRule="auto"/>
      <w:outlineLvl w:val="3"/>
    </w:pPr>
    <w:rPr>
      <w:rFonts w:ascii="Cambria" w:hAnsi="Cambria"/>
      <w:b/>
      <w:bCs/>
      <w:sz w:val="28"/>
      <w:szCs w:val="28"/>
    </w:rPr>
  </w:style>
  <w:style w:type="paragraph" w:customStyle="1" w:styleId="42">
    <w:name w:val="样式4"/>
    <w:basedOn w:val="a3"/>
    <w:next w:val="ae"/>
    <w:pPr>
      <w:tabs>
        <w:tab w:val="left" w:pos="1800"/>
      </w:tabs>
      <w:spacing w:line="460" w:lineRule="exact"/>
      <w:ind w:firstLineChars="200" w:firstLine="480"/>
    </w:pPr>
    <w:rPr>
      <w:rFonts w:ascii="黑体" w:eastAsia="黑体" w:hAnsi="Times New Roman"/>
      <w:sz w:val="24"/>
      <w:szCs w:val="24"/>
    </w:rPr>
  </w:style>
  <w:style w:type="paragraph" w:customStyle="1" w:styleId="CharCharCharCharCharCharChar">
    <w:name w:val="Char Char Char Char Char Char Char"/>
    <w:basedOn w:val="a9"/>
    <w:pPr>
      <w:shd w:val="clear" w:color="auto" w:fill="000080"/>
      <w:adjustRightInd w:val="0"/>
      <w:snapToGrid w:val="0"/>
      <w:spacing w:line="436" w:lineRule="exact"/>
      <w:ind w:left="357" w:firstLineChars="0" w:firstLine="0"/>
      <w:jc w:val="left"/>
      <w:outlineLvl w:val="3"/>
    </w:pPr>
    <w:rPr>
      <w:rFonts w:ascii="Tahoma" w:hAnsi="Tahoma"/>
      <w:b/>
      <w:sz w:val="24"/>
      <w:szCs w:val="24"/>
      <w:shd w:val="clear" w:color="auto" w:fill="000080"/>
    </w:rPr>
  </w:style>
  <w:style w:type="paragraph" w:customStyle="1" w:styleId="title01">
    <w:name w:val="title_01"/>
    <w:basedOn w:val="a3"/>
    <w:pPr>
      <w:widowControl/>
      <w:spacing w:before="100" w:beforeAutospacing="1" w:after="100" w:afterAutospacing="1" w:line="360" w:lineRule="auto"/>
      <w:jc w:val="left"/>
    </w:pPr>
    <w:rPr>
      <w:rFonts w:ascii="̥_GB2312" w:hAnsi="̥_GB2312" w:cs="宋体"/>
      <w:kern w:val="0"/>
      <w:sz w:val="32"/>
      <w:szCs w:val="32"/>
    </w:rPr>
  </w:style>
  <w:style w:type="paragraph" w:customStyle="1" w:styleId="Charf7">
    <w:name w:val="Char"/>
    <w:basedOn w:val="a3"/>
    <w:pPr>
      <w:spacing w:line="360" w:lineRule="auto"/>
      <w:ind w:firstLineChars="150" w:firstLine="360"/>
    </w:pPr>
    <w:rPr>
      <w:rFonts w:ascii="Tahoma" w:hAnsi="Tahoma"/>
      <w:snapToGrid w:val="0"/>
      <w:kern w:val="0"/>
      <w:sz w:val="24"/>
      <w:szCs w:val="20"/>
    </w:rPr>
  </w:style>
  <w:style w:type="paragraph" w:customStyle="1" w:styleId="000">
    <w:name w:val="000"/>
    <w:basedOn w:val="a3"/>
    <w:pPr>
      <w:spacing w:afterLines="50" w:line="360" w:lineRule="auto"/>
      <w:ind w:firstLineChars="200" w:firstLine="200"/>
    </w:pPr>
    <w:rPr>
      <w:rFonts w:ascii="宋体" w:hAnsi="宋体" w:cs="Plotter"/>
      <w:sz w:val="24"/>
      <w:szCs w:val="20"/>
    </w:rPr>
  </w:style>
  <w:style w:type="paragraph" w:customStyle="1" w:styleId="1f2">
    <w:name w:val="表格居中1"/>
    <w:basedOn w:val="a3"/>
    <w:qFormat/>
    <w:pPr>
      <w:snapToGrid w:val="0"/>
      <w:jc w:val="left"/>
    </w:pPr>
    <w:rPr>
      <w:rFonts w:ascii="宋体" w:hAnsi="宋体" w:cs="宋体"/>
      <w:kern w:val="0"/>
      <w:szCs w:val="21"/>
    </w:rPr>
  </w:style>
  <w:style w:type="paragraph" w:customStyle="1" w:styleId="divcatepubopright">
    <w:name w:val="divcatepubopright"/>
    <w:basedOn w:val="a3"/>
    <w:pPr>
      <w:widowControl/>
      <w:pBdr>
        <w:top w:val="single" w:sz="4" w:space="0" w:color="D1D1D1"/>
        <w:left w:val="single" w:sz="4" w:space="0" w:color="D1D1D1"/>
        <w:bottom w:val="single" w:sz="4" w:space="0" w:color="D1D1D1"/>
        <w:right w:val="single" w:sz="4" w:space="0" w:color="D1D1D1"/>
      </w:pBdr>
      <w:spacing w:before="67" w:after="67" w:line="360" w:lineRule="auto"/>
      <w:ind w:left="67" w:right="67"/>
      <w:jc w:val="left"/>
    </w:pPr>
    <w:rPr>
      <w:rFonts w:ascii="宋体" w:hAnsi="宋体" w:cs="宋体"/>
      <w:kern w:val="0"/>
      <w:sz w:val="24"/>
      <w:szCs w:val="24"/>
    </w:rPr>
  </w:style>
  <w:style w:type="paragraph" w:customStyle="1" w:styleId="meetingclass">
    <w:name w:val="meetingclass"/>
    <w:basedOn w:val="a3"/>
    <w:pPr>
      <w:widowControl/>
      <w:spacing w:before="100" w:beforeAutospacing="1" w:after="100" w:afterAutospacing="1" w:line="307" w:lineRule="atLeast"/>
      <w:jc w:val="left"/>
    </w:pPr>
    <w:rPr>
      <w:rFonts w:ascii="宋体" w:hAnsi="宋体" w:cs="宋体"/>
      <w:kern w:val="0"/>
      <w:sz w:val="24"/>
      <w:szCs w:val="21"/>
    </w:rPr>
  </w:style>
  <w:style w:type="paragraph" w:customStyle="1" w:styleId="btnbg1">
    <w:name w:val="btnbg1"/>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NewNewNewNewNewNewNewNew">
    <w:name w:val="正文 New New New New New New New New"/>
    <w:qFormat/>
    <w:pPr>
      <w:widowControl w:val="0"/>
      <w:jc w:val="both"/>
    </w:pPr>
    <w:rPr>
      <w:rFonts w:ascii="Times New Roman" w:hAnsi="Times New Roman"/>
      <w:kern w:val="2"/>
      <w:sz w:val="21"/>
      <w:szCs w:val="24"/>
    </w:rPr>
  </w:style>
  <w:style w:type="paragraph" w:customStyle="1" w:styleId="middlebg">
    <w:name w:val="middle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vtd">
    <w:name w:val="tvtd"/>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ablespecial1">
    <w:name w:val="tablespecial1"/>
    <w:basedOn w:val="a3"/>
    <w:pPr>
      <w:widowControl/>
      <w:pBdr>
        <w:top w:val="single" w:sz="4" w:space="0" w:color="55A7DB"/>
        <w:left w:val="single" w:sz="4" w:space="0" w:color="55A7DB"/>
        <w:bottom w:val="single" w:sz="4" w:space="0" w:color="55A7DB"/>
        <w:right w:val="single" w:sz="4" w:space="0" w:color="55A7DB"/>
      </w:pBdr>
      <w:shd w:val="clear" w:color="auto" w:fill="CDE4F9"/>
      <w:spacing w:before="100" w:beforeAutospacing="1" w:after="100" w:afterAutospacing="1" w:line="360" w:lineRule="auto"/>
      <w:jc w:val="left"/>
    </w:pPr>
    <w:rPr>
      <w:rFonts w:ascii="宋体" w:hAnsi="宋体" w:cs="宋体"/>
      <w:color w:val="187CBC"/>
      <w:kern w:val="0"/>
      <w:sz w:val="24"/>
      <w:szCs w:val="24"/>
    </w:rPr>
  </w:style>
  <w:style w:type="paragraph" w:customStyle="1" w:styleId="menu3over">
    <w:name w:val="menu_3_over"/>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btn9127">
    <w:name w:val="btn_91_27"/>
    <w:basedOn w:val="a3"/>
    <w:pPr>
      <w:widowControl/>
      <w:pBdr>
        <w:top w:val="single" w:sz="2" w:space="2" w:color="auto"/>
        <w:left w:val="single" w:sz="2" w:space="12"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24"/>
      <w:szCs w:val="24"/>
    </w:rPr>
  </w:style>
  <w:style w:type="paragraph" w:customStyle="1" w:styleId="affff8">
    <w:name w:val="图表"/>
    <w:basedOn w:val="a3"/>
    <w:qFormat/>
    <w:pPr>
      <w:spacing w:line="360" w:lineRule="auto"/>
    </w:pPr>
    <w:rPr>
      <w:rFonts w:ascii="黑体" w:eastAsia="黑体" w:hAnsi="Arial"/>
      <w:sz w:val="28"/>
      <w:szCs w:val="28"/>
    </w:rPr>
  </w:style>
  <w:style w:type="paragraph" w:customStyle="1" w:styleId="location">
    <w:name w:val="location"/>
    <w:basedOn w:val="a3"/>
    <w:pPr>
      <w:widowControl/>
      <w:spacing w:before="100" w:beforeAutospacing="1" w:after="100" w:afterAutospacing="1" w:line="360" w:lineRule="auto"/>
      <w:jc w:val="left"/>
    </w:pPr>
    <w:rPr>
      <w:rFonts w:ascii="宋体" w:hAnsi="宋体" w:cs="宋体"/>
      <w:color w:val="AB703D"/>
      <w:kern w:val="0"/>
      <w:sz w:val="24"/>
      <w:szCs w:val="24"/>
    </w:rPr>
  </w:style>
  <w:style w:type="paragraph" w:customStyle="1" w:styleId="div0201">
    <w:name w:val="div_02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picdiv">
    <w:name w:val="picdiv"/>
    <w:basedOn w:val="a3"/>
    <w:pPr>
      <w:widowControl/>
      <w:pBdr>
        <w:top w:val="single" w:sz="12" w:space="0" w:color="FFFFFF"/>
        <w:left w:val="single" w:sz="12" w:space="3" w:color="FFFFFF"/>
        <w:bottom w:val="single" w:sz="12" w:space="3" w:color="FFFFFF"/>
        <w:right w:val="single" w:sz="12" w:space="3" w:color="FFFFFF"/>
      </w:pBdr>
      <w:spacing w:before="100" w:beforeAutospacing="1" w:after="100" w:afterAutospacing="1" w:line="360" w:lineRule="auto"/>
      <w:jc w:val="left"/>
    </w:pPr>
    <w:rPr>
      <w:rFonts w:ascii="宋体" w:hAnsi="宋体" w:cs="宋体"/>
      <w:kern w:val="0"/>
      <w:sz w:val="24"/>
      <w:szCs w:val="24"/>
    </w:rPr>
  </w:style>
  <w:style w:type="paragraph" w:customStyle="1" w:styleId="xxgk01">
    <w:name w:val="xxgk_01"/>
    <w:basedOn w:val="a3"/>
    <w:pPr>
      <w:widowControl/>
      <w:spacing w:before="100" w:beforeAutospacing="1" w:after="100" w:afterAutospacing="1" w:line="360" w:lineRule="auto"/>
      <w:jc w:val="right"/>
    </w:pPr>
    <w:rPr>
      <w:rFonts w:ascii="宋体" w:hAnsi="宋体" w:cs="宋体"/>
      <w:kern w:val="0"/>
      <w:sz w:val="24"/>
      <w:szCs w:val="24"/>
    </w:rPr>
  </w:style>
  <w:style w:type="paragraph" w:customStyle="1" w:styleId="affff9">
    <w:name w:val="段"/>
    <w:pPr>
      <w:autoSpaceDE w:val="0"/>
      <w:autoSpaceDN w:val="0"/>
      <w:ind w:firstLineChars="200" w:firstLine="200"/>
      <w:jc w:val="both"/>
    </w:pPr>
    <w:rPr>
      <w:rFonts w:ascii="宋体" w:hAnsi="Times New Roman"/>
      <w:sz w:val="21"/>
    </w:rPr>
  </w:style>
  <w:style w:type="paragraph" w:customStyle="1" w:styleId="bt">
    <w:name w:val="bt"/>
    <w:basedOn w:val="a3"/>
    <w:pPr>
      <w:widowControl/>
      <w:spacing w:before="100" w:beforeAutospacing="1" w:after="100" w:afterAutospacing="1" w:line="400" w:lineRule="atLeast"/>
      <w:jc w:val="center"/>
      <w:textAlignment w:val="bottom"/>
    </w:pPr>
    <w:rPr>
      <w:rFonts w:ascii="宋体" w:hAnsi="宋体" w:cs="宋体"/>
      <w:kern w:val="0"/>
      <w:sz w:val="24"/>
      <w:szCs w:val="24"/>
    </w:rPr>
  </w:style>
  <w:style w:type="paragraph" w:customStyle="1" w:styleId="p0">
    <w:name w:val="p0"/>
    <w:basedOn w:val="a3"/>
    <w:uiPriority w:val="99"/>
    <w:qFormat/>
    <w:pPr>
      <w:widowControl/>
      <w:spacing w:after="200" w:line="276" w:lineRule="auto"/>
      <w:jc w:val="left"/>
    </w:pPr>
    <w:rPr>
      <w:rFonts w:ascii="Times New Roman" w:hAnsi="Times New Roman"/>
      <w:kern w:val="0"/>
      <w:sz w:val="22"/>
      <w:szCs w:val="21"/>
      <w:lang w:eastAsia="en-US" w:bidi="en-US"/>
    </w:rPr>
  </w:style>
  <w:style w:type="paragraph" w:customStyle="1" w:styleId="affffa">
    <w:name w:val="投标"/>
    <w:basedOn w:val="a3"/>
    <w:qFormat/>
    <w:pPr>
      <w:spacing w:line="400" w:lineRule="exact"/>
      <w:ind w:firstLineChars="200" w:firstLine="200"/>
    </w:pPr>
    <w:rPr>
      <w:rFonts w:ascii="宋体" w:hAnsi="宋体"/>
      <w:sz w:val="24"/>
      <w:szCs w:val="24"/>
    </w:rPr>
  </w:style>
  <w:style w:type="paragraph" w:customStyle="1" w:styleId="623">
    <w:name w:val="样式 小四 段后: 6 磅 行距: 固定值 23 磅"/>
    <w:basedOn w:val="a3"/>
    <w:pPr>
      <w:spacing w:after="120" w:line="460" w:lineRule="exact"/>
      <w:ind w:firstLineChars="200" w:firstLine="480"/>
    </w:pPr>
    <w:rPr>
      <w:rFonts w:ascii="宋体" w:hAnsi="宋体" w:cs="宋体"/>
      <w:sz w:val="24"/>
      <w:szCs w:val="20"/>
    </w:rPr>
  </w:style>
  <w:style w:type="paragraph" w:customStyle="1" w:styleId="clear">
    <w:name w:val="clear"/>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op01">
    <w:name w:val="top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questionsubject">
    <w:name w:val="questionsubject"/>
    <w:basedOn w:val="a3"/>
    <w:pPr>
      <w:widowControl/>
      <w:pBdr>
        <w:top w:val="dotted" w:sz="4" w:space="0" w:color="55A7DB"/>
      </w:pBdr>
      <w:spacing w:before="100" w:beforeAutospacing="1" w:after="100" w:afterAutospacing="1" w:line="360" w:lineRule="auto"/>
      <w:jc w:val="left"/>
    </w:pPr>
    <w:rPr>
      <w:rFonts w:ascii="宋体" w:hAnsi="宋体" w:cs="宋体"/>
      <w:b/>
      <w:bCs/>
      <w:kern w:val="0"/>
      <w:sz w:val="24"/>
      <w:szCs w:val="24"/>
    </w:rPr>
  </w:style>
  <w:style w:type="paragraph" w:customStyle="1" w:styleId="NewNew">
    <w:name w:val="正文 New New"/>
    <w:pPr>
      <w:widowControl w:val="0"/>
      <w:jc w:val="both"/>
    </w:pPr>
    <w:rPr>
      <w:rFonts w:ascii="Times New Roman" w:hAnsi="Times New Roman"/>
      <w:kern w:val="2"/>
      <w:sz w:val="21"/>
    </w:rPr>
  </w:style>
  <w:style w:type="paragraph" w:customStyle="1" w:styleId="Charf8">
    <w:name w:val="Char"/>
    <w:basedOn w:val="a3"/>
    <w:pPr>
      <w:spacing w:line="360" w:lineRule="auto"/>
      <w:ind w:firstLineChars="200" w:firstLine="200"/>
    </w:pPr>
    <w:rPr>
      <w:rFonts w:ascii="宋体" w:hAnsi="宋体" w:cs="宋体"/>
      <w:sz w:val="24"/>
      <w:szCs w:val="24"/>
    </w:rPr>
  </w:style>
  <w:style w:type="paragraph" w:customStyle="1" w:styleId="btnsearch2">
    <w:name w:val="btn_search2"/>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qzzx">
    <w:name w:val="qzzx"/>
    <w:basedOn w:val="a3"/>
    <w:pPr>
      <w:widowControl/>
      <w:spacing w:before="100" w:beforeAutospacing="1" w:after="100" w:afterAutospacing="1" w:line="360" w:lineRule="auto"/>
      <w:jc w:val="left"/>
    </w:pPr>
    <w:rPr>
      <w:rFonts w:ascii="宋体" w:hAnsi="宋体" w:cs="宋体"/>
      <w:b/>
      <w:bCs/>
      <w:color w:val="DE731D"/>
      <w:kern w:val="0"/>
      <w:sz w:val="24"/>
      <w:szCs w:val="24"/>
    </w:rPr>
  </w:style>
  <w:style w:type="paragraph" w:customStyle="1" w:styleId="Style2">
    <w:name w:val="_Style 2"/>
    <w:basedOn w:val="a3"/>
    <w:next w:val="a3"/>
    <w:uiPriority w:val="34"/>
    <w:qFormat/>
    <w:pPr>
      <w:spacing w:line="360" w:lineRule="auto"/>
      <w:ind w:firstLineChars="200" w:firstLine="420"/>
    </w:pPr>
    <w:rPr>
      <w:rFonts w:ascii="Times New Roman" w:hAnsi="Times New Roman"/>
      <w:sz w:val="24"/>
      <w:szCs w:val="24"/>
    </w:rPr>
  </w:style>
  <w:style w:type="paragraph" w:customStyle="1" w:styleId="select">
    <w:name w:val="select"/>
    <w:basedOn w:val="a3"/>
    <w:pPr>
      <w:widowControl/>
      <w:spacing w:before="100" w:beforeAutospacing="1" w:after="100" w:afterAutospacing="1" w:line="360" w:lineRule="auto"/>
      <w:jc w:val="left"/>
    </w:pPr>
    <w:rPr>
      <w:rFonts w:ascii="宋体" w:hAnsi="宋体" w:cs="宋体"/>
      <w:color w:val="000000"/>
      <w:kern w:val="0"/>
      <w:sz w:val="18"/>
      <w:szCs w:val="18"/>
    </w:rPr>
  </w:style>
  <w:style w:type="paragraph" w:customStyle="1" w:styleId="affffb">
    <w:name w:val="正文文字"/>
    <w:basedOn w:val="a3"/>
    <w:qFormat/>
    <w:pPr>
      <w:spacing w:line="360" w:lineRule="auto"/>
      <w:ind w:firstLineChars="200" w:firstLine="480"/>
    </w:pPr>
    <w:rPr>
      <w:rFonts w:ascii="宋体" w:hAnsi="宋体"/>
      <w:sz w:val="24"/>
    </w:rPr>
  </w:style>
  <w:style w:type="paragraph" w:customStyle="1" w:styleId="qzzxzhuchi">
    <w:name w:val="qzzxzhuchi"/>
    <w:basedOn w:val="a3"/>
    <w:pPr>
      <w:widowControl/>
      <w:spacing w:before="100" w:beforeAutospacing="1" w:after="100" w:afterAutospacing="1" w:line="360" w:lineRule="auto"/>
      <w:jc w:val="left"/>
    </w:pPr>
    <w:rPr>
      <w:rFonts w:ascii="宋体" w:hAnsi="宋体" w:cs="宋体"/>
      <w:color w:val="FF0000"/>
      <w:kern w:val="0"/>
      <w:sz w:val="24"/>
      <w:szCs w:val="24"/>
    </w:rPr>
  </w:style>
  <w:style w:type="paragraph" w:customStyle="1" w:styleId="rightbottombg">
    <w:name w:val="rightbottom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onsulttitle">
    <w:name w:val="consulttitle"/>
    <w:basedOn w:val="a3"/>
    <w:pPr>
      <w:widowControl/>
      <w:spacing w:before="100" w:beforeAutospacing="1" w:after="100" w:afterAutospacing="1" w:line="360" w:lineRule="auto"/>
      <w:jc w:val="left"/>
      <w:textAlignment w:val="center"/>
    </w:pPr>
    <w:rPr>
      <w:rFonts w:ascii="宋体" w:hAnsi="宋体" w:cs="宋体"/>
      <w:b/>
      <w:bCs/>
      <w:color w:val="000000"/>
      <w:kern w:val="0"/>
      <w:sz w:val="24"/>
      <w:szCs w:val="24"/>
    </w:rPr>
  </w:style>
  <w:style w:type="paragraph" w:customStyle="1" w:styleId="btnbz">
    <w:name w:val="btn_bz"/>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leftbg">
    <w:name w:val="left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onti">
    <w:name w:val="conti"/>
    <w:basedOn w:val="a3"/>
    <w:pPr>
      <w:widowControl/>
      <w:spacing w:before="100" w:beforeAutospacing="1" w:after="100" w:afterAutospacing="1" w:line="360" w:lineRule="auto"/>
      <w:jc w:val="center"/>
    </w:pPr>
    <w:rPr>
      <w:rFonts w:ascii="宋体" w:hAnsi="宋体" w:cs="宋体"/>
      <w:color w:val="464646"/>
      <w:kern w:val="0"/>
      <w:sz w:val="24"/>
      <w:szCs w:val="24"/>
    </w:rPr>
  </w:style>
  <w:style w:type="paragraph" w:customStyle="1" w:styleId="52">
    <w:name w:val="5"/>
    <w:basedOn w:val="a3"/>
    <w:next w:val="23"/>
    <w:pPr>
      <w:spacing w:line="440" w:lineRule="exact"/>
    </w:pPr>
    <w:rPr>
      <w:rFonts w:ascii="Times New Roman" w:hAnsi="Times New Roman"/>
      <w:sz w:val="24"/>
      <w:szCs w:val="24"/>
    </w:rPr>
  </w:style>
  <w:style w:type="paragraph" w:customStyle="1" w:styleId="btnsearch1">
    <w:name w:val="btn_search1"/>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affffc">
    <w:name w:val="图"/>
    <w:basedOn w:val="a3"/>
    <w:pPr>
      <w:spacing w:line="360" w:lineRule="auto"/>
      <w:jc w:val="center"/>
      <w:textAlignment w:val="baseline"/>
    </w:pPr>
    <w:rPr>
      <w:rFonts w:ascii="黑体" w:eastAsia="黑体" w:hAnsi="宋体"/>
      <w:sz w:val="18"/>
      <w:szCs w:val="24"/>
    </w:rPr>
  </w:style>
  <w:style w:type="paragraph" w:customStyle="1" w:styleId="2050510505">
    <w:name w:val="样式 样式 样式2 + 段前: 0.5 行 段后: 0.5 行1 + 段前: 0.5 行 段后: 0.5 行"/>
    <w:basedOn w:val="a3"/>
    <w:qFormat/>
    <w:pPr>
      <w:keepNext/>
      <w:keepLines/>
      <w:tabs>
        <w:tab w:val="left" w:pos="6156"/>
      </w:tabs>
      <w:spacing w:beforeLines="50" w:before="50" w:afterLines="50" w:after="50" w:line="360" w:lineRule="auto"/>
      <w:outlineLvl w:val="1"/>
    </w:pPr>
    <w:rPr>
      <w:rFonts w:ascii="宋体" w:hAnsi="宋体" w:cs="宋体"/>
      <w:b/>
      <w:bCs/>
      <w:kern w:val="0"/>
      <w:sz w:val="28"/>
      <w:szCs w:val="20"/>
    </w:rPr>
  </w:style>
  <w:style w:type="paragraph" w:customStyle="1" w:styleId="53">
    <w:name w:val="样式5"/>
    <w:basedOn w:val="a7"/>
    <w:pPr>
      <w:adjustRightInd w:val="0"/>
      <w:ind w:firstLine="510"/>
      <w:textAlignment w:val="baseline"/>
    </w:pPr>
    <w:rPr>
      <w:rFonts w:ascii="宋体"/>
      <w:sz w:val="24"/>
      <w:szCs w:val="20"/>
    </w:rPr>
  </w:style>
  <w:style w:type="paragraph" w:customStyle="1" w:styleId="520">
    <w:name w:val="样式 5级 + 加粗 蓝色 首行缩进:  2 字符"/>
    <w:basedOn w:val="a3"/>
    <w:pPr>
      <w:spacing w:before="60" w:after="60" w:line="300" w:lineRule="auto"/>
      <w:ind w:firstLineChars="200" w:firstLine="482"/>
      <w:jc w:val="left"/>
    </w:pPr>
    <w:rPr>
      <w:rFonts w:ascii="仿宋_GB2312" w:eastAsia="仿宋_GB2312" w:hAnsi="仿宋_GB2312" w:cs="宋体"/>
      <w:b/>
      <w:bCs/>
      <w:color w:val="0000FF"/>
      <w:sz w:val="24"/>
      <w:szCs w:val="20"/>
    </w:rPr>
  </w:style>
  <w:style w:type="paragraph" w:customStyle="1" w:styleId="btndl">
    <w:name w:val="btn_dl"/>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titleimg">
    <w:name w:val="titleim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7815">
    <w:name w:val="样式 (西文) 宋体 小四 段后: 7.8 磅 行距: 1.5 倍行距"/>
    <w:basedOn w:val="a3"/>
    <w:pPr>
      <w:spacing w:after="156" w:line="360" w:lineRule="auto"/>
    </w:pPr>
    <w:rPr>
      <w:rFonts w:ascii="宋体" w:eastAsia="微软大标宋" w:hAnsi="宋体" w:cs="宋体"/>
      <w:b/>
      <w:sz w:val="24"/>
      <w:szCs w:val="20"/>
    </w:rPr>
  </w:style>
  <w:style w:type="paragraph" w:customStyle="1" w:styleId="2a">
    <w:name w:val="样式2"/>
    <w:basedOn w:val="a3"/>
    <w:qFormat/>
    <w:pPr>
      <w:spacing w:line="360" w:lineRule="auto"/>
      <w:jc w:val="center"/>
    </w:pPr>
    <w:rPr>
      <w:rFonts w:ascii="宋体" w:hAnsi="Times New Roman"/>
      <w:snapToGrid w:val="0"/>
      <w:kern w:val="0"/>
      <w:position w:val="12"/>
      <w:sz w:val="18"/>
      <w:szCs w:val="24"/>
    </w:rPr>
  </w:style>
  <w:style w:type="paragraph" w:customStyle="1" w:styleId="topbanner">
    <w:name w:val="topbanner"/>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d">
    <w:name w:val="目录"/>
    <w:basedOn w:val="a3"/>
    <w:pPr>
      <w:pBdr>
        <w:bottom w:val="single" w:sz="4" w:space="1" w:color="auto"/>
      </w:pBdr>
      <w:shd w:val="clear" w:color="auto" w:fill="E0E0E0"/>
      <w:spacing w:line="360" w:lineRule="auto"/>
      <w:jc w:val="center"/>
    </w:pPr>
    <w:rPr>
      <w:rFonts w:ascii="Times New Roman" w:hAnsi="Times New Roman"/>
      <w:sz w:val="28"/>
      <w:szCs w:val="24"/>
    </w:rPr>
  </w:style>
  <w:style w:type="paragraph" w:customStyle="1" w:styleId="btnzc">
    <w:name w:val="btn_zc"/>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63">
    <w:name w:val="样式6"/>
    <w:basedOn w:val="a3"/>
    <w:next w:val="a3"/>
    <w:pPr>
      <w:keepNext/>
      <w:keepLines/>
      <w:tabs>
        <w:tab w:val="left" w:pos="360"/>
      </w:tabs>
      <w:snapToGrid w:val="0"/>
      <w:spacing w:line="360" w:lineRule="auto"/>
      <w:ind w:left="360" w:rightChars="835" w:right="1753" w:hanging="2051"/>
      <w:outlineLvl w:val="0"/>
    </w:pPr>
    <w:rPr>
      <w:rFonts w:ascii="Arial" w:hAnsi="Arial" w:cs="宋体"/>
      <w:sz w:val="28"/>
      <w:szCs w:val="28"/>
    </w:rPr>
  </w:style>
  <w:style w:type="paragraph" w:customStyle="1" w:styleId="zwdt01">
    <w:name w:val="zwdt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e">
    <w:name w:val="仁济正文"/>
    <w:basedOn w:val="a3"/>
    <w:qFormat/>
    <w:pPr>
      <w:snapToGrid w:val="0"/>
      <w:spacing w:line="380" w:lineRule="exact"/>
      <w:ind w:firstLine="480"/>
    </w:pPr>
    <w:rPr>
      <w:rFonts w:ascii="宋体" w:hAnsi="宋体"/>
      <w:bCs/>
      <w:sz w:val="24"/>
    </w:rPr>
  </w:style>
  <w:style w:type="paragraph" w:customStyle="1" w:styleId="boxlogo">
    <w:name w:val="boxlogo"/>
    <w:basedOn w:val="a3"/>
    <w:pPr>
      <w:widowControl/>
      <w:pBdr>
        <w:top w:val="single" w:sz="2" w:space="10" w:color="FFB26D"/>
        <w:left w:val="single" w:sz="2" w:space="31" w:color="FFB26D"/>
        <w:bottom w:val="single" w:sz="2" w:space="0" w:color="FFB26D"/>
        <w:right w:val="single" w:sz="2" w:space="0" w:color="FFB26D"/>
      </w:pBdr>
      <w:spacing w:before="100" w:beforeAutospacing="1" w:after="100" w:afterAutospacing="1" w:line="360" w:lineRule="auto"/>
      <w:jc w:val="left"/>
    </w:pPr>
    <w:rPr>
      <w:rFonts w:ascii="宋体" w:hAnsi="宋体" w:cs="宋体"/>
      <w:b/>
      <w:bCs/>
      <w:kern w:val="0"/>
      <w:sz w:val="24"/>
      <w:szCs w:val="24"/>
    </w:rPr>
  </w:style>
  <w:style w:type="paragraph" w:customStyle="1" w:styleId="38">
    <w:name w:val="同新标题3"/>
    <w:basedOn w:val="a3"/>
    <w:pPr>
      <w:spacing w:before="120" w:after="120" w:line="360" w:lineRule="auto"/>
    </w:pPr>
    <w:rPr>
      <w:rFonts w:ascii="Times New Roman" w:eastAsia="华文细黑" w:hAnsi="Times New Roman"/>
      <w:b/>
      <w:sz w:val="24"/>
      <w:szCs w:val="24"/>
    </w:rPr>
  </w:style>
  <w:style w:type="paragraph" w:customStyle="1" w:styleId="afffff">
    <w:name w:val="a正文"/>
    <w:basedOn w:val="a3"/>
    <w:qFormat/>
    <w:pPr>
      <w:spacing w:line="360" w:lineRule="auto"/>
      <w:ind w:firstLineChars="200" w:firstLine="480"/>
    </w:pPr>
    <w:rPr>
      <w:rFonts w:ascii="宋体" w:hAnsi="宋体"/>
      <w:sz w:val="24"/>
    </w:rPr>
  </w:style>
  <w:style w:type="paragraph" w:customStyle="1" w:styleId="btncx">
    <w:name w:val="btn_cx"/>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NewNewNew">
    <w:name w:val="正文 New New New"/>
    <w:pPr>
      <w:widowControl w:val="0"/>
      <w:jc w:val="both"/>
    </w:pPr>
    <w:rPr>
      <w:rFonts w:ascii="Times New Roman" w:hAnsi="Times New Roman"/>
      <w:kern w:val="2"/>
      <w:sz w:val="21"/>
      <w:szCs w:val="22"/>
    </w:rPr>
  </w:style>
  <w:style w:type="paragraph" w:customStyle="1" w:styleId="3078">
    <w:name w:val="样式 标题 3 + (符号) 宋体 小四 非加粗 段前: 0 磅 段后: 7.8 磅 行距: 单倍行距"/>
    <w:basedOn w:val="31"/>
    <w:pPr>
      <w:keepNext w:val="0"/>
      <w:spacing w:afterLines="50" w:after="156" w:line="240" w:lineRule="auto"/>
    </w:pPr>
    <w:rPr>
      <w:rFonts w:ascii="宋体" w:hAnsi="宋体" w:cs="宋体"/>
      <w:b w:val="0"/>
      <w:bCs/>
      <w:szCs w:val="20"/>
    </w:rPr>
  </w:style>
  <w:style w:type="paragraph" w:customStyle="1" w:styleId="afffff0">
    <w:name w:val="二级标题"/>
    <w:qFormat/>
    <w:pPr>
      <w:spacing w:beforeLines="50" w:before="156" w:afterLines="50" w:after="156" w:line="360" w:lineRule="auto"/>
    </w:pPr>
    <w:rPr>
      <w:rFonts w:ascii="Times New Roman" w:eastAsia="黑体" w:hAnsi="Times New Roman"/>
      <w:bCs/>
      <w:sz w:val="30"/>
    </w:rPr>
  </w:style>
  <w:style w:type="paragraph" w:customStyle="1" w:styleId="Char11">
    <w:name w:val="Char11"/>
    <w:basedOn w:val="a3"/>
    <w:pPr>
      <w:numPr>
        <w:numId w:val="6"/>
      </w:numPr>
      <w:tabs>
        <w:tab w:val="left" w:pos="360"/>
      </w:tabs>
      <w:spacing w:line="520" w:lineRule="exact"/>
      <w:ind w:left="0" w:firstLineChars="200" w:firstLine="560"/>
    </w:pPr>
    <w:rPr>
      <w:rFonts w:ascii="宋体" w:hAnsi="宋体"/>
      <w:sz w:val="28"/>
      <w:szCs w:val="28"/>
    </w:rPr>
  </w:style>
  <w:style w:type="paragraph" w:customStyle="1" w:styleId="71">
    <w:name w:val="目录 71"/>
    <w:basedOn w:val="a3"/>
    <w:next w:val="a3"/>
    <w:uiPriority w:val="39"/>
    <w:unhideWhenUsed/>
    <w:pPr>
      <w:spacing w:line="360" w:lineRule="auto"/>
      <w:ind w:leftChars="1200" w:left="2520"/>
    </w:pPr>
    <w:rPr>
      <w:sz w:val="24"/>
    </w:rPr>
  </w:style>
  <w:style w:type="paragraph" w:customStyle="1" w:styleId="menu2out">
    <w:name w:val="menu_2_out"/>
    <w:basedOn w:val="a3"/>
    <w:pPr>
      <w:widowControl/>
      <w:spacing w:before="100" w:beforeAutospacing="1" w:after="100" w:afterAutospacing="1" w:line="360" w:lineRule="auto"/>
      <w:jc w:val="left"/>
    </w:pPr>
    <w:rPr>
      <w:rFonts w:ascii="宋体" w:hAnsi="宋体" w:cs="宋体"/>
      <w:b/>
      <w:bCs/>
      <w:color w:val="3577B1"/>
      <w:kern w:val="0"/>
      <w:sz w:val="24"/>
      <w:szCs w:val="24"/>
    </w:rPr>
  </w:style>
  <w:style w:type="paragraph" w:customStyle="1" w:styleId="02">
    <w:name w:val="样式 左侧:  0 厘米 悬挂缩进: 2 字符"/>
    <w:basedOn w:val="a3"/>
    <w:qFormat/>
    <w:rPr>
      <w:rFonts w:ascii="Times New Roman" w:hAnsi="Times New Roman"/>
      <w:szCs w:val="20"/>
    </w:rPr>
  </w:style>
  <w:style w:type="paragraph" w:customStyle="1" w:styleId="questiongroup">
    <w:name w:val="questiongroup"/>
    <w:basedOn w:val="a3"/>
    <w:pPr>
      <w:widowControl/>
      <w:spacing w:before="100" w:beforeAutospacing="1" w:after="100" w:afterAutospacing="1" w:line="360" w:lineRule="auto"/>
      <w:jc w:val="left"/>
    </w:pPr>
    <w:rPr>
      <w:rFonts w:ascii="宋体" w:hAnsi="宋体" w:cs="宋体"/>
      <w:b/>
      <w:bCs/>
      <w:color w:val="0C93E4"/>
      <w:kern w:val="0"/>
      <w:sz w:val="20"/>
      <w:szCs w:val="20"/>
    </w:rPr>
  </w:style>
  <w:style w:type="paragraph" w:customStyle="1" w:styleId="411">
    <w:name w:val="目录 41"/>
    <w:basedOn w:val="a3"/>
    <w:next w:val="a3"/>
    <w:uiPriority w:val="39"/>
    <w:unhideWhenUsed/>
    <w:pPr>
      <w:spacing w:line="360" w:lineRule="auto"/>
      <w:ind w:leftChars="600" w:left="1260"/>
    </w:pPr>
    <w:rPr>
      <w:sz w:val="24"/>
    </w:rPr>
  </w:style>
  <w:style w:type="paragraph" w:customStyle="1" w:styleId="ListParagraph1">
    <w:name w:val="List Paragraph1"/>
    <w:basedOn w:val="a3"/>
    <w:uiPriority w:val="34"/>
    <w:qFormat/>
    <w:pPr>
      <w:ind w:firstLine="420"/>
    </w:pPr>
    <w:rPr>
      <w:rFonts w:cs="黑体"/>
    </w:rPr>
  </w:style>
  <w:style w:type="paragraph" w:customStyle="1" w:styleId="111">
    <w:name w:val="北汽正文11"/>
    <w:basedOn w:val="a3"/>
    <w:qFormat/>
    <w:pPr>
      <w:widowControl/>
      <w:spacing w:line="440" w:lineRule="exact"/>
      <w:ind w:firstLineChars="200" w:firstLine="480"/>
      <w:jc w:val="left"/>
    </w:pPr>
    <w:rPr>
      <w:rFonts w:ascii="宋体"/>
      <w:kern w:val="0"/>
      <w:sz w:val="24"/>
      <w:szCs w:val="20"/>
      <w:lang w:val="zh-CN"/>
    </w:rPr>
  </w:style>
  <w:style w:type="paragraph" w:customStyle="1" w:styleId="1f3">
    <w:name w:val="修订1"/>
    <w:uiPriority w:val="99"/>
    <w:semiHidden/>
    <w:rPr>
      <w:rFonts w:ascii="Times New Roman" w:hAnsi="Times New Roman"/>
      <w:kern w:val="2"/>
      <w:sz w:val="24"/>
      <w:szCs w:val="24"/>
    </w:rPr>
  </w:style>
  <w:style w:type="paragraph" w:customStyle="1" w:styleId="43">
    <w:name w:val="4计算书正文"/>
    <w:basedOn w:val="a3"/>
    <w:pPr>
      <w:spacing w:line="360" w:lineRule="auto"/>
      <w:ind w:firstLineChars="200" w:firstLine="200"/>
    </w:pPr>
    <w:rPr>
      <w:rFonts w:ascii="Times New Roman" w:hAnsi="Times New Roman"/>
      <w:sz w:val="24"/>
      <w:szCs w:val="24"/>
    </w:rPr>
  </w:style>
  <w:style w:type="paragraph" w:customStyle="1" w:styleId="NoSpacing1">
    <w:name w:val="No Spacing1"/>
    <w:uiPriority w:val="1"/>
    <w:qFormat/>
    <w:pPr>
      <w:widowControl w:val="0"/>
      <w:ind w:firstLineChars="200" w:firstLine="200"/>
      <w:jc w:val="both"/>
    </w:pPr>
    <w:rPr>
      <w:rFonts w:ascii="Times New Roman" w:hAnsi="Times New Roman"/>
      <w:kern w:val="2"/>
      <w:sz w:val="24"/>
      <w:szCs w:val="24"/>
    </w:rPr>
  </w:style>
  <w:style w:type="paragraph" w:customStyle="1" w:styleId="titlebgcenter">
    <w:name w:val="titlebgcenter"/>
    <w:basedOn w:val="a3"/>
    <w:pPr>
      <w:widowControl/>
      <w:spacing w:before="100" w:beforeAutospacing="1" w:after="100" w:afterAutospacing="1" w:line="360" w:lineRule="auto"/>
      <w:jc w:val="left"/>
      <w:textAlignment w:val="center"/>
    </w:pPr>
    <w:rPr>
      <w:rFonts w:ascii="宋体" w:hAnsi="宋体" w:cs="宋体"/>
      <w:b/>
      <w:bCs/>
      <w:color w:val="9E5715"/>
      <w:kern w:val="0"/>
      <w:sz w:val="20"/>
      <w:szCs w:val="20"/>
    </w:rPr>
  </w:style>
  <w:style w:type="paragraph" w:customStyle="1" w:styleId="search">
    <w:name w:val="search"/>
    <w:basedOn w:val="a3"/>
    <w:pPr>
      <w:widowControl/>
      <w:shd w:val="clear" w:color="auto" w:fill="FDFAE2"/>
      <w:spacing w:before="100" w:beforeAutospacing="1" w:after="100" w:afterAutospacing="1" w:line="360" w:lineRule="auto"/>
      <w:jc w:val="left"/>
    </w:pPr>
    <w:rPr>
      <w:rFonts w:ascii="宋体" w:hAnsi="宋体" w:cs="宋体"/>
      <w:kern w:val="0"/>
      <w:sz w:val="24"/>
      <w:szCs w:val="24"/>
    </w:rPr>
  </w:style>
  <w:style w:type="paragraph" w:customStyle="1" w:styleId="dropmenu01">
    <w:name w:val="dropmenu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harCharCharChar2">
    <w:name w:val="Char Char Char Char"/>
    <w:basedOn w:val="a9"/>
    <w:pPr>
      <w:shd w:val="clear" w:color="auto" w:fill="000080"/>
      <w:adjustRightInd w:val="0"/>
      <w:spacing w:line="436" w:lineRule="exact"/>
      <w:ind w:left="357" w:firstLineChars="0" w:firstLine="0"/>
      <w:jc w:val="left"/>
      <w:outlineLvl w:val="3"/>
    </w:pPr>
    <w:rPr>
      <w:rFonts w:ascii="Tahoma" w:hAnsi="Tahoma"/>
      <w:b/>
      <w:sz w:val="24"/>
      <w:szCs w:val="24"/>
      <w:shd w:val="clear" w:color="auto" w:fill="000080"/>
    </w:rPr>
  </w:style>
  <w:style w:type="paragraph" w:customStyle="1" w:styleId="div0202">
    <w:name w:val="div_02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menu2over">
    <w:name w:val="menu_2_over"/>
    <w:basedOn w:val="a3"/>
    <w:pPr>
      <w:widowControl/>
      <w:spacing w:before="100" w:beforeAutospacing="1" w:after="100" w:afterAutospacing="1" w:line="360" w:lineRule="auto"/>
      <w:jc w:val="left"/>
    </w:pPr>
    <w:rPr>
      <w:rFonts w:ascii="宋体" w:hAnsi="宋体" w:cs="宋体"/>
      <w:b/>
      <w:bCs/>
      <w:color w:val="FFFFFF"/>
      <w:kern w:val="0"/>
      <w:sz w:val="24"/>
      <w:szCs w:val="24"/>
    </w:rPr>
  </w:style>
  <w:style w:type="paragraph" w:customStyle="1" w:styleId="a">
    <w:name w:val="图表格式"/>
    <w:pPr>
      <w:numPr>
        <w:numId w:val="7"/>
      </w:numPr>
      <w:ind w:left="0" w:firstLine="0"/>
      <w:jc w:val="center"/>
    </w:pPr>
    <w:rPr>
      <w:rFonts w:ascii="仿宋_GB2312" w:eastAsia="仿宋_GB2312" w:hAnsi="宋体" w:cs="宋体"/>
      <w:kern w:val="2"/>
      <w:sz w:val="28"/>
      <w:szCs w:val="28"/>
    </w:rPr>
  </w:style>
  <w:style w:type="paragraph" w:customStyle="1" w:styleId="xl34">
    <w:name w:val="xl34"/>
    <w:basedOn w:val="a3"/>
    <w:pPr>
      <w:widowControl/>
      <w:pBdr>
        <w:left w:val="single" w:sz="4"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kern w:val="0"/>
      <w:sz w:val="24"/>
      <w:szCs w:val="20"/>
    </w:rPr>
  </w:style>
  <w:style w:type="paragraph" w:customStyle="1" w:styleId="afffff1">
    <w:name w:val="国博表格头"/>
    <w:basedOn w:val="a3"/>
    <w:pPr>
      <w:spacing w:afterLines="50" w:after="156" w:line="360" w:lineRule="auto"/>
      <w:ind w:leftChars="200" w:left="200"/>
      <w:jc w:val="center"/>
    </w:pPr>
    <w:rPr>
      <w:rFonts w:ascii="宋体" w:hAnsi="宋体" w:cs="宋体"/>
      <w:sz w:val="24"/>
      <w:szCs w:val="20"/>
    </w:rPr>
  </w:style>
  <w:style w:type="paragraph" w:customStyle="1" w:styleId="divcatepubopfull">
    <w:name w:val="divcatepubopfull"/>
    <w:basedOn w:val="a3"/>
    <w:pPr>
      <w:widowControl/>
      <w:pBdr>
        <w:top w:val="single" w:sz="4" w:space="0" w:color="FFFFFF"/>
        <w:left w:val="single" w:sz="4" w:space="0" w:color="FFFFFF"/>
        <w:bottom w:val="single" w:sz="4" w:space="0" w:color="FFFFFF"/>
        <w:right w:val="single" w:sz="4" w:space="0" w:color="FFFFFF"/>
      </w:pBdr>
      <w:spacing w:before="100" w:beforeAutospacing="1" w:after="100" w:afterAutospacing="1" w:line="360" w:lineRule="auto"/>
      <w:jc w:val="left"/>
    </w:pPr>
    <w:rPr>
      <w:rFonts w:ascii="宋体" w:hAnsi="宋体" w:cs="宋体"/>
      <w:kern w:val="0"/>
      <w:sz w:val="24"/>
      <w:szCs w:val="24"/>
    </w:rPr>
  </w:style>
  <w:style w:type="paragraph" w:customStyle="1" w:styleId="afffff2">
    <w:name w:val="表格格式"/>
    <w:basedOn w:val="a3"/>
    <w:pPr>
      <w:spacing w:line="400" w:lineRule="exact"/>
      <w:ind w:firstLineChars="200" w:firstLine="200"/>
    </w:pPr>
    <w:rPr>
      <w:rFonts w:ascii="宋体" w:hAnsi="宋体"/>
      <w:sz w:val="24"/>
      <w:szCs w:val="20"/>
    </w:rPr>
  </w:style>
  <w:style w:type="paragraph" w:customStyle="1" w:styleId="btnbg">
    <w:name w:val="btnbg"/>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left"/>
      <w:textAlignment w:val="center"/>
    </w:pPr>
    <w:rPr>
      <w:rFonts w:ascii="ˎ̥" w:hAnsi="ˎ̥" w:cs="宋体"/>
      <w:color w:val="000000"/>
      <w:kern w:val="0"/>
      <w:sz w:val="16"/>
      <w:szCs w:val="16"/>
    </w:rPr>
  </w:style>
  <w:style w:type="paragraph" w:customStyle="1" w:styleId="Char40">
    <w:name w:val="Char4"/>
    <w:basedOn w:val="a3"/>
    <w:pPr>
      <w:spacing w:line="360" w:lineRule="auto"/>
    </w:pPr>
    <w:rPr>
      <w:rFonts w:ascii="Tahoma" w:hAnsi="Tahoma"/>
      <w:sz w:val="24"/>
      <w:szCs w:val="20"/>
    </w:rPr>
  </w:style>
  <w:style w:type="paragraph" w:customStyle="1" w:styleId="divcatepubopleft">
    <w:name w:val="divcatepubopleft"/>
    <w:basedOn w:val="a3"/>
    <w:pPr>
      <w:widowControl/>
      <w:pBdr>
        <w:top w:val="single" w:sz="4" w:space="0" w:color="D1D1D1"/>
        <w:left w:val="single" w:sz="4" w:space="0" w:color="D1D1D1"/>
        <w:bottom w:val="single" w:sz="4" w:space="0" w:color="D1D1D1"/>
        <w:right w:val="single" w:sz="4" w:space="0" w:color="D1D1D1"/>
      </w:pBdr>
      <w:spacing w:before="67" w:after="67" w:line="360" w:lineRule="auto"/>
      <w:ind w:left="67" w:right="67"/>
      <w:jc w:val="left"/>
    </w:pPr>
    <w:rPr>
      <w:rFonts w:ascii="宋体" w:hAnsi="宋体" w:cs="宋体"/>
      <w:kern w:val="0"/>
      <w:sz w:val="24"/>
      <w:szCs w:val="24"/>
    </w:rPr>
  </w:style>
  <w:style w:type="paragraph" w:customStyle="1" w:styleId="menu1out">
    <w:name w:val="menu_1_out"/>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15196">
    <w:name w:val="样式 小四 左 行距: 1.5 倍行距 首行缩进:  1.96 字符"/>
    <w:basedOn w:val="a3"/>
    <w:pPr>
      <w:spacing w:line="360" w:lineRule="auto"/>
      <w:ind w:firstLineChars="196" w:firstLine="470"/>
      <w:jc w:val="left"/>
    </w:pPr>
    <w:rPr>
      <w:rFonts w:ascii="Times New Roman" w:hAnsi="Times New Roman" w:cs="宋体"/>
      <w:sz w:val="24"/>
      <w:szCs w:val="20"/>
    </w:rPr>
  </w:style>
  <w:style w:type="paragraph" w:customStyle="1" w:styleId="47878">
    <w:name w:val="样式 标题 4 + 宋体 小四 非加粗 段前: 7.8 磅 段后: 7.8 磅 行距: 单倍行距"/>
    <w:basedOn w:val="40"/>
    <w:pPr>
      <w:spacing w:before="0" w:afterLines="50" w:after="156" w:line="240" w:lineRule="auto"/>
    </w:pPr>
    <w:rPr>
      <w:rFonts w:ascii="宋体" w:hAnsi="宋体" w:cs="宋体"/>
      <w:b w:val="0"/>
      <w:bCs w:val="0"/>
      <w:kern w:val="2"/>
      <w:sz w:val="24"/>
      <w:szCs w:val="20"/>
    </w:rPr>
  </w:style>
  <w:style w:type="paragraph" w:customStyle="1" w:styleId="div0101">
    <w:name w:val="div_01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3">
    <w:name w:val="表中"/>
    <w:basedOn w:val="a3"/>
    <w:pPr>
      <w:adjustRightInd w:val="0"/>
      <w:spacing w:line="300" w:lineRule="exact"/>
      <w:jc w:val="center"/>
      <w:textAlignment w:val="baseline"/>
    </w:pPr>
    <w:rPr>
      <w:rFonts w:ascii="新宋体" w:eastAsia="新宋体" w:hAnsi="仿宋"/>
      <w:color w:val="000000"/>
      <w:kern w:val="0"/>
      <w:sz w:val="24"/>
      <w:szCs w:val="20"/>
    </w:rPr>
  </w:style>
  <w:style w:type="paragraph" w:customStyle="1" w:styleId="subtitlebg">
    <w:name w:val="subtitlebg"/>
    <w:basedOn w:val="a3"/>
    <w:pPr>
      <w:widowControl/>
      <w:spacing w:before="100" w:beforeAutospacing="1" w:after="100" w:afterAutospacing="1" w:line="360" w:lineRule="auto"/>
      <w:jc w:val="left"/>
    </w:pPr>
    <w:rPr>
      <w:rFonts w:ascii="宋体" w:hAnsi="宋体" w:cs="宋体"/>
      <w:b/>
      <w:bCs/>
      <w:color w:val="FFFFFF"/>
      <w:kern w:val="0"/>
      <w:sz w:val="20"/>
      <w:szCs w:val="20"/>
    </w:rPr>
  </w:style>
  <w:style w:type="paragraph" w:customStyle="1" w:styleId="0505">
    <w:name w:val="样式 方案正文 + 段前: 0.5 行 段后: 0.5 行"/>
    <w:basedOn w:val="afff1"/>
    <w:pPr>
      <w:snapToGrid/>
      <w:spacing w:beforeLines="50" w:before="156" w:afterLines="50" w:after="156" w:line="240" w:lineRule="exact"/>
      <w:ind w:firstLineChars="0" w:firstLine="0"/>
      <w:jc w:val="center"/>
    </w:pPr>
    <w:rPr>
      <w:rFonts w:ascii="仿宋_GB2312" w:eastAsia="仿宋_GB2312" w:hAnsi="Arial" w:cs="宋体"/>
      <w:sz w:val="28"/>
      <w:szCs w:val="28"/>
    </w:rPr>
  </w:style>
  <w:style w:type="paragraph" w:customStyle="1" w:styleId="right02bg">
    <w:name w:val="right_02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05050">
    <w:name w:val="样式 插图 + 段前: 0.5 行 段后: 0.5 行"/>
    <w:basedOn w:val="a3"/>
    <w:pPr>
      <w:spacing w:beforeLines="50" w:before="156" w:afterLines="50" w:after="156" w:line="360" w:lineRule="auto"/>
      <w:jc w:val="center"/>
    </w:pPr>
    <w:rPr>
      <w:rFonts w:ascii="宋体" w:hAnsi="Arial" w:cs="宋体"/>
      <w:sz w:val="18"/>
      <w:szCs w:val="20"/>
    </w:rPr>
  </w:style>
  <w:style w:type="paragraph" w:customStyle="1" w:styleId="xline">
    <w:name w:val="xline"/>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4">
    <w:name w:val="图名"/>
    <w:qFormat/>
    <w:pPr>
      <w:jc w:val="center"/>
    </w:pPr>
    <w:rPr>
      <w:rFonts w:ascii="Arial" w:eastAsia="黑体" w:hAnsi="Arial"/>
      <w:sz w:val="21"/>
      <w:szCs w:val="22"/>
    </w:rPr>
  </w:style>
  <w:style w:type="paragraph" w:customStyle="1" w:styleId="div0102">
    <w:name w:val="div_01_02"/>
    <w:basedOn w:val="a3"/>
    <w:pPr>
      <w:widowControl/>
      <w:pBdr>
        <w:top w:val="single" w:sz="2" w:space="0" w:color="B16824"/>
        <w:left w:val="single" w:sz="2" w:space="0" w:color="B16824"/>
        <w:bottom w:val="single" w:sz="2" w:space="0" w:color="B16824"/>
        <w:right w:val="single" w:sz="2" w:space="0" w:color="B16824"/>
      </w:pBdr>
      <w:spacing w:before="100" w:beforeAutospacing="1" w:after="100" w:afterAutospacing="1" w:line="360" w:lineRule="auto"/>
      <w:jc w:val="left"/>
    </w:pPr>
    <w:rPr>
      <w:rFonts w:ascii="宋体" w:hAnsi="宋体" w:cs="宋体"/>
      <w:kern w:val="0"/>
      <w:sz w:val="24"/>
      <w:szCs w:val="24"/>
    </w:rPr>
  </w:style>
  <w:style w:type="paragraph" w:customStyle="1" w:styleId="titlebg">
    <w:name w:val="titlebg"/>
    <w:basedOn w:val="a3"/>
    <w:pPr>
      <w:widowControl/>
      <w:spacing w:before="100" w:beforeAutospacing="1" w:after="100" w:afterAutospacing="1" w:line="360" w:lineRule="auto"/>
      <w:jc w:val="left"/>
      <w:textAlignment w:val="center"/>
    </w:pPr>
    <w:rPr>
      <w:rFonts w:ascii="宋体" w:hAnsi="宋体" w:cs="宋体"/>
      <w:b/>
      <w:bCs/>
      <w:color w:val="9E5715"/>
      <w:kern w:val="0"/>
      <w:sz w:val="24"/>
      <w:szCs w:val="24"/>
    </w:rPr>
  </w:style>
  <w:style w:type="paragraph" w:customStyle="1" w:styleId="211">
    <w:name w:val="标题 21"/>
    <w:basedOn w:val="a3"/>
    <w:next w:val="a3"/>
    <w:unhideWhenUsed/>
    <w:pPr>
      <w:keepNext/>
      <w:keepLines/>
      <w:spacing w:before="120" w:after="120" w:line="360" w:lineRule="auto"/>
      <w:ind w:firstLineChars="200" w:firstLine="200"/>
      <w:outlineLvl w:val="1"/>
    </w:pPr>
    <w:rPr>
      <w:rFonts w:ascii="Calibri Light" w:eastAsia="仿宋" w:hAnsi="Calibri Light"/>
      <w:b/>
      <w:bCs/>
      <w:sz w:val="28"/>
      <w:szCs w:val="32"/>
    </w:rPr>
  </w:style>
  <w:style w:type="paragraph" w:customStyle="1" w:styleId="NewNewNewNewNewNewNewNewNewNewNewNew">
    <w:name w:val="正文 New New New New New New New New New New New New"/>
    <w:qFormat/>
    <w:pPr>
      <w:widowControl w:val="0"/>
      <w:jc w:val="both"/>
    </w:pPr>
    <w:rPr>
      <w:rFonts w:ascii="Times New Roman" w:hAnsi="Times New Roman"/>
      <w:kern w:val="2"/>
      <w:sz w:val="21"/>
      <w:szCs w:val="24"/>
    </w:rPr>
  </w:style>
  <w:style w:type="paragraph" w:customStyle="1" w:styleId="Char1f1">
    <w:name w:val="Char1"/>
    <w:basedOn w:val="a3"/>
    <w:pPr>
      <w:spacing w:line="520" w:lineRule="exact"/>
      <w:ind w:firstLineChars="200" w:firstLine="560"/>
    </w:pPr>
    <w:rPr>
      <w:rFonts w:ascii="宋体" w:hAnsi="宋体"/>
      <w:sz w:val="28"/>
      <w:szCs w:val="28"/>
    </w:rPr>
  </w:style>
  <w:style w:type="paragraph" w:customStyle="1" w:styleId="Web1">
    <w:name w:val="普通(Web)1"/>
    <w:basedOn w:val="a3"/>
    <w:pPr>
      <w:widowControl/>
      <w:spacing w:before="300" w:after="100" w:afterAutospacing="1" w:line="360" w:lineRule="auto"/>
      <w:jc w:val="left"/>
    </w:pPr>
    <w:rPr>
      <w:rFonts w:ascii="宋体" w:hAnsi="宋体" w:cs="宋体"/>
      <w:kern w:val="0"/>
      <w:sz w:val="24"/>
      <w:szCs w:val="24"/>
    </w:rPr>
  </w:style>
  <w:style w:type="paragraph" w:customStyle="1" w:styleId="008">
    <w:name w:val="008"/>
    <w:basedOn w:val="a3"/>
    <w:qFormat/>
    <w:pPr>
      <w:numPr>
        <w:ilvl w:val="4"/>
        <w:numId w:val="8"/>
      </w:numPr>
      <w:adjustRightInd w:val="0"/>
      <w:snapToGrid w:val="0"/>
      <w:spacing w:line="360" w:lineRule="auto"/>
    </w:pPr>
    <w:rPr>
      <w:rFonts w:ascii="宋体" w:hAnsi="宋体" w:cs="宋体"/>
      <w:sz w:val="24"/>
      <w:szCs w:val="28"/>
      <w:lang w:val="zh-CN"/>
    </w:rPr>
  </w:style>
  <w:style w:type="paragraph" w:customStyle="1" w:styleId="afffff5">
    <w:name w:val="第二级"/>
    <w:basedOn w:val="a3"/>
    <w:pPr>
      <w:adjustRightInd w:val="0"/>
      <w:snapToGrid w:val="0"/>
      <w:spacing w:line="440" w:lineRule="exact"/>
      <w:outlineLvl w:val="1"/>
    </w:pPr>
    <w:rPr>
      <w:rFonts w:ascii="宋体" w:hAnsi="宋体"/>
      <w:sz w:val="24"/>
      <w:szCs w:val="24"/>
    </w:rPr>
  </w:style>
  <w:style w:type="paragraph" w:customStyle="1" w:styleId="4411111H44PIM4h44sect1">
    <w:name w:val="样式 标题 4（环球款）标题 4项目标11.1.1.1标题五H4标书－标题 4PIM 4h44sect 1...."/>
    <w:basedOn w:val="40"/>
    <w:pPr>
      <w:spacing w:before="0" w:after="0" w:line="360" w:lineRule="auto"/>
    </w:pPr>
    <w:rPr>
      <w:rFonts w:ascii="宋体" w:hAnsi="宋体"/>
      <w:b w:val="0"/>
      <w:kern w:val="2"/>
      <w:sz w:val="24"/>
    </w:rPr>
  </w:style>
  <w:style w:type="paragraph" w:customStyle="1" w:styleId="2b">
    <w:name w:val="2"/>
    <w:basedOn w:val="a3"/>
    <w:next w:val="ad"/>
    <w:qFormat/>
    <w:pPr>
      <w:spacing w:line="360" w:lineRule="auto"/>
      <w:ind w:firstLineChars="200" w:firstLine="480"/>
    </w:pPr>
    <w:rPr>
      <w:rFonts w:ascii="Times New Roman" w:hAnsi="Times New Roman"/>
      <w:sz w:val="24"/>
      <w:szCs w:val="20"/>
    </w:rPr>
  </w:style>
  <w:style w:type="paragraph" w:customStyle="1" w:styleId="New">
    <w:name w:val="正文 New"/>
    <w:qFormat/>
    <w:pPr>
      <w:widowControl w:val="0"/>
      <w:jc w:val="both"/>
    </w:pPr>
    <w:rPr>
      <w:rFonts w:ascii="Times New Roman" w:eastAsia="PMingLiU" w:hAnsi="Times New Roman"/>
      <w:kern w:val="2"/>
      <w:sz w:val="21"/>
    </w:rPr>
  </w:style>
  <w:style w:type="paragraph" w:customStyle="1" w:styleId="afffff6">
    <w:name w:val="表头文字"/>
    <w:basedOn w:val="a3"/>
    <w:qFormat/>
    <w:pPr>
      <w:adjustRightInd w:val="0"/>
      <w:snapToGrid w:val="0"/>
      <w:spacing w:line="460" w:lineRule="exact"/>
      <w:jc w:val="center"/>
    </w:pPr>
    <w:rPr>
      <w:rFonts w:ascii="黑体" w:eastAsia="黑体" w:hAnsi="Times New Roman"/>
      <w:kern w:val="0"/>
      <w:sz w:val="24"/>
      <w:szCs w:val="20"/>
    </w:rPr>
  </w:style>
  <w:style w:type="paragraph" w:customStyle="1" w:styleId="240">
    <w:name w:val="国博表格文字24"/>
    <w:basedOn w:val="a3"/>
    <w:pPr>
      <w:spacing w:line="480" w:lineRule="exact"/>
      <w:ind w:firstLineChars="100" w:firstLine="100"/>
      <w:jc w:val="left"/>
    </w:pPr>
    <w:rPr>
      <w:rFonts w:ascii="宋体" w:hAnsi="宋体" w:cs="宋体"/>
      <w:sz w:val="24"/>
      <w:szCs w:val="20"/>
    </w:rPr>
  </w:style>
  <w:style w:type="paragraph" w:customStyle="1" w:styleId="btnsslwp">
    <w:name w:val="btn_sslwp"/>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afffff7">
    <w:name w:val="表格及图片"/>
    <w:basedOn w:val="a3"/>
    <w:pPr>
      <w:spacing w:line="360" w:lineRule="exact"/>
    </w:pPr>
    <w:rPr>
      <w:rFonts w:ascii="Times New Roman" w:hAnsi="Times New Roman"/>
      <w:sz w:val="24"/>
      <w:szCs w:val="21"/>
    </w:rPr>
  </w:style>
  <w:style w:type="paragraph" w:customStyle="1" w:styleId="top03">
    <w:name w:val="top_0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1f4">
    <w:name w:val="样式1"/>
    <w:basedOn w:val="1"/>
    <w:pPr>
      <w:keepNext/>
      <w:keepLines/>
      <w:widowControl w:val="0"/>
      <w:tabs>
        <w:tab w:val="left" w:pos="420"/>
      </w:tabs>
      <w:ind w:left="420" w:hanging="420"/>
      <w:jc w:val="both"/>
    </w:pPr>
    <w:rPr>
      <w:kern w:val="44"/>
      <w:sz w:val="28"/>
      <w:szCs w:val="24"/>
    </w:rPr>
  </w:style>
  <w:style w:type="paragraph" w:customStyle="1" w:styleId="afffff8">
    <w:name w:val="正文（缩进两字）"/>
    <w:basedOn w:val="a3"/>
    <w:qFormat/>
    <w:pPr>
      <w:adjustRightInd w:val="0"/>
      <w:spacing w:line="360" w:lineRule="exact"/>
      <w:ind w:firstLineChars="200" w:firstLine="420"/>
    </w:pPr>
    <w:rPr>
      <w:rFonts w:ascii="宋体" w:hAnsi="Times New Roman"/>
      <w:kern w:val="0"/>
      <w:sz w:val="24"/>
      <w:szCs w:val="24"/>
    </w:rPr>
  </w:style>
  <w:style w:type="paragraph" w:customStyle="1" w:styleId="introduce">
    <w:name w:val="introduce"/>
    <w:basedOn w:val="a3"/>
    <w:pPr>
      <w:widowControl/>
      <w:spacing w:before="100" w:beforeAutospacing="1" w:after="100" w:afterAutospacing="1" w:line="333" w:lineRule="atLeast"/>
      <w:jc w:val="left"/>
    </w:pPr>
    <w:rPr>
      <w:rFonts w:ascii="ˎ̥" w:hAnsi="ˎ̥" w:cs="宋体"/>
      <w:kern w:val="0"/>
      <w:sz w:val="18"/>
      <w:szCs w:val="18"/>
    </w:rPr>
  </w:style>
  <w:style w:type="paragraph" w:customStyle="1" w:styleId="div03bg">
    <w:name w:val="div_03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ParaCharCharCharCharCharCharCharCharCharChar">
    <w:name w:val="默认段落字体 Para Char Char Char Char Char Char Char Char Char Char"/>
    <w:basedOn w:val="a3"/>
    <w:pPr>
      <w:spacing w:line="360" w:lineRule="auto"/>
    </w:pPr>
    <w:rPr>
      <w:rFonts w:ascii="Times New Roman" w:hAnsi="Times New Roman"/>
      <w:sz w:val="24"/>
      <w:szCs w:val="20"/>
    </w:rPr>
  </w:style>
  <w:style w:type="paragraph" w:customStyle="1" w:styleId="btnda02">
    <w:name w:val="btn_da_02"/>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18"/>
      <w:szCs w:val="18"/>
    </w:rPr>
  </w:style>
  <w:style w:type="paragraph" w:customStyle="1" w:styleId="afffff9">
    <w:name w:val="插图"/>
    <w:pPr>
      <w:jc w:val="center"/>
    </w:pPr>
    <w:rPr>
      <w:rFonts w:ascii="宋体" w:hAnsi="宋体"/>
      <w:kern w:val="2"/>
      <w:sz w:val="21"/>
      <w:szCs w:val="21"/>
    </w:rPr>
  </w:style>
  <w:style w:type="paragraph" w:customStyle="1" w:styleId="top02-03">
    <w:name w:val="top02-0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menu2overl">
    <w:name w:val="menu_2_over_l"/>
    <w:basedOn w:val="a3"/>
    <w:pPr>
      <w:widowControl/>
      <w:spacing w:before="100" w:beforeAutospacing="1" w:after="100" w:afterAutospacing="1" w:line="360" w:lineRule="auto"/>
      <w:jc w:val="left"/>
    </w:pPr>
    <w:rPr>
      <w:rFonts w:ascii="宋体" w:hAnsi="宋体" w:cs="宋体"/>
      <w:b/>
      <w:bCs/>
      <w:color w:val="FFFFFF"/>
      <w:kern w:val="0"/>
      <w:sz w:val="24"/>
      <w:szCs w:val="24"/>
    </w:rPr>
  </w:style>
  <w:style w:type="paragraph" w:customStyle="1" w:styleId="Default">
    <w:name w:val="Default"/>
    <w:pPr>
      <w:widowControl w:val="0"/>
      <w:autoSpaceDE w:val="0"/>
      <w:autoSpaceDN w:val="0"/>
      <w:adjustRightInd w:val="0"/>
    </w:pPr>
    <w:rPr>
      <w:rFonts w:ascii="宋体" w:hAnsi="Times New Roman" w:cs="宋体"/>
      <w:color w:val="000000"/>
      <w:sz w:val="24"/>
      <w:szCs w:val="24"/>
    </w:rPr>
  </w:style>
  <w:style w:type="paragraph" w:customStyle="1" w:styleId="afffffa">
    <w:name w:val="国博表格图片"/>
    <w:basedOn w:val="a3"/>
    <w:pPr>
      <w:spacing w:line="360" w:lineRule="auto"/>
      <w:jc w:val="center"/>
    </w:pPr>
    <w:rPr>
      <w:rFonts w:ascii="宋体" w:hAnsi="宋体" w:cs="宋体"/>
      <w:sz w:val="24"/>
      <w:szCs w:val="20"/>
    </w:rPr>
  </w:style>
  <w:style w:type="paragraph" w:customStyle="1" w:styleId="510">
    <w:name w:val="目录 51"/>
    <w:basedOn w:val="a3"/>
    <w:next w:val="a3"/>
    <w:uiPriority w:val="39"/>
    <w:unhideWhenUsed/>
    <w:pPr>
      <w:spacing w:line="360" w:lineRule="auto"/>
      <w:ind w:leftChars="800" w:left="1680"/>
    </w:pPr>
    <w:rPr>
      <w:sz w:val="24"/>
    </w:rPr>
  </w:style>
  <w:style w:type="paragraph" w:customStyle="1" w:styleId="00">
    <w:name w:val="国博段落间距0"/>
    <w:basedOn w:val="afff4"/>
    <w:pPr>
      <w:spacing w:afterLines="0" w:after="50" w:line="14" w:lineRule="exact"/>
      <w:ind w:firstLine="200"/>
    </w:pPr>
    <w:rPr>
      <w:rFonts w:hAnsi="Calibri"/>
    </w:rPr>
  </w:style>
  <w:style w:type="paragraph" w:customStyle="1" w:styleId="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241">
    <w:name w:val="样式 (符号) 宋体 小四 居中 行距: 固定值 24 磅"/>
    <w:basedOn w:val="a3"/>
    <w:pPr>
      <w:spacing w:line="240" w:lineRule="atLeast"/>
      <w:jc w:val="center"/>
    </w:pPr>
    <w:rPr>
      <w:rFonts w:ascii="Times New Roman" w:eastAsia="仿宋_GB2312" w:hAnsi="宋体" w:cs="宋体"/>
      <w:sz w:val="24"/>
      <w:szCs w:val="20"/>
    </w:rPr>
  </w:style>
  <w:style w:type="paragraph" w:customStyle="1" w:styleId="top04">
    <w:name w:val="top_04"/>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0828515">
    <w:name w:val="样式 宋体 小四 左侧:  0.8 厘米 段前: 2.85 磅 行距: 1.5 倍行距"/>
    <w:basedOn w:val="a3"/>
    <w:pPr>
      <w:spacing w:line="360" w:lineRule="auto"/>
      <w:ind w:leftChars="67" w:left="141" w:firstLineChars="118" w:firstLine="283"/>
      <w:jc w:val="left"/>
    </w:pPr>
    <w:rPr>
      <w:rFonts w:ascii="宋体" w:hAnsi="宋体" w:cs="宋体"/>
      <w:kern w:val="0"/>
      <w:sz w:val="24"/>
      <w:szCs w:val="20"/>
      <w:lang w:val="zh-CN"/>
    </w:rPr>
  </w:style>
  <w:style w:type="paragraph" w:customStyle="1" w:styleId="dropmenubg">
    <w:name w:val="dropmenu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itle02">
    <w:name w:val="title_02"/>
    <w:basedOn w:val="a3"/>
    <w:pPr>
      <w:widowControl/>
      <w:spacing w:before="100" w:beforeAutospacing="1" w:after="100" w:afterAutospacing="1" w:line="360" w:lineRule="auto"/>
      <w:jc w:val="left"/>
    </w:pPr>
    <w:rPr>
      <w:rFonts w:ascii="ˎ̥" w:hAnsi="ˎ̥" w:cs="宋体"/>
      <w:b/>
      <w:bCs/>
      <w:kern w:val="0"/>
      <w:sz w:val="20"/>
      <w:szCs w:val="20"/>
    </w:rPr>
  </w:style>
  <w:style w:type="paragraph" w:customStyle="1" w:styleId="top02">
    <w:name w:val="top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b">
    <w:name w:val="图表内容"/>
    <w:basedOn w:val="a3"/>
    <w:next w:val="32"/>
    <w:qFormat/>
    <w:pPr>
      <w:spacing w:line="320" w:lineRule="exact"/>
      <w:jc w:val="center"/>
    </w:pPr>
    <w:rPr>
      <w:rFonts w:ascii="仿宋_GB2312" w:eastAsia="仿宋_GB2312" w:hAnsi="宋体"/>
      <w:b/>
      <w:color w:val="1DBB03"/>
      <w:sz w:val="28"/>
      <w:szCs w:val="32"/>
    </w:rPr>
  </w:style>
  <w:style w:type="paragraph" w:customStyle="1" w:styleId="btnqd">
    <w:name w:val="btn_qd"/>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btntp">
    <w:name w:val="btn_tp"/>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Char31">
    <w:name w:val="Char3"/>
    <w:basedOn w:val="a3"/>
    <w:pPr>
      <w:widowControl/>
      <w:spacing w:after="160" w:line="240" w:lineRule="exact"/>
      <w:jc w:val="left"/>
    </w:pPr>
    <w:rPr>
      <w:rFonts w:ascii="Arial" w:eastAsia="Times New Roman" w:hAnsi="Arial" w:cs="Verdana"/>
      <w:b/>
      <w:kern w:val="0"/>
      <w:sz w:val="24"/>
      <w:szCs w:val="24"/>
      <w:lang w:eastAsia="en-US"/>
    </w:rPr>
  </w:style>
  <w:style w:type="paragraph" w:customStyle="1" w:styleId="inputtxt1">
    <w:name w:val="inputtxt1"/>
    <w:basedOn w:val="a3"/>
    <w:pPr>
      <w:widowControl/>
      <w:pBdr>
        <w:top w:val="single" w:sz="4" w:space="0" w:color="B3D1E8"/>
        <w:left w:val="single" w:sz="4" w:space="0" w:color="B3D1E8"/>
        <w:bottom w:val="single" w:sz="4" w:space="0" w:color="B3D1E8"/>
        <w:right w:val="single" w:sz="4" w:space="0" w:color="B3D1E8"/>
      </w:pBdr>
      <w:shd w:val="clear" w:color="auto" w:fill="F5FAFF"/>
      <w:spacing w:before="100" w:beforeAutospacing="1" w:after="100" w:afterAutospacing="1" w:line="360" w:lineRule="auto"/>
      <w:jc w:val="left"/>
    </w:pPr>
    <w:rPr>
      <w:rFonts w:ascii="宋体" w:hAnsi="宋体" w:cs="宋体"/>
      <w:kern w:val="0"/>
      <w:sz w:val="24"/>
      <w:szCs w:val="24"/>
    </w:rPr>
  </w:style>
  <w:style w:type="paragraph" w:customStyle="1" w:styleId="btnout">
    <w:name w:val="btnou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btn">
    <w:name w:val="btn"/>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leftmenu">
    <w:name w:val="leftmenu"/>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39">
    <w:name w:val="正文3"/>
    <w:basedOn w:val="a3"/>
    <w:pPr>
      <w:spacing w:line="300" w:lineRule="auto"/>
      <w:ind w:firstLineChars="200" w:firstLine="480"/>
    </w:pPr>
    <w:rPr>
      <w:rFonts w:ascii="宋体" w:hAnsi="宋体"/>
      <w:sz w:val="24"/>
      <w:szCs w:val="24"/>
    </w:rPr>
  </w:style>
  <w:style w:type="paragraph" w:customStyle="1" w:styleId="xxgk02">
    <w:name w:val="xxgk_02"/>
    <w:basedOn w:val="a3"/>
    <w:pPr>
      <w:widowControl/>
      <w:spacing w:before="100" w:beforeAutospacing="1" w:after="100" w:afterAutospacing="1" w:line="360" w:lineRule="auto"/>
      <w:jc w:val="right"/>
    </w:pPr>
    <w:rPr>
      <w:rFonts w:ascii="宋体" w:hAnsi="宋体" w:cs="宋体"/>
      <w:color w:val="B16824"/>
      <w:kern w:val="0"/>
      <w:sz w:val="24"/>
      <w:szCs w:val="24"/>
    </w:rPr>
  </w:style>
  <w:style w:type="paragraph" w:customStyle="1" w:styleId="middlebgbig">
    <w:name w:val="middlebgbi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c">
    <w:name w:val="第三级"/>
    <w:basedOn w:val="a3"/>
    <w:pPr>
      <w:adjustRightInd w:val="0"/>
      <w:snapToGrid w:val="0"/>
      <w:spacing w:line="440" w:lineRule="exact"/>
      <w:ind w:left="-136"/>
      <w:outlineLvl w:val="2"/>
    </w:pPr>
    <w:rPr>
      <w:rFonts w:ascii="宋体" w:hAnsi="Arial"/>
      <w:sz w:val="24"/>
      <w:szCs w:val="24"/>
    </w:rPr>
  </w:style>
  <w:style w:type="paragraph" w:customStyle="1" w:styleId="div0301">
    <w:name w:val="div_03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d">
    <w:name w:val="三级标题"/>
    <w:basedOn w:val="a3"/>
    <w:qFormat/>
    <w:pPr>
      <w:spacing w:beforeLines="50" w:before="156" w:afterLines="50" w:after="156" w:line="360" w:lineRule="auto"/>
      <w:jc w:val="left"/>
      <w:outlineLvl w:val="2"/>
    </w:pPr>
    <w:rPr>
      <w:rFonts w:ascii="宋体" w:hAnsi="Times New Roman"/>
      <w:b/>
      <w:sz w:val="28"/>
    </w:rPr>
  </w:style>
  <w:style w:type="paragraph" w:customStyle="1" w:styleId="btntime">
    <w:name w:val="btntime"/>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ˎ̥" w:hAnsi="ˎ̥" w:cs="宋体"/>
      <w:kern w:val="0"/>
      <w:sz w:val="16"/>
      <w:szCs w:val="16"/>
    </w:rPr>
  </w:style>
  <w:style w:type="paragraph" w:customStyle="1" w:styleId="questionoption">
    <w:name w:val="questionoption"/>
    <w:basedOn w:val="a3"/>
    <w:pPr>
      <w:widowControl/>
      <w:spacing w:before="100" w:beforeAutospacing="1" w:after="100" w:afterAutospacing="1" w:line="467" w:lineRule="atLeast"/>
      <w:jc w:val="left"/>
    </w:pPr>
    <w:rPr>
      <w:rFonts w:ascii="宋体" w:hAnsi="宋体" w:cs="宋体"/>
      <w:kern w:val="0"/>
      <w:sz w:val="24"/>
      <w:szCs w:val="24"/>
    </w:rPr>
  </w:style>
  <w:style w:type="paragraph" w:customStyle="1" w:styleId="headzhuanti">
    <w:name w:val="headzhuanti"/>
    <w:basedOn w:val="a3"/>
    <w:pPr>
      <w:widowControl/>
      <w:pBdr>
        <w:top w:val="single" w:sz="4" w:space="0" w:color="BBBBBB"/>
        <w:left w:val="single" w:sz="4" w:space="0" w:color="BBBBBB"/>
        <w:bottom w:val="single" w:sz="4" w:space="0" w:color="BBBBBB"/>
        <w:right w:val="single" w:sz="4" w:space="0" w:color="BBBBBB"/>
      </w:pBdr>
      <w:spacing w:before="100" w:beforeAutospacing="1" w:after="100" w:afterAutospacing="1" w:line="360" w:lineRule="auto"/>
      <w:jc w:val="left"/>
    </w:pPr>
    <w:rPr>
      <w:rFonts w:ascii="宋体" w:hAnsi="宋体" w:cs="宋体"/>
      <w:kern w:val="0"/>
      <w:sz w:val="24"/>
      <w:szCs w:val="24"/>
    </w:rPr>
  </w:style>
  <w:style w:type="paragraph" w:customStyle="1" w:styleId="dropmenu02">
    <w:name w:val="dropmenu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harCharCharChar10">
    <w:name w:val="Char Char Char Char1"/>
    <w:basedOn w:val="a3"/>
    <w:pPr>
      <w:adjustRightInd w:val="0"/>
      <w:snapToGrid w:val="0"/>
      <w:spacing w:line="360" w:lineRule="auto"/>
    </w:pPr>
    <w:rPr>
      <w:rFonts w:ascii="新宋体" w:eastAsia="新宋体" w:hAnsi="仿宋"/>
      <w:color w:val="000000"/>
      <w:kern w:val="0"/>
      <w:sz w:val="30"/>
      <w:szCs w:val="21"/>
    </w:rPr>
  </w:style>
  <w:style w:type="paragraph" w:customStyle="1" w:styleId="222GB2312">
    <w:name w:val="样式 样式 标题 2第一节 标题 2自标题 2 + + 仿宋_GB2312 小四"/>
    <w:basedOn w:val="2220"/>
    <w:rPr>
      <w:rFonts w:ascii="仿宋_GB2312" w:eastAsia="仿宋_GB2312" w:hAnsi="仿宋_GB2312"/>
      <w:bCs/>
    </w:rPr>
  </w:style>
  <w:style w:type="paragraph" w:customStyle="1" w:styleId="btn1">
    <w:name w:val="btn_1"/>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18"/>
      <w:szCs w:val="18"/>
    </w:rPr>
  </w:style>
  <w:style w:type="paragraph" w:customStyle="1" w:styleId="afffffe">
    <w:name w:val="段落"/>
    <w:basedOn w:val="a3"/>
    <w:qFormat/>
    <w:pPr>
      <w:spacing w:after="56" w:line="600" w:lineRule="exact"/>
      <w:ind w:firstLineChars="200" w:firstLine="480"/>
    </w:pPr>
    <w:rPr>
      <w:rFonts w:ascii="Times New Roman" w:hAnsi="Times New Roman"/>
      <w:sz w:val="24"/>
      <w:szCs w:val="20"/>
    </w:rPr>
  </w:style>
  <w:style w:type="paragraph" w:customStyle="1" w:styleId="affffff">
    <w:name w:val="图表文字"/>
    <w:basedOn w:val="a3"/>
    <w:pPr>
      <w:adjustRightInd w:val="0"/>
      <w:snapToGrid w:val="0"/>
      <w:spacing w:line="360" w:lineRule="exact"/>
      <w:jc w:val="left"/>
    </w:pPr>
    <w:rPr>
      <w:rFonts w:ascii="宋体" w:hAnsi="Arial"/>
      <w:sz w:val="24"/>
      <w:szCs w:val="21"/>
    </w:rPr>
  </w:style>
  <w:style w:type="paragraph" w:customStyle="1" w:styleId="qzzxstate">
    <w:name w:val="qzzxstate"/>
    <w:basedOn w:val="a3"/>
    <w:pPr>
      <w:widowControl/>
      <w:spacing w:before="100" w:beforeAutospacing="1" w:after="100" w:afterAutospacing="1" w:line="360" w:lineRule="auto"/>
      <w:jc w:val="left"/>
      <w:textAlignment w:val="center"/>
    </w:pPr>
    <w:rPr>
      <w:rFonts w:ascii="宋体" w:hAnsi="宋体" w:cs="宋体"/>
      <w:color w:val="FF0000"/>
      <w:kern w:val="0"/>
      <w:sz w:val="24"/>
      <w:szCs w:val="24"/>
    </w:rPr>
  </w:style>
  <w:style w:type="paragraph" w:customStyle="1" w:styleId="1f5">
    <w:name w:val="列出段落1"/>
    <w:basedOn w:val="a3"/>
    <w:uiPriority w:val="34"/>
    <w:qFormat/>
    <w:pPr>
      <w:spacing w:line="360" w:lineRule="auto"/>
      <w:ind w:firstLineChars="200" w:firstLine="420"/>
    </w:pPr>
    <w:rPr>
      <w:rFonts w:ascii="Times New Roman" w:hAnsi="Times New Roman"/>
      <w:sz w:val="24"/>
      <w:szCs w:val="24"/>
    </w:rPr>
  </w:style>
  <w:style w:type="paragraph" w:customStyle="1" w:styleId="titlemore">
    <w:name w:val="titlemore"/>
    <w:basedOn w:val="a3"/>
    <w:pPr>
      <w:widowControl/>
      <w:spacing w:before="100" w:beforeAutospacing="1" w:after="100" w:afterAutospacing="1" w:line="667" w:lineRule="atLeast"/>
      <w:jc w:val="right"/>
    </w:pPr>
    <w:rPr>
      <w:rFonts w:ascii="宋体" w:hAnsi="宋体" w:cs="宋体"/>
      <w:color w:val="FE5B00"/>
      <w:kern w:val="0"/>
      <w:sz w:val="16"/>
      <w:szCs w:val="16"/>
    </w:rPr>
  </w:style>
  <w:style w:type="paragraph" w:customStyle="1" w:styleId="tablespecial">
    <w:name w:val="tablespecial"/>
    <w:basedOn w:val="a3"/>
    <w:pPr>
      <w:widowControl/>
      <w:pBdr>
        <w:top w:val="single" w:sz="4" w:space="0" w:color="55A7DB"/>
        <w:left w:val="single" w:sz="4" w:space="0" w:color="55A7DB"/>
        <w:bottom w:val="single" w:sz="4" w:space="0" w:color="55A7DB"/>
        <w:right w:val="single" w:sz="4" w:space="0" w:color="55A7DB"/>
      </w:pBdr>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zwdt">
    <w:name w:val="zwd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01">
    <w:name w:val="正文0"/>
    <w:basedOn w:val="a3"/>
    <w:qFormat/>
    <w:pPr>
      <w:spacing w:line="360" w:lineRule="auto"/>
      <w:ind w:firstLine="420"/>
      <w:jc w:val="left"/>
    </w:pPr>
    <w:rPr>
      <w:szCs w:val="24"/>
    </w:rPr>
  </w:style>
  <w:style w:type="paragraph" w:customStyle="1" w:styleId="btnda01">
    <w:name w:val="btn_da_01"/>
    <w:basedOn w:val="a3"/>
    <w:pPr>
      <w:widowControl/>
      <w:pBdr>
        <w:top w:val="single" w:sz="2" w:space="2" w:color="auto"/>
        <w:left w:val="single" w:sz="2" w:space="7"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18"/>
      <w:szCs w:val="18"/>
    </w:rPr>
  </w:style>
  <w:style w:type="paragraph" w:customStyle="1" w:styleId="xxgk">
    <w:name w:val="xxgk"/>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category3">
    <w:name w:val="category3"/>
    <w:basedOn w:val="a3"/>
    <w:pPr>
      <w:widowControl/>
      <w:spacing w:before="100" w:beforeAutospacing="1" w:after="100" w:afterAutospacing="1" w:line="360" w:lineRule="auto"/>
      <w:jc w:val="left"/>
    </w:pPr>
    <w:rPr>
      <w:rFonts w:ascii="宋体" w:hAnsi="宋体" w:cs="宋体"/>
      <w:b/>
      <w:bCs/>
      <w:color w:val="3577B1"/>
      <w:kern w:val="0"/>
      <w:sz w:val="20"/>
      <w:szCs w:val="20"/>
    </w:rPr>
  </w:style>
  <w:style w:type="paragraph" w:customStyle="1" w:styleId="affffff0">
    <w:name w:val="图例"/>
    <w:basedOn w:val="a3"/>
    <w:qFormat/>
    <w:pPr>
      <w:widowControl/>
      <w:spacing w:line="360" w:lineRule="auto"/>
      <w:jc w:val="center"/>
    </w:pPr>
    <w:rPr>
      <w:rFonts w:ascii="Times New Roman" w:hAnsi="黑体"/>
      <w:kern w:val="0"/>
      <w:sz w:val="20"/>
      <w:szCs w:val="24"/>
    </w:rPr>
  </w:style>
  <w:style w:type="paragraph" w:customStyle="1" w:styleId="btnpost">
    <w:name w:val="btnpost"/>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ˎ̥" w:hAnsi="ˎ̥" w:cs="宋体"/>
      <w:color w:val="FF0000"/>
      <w:kern w:val="0"/>
      <w:sz w:val="16"/>
      <w:szCs w:val="16"/>
    </w:rPr>
  </w:style>
  <w:style w:type="paragraph" w:customStyle="1" w:styleId="xline3">
    <w:name w:val="xline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ategory1">
    <w:name w:val="category1"/>
    <w:basedOn w:val="a3"/>
    <w:pPr>
      <w:widowControl/>
      <w:spacing w:before="100" w:beforeAutospacing="1" w:after="100" w:afterAutospacing="1" w:line="360" w:lineRule="auto"/>
      <w:jc w:val="left"/>
    </w:pPr>
    <w:rPr>
      <w:rFonts w:ascii="宋体" w:hAnsi="宋体" w:cs="宋体"/>
      <w:b/>
      <w:bCs/>
      <w:color w:val="3577B1"/>
      <w:spacing w:val="27"/>
      <w:kern w:val="0"/>
      <w:sz w:val="22"/>
    </w:rPr>
  </w:style>
  <w:style w:type="paragraph" w:customStyle="1" w:styleId="headnewspic">
    <w:name w:val="headnewspic"/>
    <w:basedOn w:val="a3"/>
    <w:pPr>
      <w:widowControl/>
      <w:pBdr>
        <w:top w:val="single" w:sz="12" w:space="0" w:color="A37013"/>
        <w:left w:val="single" w:sz="12" w:space="0" w:color="A37013"/>
        <w:bottom w:val="single" w:sz="12" w:space="0" w:color="A37013"/>
        <w:right w:val="single" w:sz="12" w:space="0" w:color="A37013"/>
      </w:pBdr>
      <w:spacing w:before="100" w:beforeAutospacing="1" w:after="100" w:afterAutospacing="1" w:line="360" w:lineRule="auto"/>
      <w:jc w:val="left"/>
    </w:pPr>
    <w:rPr>
      <w:rFonts w:ascii="宋体" w:hAnsi="宋体" w:cs="宋体"/>
      <w:kern w:val="0"/>
      <w:sz w:val="24"/>
      <w:szCs w:val="24"/>
    </w:rPr>
  </w:style>
  <w:style w:type="paragraph" w:customStyle="1" w:styleId="div01bg">
    <w:name w:val="div_01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searchbtn">
    <w:name w:val="searchbtn"/>
    <w:basedOn w:val="a3"/>
    <w:pPr>
      <w:widowControl/>
      <w:pBdr>
        <w:top w:val="single" w:sz="2" w:space="0" w:color="FFB26D"/>
        <w:left w:val="single" w:sz="2" w:space="0" w:color="FFB26D"/>
        <w:bottom w:val="single" w:sz="2" w:space="0" w:color="FFB26D"/>
        <w:right w:val="single" w:sz="2" w:space="0" w:color="FFB26D"/>
      </w:pBdr>
      <w:spacing w:before="100" w:beforeAutospacing="1" w:after="100" w:afterAutospacing="1" w:line="360" w:lineRule="auto"/>
      <w:jc w:val="left"/>
    </w:pPr>
    <w:rPr>
      <w:rFonts w:ascii="宋体" w:hAnsi="宋体" w:cs="宋体"/>
      <w:b/>
      <w:bCs/>
      <w:color w:val="9A531B"/>
      <w:kern w:val="0"/>
      <w:sz w:val="18"/>
      <w:szCs w:val="18"/>
    </w:rPr>
  </w:style>
  <w:style w:type="paragraph" w:customStyle="1" w:styleId="1f6">
    <w:name w:val="无间隔1"/>
    <w:uiPriority w:val="9"/>
    <w:qFormat/>
    <w:pPr>
      <w:widowControl w:val="0"/>
      <w:jc w:val="both"/>
    </w:pPr>
    <w:rPr>
      <w:rFonts w:ascii="Times New Roman" w:hAnsi="Times New Roman"/>
      <w:kern w:val="2"/>
      <w:sz w:val="21"/>
      <w:szCs w:val="22"/>
    </w:rPr>
  </w:style>
  <w:style w:type="paragraph" w:customStyle="1" w:styleId="2c">
    <w:name w:val="标题2"/>
    <w:basedOn w:val="2"/>
    <w:qFormat/>
    <w:pPr>
      <w:keepNext w:val="0"/>
      <w:keepLines w:val="0"/>
      <w:jc w:val="left"/>
      <w:outlineLvl w:val="9"/>
    </w:pPr>
    <w:rPr>
      <w:rFonts w:ascii="楷体_GB2312" w:eastAsia="楷体_GB2312" w:hAnsi="仿宋" w:cs="仿宋_GB2312"/>
      <w:b w:val="0"/>
      <w:szCs w:val="28"/>
    </w:rPr>
  </w:style>
  <w:style w:type="table" w:customStyle="1" w:styleId="112">
    <w:name w:val="网格表 1 浅色1"/>
    <w:basedOn w:val="a5"/>
    <w:uiPriority w:val="46"/>
    <w:rPr>
      <w:rFonts w:ascii="Times New Roman" w:hAnsi="Times New Roma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nil"/>
          <w:bottom w:val="single" w:sz="12" w:space="0" w:color="666666"/>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1f7">
    <w:name w:val="网格型浅色1"/>
    <w:basedOn w:val="a5"/>
    <w:uiPriority w:val="40"/>
    <w:rPr>
      <w:rFonts w:ascii="Times New Roma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f8">
    <w:name w:val="网格型1"/>
    <w:basedOn w:val="a5"/>
    <w:uiPriority w:val="39"/>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5"/>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无格式表格 21"/>
    <w:basedOn w:val="a5"/>
    <w:uiPriority w:val="42"/>
    <w:rPr>
      <w:kern w:val="2"/>
      <w:sz w:val="21"/>
      <w:szCs w:val="22"/>
    </w:rPr>
    <w:tblPr>
      <w:tblBorders>
        <w:top w:val="single" w:sz="4" w:space="0" w:color="7F7F7F"/>
        <w:bottom w:val="single" w:sz="4" w:space="0" w:color="7F7F7F"/>
      </w:tblBorders>
    </w:tblPr>
    <w:tblStylePr w:type="firstRow">
      <w:rPr>
        <w:b/>
        <w:bCs/>
      </w:rPr>
      <w:tblPr/>
      <w:tcPr>
        <w:tcBorders>
          <w:top w:val="nil"/>
          <w:left w:val="nil"/>
          <w:bottom w:val="single" w:sz="4" w:space="0" w:color="7F7F7F"/>
          <w:right w:val="nil"/>
          <w:insideH w:val="nil"/>
          <w:insideV w:val="nil"/>
          <w:tl2br w:val="nil"/>
          <w:tr2bl w:val="nil"/>
        </w:tcBorders>
      </w:tcPr>
    </w:tblStylePr>
    <w:tblStylePr w:type="lastRow">
      <w:rPr>
        <w:b/>
        <w:bCs/>
      </w:rPr>
      <w:tblPr/>
      <w:tcPr>
        <w:tcBorders>
          <w:top w:val="single" w:sz="4" w:space="0" w:color="7F7F7F"/>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single" w:sz="4" w:space="0" w:color="7F7F7F"/>
          <w:bottom w:val="nil"/>
          <w:right w:val="single" w:sz="4" w:space="0" w:color="7F7F7F"/>
          <w:insideH w:val="nil"/>
          <w:insideV w:val="nil"/>
          <w:tl2br w:val="nil"/>
          <w:tr2bl w:val="nil"/>
        </w:tcBorders>
      </w:tcPr>
    </w:tblStylePr>
    <w:tblStylePr w:type="band2Vert">
      <w:tblPr/>
      <w:tcPr>
        <w:tcBorders>
          <w:top w:val="nil"/>
          <w:left w:val="single" w:sz="4" w:space="0" w:color="7F7F7F"/>
          <w:bottom w:val="nil"/>
          <w:right w:val="single" w:sz="4" w:space="0" w:color="7F7F7F"/>
          <w:insideH w:val="nil"/>
          <w:insideV w:val="nil"/>
          <w:tl2br w:val="nil"/>
          <w:tr2bl w:val="nil"/>
        </w:tcBorders>
      </w:tcPr>
    </w:tblStylePr>
    <w:tblStylePr w:type="band1Horz">
      <w:tblPr/>
      <w:tcPr>
        <w:tcBorders>
          <w:top w:val="single" w:sz="4" w:space="0" w:color="7F7F7F"/>
          <w:left w:val="nil"/>
          <w:bottom w:val="single" w:sz="4" w:space="0" w:color="7F7F7F"/>
          <w:right w:val="nil"/>
          <w:insideH w:val="nil"/>
          <w:insideV w:val="nil"/>
          <w:tl2br w:val="nil"/>
          <w:tr2bl w:val="nil"/>
        </w:tcBorders>
      </w:tcPr>
    </w:tblStylePr>
  </w:style>
  <w:style w:type="table" w:customStyle="1" w:styleId="521">
    <w:name w:val="网格型5#2"/>
    <w:basedOn w:val="a5"/>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5"/>
    <w:uiPriority w:val="39"/>
    <w:unhideWhenUsed/>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uiPriority w:val="59"/>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5"/>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论文正文"/>
    <w:basedOn w:val="a3"/>
    <w:qFormat/>
    <w:pPr>
      <w:spacing w:line="400" w:lineRule="exact"/>
      <w:ind w:firstLineChars="200" w:firstLine="723"/>
      <w:jc w:val="left"/>
    </w:pPr>
    <w:rPr>
      <w:sz w:val="24"/>
    </w:rPr>
  </w:style>
  <w:style w:type="paragraph" w:customStyle="1" w:styleId="45">
    <w:name w:val="4正文"/>
    <w:basedOn w:val="a3"/>
    <w:link w:val="46"/>
    <w:qFormat/>
    <w:pPr>
      <w:spacing w:line="360" w:lineRule="auto"/>
      <w:ind w:firstLineChars="200" w:firstLine="200"/>
    </w:pPr>
    <w:rPr>
      <w:sz w:val="24"/>
    </w:rPr>
  </w:style>
  <w:style w:type="character" w:customStyle="1" w:styleId="46">
    <w:name w:val="4正文 字符"/>
    <w:link w:val="45"/>
    <w:qFormat/>
    <w:rPr>
      <w:kern w:val="2"/>
      <w:sz w:val="24"/>
      <w:szCs w:val="22"/>
    </w:rPr>
  </w:style>
  <w:style w:type="character" w:customStyle="1" w:styleId="1f9">
    <w:name w:val="页码1"/>
    <w:qFormat/>
    <w:rPr>
      <w:rFonts w:cs="Times New Roman"/>
    </w:rPr>
  </w:style>
  <w:style w:type="paragraph" w:customStyle="1" w:styleId="affffff2">
    <w:name w:val="绍兴正文"/>
    <w:basedOn w:val="a3"/>
    <w:qFormat/>
    <w:pPr>
      <w:adjustRightInd w:val="0"/>
      <w:snapToGrid w:val="0"/>
      <w:spacing w:line="360" w:lineRule="auto"/>
      <w:ind w:firstLineChars="200" w:firstLine="200"/>
    </w:pPr>
    <w:rPr>
      <w:rFonts w:ascii="宋体" w:hAnsi="宋体" w:cs="黑体"/>
      <w:sz w:val="24"/>
    </w:rPr>
  </w:style>
  <w:style w:type="paragraph" w:customStyle="1" w:styleId="affffff3">
    <w:name w:val="宋体正文"/>
    <w:basedOn w:val="a3"/>
    <w:qFormat/>
    <w:pPr>
      <w:adjustRightInd w:val="0"/>
      <w:snapToGrid w:val="0"/>
      <w:spacing w:line="360" w:lineRule="auto"/>
      <w:ind w:firstLineChars="200" w:firstLine="200"/>
    </w:pPr>
    <w:rPr>
      <w:rFonts w:ascii="Times New Roman" w:hAnsi="Times New Roman"/>
      <w:sz w:val="24"/>
      <w:szCs w:val="21"/>
    </w:rPr>
  </w:style>
  <w:style w:type="table" w:customStyle="1" w:styleId="affffff4">
    <w:name w:val="虚框表"/>
    <w:basedOn w:val="a5"/>
    <w:uiPriority w:val="99"/>
    <w:qFormat/>
    <w:pPr>
      <w:adjustRightInd w:val="0"/>
      <w:snapToGrid w:val="0"/>
      <w:jc w:val="center"/>
    </w:pPr>
    <w:rPr>
      <w:rFonts w:ascii="Times New Roman" w:hAnsi="Times New Roman"/>
      <w:snapToGrid w:val="0"/>
      <w:sz w:val="21"/>
      <w:szCs w:val="21"/>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Pr>
    <w:trPr>
      <w:jc w:val="center"/>
    </w:trPr>
    <w:tcPr>
      <w:vAlign w:val="center"/>
    </w:tcPr>
  </w:style>
  <w:style w:type="paragraph" w:customStyle="1" w:styleId="affffff5">
    <w:name w:val="图表名称"/>
    <w:basedOn w:val="a3"/>
    <w:qFormat/>
    <w:pPr>
      <w:spacing w:line="360" w:lineRule="auto"/>
      <w:ind w:firstLineChars="200" w:firstLine="200"/>
      <w:jc w:val="center"/>
    </w:pPr>
    <w:rPr>
      <w:rFonts w:ascii="宋体" w:hAnsi="宋体"/>
      <w:b/>
      <w:sz w:val="24"/>
    </w:rPr>
  </w:style>
  <w:style w:type="character" w:customStyle="1" w:styleId="Style1">
    <w:name w:val="_Style 1"/>
    <w:uiPriority w:val="19"/>
    <w:qFormat/>
    <w:rPr>
      <w:rFonts w:eastAsia="宋体"/>
      <w:b/>
      <w:iCs/>
      <w:color w:val="000000"/>
      <w:sz w:val="24"/>
    </w:rPr>
  </w:style>
  <w:style w:type="paragraph" w:customStyle="1" w:styleId="affffff6">
    <w:name w:val="表头"/>
    <w:qFormat/>
    <w:pPr>
      <w:widowControl w:val="0"/>
      <w:autoSpaceDE w:val="0"/>
      <w:autoSpaceDN w:val="0"/>
      <w:snapToGrid w:val="0"/>
      <w:spacing w:line="360" w:lineRule="auto"/>
      <w:jc w:val="center"/>
    </w:pPr>
    <w:rPr>
      <w:rFonts w:ascii="宋体" w:hAnsi="Times New Roman" w:cs="宋体"/>
      <w:b/>
      <w:color w:val="000000"/>
      <w:sz w:val="21"/>
      <w:szCs w:val="24"/>
    </w:rPr>
  </w:style>
  <w:style w:type="paragraph" w:customStyle="1" w:styleId="WPSOffice2">
    <w:name w:val="WPSOffice手动目录 2"/>
    <w:pPr>
      <w:ind w:leftChars="200" w:left="200"/>
    </w:pPr>
    <w:rPr>
      <w:rFonts w:ascii="Times New Roman" w:hAnsi="Times New Roman"/>
    </w:rPr>
  </w:style>
  <w:style w:type="paragraph" w:customStyle="1" w:styleId="305">
    <w:name w:val="样式 标题 3北大三级标题 + 段后: 0.5 行"/>
    <w:basedOn w:val="a3"/>
    <w:pPr>
      <w:keepNext/>
      <w:keepLines/>
      <w:widowControl/>
      <w:spacing w:beforeLines="50" w:afterLines="50" w:line="360" w:lineRule="auto"/>
      <w:ind w:firstLineChars="200" w:firstLine="643"/>
      <w:jc w:val="left"/>
      <w:outlineLvl w:val="2"/>
    </w:pPr>
    <w:rPr>
      <w:rFonts w:ascii="黑体" w:eastAsia="黑体" w:hAnsi="宋体" w:cs="宋体"/>
      <w:bCs/>
      <w:kern w:val="28"/>
      <w:sz w:val="30"/>
      <w:szCs w:val="20"/>
      <w:lang w:eastAsia="en-US" w:bidi="en-US"/>
    </w:rPr>
  </w:style>
  <w:style w:type="paragraph" w:customStyle="1" w:styleId="2e">
    <w:name w:val="样式 正文 + 首行缩进:  2 字符"/>
    <w:basedOn w:val="a3"/>
    <w:qFormat/>
    <w:pPr>
      <w:spacing w:line="360" w:lineRule="auto"/>
      <w:ind w:firstLineChars="200" w:firstLine="480"/>
      <w:jc w:val="left"/>
    </w:pPr>
    <w:rPr>
      <w:rFonts w:ascii="Times New Roman" w:hAnsi="Times New Roman"/>
      <w:kern w:val="0"/>
      <w:sz w:val="24"/>
      <w:szCs w:val="24"/>
    </w:rPr>
  </w:style>
  <w:style w:type="paragraph" w:customStyle="1" w:styleId="affffff7">
    <w:name w:val="正文安"/>
    <w:basedOn w:val="a3"/>
    <w:qFormat/>
    <w:pPr>
      <w:spacing w:line="360" w:lineRule="auto"/>
      <w:ind w:firstLineChars="200" w:firstLine="200"/>
      <w:jc w:val="left"/>
      <w:textAlignment w:val="center"/>
    </w:pPr>
    <w:rPr>
      <w:rFonts w:ascii="宋体" w:hAnsi="宋体"/>
      <w:sz w:val="24"/>
      <w:szCs w:val="24"/>
    </w:rPr>
  </w:style>
  <w:style w:type="paragraph" w:customStyle="1" w:styleId="CharCharf2">
    <w:name w:val="表格标题 Char Char"/>
    <w:basedOn w:val="a3"/>
    <w:qFormat/>
    <w:pPr>
      <w:adjustRightInd w:val="0"/>
      <w:snapToGrid w:val="0"/>
      <w:spacing w:beforeLines="50" w:before="50" w:afterLines="30" w:after="30" w:line="320" w:lineRule="exact"/>
      <w:ind w:firstLineChars="200" w:firstLine="560"/>
      <w:jc w:val="center"/>
    </w:pPr>
    <w:rPr>
      <w:rFonts w:ascii="宋体" w:eastAsia="黑体" w:hAnsi="宋体" w:cs="宋体"/>
      <w:sz w:val="24"/>
      <w:szCs w:val="21"/>
    </w:rPr>
  </w:style>
  <w:style w:type="paragraph" w:customStyle="1" w:styleId="WPSOffice3">
    <w:name w:val="WPSOffice手动目录 3"/>
    <w:pPr>
      <w:ind w:leftChars="400" w:left="400"/>
    </w:pPr>
    <w:rPr>
      <w:rFonts w:ascii="Times New Roman" w:hAnsi="Times New Roman"/>
    </w:rPr>
  </w:style>
  <w:style w:type="paragraph" w:customStyle="1" w:styleId="-027">
    <w:name w:val="样式 (符号) 宋体 左侧:  -0.27 厘米"/>
    <w:basedOn w:val="a3"/>
    <w:pPr>
      <w:spacing w:line="360" w:lineRule="auto"/>
      <w:ind w:firstLineChars="200" w:firstLine="480"/>
    </w:pPr>
    <w:rPr>
      <w:rFonts w:ascii="宋体" w:hAnsi="宋体" w:cs="宋体"/>
      <w:sz w:val="24"/>
      <w:szCs w:val="20"/>
    </w:rPr>
  </w:style>
  <w:style w:type="paragraph" w:customStyle="1" w:styleId="03">
    <w:name w:val="正文文本_0"/>
    <w:basedOn w:val="a3"/>
    <w:qFormat/>
    <w:pPr>
      <w:spacing w:after="120"/>
    </w:pPr>
    <w:rPr>
      <w:rFonts w:ascii="Times New Roman" w:hAnsi="Times New Roman"/>
      <w:kern w:val="0"/>
      <w:sz w:val="20"/>
      <w:szCs w:val="24"/>
    </w:rPr>
  </w:style>
  <w:style w:type="paragraph" w:customStyle="1" w:styleId="NewNewNewNewNewNew">
    <w:name w:val="正文 New New New New New New"/>
    <w:qFormat/>
    <w:pPr>
      <w:widowControl w:val="0"/>
      <w:jc w:val="both"/>
    </w:pPr>
    <w:rPr>
      <w:rFonts w:ascii="Times New Roman" w:hAnsi="Times New Roman" w:cs="Calibri"/>
      <w:kern w:val="2"/>
      <w:sz w:val="21"/>
      <w:szCs w:val="24"/>
    </w:rPr>
  </w:style>
  <w:style w:type="paragraph" w:customStyle="1" w:styleId="affffff8">
    <w:name w:val="图名、表明"/>
    <w:basedOn w:val="a3"/>
    <w:pPr>
      <w:jc w:val="center"/>
    </w:pPr>
    <w:rPr>
      <w:rFonts w:ascii="Times New Roman" w:hAnsi="Times New Roman" w:cs="宋体"/>
      <w:szCs w:val="24"/>
    </w:rPr>
  </w:style>
  <w:style w:type="paragraph" w:customStyle="1" w:styleId="WPSOffice1">
    <w:name w:val="WPSOffice手动目录 1"/>
    <w:rPr>
      <w:rFonts w:ascii="Times New Roman" w:hAnsi="Times New Roman"/>
    </w:rPr>
  </w:style>
  <w:style w:type="paragraph" w:customStyle="1" w:styleId="TimesNewRoman22">
    <w:name w:val="样式 说明书 + (西文) Times New Roman (中文) 宋体 小四 加粗 红色 行距: 固定值 22 磅"/>
    <w:basedOn w:val="a3"/>
    <w:pPr>
      <w:spacing w:line="440" w:lineRule="exact"/>
      <w:ind w:firstLineChars="200" w:firstLine="480"/>
    </w:pPr>
    <w:rPr>
      <w:rFonts w:ascii="Times New Roman" w:hAnsi="Times New Roman" w:cs="宋体"/>
      <w:bCs/>
      <w:sz w:val="24"/>
      <w:szCs w:val="20"/>
    </w:rPr>
  </w:style>
  <w:style w:type="paragraph" w:customStyle="1" w:styleId="2f">
    <w:name w:val="样式 首行缩进:  2 字符"/>
    <w:basedOn w:val="a3"/>
    <w:qFormat/>
    <w:pPr>
      <w:ind w:firstLine="480"/>
    </w:pPr>
    <w:rPr>
      <w:rFonts w:ascii="宋体" w:hAnsi="宋体"/>
      <w:szCs w:val="20"/>
    </w:rPr>
  </w:style>
  <w:style w:type="paragraph" w:customStyle="1" w:styleId="130">
    <w:name w:val="正文13"/>
    <w:basedOn w:val="a3"/>
    <w:qFormat/>
    <w:pPr>
      <w:spacing w:line="360" w:lineRule="auto"/>
      <w:ind w:firstLineChars="200" w:firstLine="200"/>
      <w:jc w:val="left"/>
    </w:pPr>
    <w:rPr>
      <w:rFonts w:ascii="仿宋_GB2312" w:eastAsia="仿宋_GB2312"/>
      <w:sz w:val="24"/>
      <w:szCs w:val="24"/>
    </w:rPr>
  </w:style>
  <w:style w:type="paragraph" w:customStyle="1" w:styleId="150">
    <w:name w:val="样式 第四级 + 行距: 1.5 倍行距"/>
    <w:basedOn w:val="a3"/>
    <w:qFormat/>
    <w:pPr>
      <w:adjustRightInd w:val="0"/>
      <w:snapToGrid w:val="0"/>
      <w:spacing w:line="360" w:lineRule="auto"/>
      <w:ind w:firstLineChars="200" w:firstLine="420"/>
      <w:jc w:val="center"/>
    </w:pPr>
    <w:rPr>
      <w:rFonts w:ascii="黑体" w:eastAsia="黑体" w:hAnsi="黑体" w:cs="宋体"/>
      <w:szCs w:val="21"/>
    </w:rPr>
  </w:style>
  <w:style w:type="paragraph" w:customStyle="1" w:styleId="affffff9">
    <w:name w:val="图示标注"/>
    <w:basedOn w:val="a3"/>
    <w:qFormat/>
    <w:pPr>
      <w:ind w:firstLine="480"/>
      <w:jc w:val="center"/>
    </w:pPr>
    <w:rPr>
      <w:rFonts w:ascii="Times New Roman" w:hAnsi="Times New Roman"/>
      <w:szCs w:val="24"/>
      <w:u w:val="double"/>
    </w:rPr>
  </w:style>
  <w:style w:type="paragraph" w:customStyle="1" w:styleId="affffffa">
    <w:name w:val="正文正文"/>
    <w:basedOn w:val="a3"/>
    <w:pPr>
      <w:spacing w:line="360" w:lineRule="auto"/>
      <w:ind w:firstLineChars="200" w:firstLine="480"/>
    </w:pPr>
    <w:rPr>
      <w:rFonts w:ascii="??" w:eastAsia="新宋体" w:hAnsi="??"/>
      <w:sz w:val="24"/>
      <w:szCs w:val="24"/>
    </w:rPr>
  </w:style>
  <w:style w:type="paragraph" w:customStyle="1" w:styleId="Pa7">
    <w:name w:val="Pa7"/>
    <w:basedOn w:val="a3"/>
    <w:next w:val="a3"/>
    <w:uiPriority w:val="99"/>
    <w:pPr>
      <w:autoSpaceDE w:val="0"/>
      <w:autoSpaceDN w:val="0"/>
      <w:adjustRightInd w:val="0"/>
      <w:spacing w:line="211" w:lineRule="atLeast"/>
      <w:jc w:val="left"/>
    </w:pPr>
    <w:rPr>
      <w:rFonts w:ascii="方正书宋" w:eastAsia="方正书宋" w:hAnsi="等线"/>
      <w:kern w:val="0"/>
      <w:sz w:val="24"/>
      <w:szCs w:val="24"/>
    </w:rPr>
  </w:style>
  <w:style w:type="character" w:customStyle="1" w:styleId="1fa">
    <w:name w:val="未处理的提及1"/>
    <w:uiPriority w:val="99"/>
    <w:unhideWhenUsed/>
    <w:rPr>
      <w:color w:val="605E5C"/>
      <w:shd w:val="clear" w:color="auto" w:fill="E1DFDD"/>
    </w:rPr>
  </w:style>
  <w:style w:type="paragraph" w:customStyle="1" w:styleId="affffffb">
    <w:name w:val="图表名"/>
    <w:qFormat/>
    <w:pPr>
      <w:snapToGrid w:val="0"/>
      <w:spacing w:beforeLines="50" w:before="50" w:afterLines="50" w:after="50"/>
      <w:jc w:val="center"/>
    </w:pPr>
    <w:rPr>
      <w:rFonts w:ascii="Times New Roman" w:eastAsia="黑体" w:hAnsi="Times New Roman"/>
      <w:b/>
      <w:snapToGrid w:val="0"/>
      <w:kern w:val="2"/>
      <w:sz w:val="21"/>
      <w:szCs w:val="22"/>
    </w:rPr>
  </w:style>
  <w:style w:type="paragraph" w:customStyle="1" w:styleId="b2">
    <w:name w:val="b2二级标题"/>
    <w:basedOn w:val="a3"/>
    <w:next w:val="a3"/>
    <w:unhideWhenUsed/>
    <w:pPr>
      <w:widowControl/>
      <w:spacing w:line="400" w:lineRule="exact"/>
    </w:pPr>
    <w:rPr>
      <w:rFonts w:ascii="宋体" w:hAnsi="宋体"/>
      <w:b/>
      <w:w w:val="95"/>
      <w:szCs w:val="28"/>
    </w:rPr>
  </w:style>
  <w:style w:type="paragraph" w:customStyle="1" w:styleId="b3">
    <w:name w:val="b3三级标题"/>
    <w:basedOn w:val="a3"/>
    <w:next w:val="a3"/>
    <w:qFormat/>
    <w:pPr>
      <w:widowControl/>
      <w:spacing w:line="400" w:lineRule="exact"/>
    </w:pPr>
    <w:rPr>
      <w:rFonts w:ascii="宋体" w:hAnsi="宋体"/>
      <w:w w:val="95"/>
      <w:szCs w:val="36"/>
    </w:rPr>
  </w:style>
  <w:style w:type="paragraph" w:customStyle="1" w:styleId="b1">
    <w:name w:val="b1一级标题"/>
    <w:basedOn w:val="a3"/>
    <w:next w:val="a3"/>
    <w:unhideWhenUsed/>
    <w:pPr>
      <w:widowControl/>
      <w:spacing w:beforeLines="50" w:before="50"/>
    </w:pPr>
    <w:rPr>
      <w:rFonts w:ascii="宋体" w:hAnsi="宋体"/>
      <w:b/>
      <w:w w:val="95"/>
      <w:sz w:val="24"/>
      <w:szCs w:val="28"/>
    </w:rPr>
  </w:style>
  <w:style w:type="paragraph" w:customStyle="1" w:styleId="-B">
    <w:name w:val="表内居中-B区"/>
    <w:basedOn w:val="a3"/>
    <w:qFormat/>
    <w:pPr>
      <w:overflowPunct w:val="0"/>
      <w:spacing w:line="360" w:lineRule="auto"/>
      <w:ind w:firstLineChars="200" w:firstLine="723"/>
      <w:jc w:val="center"/>
    </w:pPr>
    <w:rPr>
      <w:rFonts w:ascii="宋体" w:hAnsi="宋体"/>
      <w:color w:val="000000"/>
      <w:sz w:val="24"/>
      <w:szCs w:val="21"/>
    </w:rPr>
  </w:style>
  <w:style w:type="paragraph" w:customStyle="1" w:styleId="1fb">
    <w:name w:val="1标题"/>
    <w:basedOn w:val="a3"/>
    <w:next w:val="45"/>
    <w:qFormat/>
    <w:pPr>
      <w:spacing w:line="360" w:lineRule="auto"/>
      <w:ind w:firstLineChars="200" w:firstLine="723"/>
      <w:jc w:val="center"/>
      <w:outlineLvl w:val="0"/>
    </w:pPr>
    <w:rPr>
      <w:b/>
      <w:sz w:val="52"/>
    </w:rPr>
  </w:style>
  <w:style w:type="paragraph" w:customStyle="1" w:styleId="1fc">
    <w:name w:val="表内文字1"/>
    <w:basedOn w:val="a3"/>
    <w:qFormat/>
    <w:pPr>
      <w:spacing w:line="360" w:lineRule="auto"/>
      <w:ind w:firstLineChars="200" w:firstLine="723"/>
      <w:jc w:val="center"/>
    </w:pPr>
    <w:rPr>
      <w:sz w:val="24"/>
      <w:szCs w:val="21"/>
    </w:rPr>
  </w:style>
  <w:style w:type="paragraph" w:customStyle="1" w:styleId="2f0">
    <w:name w:val="表内文字2"/>
    <w:basedOn w:val="1fc"/>
    <w:qFormat/>
    <w:pPr>
      <w:ind w:firstLineChars="100" w:firstLine="100"/>
      <w:jc w:val="both"/>
    </w:pPr>
  </w:style>
  <w:style w:type="paragraph" w:customStyle="1" w:styleId="101">
    <w:name w:val="101"/>
    <w:basedOn w:val="a3"/>
    <w:uiPriority w:val="99"/>
    <w:qFormat/>
    <w:pPr>
      <w:adjustRightInd w:val="0"/>
      <w:snapToGrid w:val="0"/>
      <w:spacing w:line="360" w:lineRule="auto"/>
      <w:ind w:firstLineChars="200" w:firstLine="480"/>
    </w:pPr>
    <w:rPr>
      <w:sz w:val="24"/>
      <w:szCs w:val="24"/>
    </w:rPr>
  </w:style>
  <w:style w:type="paragraph" w:customStyle="1" w:styleId="affffffc">
    <w:name w:val="表"/>
    <w:basedOn w:val="ad"/>
    <w:qFormat/>
    <w:pPr>
      <w:snapToGrid w:val="0"/>
      <w:spacing w:after="0" w:line="300" w:lineRule="auto"/>
      <w:ind w:leftChars="0" w:left="0" w:firstLineChars="192" w:firstLine="538"/>
    </w:pPr>
    <w:rPr>
      <w:rFonts w:eastAsia="仿宋_GB2312"/>
      <w:sz w:val="24"/>
      <w:szCs w:val="20"/>
    </w:rPr>
  </w:style>
  <w:style w:type="paragraph" w:customStyle="1" w:styleId="msolistparagraph0">
    <w:name w:val="msolistparagraph"/>
    <w:basedOn w:val="a3"/>
    <w:qFormat/>
    <w:pPr>
      <w:spacing w:line="360" w:lineRule="auto"/>
      <w:ind w:firstLineChars="200" w:firstLine="420"/>
    </w:pPr>
    <w:rPr>
      <w:sz w:val="24"/>
    </w:rPr>
  </w:style>
  <w:style w:type="paragraph" w:customStyle="1" w:styleId="TableParagraph">
    <w:name w:val="Table Paragraph"/>
    <w:basedOn w:val="a3"/>
    <w:uiPriority w:val="1"/>
    <w:qFormat/>
    <w:pPr>
      <w:spacing w:line="360" w:lineRule="auto"/>
      <w:ind w:firstLineChars="200" w:firstLine="723"/>
    </w:pPr>
    <w:rPr>
      <w:rFonts w:ascii="仿宋" w:eastAsia="仿宋" w:hAnsi="仿宋" w:cs="仿宋"/>
      <w:sz w:val="24"/>
      <w:lang w:val="zh-CN" w:bidi="zh-CN"/>
    </w:rPr>
  </w:style>
  <w:style w:type="paragraph" w:customStyle="1" w:styleId="affffffd">
    <w:name w:val="正式文"/>
    <w:basedOn w:val="a3"/>
    <w:qFormat/>
    <w:pPr>
      <w:spacing w:line="360" w:lineRule="auto"/>
      <w:ind w:firstLineChars="200" w:firstLine="723"/>
    </w:pPr>
    <w:rPr>
      <w:rFonts w:ascii="宋体" w:hAnsi="宋体" w:cs="黑体"/>
      <w:sz w:val="24"/>
      <w:szCs w:val="24"/>
    </w:rPr>
  </w:style>
  <w:style w:type="paragraph" w:customStyle="1" w:styleId="affffffe">
    <w:name w:val="图片"/>
    <w:basedOn w:val="affb"/>
    <w:next w:val="a8"/>
    <w:qFormat/>
    <w:pPr>
      <w:keepNext/>
      <w:widowControl w:val="0"/>
      <w:spacing w:line="0" w:lineRule="atLeast"/>
      <w:ind w:firstLine="723"/>
    </w:pPr>
    <w:rPr>
      <w:rFonts w:ascii="宋体" w:eastAsia="宋体" w:hAnsi="Calibri"/>
      <w:b/>
      <w:bCs w:val="0"/>
      <w:kern w:val="2"/>
      <w:sz w:val="24"/>
      <w:szCs w:val="22"/>
    </w:rPr>
  </w:style>
  <w:style w:type="paragraph" w:customStyle="1" w:styleId="a1">
    <w:name w:val="图片编号"/>
    <w:qFormat/>
    <w:pPr>
      <w:numPr>
        <w:ilvl w:val="5"/>
        <w:numId w:val="9"/>
      </w:numPr>
      <w:spacing w:line="360" w:lineRule="auto"/>
      <w:jc w:val="center"/>
    </w:pPr>
    <w:rPr>
      <w:rFonts w:ascii="宋体" w:hAnsi="宋体"/>
      <w:b/>
      <w:bCs/>
      <w:kern w:val="44"/>
      <w:sz w:val="21"/>
      <w:szCs w:val="44"/>
    </w:rPr>
  </w:style>
  <w:style w:type="paragraph" w:customStyle="1" w:styleId="afffffff">
    <w:name w:val="正文会展"/>
    <w:basedOn w:val="a3"/>
    <w:qFormat/>
    <w:pPr>
      <w:snapToGrid w:val="0"/>
      <w:spacing w:line="360" w:lineRule="auto"/>
      <w:ind w:firstLineChars="200" w:firstLine="640"/>
      <w:jc w:val="left"/>
    </w:pPr>
    <w:rPr>
      <w:rFonts w:cs="宋体"/>
      <w:sz w:val="24"/>
    </w:rPr>
  </w:style>
  <w:style w:type="paragraph" w:customStyle="1" w:styleId="GB231208515">
    <w:name w:val="样式 仿宋_GB2312 小四 首行缩进:  0.85 厘米 行距: 1.5 倍行距"/>
    <w:basedOn w:val="a3"/>
    <w:qFormat/>
    <w:pPr>
      <w:spacing w:line="360" w:lineRule="auto"/>
      <w:ind w:firstLine="482"/>
    </w:pPr>
    <w:rPr>
      <w:rFonts w:ascii="仿宋_GB2312" w:eastAsia="仿宋_GB2312" w:hAnsi="仿宋_GB2312"/>
      <w:sz w:val="24"/>
      <w:szCs w:val="20"/>
    </w:rPr>
  </w:style>
  <w:style w:type="paragraph" w:customStyle="1" w:styleId="afffffff0">
    <w:name w:val="次标题"/>
    <w:basedOn w:val="a3"/>
    <w:qFormat/>
    <w:pPr>
      <w:spacing w:line="360" w:lineRule="auto"/>
      <w:jc w:val="center"/>
    </w:pPr>
    <w:rPr>
      <w:sz w:val="24"/>
    </w:rPr>
  </w:style>
  <w:style w:type="paragraph" w:customStyle="1" w:styleId="47">
    <w:name w:val="绍兴4级"/>
    <w:basedOn w:val="a3"/>
    <w:qFormat/>
    <w:pPr>
      <w:adjustRightInd w:val="0"/>
      <w:snapToGrid w:val="0"/>
      <w:spacing w:line="360" w:lineRule="auto"/>
      <w:ind w:firstLineChars="200" w:firstLine="723"/>
      <w:jc w:val="left"/>
      <w:outlineLvl w:val="3"/>
    </w:pPr>
    <w:rPr>
      <w:rFonts w:ascii="宋体" w:hAnsi="宋体" w:cs="黑体"/>
      <w:b/>
      <w:sz w:val="28"/>
    </w:rPr>
  </w:style>
  <w:style w:type="paragraph" w:customStyle="1" w:styleId="afffffff1">
    <w:name w:val="绍兴图片格式"/>
    <w:basedOn w:val="47"/>
    <w:qFormat/>
    <w:pPr>
      <w:spacing w:beforeLines="50" w:before="50" w:line="240" w:lineRule="auto"/>
      <w:jc w:val="center"/>
      <w:outlineLvl w:val="9"/>
    </w:pPr>
    <w:rPr>
      <w:sz w:val="21"/>
    </w:rPr>
  </w:style>
  <w:style w:type="paragraph" w:customStyle="1" w:styleId="afffffff2">
    <w:name w:val="绍兴表名"/>
    <w:basedOn w:val="a3"/>
    <w:qFormat/>
    <w:pPr>
      <w:spacing w:beforeLines="50" w:before="50" w:line="360" w:lineRule="auto"/>
      <w:ind w:firstLineChars="200" w:firstLine="723"/>
      <w:jc w:val="center"/>
    </w:pPr>
    <w:rPr>
      <w:rFonts w:ascii="宋体" w:hAnsi="宋体"/>
      <w:b/>
      <w:sz w:val="24"/>
    </w:rPr>
  </w:style>
  <w:style w:type="paragraph" w:customStyle="1" w:styleId="4">
    <w:name w:val="连岛4级"/>
    <w:basedOn w:val="a3"/>
    <w:qFormat/>
    <w:pPr>
      <w:numPr>
        <w:ilvl w:val="3"/>
        <w:numId w:val="10"/>
      </w:numPr>
      <w:adjustRightInd w:val="0"/>
      <w:snapToGrid w:val="0"/>
      <w:spacing w:line="360" w:lineRule="auto"/>
      <w:ind w:firstLineChars="200" w:firstLine="200"/>
      <w:jc w:val="left"/>
      <w:outlineLvl w:val="3"/>
    </w:pPr>
    <w:rPr>
      <w:rFonts w:ascii="宋体" w:hAnsi="宋体" w:cs="黑体"/>
      <w:b/>
      <w:sz w:val="28"/>
    </w:rPr>
  </w:style>
  <w:style w:type="paragraph" w:customStyle="1" w:styleId="3b">
    <w:name w:val="绍兴3级"/>
    <w:basedOn w:val="a3"/>
    <w:qFormat/>
    <w:pPr>
      <w:adjustRightInd w:val="0"/>
      <w:snapToGrid w:val="0"/>
      <w:spacing w:line="360" w:lineRule="auto"/>
      <w:ind w:firstLineChars="200" w:firstLine="723"/>
      <w:jc w:val="left"/>
      <w:outlineLvl w:val="2"/>
    </w:pPr>
    <w:rPr>
      <w:rFonts w:ascii="宋体" w:hAnsi="宋体" w:cs="黑体"/>
      <w:b/>
      <w:sz w:val="28"/>
    </w:rPr>
  </w:style>
  <w:style w:type="character" w:customStyle="1" w:styleId="Charf9">
    <w:name w:val="表格内容 Char"/>
    <w:link w:val="afffffff3"/>
    <w:qFormat/>
    <w:rPr>
      <w:rFonts w:ascii="宋体" w:hAnsi="宋体" w:cs="Calibri"/>
      <w:kern w:val="2"/>
      <w:sz w:val="21"/>
      <w:szCs w:val="21"/>
    </w:rPr>
  </w:style>
  <w:style w:type="paragraph" w:customStyle="1" w:styleId="afffffff3">
    <w:name w:val="表格内容"/>
    <w:basedOn w:val="a3"/>
    <w:link w:val="Charf9"/>
    <w:qFormat/>
    <w:pPr>
      <w:jc w:val="center"/>
    </w:pPr>
    <w:rPr>
      <w:rFonts w:ascii="宋体" w:hAnsi="宋体" w:cs="Calibri"/>
      <w:szCs w:val="21"/>
    </w:rPr>
  </w:style>
  <w:style w:type="character" w:customStyle="1" w:styleId="Charfa">
    <w:name w:val="图片位置 Char"/>
    <w:link w:val="afffffff4"/>
    <w:qFormat/>
    <w:rPr>
      <w:rFonts w:ascii="宋体" w:hAnsi="宋体" w:cs="Calibri"/>
      <w:kern w:val="2"/>
      <w:sz w:val="24"/>
      <w:szCs w:val="21"/>
    </w:rPr>
  </w:style>
  <w:style w:type="paragraph" w:customStyle="1" w:styleId="afffffff4">
    <w:name w:val="图片位置"/>
    <w:basedOn w:val="a3"/>
    <w:next w:val="a3"/>
    <w:link w:val="Charfa"/>
    <w:qFormat/>
    <w:pPr>
      <w:spacing w:line="360" w:lineRule="auto"/>
      <w:jc w:val="center"/>
    </w:pPr>
    <w:rPr>
      <w:rFonts w:ascii="宋体" w:hAnsi="宋体" w:cs="Calibri"/>
      <w:sz w:val="24"/>
      <w:szCs w:val="21"/>
    </w:rPr>
  </w:style>
  <w:style w:type="paragraph" w:customStyle="1" w:styleId="afffffff5">
    <w:name w:val="简单回函地址"/>
    <w:basedOn w:val="a3"/>
    <w:rPr>
      <w:rFonts w:ascii="Times New Roman" w:hAnsi="Times New Roman"/>
      <w:szCs w:val="24"/>
    </w:rPr>
  </w:style>
  <w:style w:type="paragraph" w:customStyle="1" w:styleId="afffffff6">
    <w:name w:val="文"/>
    <w:basedOn w:val="a3"/>
    <w:pPr>
      <w:spacing w:line="360" w:lineRule="auto"/>
      <w:ind w:firstLineChars="200" w:firstLine="480"/>
    </w:pPr>
    <w:rPr>
      <w:rFonts w:ascii="Arial" w:hAnsi="Arial"/>
      <w:sz w:val="24"/>
      <w:szCs w:val="24"/>
    </w:rPr>
  </w:style>
  <w:style w:type="paragraph" w:customStyle="1" w:styleId="afffffff7">
    <w:name w:val="标书正文"/>
    <w:link w:val="afffffff8"/>
    <w:qFormat/>
    <w:pPr>
      <w:spacing w:line="360" w:lineRule="auto"/>
      <w:ind w:firstLineChars="200" w:firstLine="200"/>
    </w:pPr>
    <w:rPr>
      <w:rFonts w:ascii="宋体" w:hAnsi="Times New Roman"/>
      <w:kern w:val="2"/>
      <w:sz w:val="24"/>
      <w:szCs w:val="22"/>
    </w:rPr>
  </w:style>
  <w:style w:type="character" w:customStyle="1" w:styleId="afffffff8">
    <w:name w:val="标书正文 字符"/>
    <w:link w:val="afffffff7"/>
    <w:qFormat/>
    <w:rPr>
      <w:rFonts w:ascii="宋体" w:hAnsi="Times New Roman"/>
      <w:kern w:val="2"/>
      <w:sz w:val="24"/>
      <w:szCs w:val="22"/>
    </w:rPr>
  </w:style>
  <w:style w:type="paragraph" w:customStyle="1" w:styleId="2f1">
    <w:name w:val="2标题"/>
    <w:basedOn w:val="a3"/>
    <w:next w:val="45"/>
    <w:link w:val="2f2"/>
    <w:qFormat/>
    <w:pPr>
      <w:spacing w:line="360" w:lineRule="auto"/>
      <w:jc w:val="left"/>
      <w:outlineLvl w:val="1"/>
    </w:pPr>
    <w:rPr>
      <w:rFonts w:ascii="宋体" w:hAnsi="宋体" w:cs="宋体"/>
      <w:b/>
      <w:sz w:val="24"/>
      <w:szCs w:val="24"/>
    </w:rPr>
  </w:style>
  <w:style w:type="character" w:customStyle="1" w:styleId="2f2">
    <w:name w:val="2标题 字符"/>
    <w:link w:val="2f1"/>
    <w:qFormat/>
    <w:rPr>
      <w:rFonts w:ascii="宋体" w:hAnsi="宋体" w:cs="宋体"/>
      <w:b/>
      <w:kern w:val="2"/>
      <w:sz w:val="24"/>
      <w:szCs w:val="24"/>
    </w:rPr>
  </w:style>
  <w:style w:type="paragraph" w:customStyle="1" w:styleId="ql-align-justify">
    <w:name w:val="ql-align-justify"/>
    <w:basedOn w:val="a3"/>
    <w:pPr>
      <w:widowControl/>
      <w:spacing w:before="100" w:beforeAutospacing="1" w:after="100" w:afterAutospacing="1"/>
      <w:jc w:val="left"/>
    </w:pPr>
    <w:rPr>
      <w:rFonts w:ascii="宋体" w:hAnsi="宋体" w:cs="宋体"/>
      <w:kern w:val="0"/>
      <w:sz w:val="24"/>
      <w:szCs w:val="24"/>
    </w:rPr>
  </w:style>
  <w:style w:type="paragraph" w:customStyle="1" w:styleId="afffffff9">
    <w:name w:val="表格标题模板"/>
    <w:basedOn w:val="a3"/>
    <w:next w:val="a3"/>
    <w:link w:val="Charfb"/>
    <w:qFormat/>
    <w:pPr>
      <w:tabs>
        <w:tab w:val="left" w:pos="0"/>
      </w:tabs>
      <w:spacing w:line="360" w:lineRule="auto"/>
      <w:jc w:val="center"/>
    </w:pPr>
    <w:rPr>
      <w:rFonts w:ascii="宋体" w:hAnsi="宋体"/>
      <w:szCs w:val="21"/>
    </w:rPr>
  </w:style>
  <w:style w:type="character" w:customStyle="1" w:styleId="Charfb">
    <w:name w:val="表格标题模板 Char"/>
    <w:link w:val="afffffff9"/>
    <w:qFormat/>
    <w:rPr>
      <w:rFonts w:ascii="宋体" w:hAnsi="宋体"/>
      <w:kern w:val="2"/>
      <w:sz w:val="21"/>
      <w:szCs w:val="21"/>
    </w:rPr>
  </w:style>
  <w:style w:type="paragraph" w:customStyle="1" w:styleId="k">
    <w:name w:val="k 正文"/>
    <w:basedOn w:val="a3"/>
    <w:link w:val="kChar"/>
    <w:qFormat/>
    <w:pPr>
      <w:spacing w:line="360" w:lineRule="auto"/>
      <w:ind w:firstLineChars="200" w:firstLine="200"/>
    </w:pPr>
    <w:rPr>
      <w:rFonts w:ascii="Times New Roman" w:hAnsi="Times New Roman"/>
      <w:sz w:val="24"/>
      <w:lang w:val="zh-CN"/>
    </w:rPr>
  </w:style>
  <w:style w:type="character" w:customStyle="1" w:styleId="kChar">
    <w:name w:val="k 正文 Char"/>
    <w:link w:val="k"/>
    <w:rPr>
      <w:rFonts w:ascii="Times New Roman" w:hAnsi="Times New Roman"/>
      <w:kern w:val="2"/>
      <w:sz w:val="24"/>
      <w:szCs w:val="22"/>
      <w:lang w:val="zh-CN" w:eastAsia="zh-CN"/>
    </w:rPr>
  </w:style>
  <w:style w:type="table" w:customStyle="1" w:styleId="TableNormal">
    <w:name w:val="Table Normal"/>
    <w:uiPriority w:val="2"/>
    <w:semiHidden/>
    <w:unhideWhenUsed/>
    <w:qFormat/>
    <w:pPr>
      <w:widowControl w:val="0"/>
    </w:pPr>
    <w:rPr>
      <w:sz w:val="22"/>
      <w:szCs w:val="22"/>
      <w:lang w:eastAsia="en-US"/>
    </w:rPr>
    <w:tblPr>
      <w:tblCellMar>
        <w:top w:w="0" w:type="dxa"/>
        <w:left w:w="0" w:type="dxa"/>
        <w:bottom w:w="0" w:type="dxa"/>
        <w:right w:w="0" w:type="dxa"/>
      </w:tblCellMar>
    </w:tblPr>
  </w:style>
  <w:style w:type="paragraph" w:customStyle="1" w:styleId="afffffffa">
    <w:name w:val="余杭表内"/>
    <w:basedOn w:val="a3"/>
    <w:pPr>
      <w:widowControl/>
      <w:snapToGrid w:val="0"/>
      <w:jc w:val="center"/>
    </w:pPr>
    <w:rPr>
      <w:rFonts w:ascii="Times New Roman" w:hAnsi="Times New Roman"/>
      <w:bCs/>
      <w:color w:val="00000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nhideWhenUsed="1" w:qFormat="1"/>
    <w:lsdException w:name="line number" w:semiHidden="1" w:unhideWhenUsed="1"/>
    <w:lsdException w:name="page number" w:uiPriority="0"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iPriority="0"/>
    <w:lsdException w:name="Date" w:unhideWhenUsed="1"/>
    <w:lsdException w:name="Body Text First Indent" w:unhideWhenUsed="1" w:qFormat="1"/>
    <w:lsdException w:name="Body Text First Indent 2" w:unhideWhenUsed="1" w:qFormat="1"/>
    <w:lsdException w:name="Note Heading" w:semiHidden="1" w:unhideWhenUsed="1"/>
    <w:lsdException w:name="Body Text 2" w:uiPriority="0" w:qFormat="1"/>
    <w:lsdException w:name="Body Text 3" w:uiPriority="0"/>
    <w:lsdException w:name="Body Text Indent 2" w:uiPriority="0" w:qFormat="1"/>
    <w:lsdException w:name="Body Text Indent 3" w:uiPriority="0" w:qFormat="1"/>
    <w:lsdException w:name="Block Text" w:uiPriority="0" w:qFormat="1"/>
    <w:lsdException w:name="Hyperlink" w:qFormat="1"/>
    <w:lsdException w:name="FollowedHyperlink" w:unhideWhenUsed="1" w:qFormat="1"/>
    <w:lsdException w:name="Strong" w:uiPriority="0" w:qFormat="1"/>
    <w:lsdException w:name="Emphasis" w:uiPriority="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qFormat="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3">
    <w:name w:val="Normal"/>
    <w:qFormat/>
    <w:pPr>
      <w:widowControl w:val="0"/>
      <w:jc w:val="both"/>
    </w:pPr>
    <w:rPr>
      <w:kern w:val="2"/>
      <w:sz w:val="21"/>
      <w:szCs w:val="22"/>
    </w:rPr>
  </w:style>
  <w:style w:type="paragraph" w:styleId="1">
    <w:name w:val="heading 1"/>
    <w:basedOn w:val="a3"/>
    <w:next w:val="a3"/>
    <w:link w:val="1Char"/>
    <w:qFormat/>
    <w:pPr>
      <w:widowControl/>
      <w:spacing w:line="360" w:lineRule="auto"/>
      <w:jc w:val="left"/>
      <w:outlineLvl w:val="0"/>
    </w:pPr>
    <w:rPr>
      <w:rFonts w:ascii="宋体" w:hAnsi="宋体"/>
      <w:b/>
      <w:bCs/>
      <w:kern w:val="36"/>
      <w:sz w:val="32"/>
      <w:szCs w:val="48"/>
    </w:rPr>
  </w:style>
  <w:style w:type="paragraph" w:styleId="2">
    <w:name w:val="heading 2"/>
    <w:basedOn w:val="a3"/>
    <w:next w:val="a3"/>
    <w:link w:val="2Char"/>
    <w:qFormat/>
    <w:pPr>
      <w:keepNext/>
      <w:keepLines/>
      <w:adjustRightInd w:val="0"/>
      <w:snapToGrid w:val="0"/>
      <w:spacing w:line="360" w:lineRule="auto"/>
      <w:outlineLvl w:val="1"/>
    </w:pPr>
    <w:rPr>
      <w:rFonts w:ascii="Times New Roman" w:hAnsi="Times New Roman"/>
      <w:b/>
      <w:bCs/>
      <w:kern w:val="0"/>
      <w:sz w:val="28"/>
      <w:szCs w:val="32"/>
    </w:rPr>
  </w:style>
  <w:style w:type="paragraph" w:styleId="31">
    <w:name w:val="heading 3"/>
    <w:basedOn w:val="a3"/>
    <w:next w:val="a3"/>
    <w:link w:val="3Char"/>
    <w:qFormat/>
    <w:pPr>
      <w:keepNext/>
      <w:keepLines/>
      <w:adjustRightInd w:val="0"/>
      <w:snapToGrid w:val="0"/>
      <w:spacing w:line="360" w:lineRule="auto"/>
      <w:outlineLvl w:val="2"/>
    </w:pPr>
    <w:rPr>
      <w:rFonts w:ascii="Times New Roman" w:hAnsi="Times New Roman"/>
      <w:b/>
      <w:sz w:val="24"/>
    </w:rPr>
  </w:style>
  <w:style w:type="paragraph" w:styleId="40">
    <w:name w:val="heading 4"/>
    <w:basedOn w:val="a3"/>
    <w:next w:val="a3"/>
    <w:link w:val="4Char"/>
    <w:qFormat/>
    <w:pPr>
      <w:keepNext/>
      <w:keepLines/>
      <w:spacing w:before="280" w:after="290" w:line="376" w:lineRule="auto"/>
      <w:outlineLvl w:val="3"/>
    </w:pPr>
    <w:rPr>
      <w:rFonts w:ascii="Cambria" w:hAnsi="Cambria"/>
      <w:b/>
      <w:bCs/>
      <w:kern w:val="0"/>
      <w:sz w:val="28"/>
      <w:szCs w:val="28"/>
    </w:rPr>
  </w:style>
  <w:style w:type="paragraph" w:styleId="5">
    <w:name w:val="heading 5"/>
    <w:basedOn w:val="a3"/>
    <w:next w:val="a3"/>
    <w:link w:val="5Char"/>
    <w:qFormat/>
    <w:pPr>
      <w:keepNext/>
      <w:keepLines/>
      <w:spacing w:before="280" w:after="290" w:line="376" w:lineRule="auto"/>
      <w:outlineLvl w:val="4"/>
    </w:pPr>
    <w:rPr>
      <w:rFonts w:ascii="Times New Roman" w:hAnsi="Times New Roman"/>
      <w:b/>
      <w:bCs/>
      <w:sz w:val="28"/>
      <w:szCs w:val="28"/>
    </w:rPr>
  </w:style>
  <w:style w:type="paragraph" w:styleId="6">
    <w:name w:val="heading 6"/>
    <w:basedOn w:val="a3"/>
    <w:next w:val="a3"/>
    <w:link w:val="6Char"/>
    <w:qFormat/>
    <w:pPr>
      <w:keepNext/>
      <w:keepLines/>
      <w:spacing w:before="240" w:after="64" w:line="320" w:lineRule="auto"/>
      <w:outlineLvl w:val="5"/>
    </w:pPr>
    <w:rPr>
      <w:rFonts w:ascii="Arial" w:eastAsia="黑体" w:hAnsi="Arial"/>
      <w:b/>
      <w:bCs/>
      <w:sz w:val="24"/>
      <w:szCs w:val="24"/>
    </w:rPr>
  </w:style>
  <w:style w:type="paragraph" w:styleId="7">
    <w:name w:val="heading 7"/>
    <w:basedOn w:val="a3"/>
    <w:next w:val="a3"/>
    <w:link w:val="7Char"/>
    <w:qFormat/>
    <w:pPr>
      <w:keepNext/>
      <w:keepLines/>
      <w:spacing w:before="240" w:after="64" w:line="320" w:lineRule="auto"/>
      <w:outlineLvl w:val="6"/>
    </w:pPr>
    <w:rPr>
      <w:rFonts w:ascii="Times New Roman" w:hAnsi="Times New Roman"/>
      <w:b/>
      <w:bCs/>
      <w:sz w:val="24"/>
      <w:szCs w:val="24"/>
    </w:rPr>
  </w:style>
  <w:style w:type="paragraph" w:styleId="8">
    <w:name w:val="heading 8"/>
    <w:basedOn w:val="a3"/>
    <w:next w:val="a3"/>
    <w:link w:val="8Char"/>
    <w:qFormat/>
    <w:pPr>
      <w:keepNext/>
      <w:keepLines/>
      <w:spacing w:before="240" w:after="64" w:line="320" w:lineRule="auto"/>
      <w:outlineLvl w:val="7"/>
    </w:pPr>
    <w:rPr>
      <w:rFonts w:ascii="Arial" w:eastAsia="黑体" w:hAnsi="Arial"/>
      <w:sz w:val="24"/>
      <w:szCs w:val="24"/>
    </w:rPr>
  </w:style>
  <w:style w:type="paragraph" w:styleId="9">
    <w:name w:val="heading 9"/>
    <w:basedOn w:val="a3"/>
    <w:next w:val="a3"/>
    <w:link w:val="9Char"/>
    <w:qFormat/>
    <w:pPr>
      <w:keepNext/>
      <w:keepLines/>
      <w:spacing w:before="240" w:after="64" w:line="320" w:lineRule="auto"/>
      <w:outlineLvl w:val="8"/>
    </w:pPr>
    <w:rPr>
      <w:rFonts w:ascii="Arial" w:eastAsia="黑体" w:hAnsi="Arial"/>
      <w:sz w:val="24"/>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70">
    <w:name w:val="toc 7"/>
    <w:basedOn w:val="a3"/>
    <w:next w:val="a3"/>
    <w:uiPriority w:val="39"/>
    <w:qFormat/>
    <w:pPr>
      <w:spacing w:line="360" w:lineRule="auto"/>
      <w:ind w:left="1260"/>
      <w:jc w:val="left"/>
    </w:pPr>
    <w:rPr>
      <w:rFonts w:ascii="Times New Roman" w:hAnsi="Times New Roman"/>
      <w:sz w:val="18"/>
      <w:szCs w:val="18"/>
    </w:rPr>
  </w:style>
  <w:style w:type="paragraph" w:styleId="a7">
    <w:name w:val="Normal Indent"/>
    <w:basedOn w:val="a3"/>
    <w:link w:val="Char"/>
    <w:qFormat/>
    <w:pPr>
      <w:spacing w:line="360" w:lineRule="auto"/>
      <w:ind w:firstLine="420"/>
    </w:pPr>
    <w:rPr>
      <w:rFonts w:ascii="Times New Roman" w:hAnsi="Times New Roman"/>
      <w:kern w:val="0"/>
      <w:sz w:val="20"/>
      <w:szCs w:val="21"/>
    </w:rPr>
  </w:style>
  <w:style w:type="paragraph" w:styleId="a8">
    <w:name w:val="caption"/>
    <w:basedOn w:val="a3"/>
    <w:next w:val="a3"/>
    <w:link w:val="Char0"/>
    <w:uiPriority w:val="35"/>
    <w:qFormat/>
    <w:pPr>
      <w:spacing w:line="360" w:lineRule="auto"/>
    </w:pPr>
    <w:rPr>
      <w:rFonts w:ascii="Arial" w:eastAsia="黑体" w:hAnsi="Arial"/>
      <w:kern w:val="0"/>
      <w:sz w:val="20"/>
      <w:szCs w:val="20"/>
    </w:rPr>
  </w:style>
  <w:style w:type="paragraph" w:styleId="a2">
    <w:name w:val="List Bullet"/>
    <w:basedOn w:val="a3"/>
    <w:qFormat/>
    <w:pPr>
      <w:numPr>
        <w:numId w:val="1"/>
      </w:numPr>
      <w:tabs>
        <w:tab w:val="left" w:pos="360"/>
      </w:tabs>
      <w:spacing w:line="360" w:lineRule="auto"/>
      <w:ind w:hangingChars="200" w:hanging="200"/>
    </w:pPr>
    <w:rPr>
      <w:rFonts w:ascii="Times New Roman" w:hAnsi="Times New Roman"/>
      <w:sz w:val="24"/>
      <w:szCs w:val="24"/>
    </w:rPr>
  </w:style>
  <w:style w:type="paragraph" w:styleId="a9">
    <w:name w:val="Document Map"/>
    <w:basedOn w:val="a3"/>
    <w:link w:val="Char1"/>
    <w:uiPriority w:val="99"/>
    <w:unhideWhenUsed/>
    <w:qFormat/>
    <w:pPr>
      <w:spacing w:line="360" w:lineRule="auto"/>
      <w:ind w:firstLineChars="200" w:firstLine="200"/>
    </w:pPr>
    <w:rPr>
      <w:rFonts w:ascii="宋体" w:hAnsi="Times New Roman"/>
      <w:sz w:val="18"/>
      <w:szCs w:val="18"/>
    </w:rPr>
  </w:style>
  <w:style w:type="paragraph" w:styleId="aa">
    <w:name w:val="annotation text"/>
    <w:basedOn w:val="a3"/>
    <w:link w:val="Char10"/>
    <w:unhideWhenUsed/>
    <w:qFormat/>
    <w:pPr>
      <w:spacing w:line="360" w:lineRule="auto"/>
      <w:jc w:val="left"/>
    </w:pPr>
    <w:rPr>
      <w:rFonts w:ascii="Times New Roman" w:hAnsi="Times New Roman"/>
      <w:sz w:val="24"/>
    </w:rPr>
  </w:style>
  <w:style w:type="paragraph" w:styleId="ab">
    <w:name w:val="Salutation"/>
    <w:basedOn w:val="a3"/>
    <w:next w:val="a3"/>
    <w:link w:val="Char2"/>
    <w:pPr>
      <w:spacing w:line="360" w:lineRule="auto"/>
    </w:pPr>
    <w:rPr>
      <w:rFonts w:ascii="Times New Roman" w:hAnsi="Times New Roman"/>
      <w:kern w:val="0"/>
      <w:sz w:val="28"/>
      <w:szCs w:val="24"/>
    </w:rPr>
  </w:style>
  <w:style w:type="paragraph" w:styleId="32">
    <w:name w:val="Body Text 3"/>
    <w:basedOn w:val="a3"/>
    <w:link w:val="3Char0"/>
    <w:pPr>
      <w:spacing w:after="120" w:line="360" w:lineRule="auto"/>
    </w:pPr>
    <w:rPr>
      <w:rFonts w:ascii="Times New Roman" w:hAnsi="Times New Roman"/>
      <w:kern w:val="0"/>
      <w:sz w:val="16"/>
      <w:szCs w:val="16"/>
    </w:rPr>
  </w:style>
  <w:style w:type="paragraph" w:styleId="30">
    <w:name w:val="List Bullet 3"/>
    <w:basedOn w:val="a3"/>
    <w:qFormat/>
    <w:pPr>
      <w:numPr>
        <w:numId w:val="2"/>
      </w:numPr>
      <w:tabs>
        <w:tab w:val="left" w:pos="1200"/>
      </w:tabs>
      <w:spacing w:line="300" w:lineRule="auto"/>
      <w:jc w:val="left"/>
    </w:pPr>
    <w:rPr>
      <w:rFonts w:ascii="Times New Roman" w:hAnsi="Times New Roman" w:cs="幼圆"/>
      <w:kern w:val="0"/>
      <w:sz w:val="24"/>
      <w:szCs w:val="21"/>
    </w:rPr>
  </w:style>
  <w:style w:type="paragraph" w:styleId="ac">
    <w:name w:val="Body Text"/>
    <w:basedOn w:val="a3"/>
    <w:link w:val="Char3"/>
    <w:unhideWhenUsed/>
    <w:qFormat/>
    <w:pPr>
      <w:spacing w:after="120"/>
    </w:pPr>
  </w:style>
  <w:style w:type="paragraph" w:styleId="ad">
    <w:name w:val="Body Text Indent"/>
    <w:basedOn w:val="a3"/>
    <w:link w:val="Char4"/>
    <w:unhideWhenUsed/>
    <w:qFormat/>
    <w:pPr>
      <w:spacing w:after="120"/>
      <w:ind w:leftChars="200" w:left="420"/>
    </w:pPr>
  </w:style>
  <w:style w:type="paragraph" w:styleId="3">
    <w:name w:val="List Number 3"/>
    <w:basedOn w:val="a3"/>
    <w:qFormat/>
    <w:pPr>
      <w:numPr>
        <w:numId w:val="3"/>
      </w:numPr>
      <w:spacing w:line="360" w:lineRule="auto"/>
    </w:pPr>
    <w:rPr>
      <w:rFonts w:ascii="Times New Roman" w:hAnsi="Times New Roman"/>
      <w:sz w:val="24"/>
      <w:szCs w:val="24"/>
    </w:rPr>
  </w:style>
  <w:style w:type="paragraph" w:styleId="20">
    <w:name w:val="List 2"/>
    <w:basedOn w:val="a3"/>
    <w:qFormat/>
    <w:pPr>
      <w:spacing w:line="360" w:lineRule="auto"/>
      <w:ind w:left="840" w:hanging="420"/>
    </w:pPr>
    <w:rPr>
      <w:rFonts w:ascii="Times New Roman" w:hAnsi="Times New Roman"/>
      <w:sz w:val="24"/>
      <w:szCs w:val="20"/>
    </w:rPr>
  </w:style>
  <w:style w:type="paragraph" w:styleId="ae">
    <w:name w:val="Block Text"/>
    <w:basedOn w:val="a3"/>
    <w:qFormat/>
    <w:pPr>
      <w:spacing w:after="120" w:line="360" w:lineRule="auto"/>
      <w:ind w:leftChars="700" w:left="1440" w:rightChars="700" w:right="1440"/>
    </w:pPr>
    <w:rPr>
      <w:rFonts w:ascii="Times New Roman" w:hAnsi="Times New Roman"/>
      <w:sz w:val="24"/>
      <w:szCs w:val="24"/>
    </w:rPr>
  </w:style>
  <w:style w:type="paragraph" w:styleId="50">
    <w:name w:val="toc 5"/>
    <w:basedOn w:val="a3"/>
    <w:next w:val="a3"/>
    <w:uiPriority w:val="39"/>
    <w:qFormat/>
    <w:pPr>
      <w:spacing w:line="360" w:lineRule="auto"/>
      <w:ind w:left="840"/>
      <w:jc w:val="left"/>
    </w:pPr>
    <w:rPr>
      <w:rFonts w:ascii="Times New Roman" w:hAnsi="Times New Roman"/>
      <w:sz w:val="18"/>
      <w:szCs w:val="18"/>
    </w:rPr>
  </w:style>
  <w:style w:type="paragraph" w:styleId="33">
    <w:name w:val="toc 3"/>
    <w:basedOn w:val="a3"/>
    <w:next w:val="a3"/>
    <w:uiPriority w:val="39"/>
    <w:unhideWhenUsed/>
    <w:qFormat/>
    <w:pPr>
      <w:spacing w:line="360" w:lineRule="auto"/>
      <w:ind w:leftChars="400" w:left="840" w:firstLineChars="200" w:firstLine="200"/>
    </w:pPr>
    <w:rPr>
      <w:rFonts w:ascii="Times New Roman" w:hAnsi="Times New Roman"/>
      <w:sz w:val="24"/>
      <w:szCs w:val="24"/>
    </w:rPr>
  </w:style>
  <w:style w:type="paragraph" w:styleId="af">
    <w:name w:val="Plain Text"/>
    <w:basedOn w:val="a3"/>
    <w:link w:val="Char5"/>
    <w:qFormat/>
    <w:pPr>
      <w:spacing w:line="360" w:lineRule="auto"/>
      <w:ind w:firstLineChars="200" w:firstLine="480"/>
    </w:pPr>
    <w:rPr>
      <w:rFonts w:ascii="仿宋_GB2312"/>
    </w:rPr>
  </w:style>
  <w:style w:type="paragraph" w:styleId="80">
    <w:name w:val="toc 8"/>
    <w:basedOn w:val="a3"/>
    <w:next w:val="a3"/>
    <w:uiPriority w:val="39"/>
    <w:qFormat/>
    <w:pPr>
      <w:spacing w:line="360" w:lineRule="auto"/>
      <w:ind w:left="1470"/>
      <w:jc w:val="left"/>
    </w:pPr>
    <w:rPr>
      <w:rFonts w:ascii="Times New Roman" w:hAnsi="Times New Roman"/>
      <w:sz w:val="18"/>
      <w:szCs w:val="18"/>
    </w:rPr>
  </w:style>
  <w:style w:type="paragraph" w:styleId="af0">
    <w:name w:val="Date"/>
    <w:basedOn w:val="a3"/>
    <w:next w:val="a3"/>
    <w:link w:val="Char6"/>
    <w:uiPriority w:val="99"/>
    <w:unhideWhenUsed/>
    <w:pPr>
      <w:ind w:leftChars="2500" w:left="100"/>
    </w:pPr>
  </w:style>
  <w:style w:type="paragraph" w:styleId="21">
    <w:name w:val="Body Text Indent 2"/>
    <w:basedOn w:val="a3"/>
    <w:link w:val="2Char0"/>
    <w:qFormat/>
    <w:pPr>
      <w:spacing w:after="120" w:line="480" w:lineRule="auto"/>
      <w:ind w:leftChars="200" w:left="420"/>
    </w:pPr>
    <w:rPr>
      <w:rFonts w:ascii="Times New Roman" w:hAnsi="Times New Roman"/>
      <w:kern w:val="0"/>
      <w:sz w:val="20"/>
      <w:szCs w:val="24"/>
    </w:rPr>
  </w:style>
  <w:style w:type="paragraph" w:styleId="af1">
    <w:name w:val="endnote text"/>
    <w:basedOn w:val="a3"/>
    <w:link w:val="Char7"/>
    <w:uiPriority w:val="99"/>
    <w:unhideWhenUsed/>
    <w:qFormat/>
    <w:pPr>
      <w:snapToGrid w:val="0"/>
      <w:spacing w:line="360" w:lineRule="auto"/>
      <w:jc w:val="left"/>
    </w:pPr>
    <w:rPr>
      <w:rFonts w:ascii="Times New Roman" w:hAnsi="Times New Roman"/>
      <w:sz w:val="24"/>
    </w:rPr>
  </w:style>
  <w:style w:type="paragraph" w:styleId="af2">
    <w:name w:val="Balloon Text"/>
    <w:basedOn w:val="a3"/>
    <w:link w:val="Char8"/>
    <w:uiPriority w:val="99"/>
    <w:unhideWhenUsed/>
    <w:qFormat/>
    <w:rPr>
      <w:sz w:val="18"/>
      <w:szCs w:val="18"/>
    </w:rPr>
  </w:style>
  <w:style w:type="paragraph" w:styleId="af3">
    <w:name w:val="footer"/>
    <w:basedOn w:val="a3"/>
    <w:link w:val="Char9"/>
    <w:uiPriority w:val="99"/>
    <w:unhideWhenUsed/>
    <w:qFormat/>
    <w:pPr>
      <w:tabs>
        <w:tab w:val="center" w:pos="4153"/>
        <w:tab w:val="right" w:pos="8306"/>
      </w:tabs>
      <w:snapToGrid w:val="0"/>
      <w:jc w:val="left"/>
    </w:pPr>
    <w:rPr>
      <w:sz w:val="18"/>
      <w:szCs w:val="18"/>
    </w:rPr>
  </w:style>
  <w:style w:type="paragraph" w:styleId="af4">
    <w:name w:val="header"/>
    <w:basedOn w:val="a3"/>
    <w:link w:val="Chara"/>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3"/>
    <w:next w:val="a3"/>
    <w:uiPriority w:val="39"/>
    <w:unhideWhenUsed/>
    <w:qFormat/>
    <w:pPr>
      <w:tabs>
        <w:tab w:val="right" w:leader="dot" w:pos="8777"/>
      </w:tabs>
      <w:spacing w:line="360" w:lineRule="auto"/>
    </w:pPr>
    <w:rPr>
      <w:rFonts w:ascii="宋体" w:hAnsi="宋体"/>
      <w:b/>
      <w:sz w:val="24"/>
      <w:szCs w:val="24"/>
    </w:rPr>
  </w:style>
  <w:style w:type="paragraph" w:styleId="41">
    <w:name w:val="toc 4"/>
    <w:basedOn w:val="a3"/>
    <w:next w:val="a3"/>
    <w:uiPriority w:val="39"/>
    <w:qFormat/>
    <w:pPr>
      <w:tabs>
        <w:tab w:val="right" w:leader="dot" w:pos="8296"/>
      </w:tabs>
      <w:spacing w:line="360" w:lineRule="auto"/>
      <w:ind w:left="630"/>
      <w:jc w:val="left"/>
    </w:pPr>
    <w:rPr>
      <w:rFonts w:ascii="Times New Roman" w:hAnsi="Times New Roman"/>
      <w:sz w:val="18"/>
      <w:szCs w:val="18"/>
    </w:rPr>
  </w:style>
  <w:style w:type="paragraph" w:styleId="af5">
    <w:name w:val="Subtitle"/>
    <w:basedOn w:val="a3"/>
    <w:next w:val="a3"/>
    <w:link w:val="Charb"/>
    <w:uiPriority w:val="11"/>
    <w:qFormat/>
    <w:pPr>
      <w:widowControl/>
      <w:spacing w:after="200" w:line="276" w:lineRule="auto"/>
      <w:jc w:val="left"/>
    </w:pPr>
    <w:rPr>
      <w:rFonts w:ascii="Cambria" w:hAnsi="Cambria"/>
      <w:i/>
      <w:iCs/>
      <w:color w:val="4F81BD"/>
      <w:spacing w:val="15"/>
      <w:kern w:val="0"/>
      <w:sz w:val="24"/>
      <w:szCs w:val="24"/>
      <w:lang w:eastAsia="en-US" w:bidi="en-US"/>
    </w:rPr>
  </w:style>
  <w:style w:type="paragraph" w:styleId="af6">
    <w:name w:val="List"/>
    <w:basedOn w:val="a3"/>
    <w:qFormat/>
    <w:pPr>
      <w:spacing w:line="360" w:lineRule="auto"/>
      <w:ind w:left="420" w:hanging="420"/>
    </w:pPr>
    <w:rPr>
      <w:rFonts w:ascii="Times New Roman" w:hAnsi="Times New Roman"/>
      <w:sz w:val="24"/>
      <w:szCs w:val="20"/>
    </w:rPr>
  </w:style>
  <w:style w:type="paragraph" w:styleId="af7">
    <w:name w:val="footnote text"/>
    <w:basedOn w:val="a3"/>
    <w:link w:val="Charc"/>
    <w:qFormat/>
    <w:pPr>
      <w:snapToGrid w:val="0"/>
      <w:spacing w:line="360" w:lineRule="auto"/>
      <w:jc w:val="left"/>
    </w:pPr>
    <w:rPr>
      <w:rFonts w:ascii="Times New Roman" w:hAnsi="Times New Roman"/>
      <w:sz w:val="18"/>
      <w:szCs w:val="18"/>
    </w:rPr>
  </w:style>
  <w:style w:type="paragraph" w:styleId="60">
    <w:name w:val="toc 6"/>
    <w:basedOn w:val="a3"/>
    <w:next w:val="a3"/>
    <w:uiPriority w:val="39"/>
    <w:qFormat/>
    <w:pPr>
      <w:spacing w:line="360" w:lineRule="auto"/>
      <w:ind w:left="1050"/>
      <w:jc w:val="left"/>
    </w:pPr>
    <w:rPr>
      <w:rFonts w:ascii="Times New Roman" w:hAnsi="Times New Roman"/>
      <w:sz w:val="18"/>
      <w:szCs w:val="18"/>
    </w:rPr>
  </w:style>
  <w:style w:type="paragraph" w:styleId="34">
    <w:name w:val="Body Text Indent 3"/>
    <w:basedOn w:val="a3"/>
    <w:link w:val="3Char1"/>
    <w:qFormat/>
    <w:pPr>
      <w:spacing w:after="120" w:line="360" w:lineRule="auto"/>
      <w:ind w:leftChars="200" w:left="420"/>
    </w:pPr>
    <w:rPr>
      <w:rFonts w:ascii="Times New Roman" w:hAnsi="Times New Roman"/>
      <w:kern w:val="0"/>
      <w:sz w:val="16"/>
      <w:szCs w:val="16"/>
    </w:rPr>
  </w:style>
  <w:style w:type="paragraph" w:styleId="22">
    <w:name w:val="toc 2"/>
    <w:basedOn w:val="a3"/>
    <w:next w:val="a3"/>
    <w:uiPriority w:val="39"/>
    <w:unhideWhenUsed/>
    <w:qFormat/>
    <w:pPr>
      <w:tabs>
        <w:tab w:val="right" w:leader="dot" w:pos="8777"/>
      </w:tabs>
      <w:spacing w:line="400" w:lineRule="exact"/>
      <w:ind w:leftChars="200" w:left="420"/>
    </w:pPr>
    <w:rPr>
      <w:rFonts w:ascii="宋体" w:hAnsi="宋体"/>
      <w:sz w:val="24"/>
      <w:szCs w:val="24"/>
    </w:rPr>
  </w:style>
  <w:style w:type="paragraph" w:styleId="90">
    <w:name w:val="toc 9"/>
    <w:basedOn w:val="a3"/>
    <w:next w:val="a3"/>
    <w:uiPriority w:val="39"/>
    <w:qFormat/>
    <w:pPr>
      <w:spacing w:line="360" w:lineRule="auto"/>
      <w:ind w:left="1680"/>
      <w:jc w:val="left"/>
    </w:pPr>
    <w:rPr>
      <w:rFonts w:ascii="Times New Roman" w:hAnsi="Times New Roman"/>
      <w:sz w:val="18"/>
      <w:szCs w:val="18"/>
    </w:rPr>
  </w:style>
  <w:style w:type="paragraph" w:styleId="23">
    <w:name w:val="Body Text 2"/>
    <w:basedOn w:val="a3"/>
    <w:link w:val="2Char1"/>
    <w:qFormat/>
    <w:pPr>
      <w:spacing w:line="360" w:lineRule="auto"/>
    </w:pPr>
    <w:rPr>
      <w:rFonts w:ascii="仿宋_GB2312" w:eastAsia="仿宋_GB2312" w:hAnsi="华文中宋"/>
      <w:kern w:val="0"/>
      <w:sz w:val="28"/>
      <w:szCs w:val="20"/>
    </w:rPr>
  </w:style>
  <w:style w:type="paragraph" w:styleId="HTML">
    <w:name w:val="HTML Preformatted"/>
    <w:basedOn w:val="a3"/>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Times New Roman" w:hAnsi="Times New Roman"/>
      <w:kern w:val="0"/>
      <w:sz w:val="18"/>
      <w:szCs w:val="18"/>
    </w:rPr>
  </w:style>
  <w:style w:type="paragraph" w:styleId="af8">
    <w:name w:val="Normal (Web)"/>
    <w:basedOn w:val="a3"/>
    <w:uiPriority w:val="99"/>
    <w:unhideWhenUsed/>
    <w:qFormat/>
    <w:pPr>
      <w:spacing w:line="360" w:lineRule="auto"/>
    </w:pPr>
    <w:rPr>
      <w:rFonts w:ascii="Times New Roman" w:hAnsi="Times New Roman"/>
      <w:sz w:val="24"/>
      <w:szCs w:val="24"/>
    </w:rPr>
  </w:style>
  <w:style w:type="paragraph" w:styleId="11">
    <w:name w:val="index 1"/>
    <w:basedOn w:val="a3"/>
    <w:next w:val="a3"/>
    <w:qFormat/>
    <w:pPr>
      <w:spacing w:line="360" w:lineRule="auto"/>
    </w:pPr>
    <w:rPr>
      <w:rFonts w:ascii="Times New Roman" w:hAnsi="Times New Roman"/>
      <w:sz w:val="24"/>
      <w:szCs w:val="24"/>
    </w:rPr>
  </w:style>
  <w:style w:type="paragraph" w:styleId="af9">
    <w:name w:val="Title"/>
    <w:basedOn w:val="a3"/>
    <w:next w:val="a3"/>
    <w:link w:val="Chard"/>
    <w:qFormat/>
    <w:pPr>
      <w:spacing w:before="240" w:after="60" w:line="360" w:lineRule="auto"/>
      <w:jc w:val="center"/>
      <w:outlineLvl w:val="0"/>
    </w:pPr>
    <w:rPr>
      <w:rFonts w:ascii="Cambria" w:hAnsi="Cambria"/>
      <w:b/>
      <w:bCs/>
      <w:kern w:val="0"/>
      <w:sz w:val="32"/>
      <w:szCs w:val="32"/>
    </w:rPr>
  </w:style>
  <w:style w:type="paragraph" w:styleId="afa">
    <w:name w:val="annotation subject"/>
    <w:basedOn w:val="aa"/>
    <w:next w:val="aa"/>
    <w:link w:val="Chare"/>
    <w:unhideWhenUsed/>
    <w:qFormat/>
    <w:pPr>
      <w:ind w:firstLineChars="200" w:firstLine="200"/>
    </w:pPr>
    <w:rPr>
      <w:b/>
      <w:bCs/>
      <w:szCs w:val="24"/>
    </w:rPr>
  </w:style>
  <w:style w:type="paragraph" w:styleId="afb">
    <w:name w:val="Body Text First Indent"/>
    <w:basedOn w:val="ac"/>
    <w:link w:val="Charf"/>
    <w:uiPriority w:val="99"/>
    <w:unhideWhenUsed/>
    <w:qFormat/>
    <w:pPr>
      <w:ind w:firstLineChars="100" w:firstLine="420"/>
    </w:pPr>
    <w:rPr>
      <w:rFonts w:ascii="Times New Roman" w:hAnsi="Times New Roman"/>
    </w:rPr>
  </w:style>
  <w:style w:type="paragraph" w:styleId="24">
    <w:name w:val="Body Text First Indent 2"/>
    <w:basedOn w:val="ad"/>
    <w:link w:val="2Char2"/>
    <w:uiPriority w:val="99"/>
    <w:unhideWhenUsed/>
    <w:qFormat/>
    <w:pPr>
      <w:ind w:firstLineChars="200" w:firstLine="420"/>
    </w:pPr>
    <w:rPr>
      <w:rFonts w:ascii="Times New Roman" w:hAnsi="Times New Roman"/>
      <w:szCs w:val="24"/>
    </w:rPr>
  </w:style>
  <w:style w:type="table" w:styleId="afc">
    <w:name w:val="Table Grid"/>
    <w:basedOn w:val="a5"/>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3D effects 3"/>
    <w:basedOn w:val="a5"/>
    <w:qFormat/>
    <w:pPr>
      <w:widowControl w:val="0"/>
      <w:ind w:firstLineChars="200" w:firstLine="643"/>
      <w:jc w:val="both"/>
    </w:pPr>
    <w:rPr>
      <w:rFonts w:ascii="Times New Roman" w:hAnsi="Times New Roman"/>
    </w:r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character" w:styleId="afd">
    <w:name w:val="Strong"/>
    <w:qFormat/>
    <w:rPr>
      <w:b/>
      <w:bCs/>
    </w:rPr>
  </w:style>
  <w:style w:type="character" w:styleId="afe">
    <w:name w:val="endnote reference"/>
    <w:uiPriority w:val="99"/>
    <w:unhideWhenUsed/>
    <w:qFormat/>
    <w:rPr>
      <w:vertAlign w:val="superscript"/>
    </w:rPr>
  </w:style>
  <w:style w:type="character" w:styleId="aff">
    <w:name w:val="page number"/>
    <w:qFormat/>
  </w:style>
  <w:style w:type="character" w:styleId="aff0">
    <w:name w:val="FollowedHyperlink"/>
    <w:uiPriority w:val="99"/>
    <w:unhideWhenUsed/>
    <w:qFormat/>
    <w:rPr>
      <w:color w:val="000000"/>
      <w:u w:val="none"/>
    </w:rPr>
  </w:style>
  <w:style w:type="character" w:styleId="aff1">
    <w:name w:val="Emphasis"/>
    <w:qFormat/>
    <w:rPr>
      <w:color w:val="CC0033"/>
    </w:rPr>
  </w:style>
  <w:style w:type="character" w:styleId="aff2">
    <w:name w:val="Hyperlink"/>
    <w:uiPriority w:val="99"/>
    <w:qFormat/>
    <w:rPr>
      <w:color w:val="0000FF"/>
      <w:u w:val="single"/>
    </w:rPr>
  </w:style>
  <w:style w:type="character" w:styleId="aff3">
    <w:name w:val="annotation reference"/>
    <w:uiPriority w:val="99"/>
    <w:unhideWhenUsed/>
    <w:qFormat/>
    <w:rPr>
      <w:sz w:val="21"/>
      <w:szCs w:val="21"/>
    </w:rPr>
  </w:style>
  <w:style w:type="character" w:styleId="aff4">
    <w:name w:val="footnote reference"/>
    <w:rPr>
      <w:vertAlign w:val="superscript"/>
    </w:rPr>
  </w:style>
  <w:style w:type="character" w:customStyle="1" w:styleId="Char8">
    <w:name w:val="批注框文本 Char"/>
    <w:link w:val="af2"/>
    <w:uiPriority w:val="99"/>
    <w:qFormat/>
    <w:rPr>
      <w:sz w:val="18"/>
      <w:szCs w:val="18"/>
    </w:rPr>
  </w:style>
  <w:style w:type="character" w:customStyle="1" w:styleId="Char9">
    <w:name w:val="页脚 Char"/>
    <w:link w:val="af3"/>
    <w:uiPriority w:val="99"/>
    <w:qFormat/>
    <w:rPr>
      <w:sz w:val="18"/>
      <w:szCs w:val="18"/>
    </w:rPr>
  </w:style>
  <w:style w:type="character" w:customStyle="1" w:styleId="Chara">
    <w:name w:val="页眉 Char"/>
    <w:link w:val="af4"/>
    <w:uiPriority w:val="99"/>
    <w:qFormat/>
    <w:rPr>
      <w:sz w:val="18"/>
      <w:szCs w:val="18"/>
    </w:rPr>
  </w:style>
  <w:style w:type="paragraph" w:customStyle="1" w:styleId="12">
    <w:name w:val="标题1"/>
    <w:basedOn w:val="a3"/>
    <w:next w:val="a3"/>
    <w:qFormat/>
    <w:pPr>
      <w:tabs>
        <w:tab w:val="left" w:pos="9193"/>
        <w:tab w:val="left" w:pos="9827"/>
      </w:tabs>
      <w:spacing w:line="640" w:lineRule="atLeast"/>
      <w:jc w:val="center"/>
    </w:pPr>
    <w:rPr>
      <w:rFonts w:eastAsia="方正小标宋_GBK"/>
      <w:sz w:val="44"/>
    </w:rPr>
  </w:style>
  <w:style w:type="paragraph" w:customStyle="1" w:styleId="aff5">
    <w:name w:val="表格内文字"/>
    <w:basedOn w:val="a3"/>
    <w:qFormat/>
    <w:pPr>
      <w:overflowPunct w:val="0"/>
      <w:jc w:val="center"/>
    </w:pPr>
    <w:rPr>
      <w:rFonts w:ascii="宋体" w:hAnsi="宋体" w:cs="宋体" w:hint="eastAsia"/>
      <w:szCs w:val="24"/>
    </w:rPr>
  </w:style>
  <w:style w:type="paragraph" w:customStyle="1" w:styleId="aff6">
    <w:name w:val="表格文字"/>
    <w:basedOn w:val="a3"/>
    <w:next w:val="a3"/>
    <w:link w:val="aff7"/>
    <w:qFormat/>
    <w:pPr>
      <w:adjustRightInd w:val="0"/>
      <w:snapToGrid w:val="0"/>
      <w:jc w:val="center"/>
    </w:pPr>
    <w:rPr>
      <w:rFonts w:ascii="宋体" w:hAnsi="宋体" w:cstheme="minorBidi"/>
    </w:rPr>
  </w:style>
  <w:style w:type="character" w:customStyle="1" w:styleId="aff7">
    <w:name w:val="表格文字 字符"/>
    <w:basedOn w:val="a4"/>
    <w:link w:val="aff6"/>
    <w:qFormat/>
    <w:rPr>
      <w:rFonts w:ascii="宋体" w:hAnsi="宋体" w:cstheme="minorBidi"/>
      <w:kern w:val="2"/>
      <w:sz w:val="21"/>
      <w:szCs w:val="22"/>
    </w:rPr>
  </w:style>
  <w:style w:type="character" w:customStyle="1" w:styleId="Char6">
    <w:name w:val="日期 Char"/>
    <w:basedOn w:val="a4"/>
    <w:link w:val="af0"/>
    <w:rPr>
      <w:kern w:val="2"/>
      <w:sz w:val="21"/>
      <w:szCs w:val="22"/>
    </w:rPr>
  </w:style>
  <w:style w:type="character" w:customStyle="1" w:styleId="Char4">
    <w:name w:val="正文文本缩进 Char"/>
    <w:basedOn w:val="a4"/>
    <w:link w:val="ad"/>
    <w:qFormat/>
    <w:rPr>
      <w:kern w:val="2"/>
      <w:sz w:val="21"/>
      <w:szCs w:val="22"/>
    </w:rPr>
  </w:style>
  <w:style w:type="character" w:customStyle="1" w:styleId="2Char2">
    <w:name w:val="正文首行缩进 2 Char"/>
    <w:basedOn w:val="Char4"/>
    <w:link w:val="24"/>
    <w:uiPriority w:val="99"/>
    <w:rPr>
      <w:rFonts w:ascii="Times New Roman" w:hAnsi="Times New Roman"/>
      <w:kern w:val="2"/>
      <w:sz w:val="21"/>
      <w:szCs w:val="24"/>
    </w:rPr>
  </w:style>
  <w:style w:type="character" w:customStyle="1" w:styleId="Char3">
    <w:name w:val="正文文本 Char"/>
    <w:basedOn w:val="a4"/>
    <w:link w:val="ac"/>
    <w:qFormat/>
    <w:rPr>
      <w:kern w:val="2"/>
      <w:sz w:val="21"/>
      <w:szCs w:val="22"/>
    </w:rPr>
  </w:style>
  <w:style w:type="character" w:customStyle="1" w:styleId="2CharChar">
    <w:name w:val="首行缩进:  2 字符 Char Char"/>
    <w:link w:val="25"/>
    <w:rPr>
      <w:rFonts w:ascii="仿宋_GB2312" w:hAnsi="宋体" w:cs="宋体"/>
      <w:sz w:val="24"/>
    </w:rPr>
  </w:style>
  <w:style w:type="paragraph" w:customStyle="1" w:styleId="25">
    <w:name w:val="首行缩进:  2 字符"/>
    <w:basedOn w:val="a3"/>
    <w:link w:val="2CharChar"/>
    <w:qFormat/>
    <w:pPr>
      <w:tabs>
        <w:tab w:val="left" w:pos="720"/>
      </w:tabs>
      <w:spacing w:line="360" w:lineRule="auto"/>
      <w:ind w:left="720" w:firstLineChars="200" w:firstLine="480"/>
    </w:pPr>
    <w:rPr>
      <w:rFonts w:ascii="仿宋_GB2312" w:hAnsi="宋体" w:cs="宋体"/>
      <w:kern w:val="0"/>
      <w:sz w:val="24"/>
      <w:szCs w:val="20"/>
    </w:rPr>
  </w:style>
  <w:style w:type="paragraph" w:customStyle="1" w:styleId="05-">
    <w:name w:val="05-正文"/>
    <w:qFormat/>
    <w:pPr>
      <w:widowControl w:val="0"/>
      <w:spacing w:line="440" w:lineRule="exact"/>
      <w:ind w:firstLineChars="200" w:firstLine="480"/>
      <w:jc w:val="both"/>
    </w:pPr>
    <w:rPr>
      <w:rFonts w:ascii="宋体" w:hAnsi="宋体"/>
      <w:sz w:val="24"/>
      <w:szCs w:val="28"/>
    </w:rPr>
  </w:style>
  <w:style w:type="character" w:customStyle="1" w:styleId="1Char">
    <w:name w:val="标题 1 Char"/>
    <w:basedOn w:val="a4"/>
    <w:link w:val="1"/>
    <w:qFormat/>
    <w:rPr>
      <w:rFonts w:ascii="宋体" w:hAnsi="宋体"/>
      <w:b/>
      <w:bCs/>
      <w:kern w:val="36"/>
      <w:sz w:val="32"/>
      <w:szCs w:val="48"/>
    </w:rPr>
  </w:style>
  <w:style w:type="character" w:customStyle="1" w:styleId="2Char">
    <w:name w:val="标题 2 Char"/>
    <w:basedOn w:val="a4"/>
    <w:link w:val="2"/>
    <w:qFormat/>
    <w:rPr>
      <w:rFonts w:ascii="Times New Roman" w:hAnsi="Times New Roman"/>
      <w:b/>
      <w:bCs/>
      <w:sz w:val="28"/>
      <w:szCs w:val="32"/>
    </w:rPr>
  </w:style>
  <w:style w:type="character" w:customStyle="1" w:styleId="3Char">
    <w:name w:val="标题 3 Char"/>
    <w:basedOn w:val="a4"/>
    <w:link w:val="31"/>
    <w:qFormat/>
    <w:rPr>
      <w:rFonts w:ascii="Times New Roman" w:hAnsi="Times New Roman"/>
      <w:b/>
      <w:kern w:val="2"/>
      <w:sz w:val="24"/>
      <w:szCs w:val="22"/>
    </w:rPr>
  </w:style>
  <w:style w:type="character" w:customStyle="1" w:styleId="4Char">
    <w:name w:val="标题 4 Char"/>
    <w:basedOn w:val="a4"/>
    <w:link w:val="40"/>
    <w:qFormat/>
    <w:rPr>
      <w:rFonts w:ascii="Cambria" w:hAnsi="Cambria"/>
      <w:b/>
      <w:bCs/>
      <w:sz w:val="28"/>
      <w:szCs w:val="28"/>
    </w:rPr>
  </w:style>
  <w:style w:type="character" w:customStyle="1" w:styleId="5Char">
    <w:name w:val="标题 5 Char"/>
    <w:basedOn w:val="a4"/>
    <w:link w:val="5"/>
    <w:qFormat/>
    <w:rPr>
      <w:rFonts w:ascii="Times New Roman" w:hAnsi="Times New Roman"/>
      <w:b/>
      <w:bCs/>
      <w:kern w:val="2"/>
      <w:sz w:val="28"/>
      <w:szCs w:val="28"/>
    </w:rPr>
  </w:style>
  <w:style w:type="character" w:customStyle="1" w:styleId="6Char">
    <w:name w:val="标题 6 Char"/>
    <w:basedOn w:val="a4"/>
    <w:link w:val="6"/>
    <w:qFormat/>
    <w:rPr>
      <w:rFonts w:ascii="Arial" w:eastAsia="黑体" w:hAnsi="Arial"/>
      <w:b/>
      <w:bCs/>
      <w:kern w:val="2"/>
      <w:sz w:val="24"/>
      <w:szCs w:val="24"/>
    </w:rPr>
  </w:style>
  <w:style w:type="character" w:customStyle="1" w:styleId="7Char">
    <w:name w:val="标题 7 Char"/>
    <w:basedOn w:val="a4"/>
    <w:link w:val="7"/>
    <w:rPr>
      <w:rFonts w:ascii="Times New Roman" w:hAnsi="Times New Roman"/>
      <w:b/>
      <w:bCs/>
      <w:kern w:val="2"/>
      <w:sz w:val="24"/>
      <w:szCs w:val="24"/>
    </w:rPr>
  </w:style>
  <w:style w:type="character" w:customStyle="1" w:styleId="8Char">
    <w:name w:val="标题 8 Char"/>
    <w:basedOn w:val="a4"/>
    <w:link w:val="8"/>
    <w:qFormat/>
    <w:rPr>
      <w:rFonts w:ascii="Arial" w:eastAsia="黑体" w:hAnsi="Arial"/>
      <w:kern w:val="2"/>
      <w:sz w:val="24"/>
      <w:szCs w:val="24"/>
    </w:rPr>
  </w:style>
  <w:style w:type="character" w:customStyle="1" w:styleId="9Char">
    <w:name w:val="标题 9 Char"/>
    <w:basedOn w:val="a4"/>
    <w:link w:val="9"/>
    <w:qFormat/>
    <w:rPr>
      <w:rFonts w:ascii="Arial" w:eastAsia="黑体" w:hAnsi="Arial"/>
      <w:kern w:val="2"/>
      <w:sz w:val="24"/>
      <w:szCs w:val="21"/>
    </w:rPr>
  </w:style>
  <w:style w:type="character" w:customStyle="1" w:styleId="Char">
    <w:name w:val="正文缩进 Char"/>
    <w:link w:val="a7"/>
    <w:qFormat/>
    <w:rPr>
      <w:rFonts w:ascii="Times New Roman" w:hAnsi="Times New Roman"/>
      <w:szCs w:val="21"/>
    </w:rPr>
  </w:style>
  <w:style w:type="character" w:customStyle="1" w:styleId="Char0">
    <w:name w:val="题注 Char"/>
    <w:link w:val="a8"/>
    <w:uiPriority w:val="35"/>
    <w:qFormat/>
    <w:rPr>
      <w:rFonts w:ascii="Arial" w:eastAsia="黑体" w:hAnsi="Arial"/>
    </w:rPr>
  </w:style>
  <w:style w:type="character" w:customStyle="1" w:styleId="aff8">
    <w:name w:val="文档结构图 字符"/>
    <w:basedOn w:val="a4"/>
    <w:uiPriority w:val="99"/>
    <w:qFormat/>
    <w:rPr>
      <w:rFonts w:ascii="Microsoft YaHei UI" w:eastAsia="Microsoft YaHei UI"/>
      <w:kern w:val="2"/>
      <w:sz w:val="18"/>
      <w:szCs w:val="18"/>
    </w:rPr>
  </w:style>
  <w:style w:type="character" w:customStyle="1" w:styleId="Char1">
    <w:name w:val="文档结构图 Char"/>
    <w:link w:val="a9"/>
    <w:uiPriority w:val="99"/>
    <w:rPr>
      <w:rFonts w:ascii="宋体" w:hAnsi="Times New Roman"/>
      <w:kern w:val="2"/>
      <w:sz w:val="18"/>
      <w:szCs w:val="18"/>
    </w:rPr>
  </w:style>
  <w:style w:type="character" w:customStyle="1" w:styleId="aff9">
    <w:name w:val="批注文字 字符"/>
    <w:basedOn w:val="a4"/>
    <w:qFormat/>
    <w:rPr>
      <w:kern w:val="2"/>
      <w:sz w:val="21"/>
      <w:szCs w:val="22"/>
    </w:rPr>
  </w:style>
  <w:style w:type="character" w:customStyle="1" w:styleId="Char10">
    <w:name w:val="批注文字 Char1"/>
    <w:link w:val="aa"/>
    <w:qFormat/>
    <w:rPr>
      <w:rFonts w:ascii="Times New Roman" w:hAnsi="Times New Roman"/>
      <w:kern w:val="2"/>
      <w:sz w:val="24"/>
      <w:szCs w:val="22"/>
    </w:rPr>
  </w:style>
  <w:style w:type="character" w:customStyle="1" w:styleId="Char2">
    <w:name w:val="称呼 Char"/>
    <w:basedOn w:val="a4"/>
    <w:link w:val="ab"/>
    <w:rPr>
      <w:rFonts w:ascii="Times New Roman" w:hAnsi="Times New Roman"/>
      <w:sz w:val="28"/>
      <w:szCs w:val="24"/>
    </w:rPr>
  </w:style>
  <w:style w:type="character" w:customStyle="1" w:styleId="3Char0">
    <w:name w:val="正文文本 3 Char"/>
    <w:basedOn w:val="a4"/>
    <w:link w:val="32"/>
    <w:rPr>
      <w:rFonts w:ascii="Times New Roman" w:hAnsi="Times New Roman"/>
      <w:sz w:val="16"/>
      <w:szCs w:val="16"/>
    </w:rPr>
  </w:style>
  <w:style w:type="character" w:customStyle="1" w:styleId="13">
    <w:name w:val="正文文本缩进 字符1"/>
    <w:uiPriority w:val="99"/>
    <w:qFormat/>
    <w:rPr>
      <w:rFonts w:ascii="Times New Roman" w:hAnsi="Times New Roman"/>
      <w:kern w:val="2"/>
      <w:sz w:val="21"/>
      <w:szCs w:val="24"/>
    </w:rPr>
  </w:style>
  <w:style w:type="character" w:customStyle="1" w:styleId="Char5">
    <w:name w:val="纯文本 Char"/>
    <w:link w:val="af"/>
    <w:qFormat/>
    <w:rPr>
      <w:rFonts w:ascii="仿宋_GB2312"/>
      <w:kern w:val="2"/>
      <w:sz w:val="21"/>
      <w:szCs w:val="22"/>
    </w:rPr>
  </w:style>
  <w:style w:type="character" w:customStyle="1" w:styleId="14">
    <w:name w:val="日期 字符1"/>
    <w:uiPriority w:val="99"/>
    <w:qFormat/>
    <w:rPr>
      <w:rFonts w:ascii="Times New Roman" w:hAnsi="Times New Roman"/>
      <w:kern w:val="2"/>
      <w:sz w:val="24"/>
      <w:szCs w:val="24"/>
    </w:rPr>
  </w:style>
  <w:style w:type="character" w:customStyle="1" w:styleId="2Char0">
    <w:name w:val="正文文本缩进 2 Char"/>
    <w:basedOn w:val="a4"/>
    <w:link w:val="21"/>
    <w:qFormat/>
    <w:rPr>
      <w:rFonts w:ascii="Times New Roman" w:hAnsi="Times New Roman"/>
      <w:szCs w:val="24"/>
    </w:rPr>
  </w:style>
  <w:style w:type="character" w:customStyle="1" w:styleId="Char7">
    <w:name w:val="尾注文本 Char"/>
    <w:basedOn w:val="a4"/>
    <w:link w:val="af1"/>
    <w:uiPriority w:val="99"/>
    <w:qFormat/>
    <w:rPr>
      <w:rFonts w:ascii="Times New Roman" w:hAnsi="Times New Roman"/>
      <w:kern w:val="2"/>
      <w:sz w:val="24"/>
      <w:szCs w:val="22"/>
    </w:rPr>
  </w:style>
  <w:style w:type="character" w:customStyle="1" w:styleId="15">
    <w:name w:val="批注框文本 字符1"/>
    <w:qFormat/>
    <w:rPr>
      <w:rFonts w:ascii="Times New Roman" w:hAnsi="Times New Roman"/>
      <w:kern w:val="2"/>
      <w:sz w:val="18"/>
      <w:szCs w:val="18"/>
    </w:rPr>
  </w:style>
  <w:style w:type="character" w:customStyle="1" w:styleId="16">
    <w:name w:val="页脚 字符1"/>
    <w:uiPriority w:val="99"/>
    <w:qFormat/>
    <w:rPr>
      <w:kern w:val="2"/>
      <w:sz w:val="18"/>
      <w:szCs w:val="18"/>
    </w:rPr>
  </w:style>
  <w:style w:type="character" w:customStyle="1" w:styleId="Charb">
    <w:name w:val="副标题 Char"/>
    <w:basedOn w:val="a4"/>
    <w:link w:val="af5"/>
    <w:uiPriority w:val="11"/>
    <w:qFormat/>
    <w:rPr>
      <w:rFonts w:ascii="Cambria" w:hAnsi="Cambria"/>
      <w:i/>
      <w:iCs/>
      <w:color w:val="4F81BD"/>
      <w:spacing w:val="15"/>
      <w:sz w:val="24"/>
      <w:szCs w:val="24"/>
      <w:lang w:eastAsia="en-US" w:bidi="en-US"/>
    </w:rPr>
  </w:style>
  <w:style w:type="character" w:customStyle="1" w:styleId="Charc">
    <w:name w:val="脚注文本 Char"/>
    <w:basedOn w:val="a4"/>
    <w:link w:val="af7"/>
    <w:qFormat/>
    <w:rPr>
      <w:rFonts w:ascii="Times New Roman" w:hAnsi="Times New Roman"/>
      <w:kern w:val="2"/>
      <w:sz w:val="18"/>
      <w:szCs w:val="18"/>
    </w:rPr>
  </w:style>
  <w:style w:type="character" w:customStyle="1" w:styleId="3Char1">
    <w:name w:val="正文文本缩进 3 Char"/>
    <w:basedOn w:val="a4"/>
    <w:link w:val="34"/>
    <w:qFormat/>
    <w:rPr>
      <w:rFonts w:ascii="Times New Roman" w:hAnsi="Times New Roman"/>
      <w:sz w:val="16"/>
      <w:szCs w:val="16"/>
    </w:rPr>
  </w:style>
  <w:style w:type="character" w:customStyle="1" w:styleId="2Char1">
    <w:name w:val="正文文本 2 Char"/>
    <w:basedOn w:val="a4"/>
    <w:link w:val="23"/>
    <w:qFormat/>
    <w:rPr>
      <w:rFonts w:ascii="仿宋_GB2312" w:eastAsia="仿宋_GB2312" w:hAnsi="华文中宋"/>
      <w:sz w:val="28"/>
    </w:rPr>
  </w:style>
  <w:style w:type="character" w:customStyle="1" w:styleId="HTMLChar">
    <w:name w:val="HTML 预设格式 Char"/>
    <w:basedOn w:val="a4"/>
    <w:link w:val="HTML"/>
    <w:qFormat/>
    <w:rPr>
      <w:rFonts w:ascii="Times New Roman" w:hAnsi="Times New Roman"/>
      <w:sz w:val="18"/>
      <w:szCs w:val="18"/>
    </w:rPr>
  </w:style>
  <w:style w:type="character" w:customStyle="1" w:styleId="Chard">
    <w:name w:val="标题 Char"/>
    <w:basedOn w:val="a4"/>
    <w:link w:val="af9"/>
    <w:qFormat/>
    <w:rPr>
      <w:rFonts w:ascii="Cambria" w:hAnsi="Cambria"/>
      <w:b/>
      <w:bCs/>
      <w:sz w:val="32"/>
      <w:szCs w:val="32"/>
    </w:rPr>
  </w:style>
  <w:style w:type="character" w:customStyle="1" w:styleId="affa">
    <w:name w:val="批注主题 字符"/>
    <w:basedOn w:val="aff9"/>
    <w:qFormat/>
    <w:rPr>
      <w:b/>
      <w:bCs/>
      <w:kern w:val="2"/>
      <w:sz w:val="21"/>
      <w:szCs w:val="22"/>
    </w:rPr>
  </w:style>
  <w:style w:type="character" w:customStyle="1" w:styleId="Chare">
    <w:name w:val="批注主题 Char"/>
    <w:link w:val="afa"/>
    <w:qFormat/>
    <w:rPr>
      <w:rFonts w:ascii="Times New Roman" w:hAnsi="Times New Roman"/>
      <w:b/>
      <w:bCs/>
      <w:kern w:val="2"/>
      <w:sz w:val="24"/>
      <w:szCs w:val="24"/>
    </w:rPr>
  </w:style>
  <w:style w:type="character" w:customStyle="1" w:styleId="Charf">
    <w:name w:val="正文首行缩进 Char"/>
    <w:basedOn w:val="Char3"/>
    <w:link w:val="afb"/>
    <w:uiPriority w:val="99"/>
    <w:qFormat/>
    <w:rPr>
      <w:rFonts w:ascii="Times New Roman" w:hAnsi="Times New Roman"/>
      <w:kern w:val="2"/>
      <w:sz w:val="21"/>
      <w:szCs w:val="22"/>
    </w:rPr>
  </w:style>
  <w:style w:type="character" w:customStyle="1" w:styleId="3Char10">
    <w:name w:val="正文文本缩进 3 Char1"/>
    <w:uiPriority w:val="99"/>
    <w:semiHidden/>
    <w:qFormat/>
    <w:rPr>
      <w:kern w:val="2"/>
      <w:sz w:val="16"/>
      <w:szCs w:val="16"/>
    </w:rPr>
  </w:style>
  <w:style w:type="character" w:customStyle="1" w:styleId="3CharChar">
    <w:name w:val="标题3 Char Char"/>
    <w:link w:val="36"/>
    <w:qFormat/>
    <w:rPr>
      <w:rFonts w:ascii="黑体" w:eastAsia="黑体" w:hAnsi="宋体"/>
      <w:b/>
      <w:sz w:val="28"/>
    </w:rPr>
  </w:style>
  <w:style w:type="paragraph" w:customStyle="1" w:styleId="36">
    <w:name w:val="标题3"/>
    <w:basedOn w:val="a3"/>
    <w:link w:val="3CharChar"/>
    <w:qFormat/>
    <w:pPr>
      <w:spacing w:line="360" w:lineRule="auto"/>
    </w:pPr>
    <w:rPr>
      <w:rFonts w:ascii="黑体" w:eastAsia="黑体" w:hAnsi="宋体"/>
      <w:b/>
      <w:kern w:val="0"/>
      <w:sz w:val="28"/>
      <w:szCs w:val="20"/>
    </w:rPr>
  </w:style>
  <w:style w:type="character" w:customStyle="1" w:styleId="2Char10">
    <w:name w:val="标题 2 Char1"/>
    <w:rPr>
      <w:rFonts w:ascii="Calibri Light" w:eastAsia="宋体" w:hAnsi="Calibri Light" w:cs="Times New Roman"/>
      <w:b/>
      <w:bCs/>
      <w:kern w:val="2"/>
      <w:sz w:val="32"/>
      <w:szCs w:val="32"/>
    </w:rPr>
  </w:style>
  <w:style w:type="character" w:customStyle="1" w:styleId="CharChar">
    <w:name w:val="图表标题 Char Char"/>
    <w:link w:val="affb"/>
    <w:qFormat/>
    <w:rPr>
      <w:rFonts w:ascii="仿宋_GB2312" w:eastAsia="仿宋_GB2312" w:hAnsi="Times New Roman"/>
      <w:bCs/>
      <w:sz w:val="28"/>
      <w:szCs w:val="28"/>
    </w:rPr>
  </w:style>
  <w:style w:type="paragraph" w:customStyle="1" w:styleId="affb">
    <w:name w:val="图表标题"/>
    <w:basedOn w:val="a3"/>
    <w:link w:val="CharChar"/>
    <w:qFormat/>
    <w:pPr>
      <w:widowControl/>
      <w:spacing w:line="460" w:lineRule="exact"/>
      <w:ind w:firstLineChars="200" w:firstLine="562"/>
      <w:jc w:val="center"/>
    </w:pPr>
    <w:rPr>
      <w:rFonts w:ascii="仿宋_GB2312" w:eastAsia="仿宋_GB2312" w:hAnsi="Times New Roman"/>
      <w:bCs/>
      <w:kern w:val="0"/>
      <w:sz w:val="28"/>
      <w:szCs w:val="28"/>
    </w:rPr>
  </w:style>
  <w:style w:type="character" w:customStyle="1" w:styleId="Charf0">
    <w:name w:val="引用 Char"/>
    <w:link w:val="affc"/>
    <w:qFormat/>
    <w:rPr>
      <w:i/>
      <w:iCs/>
      <w:color w:val="000000"/>
      <w:sz w:val="22"/>
      <w:lang w:eastAsia="en-US" w:bidi="en-US"/>
    </w:rPr>
  </w:style>
  <w:style w:type="paragraph" w:styleId="affc">
    <w:name w:val="Quote"/>
    <w:basedOn w:val="a3"/>
    <w:next w:val="a3"/>
    <w:link w:val="Charf0"/>
    <w:qFormat/>
    <w:pPr>
      <w:widowControl/>
      <w:spacing w:after="200" w:line="276" w:lineRule="auto"/>
      <w:jc w:val="left"/>
    </w:pPr>
    <w:rPr>
      <w:i/>
      <w:iCs/>
      <w:color w:val="000000"/>
      <w:kern w:val="0"/>
      <w:sz w:val="22"/>
      <w:szCs w:val="20"/>
      <w:lang w:eastAsia="en-US" w:bidi="en-US"/>
    </w:rPr>
  </w:style>
  <w:style w:type="character" w:customStyle="1" w:styleId="17">
    <w:name w:val="引用 字符1"/>
    <w:basedOn w:val="a4"/>
    <w:uiPriority w:val="99"/>
    <w:rPr>
      <w:i/>
      <w:iCs/>
      <w:color w:val="404040" w:themeColor="text1" w:themeTint="BF"/>
      <w:kern w:val="2"/>
      <w:sz w:val="21"/>
      <w:szCs w:val="22"/>
    </w:rPr>
  </w:style>
  <w:style w:type="character" w:customStyle="1" w:styleId="CharChar2CharChar">
    <w:name w:val="样式 样式 方案文字 Char Char + (西文) 宋体 + 首行缩进:  2 字符 Char Char"/>
    <w:link w:val="CharChar2"/>
    <w:rPr>
      <w:rFonts w:ascii="宋体" w:hAnsi="宋体" w:cs="宋体"/>
      <w:sz w:val="24"/>
    </w:rPr>
  </w:style>
  <w:style w:type="paragraph" w:customStyle="1" w:styleId="CharChar2">
    <w:name w:val="样式 样式 方案文字 Char Char + (西文) 宋体 + 首行缩进:  2 字符"/>
    <w:basedOn w:val="a3"/>
    <w:link w:val="CharChar2CharChar"/>
    <w:qFormat/>
    <w:pPr>
      <w:spacing w:line="360" w:lineRule="auto"/>
      <w:ind w:firstLineChars="200" w:firstLine="480"/>
    </w:pPr>
    <w:rPr>
      <w:rFonts w:ascii="宋体" w:hAnsi="宋体" w:cs="宋体"/>
      <w:kern w:val="0"/>
      <w:sz w:val="24"/>
      <w:szCs w:val="20"/>
    </w:rPr>
  </w:style>
  <w:style w:type="character" w:customStyle="1" w:styleId="CharChar0">
    <w:name w:val="表格居中 Char Char"/>
    <w:link w:val="affd"/>
    <w:rPr>
      <w:rFonts w:ascii="仿宋_GB2312" w:hAnsi="宋体"/>
      <w:sz w:val="24"/>
      <w:szCs w:val="24"/>
    </w:rPr>
  </w:style>
  <w:style w:type="paragraph" w:customStyle="1" w:styleId="affd">
    <w:name w:val="表格居中"/>
    <w:basedOn w:val="a3"/>
    <w:link w:val="CharChar0"/>
    <w:qFormat/>
    <w:pPr>
      <w:spacing w:line="300" w:lineRule="exact"/>
      <w:jc w:val="center"/>
    </w:pPr>
    <w:rPr>
      <w:rFonts w:ascii="仿宋_GB2312" w:hAnsi="宋体"/>
      <w:kern w:val="0"/>
      <w:sz w:val="24"/>
      <w:szCs w:val="24"/>
    </w:rPr>
  </w:style>
  <w:style w:type="character" w:customStyle="1" w:styleId="2CharChar2-GL2h22l2listchangebarH2CharChar">
    <w:name w:val="样式 样式 标题 2 Char Char标题 2-GL章标题2－节h22l2list + change barH2... + 非... Char Char"/>
    <w:link w:val="2CharChar2-GL2h22l2listchangebarH2"/>
    <w:qFormat/>
    <w:rPr>
      <w:rFonts w:ascii="宋体" w:hAnsi="宋体"/>
      <w:sz w:val="24"/>
      <w:szCs w:val="32"/>
    </w:rPr>
  </w:style>
  <w:style w:type="paragraph" w:customStyle="1" w:styleId="2CharChar2-GL2h22l2listchangebarH2">
    <w:name w:val="样式 样式 标题 2 Char Char标题 2-GL章标题2－节h22l2list + change barH2... + 非..."/>
    <w:basedOn w:val="a3"/>
    <w:link w:val="2CharChar2-GL2h22l2listchangebarH2CharChar"/>
    <w:pPr>
      <w:keepNext/>
      <w:keepLines/>
      <w:numPr>
        <w:ilvl w:val="1"/>
        <w:numId w:val="4"/>
      </w:numPr>
      <w:tabs>
        <w:tab w:val="left" w:pos="840"/>
      </w:tabs>
      <w:snapToGrid w:val="0"/>
      <w:spacing w:line="360" w:lineRule="auto"/>
      <w:jc w:val="left"/>
      <w:outlineLvl w:val="1"/>
    </w:pPr>
    <w:rPr>
      <w:rFonts w:ascii="宋体" w:hAnsi="宋体"/>
      <w:kern w:val="0"/>
      <w:sz w:val="24"/>
      <w:szCs w:val="32"/>
    </w:rPr>
  </w:style>
  <w:style w:type="character" w:customStyle="1" w:styleId="Char20">
    <w:name w:val="正文文本 Char2"/>
    <w:uiPriority w:val="99"/>
    <w:semiHidden/>
    <w:rPr>
      <w:kern w:val="2"/>
      <w:sz w:val="24"/>
      <w:szCs w:val="22"/>
    </w:rPr>
  </w:style>
  <w:style w:type="character" w:customStyle="1" w:styleId="apple-converted-space">
    <w:name w:val="apple-converted-space"/>
    <w:qFormat/>
  </w:style>
  <w:style w:type="character" w:customStyle="1" w:styleId="18">
    <w:name w:val="书籍标题1"/>
    <w:qFormat/>
    <w:rPr>
      <w:b/>
      <w:bCs/>
      <w:smallCaps/>
      <w:spacing w:val="5"/>
    </w:rPr>
  </w:style>
  <w:style w:type="character" w:customStyle="1" w:styleId="3CharChar0">
    <w:name w:val="样式 标题 3 + 小三 Char Char"/>
    <w:link w:val="37"/>
    <w:rPr>
      <w:rFonts w:ascii="仿宋_GB2312" w:eastAsia="仿宋_GB2312" w:hAnsi="华文仿宋"/>
      <w:bCs/>
      <w:sz w:val="24"/>
      <w:szCs w:val="24"/>
    </w:rPr>
  </w:style>
  <w:style w:type="paragraph" w:customStyle="1" w:styleId="37">
    <w:name w:val="样式 标题 3 + 小三"/>
    <w:basedOn w:val="31"/>
    <w:link w:val="3CharChar0"/>
    <w:pPr>
      <w:spacing w:line="240" w:lineRule="atLeast"/>
      <w:jc w:val="left"/>
    </w:pPr>
    <w:rPr>
      <w:rFonts w:ascii="仿宋_GB2312" w:eastAsia="仿宋_GB2312" w:hAnsi="华文仿宋"/>
      <w:b w:val="0"/>
      <w:bCs/>
      <w:kern w:val="0"/>
      <w:szCs w:val="24"/>
    </w:rPr>
  </w:style>
  <w:style w:type="character" w:customStyle="1" w:styleId="NewNewNewNewNewNewNewNewNew">
    <w:name w:val="默认段落字体 New New New New New New New New New"/>
  </w:style>
  <w:style w:type="character" w:customStyle="1" w:styleId="CharCharChar">
    <w:name w:val="图表文字 Char Char Char"/>
    <w:link w:val="CharChar1"/>
    <w:rPr>
      <w:rFonts w:ascii="宋体" w:hAnsi="Arial"/>
      <w:szCs w:val="21"/>
    </w:rPr>
  </w:style>
  <w:style w:type="paragraph" w:customStyle="1" w:styleId="CharChar1">
    <w:name w:val="图表文字 Char Char"/>
    <w:basedOn w:val="a3"/>
    <w:link w:val="CharCharChar"/>
    <w:pPr>
      <w:adjustRightInd w:val="0"/>
      <w:snapToGrid w:val="0"/>
      <w:spacing w:line="360" w:lineRule="auto"/>
      <w:jc w:val="left"/>
    </w:pPr>
    <w:rPr>
      <w:rFonts w:ascii="宋体" w:hAnsi="Arial"/>
      <w:kern w:val="0"/>
      <w:sz w:val="20"/>
      <w:szCs w:val="21"/>
    </w:rPr>
  </w:style>
  <w:style w:type="character" w:customStyle="1" w:styleId="Char12">
    <w:name w:val="正文文本 Char1"/>
    <w:uiPriority w:val="99"/>
    <w:semiHidden/>
  </w:style>
  <w:style w:type="character" w:customStyle="1" w:styleId="CharChar3">
    <w:name w:val="正文格式 Char Char"/>
    <w:link w:val="affe"/>
    <w:rPr>
      <w:rFonts w:ascii="宋体" w:hAnsi="宋体"/>
      <w:sz w:val="28"/>
      <w:szCs w:val="24"/>
    </w:rPr>
  </w:style>
  <w:style w:type="paragraph" w:customStyle="1" w:styleId="affe">
    <w:name w:val="正文格式"/>
    <w:basedOn w:val="a3"/>
    <w:link w:val="CharChar3"/>
    <w:pPr>
      <w:spacing w:line="360" w:lineRule="auto"/>
      <w:ind w:firstLineChars="200" w:firstLine="200"/>
    </w:pPr>
    <w:rPr>
      <w:rFonts w:ascii="宋体" w:hAnsi="宋体"/>
      <w:kern w:val="0"/>
      <w:sz w:val="28"/>
      <w:szCs w:val="24"/>
    </w:rPr>
  </w:style>
  <w:style w:type="character" w:customStyle="1" w:styleId="2Char11">
    <w:name w:val="正文文本 2 Char1"/>
    <w:uiPriority w:val="99"/>
    <w:semiHidden/>
    <w:rPr>
      <w:kern w:val="2"/>
      <w:sz w:val="21"/>
      <w:szCs w:val="22"/>
    </w:rPr>
  </w:style>
  <w:style w:type="character" w:customStyle="1" w:styleId="Char21">
    <w:name w:val="明显引用 Char2"/>
    <w:uiPriority w:val="30"/>
    <w:rPr>
      <w:i/>
      <w:iCs/>
      <w:color w:val="5B9BD5"/>
      <w:kern w:val="2"/>
      <w:sz w:val="24"/>
      <w:szCs w:val="22"/>
    </w:rPr>
  </w:style>
  <w:style w:type="character" w:customStyle="1" w:styleId="Char30">
    <w:name w:val="表内文字 Char3"/>
    <w:link w:val="afff"/>
    <w:rPr>
      <w:rFonts w:ascii="宋体" w:hAnsi="Times New Roman"/>
      <w:sz w:val="24"/>
      <w:szCs w:val="21"/>
    </w:rPr>
  </w:style>
  <w:style w:type="paragraph" w:customStyle="1" w:styleId="afff">
    <w:name w:val="表内文字"/>
    <w:basedOn w:val="a3"/>
    <w:next w:val="ac"/>
    <w:link w:val="Char30"/>
    <w:qFormat/>
    <w:pPr>
      <w:adjustRightInd w:val="0"/>
      <w:snapToGrid w:val="0"/>
      <w:spacing w:line="320" w:lineRule="exact"/>
      <w:jc w:val="center"/>
      <w:textAlignment w:val="baseline"/>
    </w:pPr>
    <w:rPr>
      <w:rFonts w:ascii="宋体" w:hAnsi="Times New Roman"/>
      <w:kern w:val="0"/>
      <w:sz w:val="24"/>
      <w:szCs w:val="21"/>
    </w:rPr>
  </w:style>
  <w:style w:type="character" w:customStyle="1" w:styleId="a14px1">
    <w:name w:val="a14px1"/>
    <w:rPr>
      <w:rFonts w:ascii="Arial" w:hAnsi="Arial" w:cs="Arial" w:hint="default"/>
      <w:sz w:val="21"/>
      <w:szCs w:val="21"/>
    </w:rPr>
  </w:style>
  <w:style w:type="character" w:customStyle="1" w:styleId="2Char3">
    <w:name w:val="正文宋小四 2 Char"/>
    <w:rPr>
      <w:rFonts w:ascii="宋体" w:eastAsia="宋体" w:hAnsi="宋体"/>
      <w:kern w:val="2"/>
      <w:sz w:val="24"/>
      <w:szCs w:val="24"/>
      <w:lang w:val="en-US" w:eastAsia="zh-CN" w:bidi="ar-SA"/>
    </w:rPr>
  </w:style>
  <w:style w:type="character" w:customStyle="1" w:styleId="CharChar4">
    <w:name w:val="样式 方案文字 + 黑色 Char Char"/>
    <w:link w:val="afff0"/>
    <w:rPr>
      <w:rFonts w:ascii="Times New Roman" w:hAnsi="Times New Roman"/>
      <w:color w:val="000000"/>
      <w:sz w:val="24"/>
      <w:szCs w:val="24"/>
    </w:rPr>
  </w:style>
  <w:style w:type="paragraph" w:customStyle="1" w:styleId="afff0">
    <w:name w:val="样式 方案文字 + 黑色"/>
    <w:basedOn w:val="a3"/>
    <w:link w:val="CharChar4"/>
    <w:pPr>
      <w:spacing w:line="360" w:lineRule="auto"/>
      <w:ind w:firstLineChars="200" w:firstLine="480"/>
    </w:pPr>
    <w:rPr>
      <w:rFonts w:ascii="Times New Roman" w:hAnsi="Times New Roman"/>
      <w:color w:val="000000"/>
      <w:kern w:val="0"/>
      <w:sz w:val="24"/>
      <w:szCs w:val="24"/>
    </w:rPr>
  </w:style>
  <w:style w:type="character" w:customStyle="1" w:styleId="GB231278152CharChar">
    <w:name w:val="样式 样式 仿宋_GB2312 四号 段后: 7.8 磅 行距: 1.5 倍行距 + 首行缩进:  2 字符 Char Char"/>
    <w:link w:val="GB231278152"/>
    <w:rPr>
      <w:rFonts w:ascii="仿宋_GB2312" w:eastAsia="华文中宋" w:hAnsi="宋体" w:cs="宋体"/>
      <w:kern w:val="24"/>
      <w:sz w:val="24"/>
    </w:rPr>
  </w:style>
  <w:style w:type="paragraph" w:customStyle="1" w:styleId="GB231278152">
    <w:name w:val="样式 样式 仿宋_GB2312 四号 段后: 7.8 磅 行距: 1.5 倍行距 + 首行缩进:  2 字符"/>
    <w:basedOn w:val="a3"/>
    <w:link w:val="GB231278152CharChar"/>
    <w:pPr>
      <w:snapToGrid w:val="0"/>
      <w:spacing w:line="312" w:lineRule="auto"/>
      <w:ind w:firstLineChars="200" w:firstLine="480"/>
    </w:pPr>
    <w:rPr>
      <w:rFonts w:ascii="仿宋_GB2312" w:eastAsia="华文中宋" w:hAnsi="宋体" w:cs="宋体"/>
      <w:kern w:val="24"/>
      <w:sz w:val="24"/>
      <w:szCs w:val="20"/>
    </w:rPr>
  </w:style>
  <w:style w:type="character" w:customStyle="1" w:styleId="Char22">
    <w:name w:val="标题 Char2"/>
    <w:uiPriority w:val="10"/>
    <w:rPr>
      <w:rFonts w:ascii="Calibri Light" w:hAnsi="Calibri Light" w:cs="Times New Roman"/>
      <w:b/>
      <w:bCs/>
      <w:kern w:val="2"/>
      <w:sz w:val="32"/>
      <w:szCs w:val="32"/>
    </w:rPr>
  </w:style>
  <w:style w:type="character" w:customStyle="1" w:styleId="CharChar5">
    <w:name w:val="方案正文 Char Char"/>
    <w:link w:val="afff1"/>
    <w:rPr>
      <w:rFonts w:ascii="Times New Roman" w:hAnsi="Times New Roman"/>
      <w:sz w:val="24"/>
      <w:szCs w:val="24"/>
    </w:rPr>
  </w:style>
  <w:style w:type="paragraph" w:customStyle="1" w:styleId="afff1">
    <w:name w:val="方案正文"/>
    <w:basedOn w:val="a3"/>
    <w:link w:val="CharChar5"/>
    <w:pPr>
      <w:snapToGrid w:val="0"/>
      <w:spacing w:line="360" w:lineRule="auto"/>
      <w:ind w:firstLineChars="200" w:firstLine="200"/>
    </w:pPr>
    <w:rPr>
      <w:rFonts w:ascii="Times New Roman" w:hAnsi="Times New Roman"/>
      <w:kern w:val="0"/>
      <w:sz w:val="24"/>
      <w:szCs w:val="24"/>
    </w:rPr>
  </w:style>
  <w:style w:type="character" w:customStyle="1" w:styleId="Charf1">
    <w:name w:val="条，(一) Char"/>
    <w:rPr>
      <w:rFonts w:ascii="Arial" w:eastAsia="黑体" w:hAnsi="Arial"/>
      <w:b/>
      <w:bCs/>
      <w:kern w:val="2"/>
      <w:sz w:val="28"/>
      <w:szCs w:val="28"/>
      <w:lang w:val="en-US" w:eastAsia="zh-CN" w:bidi="ar-SA"/>
    </w:rPr>
  </w:style>
  <w:style w:type="character" w:customStyle="1" w:styleId="Charf2">
    <w:name w:val="明显引用 Char"/>
    <w:link w:val="afff2"/>
    <w:rPr>
      <w:b/>
      <w:bCs/>
      <w:i/>
      <w:iCs/>
      <w:color w:val="4F81BD"/>
      <w:sz w:val="22"/>
      <w:lang w:eastAsia="en-US" w:bidi="en-US"/>
    </w:rPr>
  </w:style>
  <w:style w:type="paragraph" w:styleId="afff2">
    <w:name w:val="Intense Quote"/>
    <w:basedOn w:val="a3"/>
    <w:next w:val="a3"/>
    <w:link w:val="Charf2"/>
    <w:qFormat/>
    <w:pPr>
      <w:widowControl/>
      <w:pBdr>
        <w:bottom w:val="single" w:sz="4" w:space="4" w:color="4F81BD"/>
      </w:pBdr>
      <w:spacing w:before="200" w:after="280" w:line="276" w:lineRule="auto"/>
      <w:ind w:left="936" w:right="936"/>
      <w:jc w:val="left"/>
    </w:pPr>
    <w:rPr>
      <w:b/>
      <w:bCs/>
      <w:i/>
      <w:iCs/>
      <w:color w:val="4F81BD"/>
      <w:kern w:val="0"/>
      <w:sz w:val="22"/>
      <w:szCs w:val="20"/>
      <w:lang w:eastAsia="en-US" w:bidi="en-US"/>
    </w:rPr>
  </w:style>
  <w:style w:type="character" w:customStyle="1" w:styleId="19">
    <w:name w:val="明显引用 字符1"/>
    <w:basedOn w:val="a4"/>
    <w:uiPriority w:val="99"/>
    <w:rPr>
      <w:i/>
      <w:iCs/>
      <w:color w:val="4F81BD" w:themeColor="accent1"/>
      <w:kern w:val="2"/>
      <w:sz w:val="21"/>
      <w:szCs w:val="22"/>
    </w:rPr>
  </w:style>
  <w:style w:type="character" w:customStyle="1" w:styleId="CharChar6">
    <w:name w:val="图博图名 Char Char"/>
    <w:link w:val="afff3"/>
    <w:rPr>
      <w:rFonts w:ascii="宋体"/>
      <w:sz w:val="24"/>
      <w:szCs w:val="24"/>
    </w:rPr>
  </w:style>
  <w:style w:type="paragraph" w:customStyle="1" w:styleId="afff3">
    <w:name w:val="图博图名"/>
    <w:basedOn w:val="afff4"/>
    <w:link w:val="CharChar6"/>
    <w:pPr>
      <w:spacing w:afterLines="0" w:after="50"/>
      <w:ind w:firstLineChars="0" w:firstLine="0"/>
      <w:jc w:val="center"/>
    </w:pPr>
    <w:rPr>
      <w:rFonts w:hAnsi="Calibri"/>
    </w:rPr>
  </w:style>
  <w:style w:type="paragraph" w:customStyle="1" w:styleId="afff4">
    <w:name w:val="国博正文"/>
    <w:basedOn w:val="a3"/>
    <w:link w:val="CharChar7"/>
    <w:pPr>
      <w:spacing w:afterLines="50" w:after="156" w:line="360" w:lineRule="auto"/>
      <w:ind w:firstLineChars="200" w:firstLine="480"/>
    </w:pPr>
    <w:rPr>
      <w:rFonts w:ascii="宋体" w:hAnsi="Times New Roman"/>
      <w:kern w:val="0"/>
      <w:sz w:val="24"/>
      <w:szCs w:val="24"/>
    </w:rPr>
  </w:style>
  <w:style w:type="character" w:customStyle="1" w:styleId="CharChar7">
    <w:name w:val="国博正文 Char Char"/>
    <w:link w:val="afff4"/>
    <w:rPr>
      <w:rFonts w:ascii="宋体" w:hAnsi="Times New Roman"/>
      <w:sz w:val="24"/>
      <w:szCs w:val="24"/>
    </w:rPr>
  </w:style>
  <w:style w:type="character" w:customStyle="1" w:styleId="CharChar8">
    <w:name w:val="表格（左对齐） Char Char"/>
    <w:link w:val="afff5"/>
    <w:rPr>
      <w:rFonts w:ascii="宋体" w:hAnsi="Arial"/>
      <w:sz w:val="18"/>
      <w:szCs w:val="24"/>
    </w:rPr>
  </w:style>
  <w:style w:type="paragraph" w:customStyle="1" w:styleId="afff5">
    <w:name w:val="表格（左对齐）"/>
    <w:basedOn w:val="a3"/>
    <w:link w:val="CharChar8"/>
    <w:pPr>
      <w:spacing w:line="360" w:lineRule="auto"/>
    </w:pPr>
    <w:rPr>
      <w:rFonts w:ascii="宋体" w:hAnsi="Arial"/>
      <w:kern w:val="0"/>
      <w:sz w:val="18"/>
      <w:szCs w:val="24"/>
    </w:rPr>
  </w:style>
  <w:style w:type="character" w:customStyle="1" w:styleId="Char13">
    <w:name w:val="正文部分 Char1"/>
    <w:link w:val="a0"/>
    <w:rPr>
      <w:rFonts w:ascii="宋体" w:hAnsi="Times New Roman"/>
      <w:sz w:val="24"/>
      <w:szCs w:val="24"/>
    </w:rPr>
  </w:style>
  <w:style w:type="paragraph" w:customStyle="1" w:styleId="a0">
    <w:name w:val="正文部分"/>
    <w:basedOn w:val="ac"/>
    <w:link w:val="Char13"/>
    <w:pPr>
      <w:numPr>
        <w:numId w:val="5"/>
      </w:numPr>
      <w:tabs>
        <w:tab w:val="left" w:pos="2040"/>
      </w:tabs>
      <w:adjustRightInd w:val="0"/>
      <w:snapToGrid w:val="0"/>
      <w:spacing w:after="0" w:line="460" w:lineRule="exact"/>
      <w:ind w:left="0" w:firstLineChars="200" w:firstLine="200"/>
      <w:textAlignment w:val="baseline"/>
    </w:pPr>
    <w:rPr>
      <w:rFonts w:ascii="宋体" w:hAnsi="Times New Roman"/>
      <w:kern w:val="0"/>
      <w:sz w:val="24"/>
      <w:szCs w:val="24"/>
    </w:rPr>
  </w:style>
  <w:style w:type="character" w:customStyle="1" w:styleId="0TimesNewRoman1CharChar">
    <w:name w:val="样式 样式 题注 + 黑体 小四 居中 首行缩进:  0 厘米 + Times New Roman1 Char Char"/>
    <w:link w:val="0TimesNewRoman1"/>
    <w:rPr>
      <w:rFonts w:ascii="Times New Roman" w:eastAsia="黑体" w:hAnsi="Times New Roman"/>
      <w:szCs w:val="21"/>
    </w:rPr>
  </w:style>
  <w:style w:type="paragraph" w:customStyle="1" w:styleId="0TimesNewRoman1">
    <w:name w:val="样式 样式 题注 + 黑体 小四 居中 首行缩进:  0 厘米 + Times New Roman1"/>
    <w:basedOn w:val="0"/>
    <w:link w:val="0TimesNewRoman1CharChar"/>
  </w:style>
  <w:style w:type="paragraph" w:customStyle="1" w:styleId="0">
    <w:name w:val="样式 题注 + 黑体 小四 居中 首行缩进:  0 厘米"/>
    <w:basedOn w:val="a8"/>
    <w:link w:val="0CharChar"/>
    <w:pPr>
      <w:spacing w:line="360" w:lineRule="exact"/>
      <w:jc w:val="center"/>
    </w:pPr>
    <w:rPr>
      <w:rFonts w:ascii="Times New Roman" w:hAnsi="Times New Roman"/>
      <w:szCs w:val="21"/>
    </w:rPr>
  </w:style>
  <w:style w:type="character" w:customStyle="1" w:styleId="0CharChar">
    <w:name w:val="样式 题注 + 黑体 小四 居中 首行缩进:  0 厘米 Char Char"/>
    <w:link w:val="0"/>
    <w:rPr>
      <w:rFonts w:ascii="Times New Roman" w:eastAsia="黑体" w:hAnsi="Times New Roman"/>
      <w:szCs w:val="21"/>
    </w:rPr>
  </w:style>
  <w:style w:type="character" w:customStyle="1" w:styleId="21CharChar">
    <w:name w:val="样式 首行缩进:  2 字符1 Char Char"/>
    <w:link w:val="210"/>
    <w:rPr>
      <w:rFonts w:ascii="宋体" w:hAnsi="宋体" w:cs="宋体"/>
      <w:sz w:val="24"/>
    </w:rPr>
  </w:style>
  <w:style w:type="paragraph" w:customStyle="1" w:styleId="210">
    <w:name w:val="样式 首行缩进:  2 字符1"/>
    <w:basedOn w:val="a3"/>
    <w:link w:val="21CharChar"/>
    <w:pPr>
      <w:spacing w:afterLines="50" w:line="360" w:lineRule="auto"/>
      <w:ind w:firstLineChars="200" w:firstLine="200"/>
      <w:jc w:val="left"/>
    </w:pPr>
    <w:rPr>
      <w:rFonts w:ascii="宋体" w:hAnsi="宋体" w:cs="宋体"/>
      <w:kern w:val="0"/>
      <w:sz w:val="24"/>
      <w:szCs w:val="20"/>
    </w:rPr>
  </w:style>
  <w:style w:type="character" w:customStyle="1" w:styleId="2CharChar0">
    <w:name w:val="样式 文本方案 + 首行缩进:  2 字符 Char Char"/>
    <w:link w:val="26"/>
    <w:rPr>
      <w:rFonts w:ascii="宋体" w:hAnsi="宋体" w:cs="宋体"/>
      <w:sz w:val="24"/>
    </w:rPr>
  </w:style>
  <w:style w:type="paragraph" w:customStyle="1" w:styleId="26">
    <w:name w:val="样式 文本方案 + 首行缩进:  2 字符"/>
    <w:basedOn w:val="afff6"/>
    <w:link w:val="2CharChar0"/>
    <w:pPr>
      <w:ind w:firstLine="480"/>
    </w:pPr>
    <w:rPr>
      <w:rFonts w:cs="宋体"/>
      <w:kern w:val="0"/>
      <w:szCs w:val="20"/>
    </w:rPr>
  </w:style>
  <w:style w:type="paragraph" w:customStyle="1" w:styleId="afff6">
    <w:name w:val="文本方案"/>
    <w:basedOn w:val="a3"/>
    <w:pPr>
      <w:spacing w:line="360" w:lineRule="auto"/>
      <w:ind w:firstLineChars="200" w:firstLine="200"/>
    </w:pPr>
    <w:rPr>
      <w:rFonts w:ascii="宋体" w:hAnsi="宋体"/>
      <w:sz w:val="24"/>
      <w:szCs w:val="24"/>
    </w:rPr>
  </w:style>
  <w:style w:type="character" w:customStyle="1" w:styleId="222Char">
    <w:name w:val="样式 样式 样式 首行缩进:  2 字符 + 宋体 首行缩进:  2 字符 + 首行缩进:  2 字符 Char"/>
    <w:link w:val="222"/>
    <w:rPr>
      <w:rFonts w:ascii="宋体" w:hAnsi="宋体" w:cs="宋体"/>
      <w:kern w:val="2"/>
      <w:sz w:val="24"/>
    </w:rPr>
  </w:style>
  <w:style w:type="paragraph" w:customStyle="1" w:styleId="222">
    <w:name w:val="样式 样式 样式 首行缩进:  2 字符 + 宋体 首行缩进:  2 字符 + 首行缩进:  2 字符"/>
    <w:basedOn w:val="a3"/>
    <w:link w:val="222Char"/>
    <w:pPr>
      <w:spacing w:line="360" w:lineRule="auto"/>
      <w:ind w:firstLineChars="200" w:firstLine="200"/>
    </w:pPr>
    <w:rPr>
      <w:rFonts w:ascii="宋体" w:hAnsi="宋体" w:cs="宋体"/>
      <w:sz w:val="24"/>
      <w:szCs w:val="20"/>
    </w:rPr>
  </w:style>
  <w:style w:type="character" w:customStyle="1" w:styleId="infodetail">
    <w:name w:val="infodetail"/>
  </w:style>
  <w:style w:type="character" w:customStyle="1" w:styleId="Char14">
    <w:name w:val="标题 Char1"/>
    <w:uiPriority w:val="10"/>
    <w:rPr>
      <w:rFonts w:ascii="Calibri Light" w:hAnsi="Calibri Light" w:cs="Times New Roman"/>
      <w:b/>
      <w:bCs/>
      <w:kern w:val="2"/>
      <w:sz w:val="32"/>
      <w:szCs w:val="32"/>
    </w:rPr>
  </w:style>
  <w:style w:type="character" w:customStyle="1" w:styleId="2Char12">
    <w:name w:val="正文文本缩进 2 Char1"/>
    <w:uiPriority w:val="99"/>
    <w:semiHidden/>
    <w:rPr>
      <w:kern w:val="2"/>
      <w:sz w:val="21"/>
      <w:szCs w:val="22"/>
    </w:rPr>
  </w:style>
  <w:style w:type="character" w:customStyle="1" w:styleId="CharChar10">
    <w:name w:val="Char Char1"/>
    <w:semiHidden/>
    <w:rPr>
      <w:kern w:val="2"/>
      <w:sz w:val="21"/>
      <w:szCs w:val="24"/>
    </w:rPr>
  </w:style>
  <w:style w:type="character" w:customStyle="1" w:styleId="Charf3">
    <w:name w:val="同新正文 Char"/>
    <w:link w:val="afff7"/>
    <w:rPr>
      <w:rFonts w:ascii="Times New Roman" w:hAnsi="Times New Roman"/>
      <w:kern w:val="2"/>
      <w:sz w:val="21"/>
      <w:szCs w:val="24"/>
    </w:rPr>
  </w:style>
  <w:style w:type="paragraph" w:customStyle="1" w:styleId="afff7">
    <w:name w:val="同新正文"/>
    <w:basedOn w:val="a3"/>
    <w:link w:val="Charf3"/>
    <w:pPr>
      <w:spacing w:line="300" w:lineRule="auto"/>
      <w:ind w:firstLineChars="200" w:firstLine="200"/>
    </w:pPr>
    <w:rPr>
      <w:rFonts w:ascii="Times New Roman" w:hAnsi="Times New Roman"/>
      <w:szCs w:val="24"/>
    </w:rPr>
  </w:style>
  <w:style w:type="character" w:customStyle="1" w:styleId="HTMLChar2">
    <w:name w:val="HTML 预设格式 Char2"/>
    <w:uiPriority w:val="99"/>
    <w:semiHidden/>
    <w:rPr>
      <w:rFonts w:ascii="Courier New" w:hAnsi="Courier New" w:cs="Courier New"/>
      <w:kern w:val="2"/>
    </w:rPr>
  </w:style>
  <w:style w:type="character" w:customStyle="1" w:styleId="high-light-bg4">
    <w:name w:val="high-light-bg4"/>
    <w:qFormat/>
  </w:style>
  <w:style w:type="character" w:customStyle="1" w:styleId="z-">
    <w:name w:val="z-窗体顶端 字符"/>
    <w:link w:val="z-1"/>
    <w:uiPriority w:val="99"/>
    <w:rPr>
      <w:rFonts w:ascii="Arial" w:hAnsi="Arial" w:cs="Arial"/>
      <w:vanish/>
      <w:sz w:val="16"/>
      <w:szCs w:val="16"/>
    </w:rPr>
  </w:style>
  <w:style w:type="paragraph" w:customStyle="1" w:styleId="z-1">
    <w:name w:val="z-窗体顶端1"/>
    <w:basedOn w:val="a3"/>
    <w:next w:val="a3"/>
    <w:link w:val="z-"/>
    <w:uiPriority w:val="99"/>
    <w:unhideWhenUsed/>
    <w:pPr>
      <w:widowControl/>
      <w:pBdr>
        <w:bottom w:val="single" w:sz="6" w:space="1" w:color="auto"/>
      </w:pBdr>
      <w:spacing w:line="360" w:lineRule="auto"/>
      <w:jc w:val="center"/>
    </w:pPr>
    <w:rPr>
      <w:rFonts w:ascii="Arial" w:hAnsi="Arial" w:cs="Arial"/>
      <w:vanish/>
      <w:kern w:val="0"/>
      <w:sz w:val="16"/>
      <w:szCs w:val="16"/>
    </w:rPr>
  </w:style>
  <w:style w:type="character" w:customStyle="1" w:styleId="z-10">
    <w:name w:val="z-窗体顶端 字符1"/>
    <w:basedOn w:val="a4"/>
    <w:uiPriority w:val="99"/>
    <w:semiHidden/>
    <w:rPr>
      <w:rFonts w:ascii="Arial" w:hAnsi="Arial" w:cs="Arial"/>
      <w:vanish/>
      <w:kern w:val="2"/>
      <w:sz w:val="16"/>
      <w:szCs w:val="16"/>
    </w:rPr>
  </w:style>
  <w:style w:type="character" w:customStyle="1" w:styleId="Char15">
    <w:name w:val="副标题 Char1"/>
    <w:uiPriority w:val="11"/>
    <w:rPr>
      <w:rFonts w:ascii="Calibri Light" w:hAnsi="Calibri Light" w:cs="Times New Roman"/>
      <w:b/>
      <w:bCs/>
      <w:kern w:val="28"/>
      <w:sz w:val="32"/>
      <w:szCs w:val="32"/>
    </w:rPr>
  </w:style>
  <w:style w:type="character" w:customStyle="1" w:styleId="1a">
    <w:name w:val="明显参考1"/>
    <w:qFormat/>
    <w:rPr>
      <w:b/>
      <w:bCs/>
      <w:smallCaps/>
      <w:color w:val="C0504D"/>
      <w:spacing w:val="5"/>
      <w:u w:val="single"/>
    </w:rPr>
  </w:style>
  <w:style w:type="character" w:customStyle="1" w:styleId="Char16">
    <w:name w:val="正文首行缩进 Char1"/>
    <w:uiPriority w:val="99"/>
    <w:semiHidden/>
  </w:style>
  <w:style w:type="character" w:customStyle="1" w:styleId="Char17">
    <w:name w:val="批注框文本 Char1"/>
    <w:uiPriority w:val="99"/>
    <w:semiHidden/>
    <w:rPr>
      <w:sz w:val="18"/>
      <w:szCs w:val="18"/>
    </w:rPr>
  </w:style>
  <w:style w:type="character" w:customStyle="1" w:styleId="Char23">
    <w:name w:val="批注文字 Char2"/>
    <w:uiPriority w:val="99"/>
    <w:semiHidden/>
    <w:rPr>
      <w:kern w:val="2"/>
      <w:sz w:val="24"/>
      <w:szCs w:val="22"/>
    </w:rPr>
  </w:style>
  <w:style w:type="character" w:customStyle="1" w:styleId="CharCharCharChar">
    <w:name w:val="表内文字 Char Char Char Char"/>
    <w:rPr>
      <w:rFonts w:ascii="宋体" w:eastAsia="宋体" w:hAnsi="Times New Roman" w:cs="Times New Roman"/>
      <w:szCs w:val="21"/>
    </w:rPr>
  </w:style>
  <w:style w:type="character" w:customStyle="1" w:styleId="afff8">
    <w:name w:val="样式 小四"/>
    <w:rPr>
      <w:rFonts w:cs="Times New Roman"/>
      <w:sz w:val="24"/>
      <w:szCs w:val="24"/>
    </w:rPr>
  </w:style>
  <w:style w:type="character" w:customStyle="1" w:styleId="Char24">
    <w:name w:val="引用 Char2"/>
    <w:uiPriority w:val="29"/>
    <w:rPr>
      <w:i/>
      <w:iCs/>
      <w:color w:val="404040"/>
      <w:kern w:val="2"/>
      <w:sz w:val="24"/>
      <w:szCs w:val="22"/>
    </w:rPr>
  </w:style>
  <w:style w:type="character" w:customStyle="1" w:styleId="002Char">
    <w:name w:val="标题 002 Char"/>
    <w:rPr>
      <w:rFonts w:ascii="宋体" w:hAnsi="宋体"/>
      <w:b/>
      <w:kern w:val="2"/>
      <w:sz w:val="24"/>
      <w:szCs w:val="24"/>
    </w:rPr>
  </w:style>
  <w:style w:type="character" w:customStyle="1" w:styleId="2CharChar1">
    <w:name w:val="样式 方案正文 + 首行缩进:  2 字符 Char Char"/>
    <w:link w:val="27"/>
    <w:rPr>
      <w:rFonts w:ascii="Times New Roman" w:hAnsi="Times New Roman"/>
      <w:sz w:val="24"/>
      <w:szCs w:val="24"/>
    </w:rPr>
  </w:style>
  <w:style w:type="paragraph" w:customStyle="1" w:styleId="27">
    <w:name w:val="样式 方案正文 + 首行缩进:  2 字符"/>
    <w:basedOn w:val="a3"/>
    <w:link w:val="2CharChar1"/>
    <w:pPr>
      <w:snapToGrid w:val="0"/>
      <w:spacing w:line="360" w:lineRule="auto"/>
      <w:ind w:firstLineChars="200" w:firstLine="480"/>
    </w:pPr>
    <w:rPr>
      <w:rFonts w:ascii="Times New Roman" w:hAnsi="Times New Roman"/>
      <w:kern w:val="0"/>
      <w:sz w:val="24"/>
      <w:szCs w:val="24"/>
    </w:rPr>
  </w:style>
  <w:style w:type="character" w:customStyle="1" w:styleId="CharChar9">
    <w:name w:val="表格 Char Char"/>
    <w:rPr>
      <w:rFonts w:ascii="华文细黑" w:hAnsi="华文细黑"/>
      <w:sz w:val="21"/>
    </w:rPr>
  </w:style>
  <w:style w:type="character" w:customStyle="1" w:styleId="HTMLChar1">
    <w:name w:val="HTML 预设格式 Char1"/>
    <w:rPr>
      <w:rFonts w:ascii="Courier New" w:eastAsia="宋体" w:hAnsi="Courier New" w:cs="Courier New"/>
      <w:sz w:val="20"/>
      <w:szCs w:val="20"/>
    </w:rPr>
  </w:style>
  <w:style w:type="character" w:customStyle="1" w:styleId="Char18">
    <w:name w:val="纯文本 Char1"/>
    <w:uiPriority w:val="99"/>
    <w:semiHidden/>
    <w:rPr>
      <w:rFonts w:ascii="宋体" w:eastAsia="宋体" w:hAnsi="Courier New" w:cs="Courier New"/>
      <w:szCs w:val="21"/>
    </w:rPr>
  </w:style>
  <w:style w:type="character" w:customStyle="1" w:styleId="002CharChar">
    <w:name w:val="标题 002 Char Char"/>
    <w:link w:val="002"/>
    <w:rPr>
      <w:rFonts w:ascii="宋体" w:hAnsi="宋体"/>
      <w:b/>
      <w:sz w:val="24"/>
      <w:szCs w:val="24"/>
    </w:rPr>
  </w:style>
  <w:style w:type="paragraph" w:customStyle="1" w:styleId="002">
    <w:name w:val="标题 002"/>
    <w:basedOn w:val="a3"/>
    <w:link w:val="002CharChar"/>
    <w:qFormat/>
    <w:pPr>
      <w:spacing w:beforeLines="50" w:afterLines="50" w:line="360" w:lineRule="auto"/>
      <w:ind w:firstLineChars="200" w:firstLine="200"/>
    </w:pPr>
    <w:rPr>
      <w:rFonts w:ascii="宋体" w:hAnsi="宋体"/>
      <w:b/>
      <w:kern w:val="0"/>
      <w:sz w:val="24"/>
      <w:szCs w:val="24"/>
    </w:rPr>
  </w:style>
  <w:style w:type="character" w:customStyle="1" w:styleId="CharChara">
    <w:name w:val="中标正文 Char Char"/>
    <w:link w:val="afff9"/>
    <w:rPr>
      <w:rFonts w:ascii="宋体" w:hAnsi="宋体"/>
      <w:color w:val="000000"/>
      <w:sz w:val="28"/>
      <w:szCs w:val="28"/>
    </w:rPr>
  </w:style>
  <w:style w:type="paragraph" w:customStyle="1" w:styleId="afff9">
    <w:name w:val="中标正文"/>
    <w:basedOn w:val="a3"/>
    <w:link w:val="CharChara"/>
    <w:qFormat/>
    <w:pPr>
      <w:adjustRightInd w:val="0"/>
      <w:snapToGrid w:val="0"/>
      <w:spacing w:line="360" w:lineRule="auto"/>
      <w:ind w:firstLineChars="200" w:firstLine="560"/>
    </w:pPr>
    <w:rPr>
      <w:rFonts w:ascii="宋体" w:hAnsi="宋体"/>
      <w:color w:val="000000"/>
      <w:kern w:val="0"/>
      <w:sz w:val="28"/>
      <w:szCs w:val="28"/>
    </w:rPr>
  </w:style>
  <w:style w:type="character" w:customStyle="1" w:styleId="Char19">
    <w:name w:val="日期 Char1"/>
    <w:uiPriority w:val="99"/>
    <w:semiHidden/>
  </w:style>
  <w:style w:type="character" w:customStyle="1" w:styleId="4TimesNewRomanCharChar">
    <w:name w:val="样式 标题 4 + (符号) Times New Roman Char Char"/>
    <w:link w:val="4TimesNewRoman"/>
    <w:rPr>
      <w:rFonts w:ascii="黑体" w:eastAsia="黑体" w:hAnsi="Times New Roman"/>
      <w:b/>
      <w:bCs/>
      <w:sz w:val="28"/>
      <w:szCs w:val="28"/>
    </w:rPr>
  </w:style>
  <w:style w:type="paragraph" w:customStyle="1" w:styleId="4TimesNewRoman">
    <w:name w:val="样式 标题 4 + (符号) Times New Roman"/>
    <w:basedOn w:val="40"/>
    <w:link w:val="4TimesNewRomanCharChar"/>
    <w:pPr>
      <w:adjustRightInd w:val="0"/>
      <w:snapToGrid w:val="0"/>
      <w:spacing w:before="0" w:after="0" w:line="240" w:lineRule="auto"/>
      <w:ind w:firstLineChars="200" w:firstLine="200"/>
      <w:jc w:val="left"/>
    </w:pPr>
    <w:rPr>
      <w:rFonts w:ascii="黑体" w:eastAsia="黑体" w:hAnsi="Times New Roman"/>
    </w:rPr>
  </w:style>
  <w:style w:type="character" w:customStyle="1" w:styleId="5CharChar">
    <w:name w:val="样式 标题 5 + 四号 Char Char"/>
    <w:link w:val="51"/>
    <w:rPr>
      <w:rFonts w:ascii="黑体" w:eastAsia="黑体" w:hAnsi="宋体"/>
      <w:sz w:val="28"/>
      <w:szCs w:val="24"/>
    </w:rPr>
  </w:style>
  <w:style w:type="paragraph" w:customStyle="1" w:styleId="51">
    <w:name w:val="样式 标题 5 + 四号"/>
    <w:basedOn w:val="5"/>
    <w:link w:val="5CharChar"/>
    <w:pPr>
      <w:spacing w:before="0" w:after="0" w:line="480" w:lineRule="exact"/>
      <w:ind w:left="2831"/>
      <w:jc w:val="center"/>
    </w:pPr>
    <w:rPr>
      <w:rFonts w:ascii="黑体" w:eastAsia="黑体" w:hAnsi="宋体"/>
      <w:b w:val="0"/>
      <w:bCs w:val="0"/>
      <w:kern w:val="0"/>
      <w:szCs w:val="24"/>
    </w:rPr>
  </w:style>
  <w:style w:type="character" w:customStyle="1" w:styleId="HeaderChar">
    <w:name w:val="Header Char"/>
    <w:rPr>
      <w:rFonts w:ascii="楷体_GB2312" w:eastAsia="楷体_GB2312" w:hAnsi="宋体" w:cs="仿宋_GB2312"/>
      <w:b/>
      <w:kern w:val="2"/>
      <w:sz w:val="18"/>
      <w:szCs w:val="18"/>
      <w:lang w:val="en-US" w:eastAsia="zh-CN" w:bidi="ar-SA"/>
    </w:rPr>
  </w:style>
  <w:style w:type="character" w:customStyle="1" w:styleId="CharCharb">
    <w:name w:val="田径正文 Char Char"/>
    <w:link w:val="afffa"/>
    <w:rPr>
      <w:rFonts w:ascii="宋体" w:hAnsi="宋体" w:cs="宋体"/>
      <w:sz w:val="24"/>
      <w:szCs w:val="28"/>
    </w:rPr>
  </w:style>
  <w:style w:type="paragraph" w:customStyle="1" w:styleId="afffa">
    <w:name w:val="田径正文"/>
    <w:basedOn w:val="a3"/>
    <w:link w:val="CharCharb"/>
    <w:pPr>
      <w:adjustRightInd w:val="0"/>
      <w:snapToGrid w:val="0"/>
      <w:spacing w:afterLines="50" w:after="156" w:line="360" w:lineRule="auto"/>
      <w:ind w:firstLineChars="200" w:firstLine="480"/>
      <w:jc w:val="left"/>
    </w:pPr>
    <w:rPr>
      <w:rFonts w:ascii="宋体" w:hAnsi="宋体" w:cs="宋体"/>
      <w:kern w:val="0"/>
      <w:sz w:val="24"/>
      <w:szCs w:val="28"/>
    </w:rPr>
  </w:style>
  <w:style w:type="character" w:customStyle="1" w:styleId="11Char">
    <w:name w:val="样式11 Char"/>
    <w:link w:val="110"/>
    <w:rPr>
      <w:rFonts w:ascii="宋体" w:hAnsi="宋体"/>
      <w:b/>
      <w:kern w:val="2"/>
      <w:sz w:val="24"/>
      <w:szCs w:val="24"/>
    </w:rPr>
  </w:style>
  <w:style w:type="paragraph" w:customStyle="1" w:styleId="110">
    <w:name w:val="样式11"/>
    <w:basedOn w:val="100"/>
    <w:link w:val="11Char"/>
    <w:qFormat/>
    <w:pPr>
      <w:ind w:firstLineChars="0" w:firstLine="0"/>
    </w:pPr>
    <w:rPr>
      <w:b/>
    </w:rPr>
  </w:style>
  <w:style w:type="paragraph" w:customStyle="1" w:styleId="100">
    <w:name w:val="样式10"/>
    <w:basedOn w:val="afffb"/>
    <w:link w:val="10Char"/>
    <w:qFormat/>
    <w:pPr>
      <w:ind w:firstLine="480"/>
    </w:pPr>
    <w:rPr>
      <w:rFonts w:ascii="宋体" w:hAnsi="宋体"/>
    </w:rPr>
  </w:style>
  <w:style w:type="paragraph" w:styleId="afffb">
    <w:name w:val="List Paragraph"/>
    <w:basedOn w:val="a3"/>
    <w:uiPriority w:val="34"/>
    <w:qFormat/>
    <w:pPr>
      <w:spacing w:line="360" w:lineRule="auto"/>
      <w:ind w:firstLineChars="200" w:firstLine="420"/>
    </w:pPr>
    <w:rPr>
      <w:rFonts w:ascii="Times New Roman" w:hAnsi="Times New Roman"/>
      <w:sz w:val="24"/>
      <w:szCs w:val="24"/>
    </w:rPr>
  </w:style>
  <w:style w:type="character" w:customStyle="1" w:styleId="10Char">
    <w:name w:val="样式10 Char"/>
    <w:link w:val="100"/>
    <w:rPr>
      <w:rFonts w:ascii="宋体" w:hAnsi="宋体"/>
      <w:kern w:val="2"/>
      <w:sz w:val="24"/>
      <w:szCs w:val="24"/>
    </w:rPr>
  </w:style>
  <w:style w:type="character" w:customStyle="1" w:styleId="CharCharCharChar0">
    <w:name w:val="方案文字 Char Char Char Char"/>
    <w:link w:val="afffc"/>
    <w:rPr>
      <w:rFonts w:ascii="Times New Roman" w:hAnsi="Times New Roman"/>
      <w:sz w:val="24"/>
      <w:szCs w:val="24"/>
    </w:rPr>
  </w:style>
  <w:style w:type="paragraph" w:customStyle="1" w:styleId="afffc">
    <w:name w:val="方案文字"/>
    <w:basedOn w:val="a3"/>
    <w:link w:val="CharCharCharChar0"/>
    <w:pPr>
      <w:spacing w:line="360" w:lineRule="auto"/>
      <w:ind w:firstLineChars="200" w:firstLine="200"/>
    </w:pPr>
    <w:rPr>
      <w:rFonts w:ascii="Times New Roman" w:hAnsi="Times New Roman"/>
      <w:kern w:val="0"/>
      <w:sz w:val="24"/>
      <w:szCs w:val="24"/>
    </w:rPr>
  </w:style>
  <w:style w:type="character" w:customStyle="1" w:styleId="CharCharc">
    <w:name w:val="图号与图名（表号与表名） Char Char"/>
    <w:link w:val="afffd"/>
    <w:rPr>
      <w:rFonts w:ascii="黑体" w:eastAsia="黑体" w:hAnsi="Times New Roman"/>
      <w:szCs w:val="28"/>
    </w:rPr>
  </w:style>
  <w:style w:type="paragraph" w:customStyle="1" w:styleId="afffd">
    <w:name w:val="图号与图名（表号与表名）"/>
    <w:basedOn w:val="a3"/>
    <w:link w:val="CharCharc"/>
    <w:pPr>
      <w:adjustRightInd w:val="0"/>
      <w:snapToGrid w:val="0"/>
      <w:spacing w:line="360" w:lineRule="exact"/>
      <w:jc w:val="center"/>
    </w:pPr>
    <w:rPr>
      <w:rFonts w:ascii="黑体" w:eastAsia="黑体" w:hAnsi="Times New Roman"/>
      <w:kern w:val="0"/>
      <w:sz w:val="20"/>
      <w:szCs w:val="28"/>
    </w:rPr>
  </w:style>
  <w:style w:type="character" w:customStyle="1" w:styleId="222CharChar">
    <w:name w:val="样式 标题 2第一节 标题 2自标题 2 + Char Char"/>
    <w:link w:val="2220"/>
    <w:rPr>
      <w:rFonts w:ascii="Arial" w:hAnsi="Arial"/>
      <w:b/>
      <w:sz w:val="28"/>
      <w:szCs w:val="32"/>
    </w:rPr>
  </w:style>
  <w:style w:type="paragraph" w:customStyle="1" w:styleId="2220">
    <w:name w:val="样式 标题 2第一节 标题 2自标题 2 +"/>
    <w:basedOn w:val="2"/>
    <w:link w:val="222CharChar"/>
    <w:pPr>
      <w:spacing w:line="500" w:lineRule="exact"/>
      <w:jc w:val="left"/>
    </w:pPr>
    <w:rPr>
      <w:rFonts w:ascii="Arial" w:hAnsi="Arial"/>
      <w:bCs w:val="0"/>
    </w:rPr>
  </w:style>
  <w:style w:type="character" w:customStyle="1" w:styleId="Charf4">
    <w:name w:val="同新图名 Char"/>
    <w:link w:val="afffe"/>
    <w:rPr>
      <w:rFonts w:ascii="Times New Roman" w:hAnsi="Times New Roman"/>
      <w:kern w:val="2"/>
      <w:sz w:val="21"/>
      <w:szCs w:val="24"/>
    </w:rPr>
  </w:style>
  <w:style w:type="paragraph" w:customStyle="1" w:styleId="afffe">
    <w:name w:val="同新图名"/>
    <w:basedOn w:val="a3"/>
    <w:link w:val="Charf4"/>
    <w:pPr>
      <w:spacing w:before="120" w:after="240" w:line="360" w:lineRule="auto"/>
      <w:jc w:val="center"/>
    </w:pPr>
    <w:rPr>
      <w:rFonts w:ascii="Times New Roman" w:hAnsi="Times New Roman"/>
      <w:szCs w:val="24"/>
    </w:rPr>
  </w:style>
  <w:style w:type="character" w:customStyle="1" w:styleId="CharChar40">
    <w:name w:val="Char Char4"/>
    <w:rPr>
      <w:rFonts w:cs="Times New Roman"/>
      <w:kern w:val="2"/>
      <w:sz w:val="18"/>
      <w:szCs w:val="18"/>
    </w:rPr>
  </w:style>
  <w:style w:type="character" w:customStyle="1" w:styleId="Char25">
    <w:name w:val="副标题 Char2"/>
    <w:uiPriority w:val="11"/>
    <w:rPr>
      <w:rFonts w:ascii="Calibri Light" w:hAnsi="Calibri Light" w:cs="Times New Roman"/>
      <w:b/>
      <w:bCs/>
      <w:kern w:val="28"/>
      <w:sz w:val="32"/>
      <w:szCs w:val="32"/>
    </w:rPr>
  </w:style>
  <w:style w:type="character" w:customStyle="1" w:styleId="FooterChar">
    <w:name w:val="Footer Char"/>
    <w:rPr>
      <w:rFonts w:ascii="楷体_GB2312" w:eastAsia="楷体_GB2312" w:hAnsi="宋体" w:cs="仿宋_GB2312"/>
      <w:b/>
      <w:kern w:val="2"/>
      <w:sz w:val="18"/>
      <w:szCs w:val="18"/>
      <w:lang w:val="en-US" w:eastAsia="zh-CN" w:bidi="ar-SA"/>
    </w:rPr>
  </w:style>
  <w:style w:type="character" w:customStyle="1" w:styleId="2CharChar2">
    <w:name w:val="表格2 Char Char"/>
    <w:link w:val="28"/>
    <w:rPr>
      <w:rFonts w:ascii="Times New Roman" w:hAnsi="Times New Roman"/>
      <w:sz w:val="24"/>
      <w:szCs w:val="24"/>
    </w:rPr>
  </w:style>
  <w:style w:type="paragraph" w:customStyle="1" w:styleId="28">
    <w:name w:val="表格2"/>
    <w:basedOn w:val="a3"/>
    <w:link w:val="2CharChar2"/>
    <w:pPr>
      <w:adjustRightInd w:val="0"/>
      <w:snapToGrid w:val="0"/>
      <w:spacing w:line="360" w:lineRule="auto"/>
      <w:jc w:val="center"/>
    </w:pPr>
    <w:rPr>
      <w:rFonts w:ascii="Times New Roman" w:hAnsi="Times New Roman"/>
      <w:kern w:val="0"/>
      <w:sz w:val="24"/>
      <w:szCs w:val="24"/>
    </w:rPr>
  </w:style>
  <w:style w:type="character" w:customStyle="1" w:styleId="z-0">
    <w:name w:val="z-窗体底端 字符"/>
    <w:link w:val="z-11"/>
    <w:uiPriority w:val="99"/>
    <w:rPr>
      <w:rFonts w:ascii="Arial" w:hAnsi="Arial" w:cs="Arial"/>
      <w:vanish/>
      <w:sz w:val="16"/>
      <w:szCs w:val="16"/>
    </w:rPr>
  </w:style>
  <w:style w:type="paragraph" w:customStyle="1" w:styleId="z-11">
    <w:name w:val="z-窗体底端1"/>
    <w:basedOn w:val="a3"/>
    <w:next w:val="a3"/>
    <w:link w:val="z-0"/>
    <w:uiPriority w:val="99"/>
    <w:unhideWhenUsed/>
    <w:pPr>
      <w:widowControl/>
      <w:pBdr>
        <w:top w:val="single" w:sz="6" w:space="1" w:color="auto"/>
      </w:pBdr>
      <w:spacing w:line="360" w:lineRule="auto"/>
      <w:jc w:val="center"/>
    </w:pPr>
    <w:rPr>
      <w:rFonts w:ascii="Arial" w:hAnsi="Arial" w:cs="Arial"/>
      <w:vanish/>
      <w:kern w:val="0"/>
      <w:sz w:val="16"/>
      <w:szCs w:val="16"/>
    </w:rPr>
  </w:style>
  <w:style w:type="character" w:customStyle="1" w:styleId="z-12">
    <w:name w:val="z-窗体底端 字符1"/>
    <w:basedOn w:val="a4"/>
    <w:uiPriority w:val="99"/>
    <w:semiHidden/>
    <w:rPr>
      <w:rFonts w:ascii="Arial" w:hAnsi="Arial" w:cs="Arial"/>
      <w:vanish/>
      <w:kern w:val="2"/>
      <w:sz w:val="16"/>
      <w:szCs w:val="16"/>
    </w:rPr>
  </w:style>
  <w:style w:type="character" w:customStyle="1" w:styleId="4Char1">
    <w:name w:val="标题 4 Char1"/>
    <w:uiPriority w:val="9"/>
    <w:semiHidden/>
    <w:rPr>
      <w:rFonts w:ascii="Calibri Light" w:eastAsia="宋体" w:hAnsi="Calibri Light" w:cs="Times New Roman"/>
      <w:b/>
      <w:bCs/>
      <w:kern w:val="2"/>
      <w:sz w:val="28"/>
      <w:szCs w:val="28"/>
    </w:rPr>
  </w:style>
  <w:style w:type="character" w:customStyle="1" w:styleId="CharChard">
    <w:name w:val="我的段落 Char Char"/>
    <w:link w:val="affff"/>
    <w:rPr>
      <w:rFonts w:ascii="仿宋_GB2312" w:eastAsia="仿宋_GB2312" w:hAnsi="Times New Roman"/>
      <w:sz w:val="28"/>
      <w:szCs w:val="28"/>
    </w:rPr>
  </w:style>
  <w:style w:type="paragraph" w:customStyle="1" w:styleId="affff">
    <w:name w:val="我的段落"/>
    <w:basedOn w:val="a3"/>
    <w:link w:val="CharChard"/>
    <w:pPr>
      <w:spacing w:line="360" w:lineRule="auto"/>
      <w:ind w:firstLineChars="200" w:firstLine="200"/>
    </w:pPr>
    <w:rPr>
      <w:rFonts w:ascii="仿宋_GB2312" w:eastAsia="仿宋_GB2312" w:hAnsi="Times New Roman"/>
      <w:kern w:val="0"/>
      <w:sz w:val="28"/>
      <w:szCs w:val="28"/>
    </w:rPr>
  </w:style>
  <w:style w:type="character" w:customStyle="1" w:styleId="1CharChar">
    <w:name w:val="样式 标题 1 + 小二 Char Char"/>
    <w:link w:val="1b"/>
    <w:rPr>
      <w:rFonts w:ascii="Times New Roman" w:hAnsi="Times New Roman"/>
      <w:b/>
      <w:bCs/>
      <w:kern w:val="44"/>
      <w:sz w:val="30"/>
      <w:szCs w:val="44"/>
    </w:rPr>
  </w:style>
  <w:style w:type="paragraph" w:customStyle="1" w:styleId="1b">
    <w:name w:val="样式 标题 1 + 小二"/>
    <w:basedOn w:val="1"/>
    <w:link w:val="1CharChar"/>
    <w:pPr>
      <w:keepLines/>
      <w:widowControl w:val="0"/>
      <w:spacing w:after="120"/>
    </w:pPr>
    <w:rPr>
      <w:rFonts w:ascii="Times New Roman" w:hAnsi="Times New Roman"/>
      <w:kern w:val="44"/>
      <w:sz w:val="30"/>
      <w:szCs w:val="44"/>
    </w:rPr>
  </w:style>
  <w:style w:type="character" w:customStyle="1" w:styleId="Char1a">
    <w:name w:val="正文文本缩进 Char1"/>
    <w:uiPriority w:val="99"/>
    <w:semiHidden/>
  </w:style>
  <w:style w:type="character" w:customStyle="1" w:styleId="Char1b">
    <w:name w:val="文档结构图 Char1"/>
    <w:uiPriority w:val="99"/>
    <w:semiHidden/>
    <w:rPr>
      <w:rFonts w:ascii="Microsoft YaHei UI" w:eastAsia="Microsoft YaHei UI"/>
      <w:sz w:val="18"/>
      <w:szCs w:val="18"/>
    </w:rPr>
  </w:style>
  <w:style w:type="character" w:customStyle="1" w:styleId="1CharChar0">
    <w:name w:val="正文1 Char Char"/>
    <w:link w:val="1c"/>
    <w:rPr>
      <w:rFonts w:ascii="Times New Roman" w:hAnsi="Times New Roman"/>
      <w:sz w:val="24"/>
    </w:rPr>
  </w:style>
  <w:style w:type="paragraph" w:customStyle="1" w:styleId="1c">
    <w:name w:val="正文1"/>
    <w:basedOn w:val="a3"/>
    <w:link w:val="1CharChar0"/>
    <w:qFormat/>
    <w:pPr>
      <w:adjustRightInd w:val="0"/>
      <w:spacing w:line="240" w:lineRule="atLeast"/>
      <w:jc w:val="center"/>
      <w:textAlignment w:val="baseline"/>
    </w:pPr>
    <w:rPr>
      <w:rFonts w:ascii="Times New Roman" w:hAnsi="Times New Roman"/>
      <w:kern w:val="0"/>
      <w:sz w:val="24"/>
      <w:szCs w:val="20"/>
    </w:rPr>
  </w:style>
  <w:style w:type="character" w:customStyle="1" w:styleId="CharCharCharCharChar">
    <w:name w:val="方案文字 Char Char Char Char Char"/>
    <w:rPr>
      <w:rFonts w:ascii="Times New Roman" w:eastAsia="宋体" w:hAnsi="Times New Roman" w:cs="Times New Roman"/>
      <w:sz w:val="24"/>
      <w:szCs w:val="24"/>
    </w:rPr>
  </w:style>
  <w:style w:type="paragraph" w:styleId="affff0">
    <w:name w:val="No Spacing"/>
    <w:uiPriority w:val="1"/>
    <w:qFormat/>
    <w:pPr>
      <w:widowControl w:val="0"/>
      <w:ind w:firstLineChars="200" w:firstLine="200"/>
      <w:jc w:val="both"/>
    </w:pPr>
    <w:rPr>
      <w:rFonts w:ascii="Times New Roman" w:hAnsi="Times New Roman"/>
      <w:kern w:val="2"/>
      <w:sz w:val="24"/>
      <w:szCs w:val="24"/>
    </w:rPr>
  </w:style>
  <w:style w:type="character" w:customStyle="1" w:styleId="Char26">
    <w:name w:val="正文文本缩进 Char2"/>
    <w:uiPriority w:val="99"/>
    <w:semiHidden/>
    <w:rPr>
      <w:kern w:val="2"/>
      <w:sz w:val="24"/>
      <w:szCs w:val="22"/>
    </w:rPr>
  </w:style>
  <w:style w:type="character" w:customStyle="1" w:styleId="12Char">
    <w:name w:val="样式12 Char"/>
    <w:link w:val="120"/>
    <w:rPr>
      <w:rFonts w:ascii="宋体" w:hAnsi="宋体"/>
      <w:b/>
      <w:kern w:val="2"/>
      <w:sz w:val="24"/>
      <w:szCs w:val="24"/>
    </w:rPr>
  </w:style>
  <w:style w:type="paragraph" w:customStyle="1" w:styleId="120">
    <w:name w:val="样式12"/>
    <w:basedOn w:val="100"/>
    <w:link w:val="12Char"/>
    <w:qFormat/>
    <w:pPr>
      <w:ind w:firstLine="482"/>
    </w:pPr>
    <w:rPr>
      <w:b/>
    </w:rPr>
  </w:style>
  <w:style w:type="character" w:customStyle="1" w:styleId="1d">
    <w:name w:val="不明显参考1"/>
    <w:qFormat/>
    <w:rPr>
      <w:smallCaps/>
      <w:color w:val="C0504D"/>
      <w:u w:val="single"/>
    </w:rPr>
  </w:style>
  <w:style w:type="character" w:customStyle="1" w:styleId="CharCharCharChar1">
    <w:name w:val="样式 方案文字 Char Char + (西文) 宋体 黑色 Char Char"/>
    <w:link w:val="CharChare"/>
    <w:rPr>
      <w:rFonts w:ascii="宋体" w:hAnsi="宋体"/>
      <w:color w:val="000000"/>
      <w:sz w:val="24"/>
      <w:szCs w:val="24"/>
    </w:rPr>
  </w:style>
  <w:style w:type="paragraph" w:customStyle="1" w:styleId="CharChare">
    <w:name w:val="样式 方案文字 Char Char + (西文) 宋体 黑色"/>
    <w:basedOn w:val="a3"/>
    <w:link w:val="CharCharCharChar1"/>
    <w:pPr>
      <w:spacing w:line="360" w:lineRule="auto"/>
      <w:ind w:firstLineChars="200" w:firstLine="480"/>
    </w:pPr>
    <w:rPr>
      <w:rFonts w:ascii="宋体" w:hAnsi="宋体"/>
      <w:color w:val="000000"/>
      <w:kern w:val="0"/>
      <w:sz w:val="24"/>
      <w:szCs w:val="24"/>
    </w:rPr>
  </w:style>
  <w:style w:type="character" w:customStyle="1" w:styleId="2CharChar3">
    <w:name w:val="正文宋小四 2 Char Char"/>
    <w:link w:val="29"/>
    <w:rPr>
      <w:rFonts w:ascii="宋体" w:hAnsi="宋体"/>
      <w:sz w:val="24"/>
      <w:szCs w:val="24"/>
    </w:rPr>
  </w:style>
  <w:style w:type="paragraph" w:customStyle="1" w:styleId="29">
    <w:name w:val="正文宋小四 2"/>
    <w:basedOn w:val="a3"/>
    <w:link w:val="2CharChar3"/>
    <w:qFormat/>
    <w:pPr>
      <w:adjustRightInd w:val="0"/>
      <w:snapToGrid w:val="0"/>
      <w:spacing w:line="360" w:lineRule="auto"/>
      <w:ind w:firstLineChars="200" w:firstLine="480"/>
    </w:pPr>
    <w:rPr>
      <w:rFonts w:ascii="宋体" w:hAnsi="宋体"/>
      <w:kern w:val="0"/>
      <w:sz w:val="24"/>
      <w:szCs w:val="24"/>
    </w:rPr>
  </w:style>
  <w:style w:type="character" w:customStyle="1" w:styleId="0TimesNewRomanCharChar">
    <w:name w:val="样式 样式 题注 + 黑体 小四 居中 首行缩进:  0 厘米 + Times New Roman Char Char"/>
    <w:link w:val="0TimesNewRoman"/>
    <w:rPr>
      <w:rFonts w:ascii="Times New Roman" w:eastAsia="黑体" w:hAnsi="Times New Roman"/>
      <w:szCs w:val="21"/>
    </w:rPr>
  </w:style>
  <w:style w:type="paragraph" w:customStyle="1" w:styleId="0TimesNewRoman">
    <w:name w:val="样式 样式 题注 + 黑体 小四 居中 首行缩进:  0 厘米 + Times New Roman"/>
    <w:basedOn w:val="0"/>
    <w:link w:val="0TimesNewRomanCharChar"/>
    <w:pPr>
      <w:spacing w:before="50" w:after="50"/>
    </w:pPr>
  </w:style>
  <w:style w:type="character" w:customStyle="1" w:styleId="1e">
    <w:name w:val="不明显强调1"/>
    <w:qFormat/>
    <w:rPr>
      <w:i/>
      <w:iCs/>
      <w:color w:val="808080"/>
    </w:rPr>
  </w:style>
  <w:style w:type="character" w:customStyle="1" w:styleId="Char1c">
    <w:name w:val="称呼 Char1"/>
    <w:uiPriority w:val="99"/>
    <w:semiHidden/>
    <w:rPr>
      <w:kern w:val="2"/>
      <w:sz w:val="21"/>
      <w:szCs w:val="22"/>
    </w:rPr>
  </w:style>
  <w:style w:type="character" w:customStyle="1" w:styleId="5Char1">
    <w:name w:val="标题 5 Char1"/>
    <w:rPr>
      <w:rFonts w:eastAsia="宋体"/>
      <w:b/>
      <w:bCs/>
      <w:kern w:val="2"/>
      <w:sz w:val="28"/>
      <w:szCs w:val="28"/>
      <w:lang w:val="en-US" w:eastAsia="zh-CN" w:bidi="ar-SA"/>
    </w:rPr>
  </w:style>
  <w:style w:type="character" w:customStyle="1" w:styleId="Char1d">
    <w:name w:val="引用 Char1"/>
    <w:uiPriority w:val="29"/>
    <w:rPr>
      <w:i/>
      <w:iCs/>
      <w:color w:val="404040"/>
      <w:kern w:val="2"/>
      <w:sz w:val="21"/>
      <w:szCs w:val="22"/>
    </w:rPr>
  </w:style>
  <w:style w:type="character" w:customStyle="1" w:styleId="922CharChar">
    <w:name w:val="样式 样式9 + 首行缩进:  2 字符2 Char Char"/>
    <w:link w:val="922"/>
    <w:rPr>
      <w:rFonts w:ascii="宋体" w:hAnsi="Times New Roman" w:cs="宋体"/>
      <w:sz w:val="24"/>
    </w:rPr>
  </w:style>
  <w:style w:type="paragraph" w:customStyle="1" w:styleId="922">
    <w:name w:val="样式 样式9 + 首行缩进:  2 字符2"/>
    <w:basedOn w:val="a3"/>
    <w:link w:val="922CharChar"/>
    <w:pPr>
      <w:spacing w:line="360" w:lineRule="auto"/>
      <w:ind w:firstLineChars="200" w:firstLine="480"/>
    </w:pPr>
    <w:rPr>
      <w:rFonts w:ascii="宋体" w:hAnsi="Times New Roman" w:cs="宋体"/>
      <w:kern w:val="0"/>
      <w:sz w:val="24"/>
      <w:szCs w:val="20"/>
    </w:rPr>
  </w:style>
  <w:style w:type="character" w:customStyle="1" w:styleId="Char1e">
    <w:name w:val="明显引用 Char1"/>
    <w:uiPriority w:val="30"/>
    <w:rPr>
      <w:i/>
      <w:iCs/>
      <w:color w:val="5B9BD5"/>
      <w:kern w:val="2"/>
      <w:sz w:val="21"/>
      <w:szCs w:val="22"/>
    </w:rPr>
  </w:style>
  <w:style w:type="character" w:customStyle="1" w:styleId="Char1f">
    <w:name w:val="页脚 Char1"/>
    <w:uiPriority w:val="99"/>
    <w:semiHidden/>
    <w:rPr>
      <w:kern w:val="2"/>
      <w:sz w:val="18"/>
      <w:szCs w:val="18"/>
    </w:rPr>
  </w:style>
  <w:style w:type="character" w:customStyle="1" w:styleId="affff1">
    <w:name w:val="样式 四号"/>
    <w:rPr>
      <w:rFonts w:ascii="宋体" w:eastAsia="宋体" w:hAnsi="仿宋"/>
      <w:kern w:val="2"/>
      <w:sz w:val="28"/>
      <w:szCs w:val="21"/>
      <w:lang w:val="en-US" w:eastAsia="zh-CN" w:bidi="ar-SA"/>
    </w:rPr>
  </w:style>
  <w:style w:type="character" w:customStyle="1" w:styleId="CharCharChar0">
    <w:name w:val="方案文字 Char Char Char"/>
    <w:link w:val="CharCharf"/>
    <w:rPr>
      <w:sz w:val="24"/>
      <w:szCs w:val="24"/>
    </w:rPr>
  </w:style>
  <w:style w:type="paragraph" w:customStyle="1" w:styleId="CharCharf">
    <w:name w:val="方案文字 Char Char"/>
    <w:basedOn w:val="a3"/>
    <w:link w:val="CharCharChar0"/>
    <w:pPr>
      <w:spacing w:line="360" w:lineRule="auto"/>
      <w:ind w:firstLineChars="200" w:firstLine="480"/>
    </w:pPr>
    <w:rPr>
      <w:kern w:val="0"/>
      <w:sz w:val="24"/>
      <w:szCs w:val="24"/>
    </w:rPr>
  </w:style>
  <w:style w:type="character" w:customStyle="1" w:styleId="Charf5">
    <w:name w:val="同新图片 Char"/>
    <w:link w:val="affff2"/>
    <w:rPr>
      <w:rFonts w:ascii="Times New Roman" w:hAnsi="Times New Roman"/>
      <w:kern w:val="2"/>
      <w:sz w:val="21"/>
      <w:szCs w:val="24"/>
    </w:rPr>
  </w:style>
  <w:style w:type="paragraph" w:customStyle="1" w:styleId="affff2">
    <w:name w:val="同新图片"/>
    <w:basedOn w:val="a3"/>
    <w:link w:val="Charf5"/>
    <w:pPr>
      <w:spacing w:before="240" w:line="360" w:lineRule="auto"/>
      <w:ind w:left="210"/>
      <w:jc w:val="center"/>
    </w:pPr>
    <w:rPr>
      <w:rFonts w:ascii="Times New Roman" w:hAnsi="Times New Roman"/>
      <w:szCs w:val="24"/>
    </w:rPr>
  </w:style>
  <w:style w:type="character" w:customStyle="1" w:styleId="CharCharf0">
    <w:name w:val="表格左对齐 Char Char"/>
    <w:link w:val="affff3"/>
    <w:rPr>
      <w:rFonts w:ascii="Arial" w:hAnsi="Arial"/>
      <w:sz w:val="18"/>
      <w:szCs w:val="24"/>
    </w:rPr>
  </w:style>
  <w:style w:type="paragraph" w:customStyle="1" w:styleId="affff3">
    <w:name w:val="表格左对齐"/>
    <w:basedOn w:val="a3"/>
    <w:link w:val="CharCharf0"/>
    <w:pPr>
      <w:spacing w:line="240" w:lineRule="exact"/>
    </w:pPr>
    <w:rPr>
      <w:rFonts w:ascii="Arial" w:hAnsi="Arial"/>
      <w:kern w:val="0"/>
      <w:sz w:val="18"/>
      <w:szCs w:val="24"/>
    </w:rPr>
  </w:style>
  <w:style w:type="character" w:customStyle="1" w:styleId="Charf6">
    <w:name w:val="批注文字 Char"/>
    <w:link w:val="1f"/>
  </w:style>
  <w:style w:type="paragraph" w:customStyle="1" w:styleId="1f">
    <w:name w:val="批注文字1"/>
    <w:basedOn w:val="a3"/>
    <w:next w:val="aa"/>
    <w:link w:val="Charf6"/>
    <w:unhideWhenUsed/>
    <w:pPr>
      <w:spacing w:line="360" w:lineRule="auto"/>
      <w:jc w:val="left"/>
    </w:pPr>
    <w:rPr>
      <w:kern w:val="0"/>
      <w:sz w:val="20"/>
      <w:szCs w:val="20"/>
    </w:rPr>
  </w:style>
  <w:style w:type="character" w:customStyle="1" w:styleId="1f0">
    <w:name w:val="明显强调1"/>
    <w:qFormat/>
    <w:rPr>
      <w:b/>
      <w:bCs/>
      <w:i/>
      <w:iCs/>
      <w:color w:val="4F81BD"/>
    </w:rPr>
  </w:style>
  <w:style w:type="character" w:customStyle="1" w:styleId="CharCharf1">
    <w:name w:val="正文居中 Char Char"/>
    <w:link w:val="affff4"/>
    <w:rPr>
      <w:rFonts w:ascii="宋体" w:hAnsi="宋体" w:cs="宋体"/>
      <w:szCs w:val="21"/>
    </w:rPr>
  </w:style>
  <w:style w:type="paragraph" w:customStyle="1" w:styleId="affff4">
    <w:name w:val="正文居中"/>
    <w:basedOn w:val="a3"/>
    <w:link w:val="CharCharf1"/>
    <w:pPr>
      <w:spacing w:line="360" w:lineRule="auto"/>
      <w:jc w:val="center"/>
    </w:pPr>
    <w:rPr>
      <w:rFonts w:ascii="宋体" w:hAnsi="宋体" w:cs="宋体"/>
      <w:kern w:val="0"/>
      <w:sz w:val="20"/>
      <w:szCs w:val="21"/>
    </w:rPr>
  </w:style>
  <w:style w:type="character" w:customStyle="1" w:styleId="3Char11">
    <w:name w:val="正文文本 3 Char1"/>
    <w:uiPriority w:val="99"/>
    <w:semiHidden/>
    <w:rPr>
      <w:kern w:val="2"/>
      <w:sz w:val="16"/>
      <w:szCs w:val="16"/>
    </w:rPr>
  </w:style>
  <w:style w:type="character" w:customStyle="1" w:styleId="Char1f0">
    <w:name w:val="批注主题 Char1"/>
    <w:uiPriority w:val="99"/>
    <w:semiHidden/>
    <w:rPr>
      <w:b/>
      <w:bCs/>
      <w:kern w:val="2"/>
      <w:sz w:val="21"/>
      <w:szCs w:val="22"/>
    </w:rPr>
  </w:style>
  <w:style w:type="paragraph" w:customStyle="1" w:styleId="TOC1">
    <w:name w:val="TOC 标题1"/>
    <w:basedOn w:val="1"/>
    <w:next w:val="a3"/>
    <w:uiPriority w:val="39"/>
    <w:unhideWhenUsed/>
    <w:qFormat/>
    <w:pPr>
      <w:keepNext/>
      <w:keepLines/>
      <w:spacing w:before="480" w:line="276" w:lineRule="auto"/>
      <w:outlineLvl w:val="9"/>
    </w:pPr>
    <w:rPr>
      <w:rFonts w:ascii="Calibri Light" w:hAnsi="Calibri Light"/>
      <w:color w:val="2E74B5"/>
      <w:kern w:val="0"/>
      <w:sz w:val="28"/>
      <w:szCs w:val="28"/>
    </w:rPr>
  </w:style>
  <w:style w:type="paragraph" w:customStyle="1" w:styleId="3section33l3Level3HeadH32">
    <w:name w:val="样式 标题 3节，一一条，（一）条黑四（一）一样式section:33l3Level 3 HeadH3...2"/>
    <w:basedOn w:val="31"/>
    <w:rPr>
      <w:rFonts w:ascii="宋体"/>
      <w:b w:val="0"/>
      <w:bCs/>
      <w:color w:val="000000"/>
    </w:rPr>
  </w:style>
  <w:style w:type="paragraph" w:customStyle="1" w:styleId="locationbg">
    <w:name w:val="location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yline">
    <w:name w:val="yline"/>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91">
    <w:name w:val="目录 91"/>
    <w:basedOn w:val="a3"/>
    <w:next w:val="a3"/>
    <w:uiPriority w:val="39"/>
    <w:unhideWhenUsed/>
    <w:pPr>
      <w:spacing w:line="360" w:lineRule="auto"/>
      <w:ind w:leftChars="1600" w:left="3360"/>
    </w:pPr>
    <w:rPr>
      <w:sz w:val="24"/>
    </w:rPr>
  </w:style>
  <w:style w:type="paragraph" w:customStyle="1" w:styleId="tdtext">
    <w:name w:val="tdtext"/>
    <w:basedOn w:val="a3"/>
    <w:pPr>
      <w:widowControl/>
      <w:spacing w:before="100" w:beforeAutospacing="1" w:after="100" w:afterAutospacing="1" w:line="360" w:lineRule="auto"/>
      <w:jc w:val="left"/>
    </w:pPr>
    <w:rPr>
      <w:rFonts w:ascii="宋体" w:hAnsi="宋体" w:cs="宋体"/>
      <w:b/>
      <w:bCs/>
      <w:color w:val="9A3913"/>
      <w:kern w:val="0"/>
      <w:sz w:val="24"/>
      <w:szCs w:val="24"/>
    </w:rPr>
  </w:style>
  <w:style w:type="paragraph" w:customStyle="1" w:styleId="inputtxt">
    <w:name w:val="inputtxt"/>
    <w:basedOn w:val="a3"/>
    <w:pPr>
      <w:widowControl/>
      <w:pBdr>
        <w:top w:val="single" w:sz="4" w:space="0" w:color="B0CDE4"/>
        <w:left w:val="single" w:sz="4" w:space="0" w:color="B0CDE4"/>
        <w:bottom w:val="single" w:sz="4" w:space="0" w:color="B0CDE4"/>
        <w:right w:val="single" w:sz="4" w:space="0" w:color="B0CDE4"/>
      </w:pBdr>
      <w:spacing w:before="100" w:beforeAutospacing="1" w:after="100" w:afterAutospacing="1" w:line="360" w:lineRule="auto"/>
      <w:jc w:val="left"/>
    </w:pPr>
    <w:rPr>
      <w:rFonts w:ascii="宋体" w:hAnsi="宋体" w:cs="宋体"/>
      <w:kern w:val="0"/>
      <w:sz w:val="24"/>
      <w:szCs w:val="24"/>
    </w:rPr>
  </w:style>
  <w:style w:type="paragraph" w:customStyle="1" w:styleId="btnjg">
    <w:name w:val="btn_jg"/>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TOC2">
    <w:name w:val="TOC 标题2"/>
    <w:basedOn w:val="1"/>
    <w:next w:val="a3"/>
    <w:uiPriority w:val="39"/>
    <w:qFormat/>
    <w:pPr>
      <w:keepNext/>
      <w:keepLines/>
      <w:spacing w:before="240" w:line="259" w:lineRule="auto"/>
      <w:outlineLvl w:val="9"/>
    </w:pPr>
    <w:rPr>
      <w:rFonts w:ascii="Calibri Light" w:hAnsi="Calibri Light"/>
      <w:b w:val="0"/>
      <w:bCs w:val="0"/>
      <w:color w:val="2E74B5"/>
      <w:kern w:val="0"/>
      <w:szCs w:val="32"/>
    </w:rPr>
  </w:style>
  <w:style w:type="paragraph" w:customStyle="1" w:styleId="CharCharChar1">
    <w:name w:val="正文格式 Char Char Char"/>
    <w:basedOn w:val="a3"/>
    <w:pPr>
      <w:spacing w:line="360" w:lineRule="auto"/>
      <w:ind w:firstLineChars="200" w:firstLine="480"/>
    </w:pPr>
    <w:rPr>
      <w:rFonts w:ascii="宋体" w:hAnsi="宋体"/>
      <w:sz w:val="24"/>
      <w:szCs w:val="24"/>
    </w:rPr>
  </w:style>
  <w:style w:type="paragraph" w:customStyle="1" w:styleId="61">
    <w:name w:val="目录 61"/>
    <w:basedOn w:val="a3"/>
    <w:next w:val="a3"/>
    <w:uiPriority w:val="39"/>
    <w:unhideWhenUsed/>
    <w:pPr>
      <w:spacing w:line="360" w:lineRule="auto"/>
      <w:ind w:leftChars="1000" w:left="2100"/>
    </w:pPr>
    <w:rPr>
      <w:sz w:val="24"/>
    </w:rPr>
  </w:style>
  <w:style w:type="paragraph" w:customStyle="1" w:styleId="affff5">
    <w:name w:val="国博表格文字缩进"/>
    <w:basedOn w:val="affff6"/>
    <w:pPr>
      <w:ind w:firstLineChars="100" w:firstLine="100"/>
      <w:jc w:val="left"/>
    </w:pPr>
  </w:style>
  <w:style w:type="paragraph" w:customStyle="1" w:styleId="affff6">
    <w:name w:val="国博表格文字居中"/>
    <w:basedOn w:val="a3"/>
    <w:pPr>
      <w:spacing w:line="360" w:lineRule="exact"/>
      <w:jc w:val="center"/>
    </w:pPr>
    <w:rPr>
      <w:rFonts w:ascii="宋体" w:hAnsi="宋体" w:cs="宋体"/>
      <w:sz w:val="24"/>
      <w:szCs w:val="20"/>
    </w:rPr>
  </w:style>
  <w:style w:type="paragraph" w:customStyle="1" w:styleId="xline2">
    <w:name w:val="xline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left04bg">
    <w:name w:val="left_04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81">
    <w:name w:val="目录 81"/>
    <w:basedOn w:val="a3"/>
    <w:next w:val="a3"/>
    <w:uiPriority w:val="39"/>
    <w:unhideWhenUsed/>
    <w:pPr>
      <w:spacing w:line="360" w:lineRule="auto"/>
      <w:ind w:leftChars="1400" w:left="2940"/>
    </w:pPr>
    <w:rPr>
      <w:sz w:val="24"/>
    </w:rPr>
  </w:style>
  <w:style w:type="paragraph" w:customStyle="1" w:styleId="btn2">
    <w:name w:val="btn_2"/>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000000"/>
      <w:kern w:val="0"/>
      <w:sz w:val="18"/>
      <w:szCs w:val="18"/>
    </w:rPr>
  </w:style>
  <w:style w:type="paragraph" w:customStyle="1" w:styleId="62">
    <w:name w:val="6"/>
    <w:rPr>
      <w:rFonts w:ascii="Times New Roman" w:hAnsi="Times New Roman"/>
      <w:kern w:val="2"/>
      <w:sz w:val="21"/>
      <w:szCs w:val="22"/>
    </w:rPr>
  </w:style>
  <w:style w:type="paragraph" w:customStyle="1" w:styleId="affff7">
    <w:name w:val="一级标题"/>
    <w:basedOn w:val="a3"/>
    <w:pPr>
      <w:spacing w:beforeLines="150" w:before="468" w:line="360" w:lineRule="auto"/>
      <w:ind w:firstLineChars="200" w:firstLine="200"/>
      <w:jc w:val="center"/>
      <w:outlineLvl w:val="0"/>
    </w:pPr>
    <w:rPr>
      <w:rFonts w:ascii="宋体" w:hAnsi="Times New Roman"/>
      <w:b/>
      <w:sz w:val="30"/>
    </w:rPr>
  </w:style>
  <w:style w:type="paragraph" w:customStyle="1" w:styleId="1f1">
    <w:name w:val="样式 1级标题 +"/>
    <w:basedOn w:val="a3"/>
    <w:pPr>
      <w:spacing w:line="360" w:lineRule="auto"/>
      <w:ind w:firstLineChars="177" w:firstLine="425"/>
      <w:jc w:val="left"/>
    </w:pPr>
    <w:rPr>
      <w:rFonts w:ascii="宋体" w:hAnsi="宋体"/>
      <w:kern w:val="0"/>
      <w:sz w:val="24"/>
      <w:szCs w:val="24"/>
    </w:rPr>
  </w:style>
  <w:style w:type="paragraph" w:customStyle="1" w:styleId="qzzxtd">
    <w:name w:val="qzzxtd"/>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btn3">
    <w:name w:val="btn_3"/>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18"/>
      <w:szCs w:val="18"/>
    </w:rPr>
  </w:style>
  <w:style w:type="paragraph" w:customStyle="1" w:styleId="content">
    <w:name w:val="conten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Char27">
    <w:name w:val="Char2"/>
    <w:basedOn w:val="a3"/>
    <w:pPr>
      <w:spacing w:line="360" w:lineRule="auto"/>
    </w:pPr>
    <w:rPr>
      <w:rFonts w:ascii="宋体" w:hAnsi="宋体"/>
      <w:sz w:val="24"/>
      <w:szCs w:val="24"/>
    </w:rPr>
  </w:style>
  <w:style w:type="paragraph" w:customStyle="1" w:styleId="menu3out">
    <w:name w:val="menu_3_out"/>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div0302">
    <w:name w:val="div_03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410">
    <w:name w:val="标题 41"/>
    <w:basedOn w:val="a3"/>
    <w:next w:val="a3"/>
    <w:uiPriority w:val="9"/>
    <w:unhideWhenUsed/>
    <w:qFormat/>
    <w:pPr>
      <w:keepNext/>
      <w:keepLines/>
      <w:spacing w:before="280" w:after="290" w:line="376" w:lineRule="auto"/>
      <w:outlineLvl w:val="3"/>
    </w:pPr>
    <w:rPr>
      <w:rFonts w:ascii="Cambria" w:hAnsi="Cambria"/>
      <w:b/>
      <w:bCs/>
      <w:sz w:val="28"/>
      <w:szCs w:val="28"/>
    </w:rPr>
  </w:style>
  <w:style w:type="paragraph" w:customStyle="1" w:styleId="42">
    <w:name w:val="样式4"/>
    <w:basedOn w:val="a3"/>
    <w:next w:val="ae"/>
    <w:pPr>
      <w:tabs>
        <w:tab w:val="left" w:pos="1800"/>
      </w:tabs>
      <w:spacing w:line="460" w:lineRule="exact"/>
      <w:ind w:firstLineChars="200" w:firstLine="480"/>
    </w:pPr>
    <w:rPr>
      <w:rFonts w:ascii="黑体" w:eastAsia="黑体" w:hAnsi="Times New Roman"/>
      <w:sz w:val="24"/>
      <w:szCs w:val="24"/>
    </w:rPr>
  </w:style>
  <w:style w:type="paragraph" w:customStyle="1" w:styleId="CharCharCharCharCharCharChar">
    <w:name w:val="Char Char Char Char Char Char Char"/>
    <w:basedOn w:val="a9"/>
    <w:pPr>
      <w:shd w:val="clear" w:color="auto" w:fill="000080"/>
      <w:adjustRightInd w:val="0"/>
      <w:snapToGrid w:val="0"/>
      <w:spacing w:line="436" w:lineRule="exact"/>
      <w:ind w:left="357" w:firstLineChars="0" w:firstLine="0"/>
      <w:jc w:val="left"/>
      <w:outlineLvl w:val="3"/>
    </w:pPr>
    <w:rPr>
      <w:rFonts w:ascii="Tahoma" w:hAnsi="Tahoma"/>
      <w:b/>
      <w:sz w:val="24"/>
      <w:szCs w:val="24"/>
      <w:shd w:val="clear" w:color="auto" w:fill="000080"/>
    </w:rPr>
  </w:style>
  <w:style w:type="paragraph" w:customStyle="1" w:styleId="title01">
    <w:name w:val="title_01"/>
    <w:basedOn w:val="a3"/>
    <w:pPr>
      <w:widowControl/>
      <w:spacing w:before="100" w:beforeAutospacing="1" w:after="100" w:afterAutospacing="1" w:line="360" w:lineRule="auto"/>
      <w:jc w:val="left"/>
    </w:pPr>
    <w:rPr>
      <w:rFonts w:ascii="̥_GB2312" w:hAnsi="̥_GB2312" w:cs="宋体"/>
      <w:kern w:val="0"/>
      <w:sz w:val="32"/>
      <w:szCs w:val="32"/>
    </w:rPr>
  </w:style>
  <w:style w:type="paragraph" w:customStyle="1" w:styleId="Charf7">
    <w:name w:val="Char"/>
    <w:basedOn w:val="a3"/>
    <w:pPr>
      <w:spacing w:line="360" w:lineRule="auto"/>
      <w:ind w:firstLineChars="150" w:firstLine="360"/>
    </w:pPr>
    <w:rPr>
      <w:rFonts w:ascii="Tahoma" w:hAnsi="Tahoma"/>
      <w:snapToGrid w:val="0"/>
      <w:kern w:val="0"/>
      <w:sz w:val="24"/>
      <w:szCs w:val="20"/>
    </w:rPr>
  </w:style>
  <w:style w:type="paragraph" w:customStyle="1" w:styleId="000">
    <w:name w:val="000"/>
    <w:basedOn w:val="a3"/>
    <w:pPr>
      <w:spacing w:afterLines="50" w:line="360" w:lineRule="auto"/>
      <w:ind w:firstLineChars="200" w:firstLine="200"/>
    </w:pPr>
    <w:rPr>
      <w:rFonts w:ascii="宋体" w:hAnsi="宋体" w:cs="Plotter"/>
      <w:sz w:val="24"/>
      <w:szCs w:val="20"/>
    </w:rPr>
  </w:style>
  <w:style w:type="paragraph" w:customStyle="1" w:styleId="1f2">
    <w:name w:val="表格居中1"/>
    <w:basedOn w:val="a3"/>
    <w:qFormat/>
    <w:pPr>
      <w:snapToGrid w:val="0"/>
      <w:jc w:val="left"/>
    </w:pPr>
    <w:rPr>
      <w:rFonts w:ascii="宋体" w:hAnsi="宋体" w:cs="宋体"/>
      <w:kern w:val="0"/>
      <w:szCs w:val="21"/>
    </w:rPr>
  </w:style>
  <w:style w:type="paragraph" w:customStyle="1" w:styleId="divcatepubopright">
    <w:name w:val="divcatepubopright"/>
    <w:basedOn w:val="a3"/>
    <w:pPr>
      <w:widowControl/>
      <w:pBdr>
        <w:top w:val="single" w:sz="4" w:space="0" w:color="D1D1D1"/>
        <w:left w:val="single" w:sz="4" w:space="0" w:color="D1D1D1"/>
        <w:bottom w:val="single" w:sz="4" w:space="0" w:color="D1D1D1"/>
        <w:right w:val="single" w:sz="4" w:space="0" w:color="D1D1D1"/>
      </w:pBdr>
      <w:spacing w:before="67" w:after="67" w:line="360" w:lineRule="auto"/>
      <w:ind w:left="67" w:right="67"/>
      <w:jc w:val="left"/>
    </w:pPr>
    <w:rPr>
      <w:rFonts w:ascii="宋体" w:hAnsi="宋体" w:cs="宋体"/>
      <w:kern w:val="0"/>
      <w:sz w:val="24"/>
      <w:szCs w:val="24"/>
    </w:rPr>
  </w:style>
  <w:style w:type="paragraph" w:customStyle="1" w:styleId="meetingclass">
    <w:name w:val="meetingclass"/>
    <w:basedOn w:val="a3"/>
    <w:pPr>
      <w:widowControl/>
      <w:spacing w:before="100" w:beforeAutospacing="1" w:after="100" w:afterAutospacing="1" w:line="307" w:lineRule="atLeast"/>
      <w:jc w:val="left"/>
    </w:pPr>
    <w:rPr>
      <w:rFonts w:ascii="宋体" w:hAnsi="宋体" w:cs="宋体"/>
      <w:kern w:val="0"/>
      <w:sz w:val="24"/>
      <w:szCs w:val="21"/>
    </w:rPr>
  </w:style>
  <w:style w:type="paragraph" w:customStyle="1" w:styleId="btnbg1">
    <w:name w:val="btnbg1"/>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NewNewNewNewNewNewNewNew">
    <w:name w:val="正文 New New New New New New New New"/>
    <w:qFormat/>
    <w:pPr>
      <w:widowControl w:val="0"/>
      <w:jc w:val="both"/>
    </w:pPr>
    <w:rPr>
      <w:rFonts w:ascii="Times New Roman" w:hAnsi="Times New Roman"/>
      <w:kern w:val="2"/>
      <w:sz w:val="21"/>
      <w:szCs w:val="24"/>
    </w:rPr>
  </w:style>
  <w:style w:type="paragraph" w:customStyle="1" w:styleId="middlebg">
    <w:name w:val="middle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vtd">
    <w:name w:val="tvtd"/>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ablespecial1">
    <w:name w:val="tablespecial1"/>
    <w:basedOn w:val="a3"/>
    <w:pPr>
      <w:widowControl/>
      <w:pBdr>
        <w:top w:val="single" w:sz="4" w:space="0" w:color="55A7DB"/>
        <w:left w:val="single" w:sz="4" w:space="0" w:color="55A7DB"/>
        <w:bottom w:val="single" w:sz="4" w:space="0" w:color="55A7DB"/>
        <w:right w:val="single" w:sz="4" w:space="0" w:color="55A7DB"/>
      </w:pBdr>
      <w:shd w:val="clear" w:color="auto" w:fill="CDE4F9"/>
      <w:spacing w:before="100" w:beforeAutospacing="1" w:after="100" w:afterAutospacing="1" w:line="360" w:lineRule="auto"/>
      <w:jc w:val="left"/>
    </w:pPr>
    <w:rPr>
      <w:rFonts w:ascii="宋体" w:hAnsi="宋体" w:cs="宋体"/>
      <w:color w:val="187CBC"/>
      <w:kern w:val="0"/>
      <w:sz w:val="24"/>
      <w:szCs w:val="24"/>
    </w:rPr>
  </w:style>
  <w:style w:type="paragraph" w:customStyle="1" w:styleId="menu3over">
    <w:name w:val="menu_3_over"/>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btn9127">
    <w:name w:val="btn_91_27"/>
    <w:basedOn w:val="a3"/>
    <w:pPr>
      <w:widowControl/>
      <w:pBdr>
        <w:top w:val="single" w:sz="2" w:space="2" w:color="auto"/>
        <w:left w:val="single" w:sz="2" w:space="12"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24"/>
      <w:szCs w:val="24"/>
    </w:rPr>
  </w:style>
  <w:style w:type="paragraph" w:customStyle="1" w:styleId="affff8">
    <w:name w:val="图表"/>
    <w:basedOn w:val="a3"/>
    <w:qFormat/>
    <w:pPr>
      <w:spacing w:line="360" w:lineRule="auto"/>
    </w:pPr>
    <w:rPr>
      <w:rFonts w:ascii="黑体" w:eastAsia="黑体" w:hAnsi="Arial"/>
      <w:sz w:val="28"/>
      <w:szCs w:val="28"/>
    </w:rPr>
  </w:style>
  <w:style w:type="paragraph" w:customStyle="1" w:styleId="location">
    <w:name w:val="location"/>
    <w:basedOn w:val="a3"/>
    <w:pPr>
      <w:widowControl/>
      <w:spacing w:before="100" w:beforeAutospacing="1" w:after="100" w:afterAutospacing="1" w:line="360" w:lineRule="auto"/>
      <w:jc w:val="left"/>
    </w:pPr>
    <w:rPr>
      <w:rFonts w:ascii="宋体" w:hAnsi="宋体" w:cs="宋体"/>
      <w:color w:val="AB703D"/>
      <w:kern w:val="0"/>
      <w:sz w:val="24"/>
      <w:szCs w:val="24"/>
    </w:rPr>
  </w:style>
  <w:style w:type="paragraph" w:customStyle="1" w:styleId="div0201">
    <w:name w:val="div_02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picdiv">
    <w:name w:val="picdiv"/>
    <w:basedOn w:val="a3"/>
    <w:pPr>
      <w:widowControl/>
      <w:pBdr>
        <w:top w:val="single" w:sz="12" w:space="0" w:color="FFFFFF"/>
        <w:left w:val="single" w:sz="12" w:space="3" w:color="FFFFFF"/>
        <w:bottom w:val="single" w:sz="12" w:space="3" w:color="FFFFFF"/>
        <w:right w:val="single" w:sz="12" w:space="3" w:color="FFFFFF"/>
      </w:pBdr>
      <w:spacing w:before="100" w:beforeAutospacing="1" w:after="100" w:afterAutospacing="1" w:line="360" w:lineRule="auto"/>
      <w:jc w:val="left"/>
    </w:pPr>
    <w:rPr>
      <w:rFonts w:ascii="宋体" w:hAnsi="宋体" w:cs="宋体"/>
      <w:kern w:val="0"/>
      <w:sz w:val="24"/>
      <w:szCs w:val="24"/>
    </w:rPr>
  </w:style>
  <w:style w:type="paragraph" w:customStyle="1" w:styleId="xxgk01">
    <w:name w:val="xxgk_01"/>
    <w:basedOn w:val="a3"/>
    <w:pPr>
      <w:widowControl/>
      <w:spacing w:before="100" w:beforeAutospacing="1" w:after="100" w:afterAutospacing="1" w:line="360" w:lineRule="auto"/>
      <w:jc w:val="right"/>
    </w:pPr>
    <w:rPr>
      <w:rFonts w:ascii="宋体" w:hAnsi="宋体" w:cs="宋体"/>
      <w:kern w:val="0"/>
      <w:sz w:val="24"/>
      <w:szCs w:val="24"/>
    </w:rPr>
  </w:style>
  <w:style w:type="paragraph" w:customStyle="1" w:styleId="affff9">
    <w:name w:val="段"/>
    <w:pPr>
      <w:autoSpaceDE w:val="0"/>
      <w:autoSpaceDN w:val="0"/>
      <w:ind w:firstLineChars="200" w:firstLine="200"/>
      <w:jc w:val="both"/>
    </w:pPr>
    <w:rPr>
      <w:rFonts w:ascii="宋体" w:hAnsi="Times New Roman"/>
      <w:sz w:val="21"/>
    </w:rPr>
  </w:style>
  <w:style w:type="paragraph" w:customStyle="1" w:styleId="bt">
    <w:name w:val="bt"/>
    <w:basedOn w:val="a3"/>
    <w:pPr>
      <w:widowControl/>
      <w:spacing w:before="100" w:beforeAutospacing="1" w:after="100" w:afterAutospacing="1" w:line="400" w:lineRule="atLeast"/>
      <w:jc w:val="center"/>
      <w:textAlignment w:val="bottom"/>
    </w:pPr>
    <w:rPr>
      <w:rFonts w:ascii="宋体" w:hAnsi="宋体" w:cs="宋体"/>
      <w:kern w:val="0"/>
      <w:sz w:val="24"/>
      <w:szCs w:val="24"/>
    </w:rPr>
  </w:style>
  <w:style w:type="paragraph" w:customStyle="1" w:styleId="p0">
    <w:name w:val="p0"/>
    <w:basedOn w:val="a3"/>
    <w:uiPriority w:val="99"/>
    <w:qFormat/>
    <w:pPr>
      <w:widowControl/>
      <w:spacing w:after="200" w:line="276" w:lineRule="auto"/>
      <w:jc w:val="left"/>
    </w:pPr>
    <w:rPr>
      <w:rFonts w:ascii="Times New Roman" w:hAnsi="Times New Roman"/>
      <w:kern w:val="0"/>
      <w:sz w:val="22"/>
      <w:szCs w:val="21"/>
      <w:lang w:eastAsia="en-US" w:bidi="en-US"/>
    </w:rPr>
  </w:style>
  <w:style w:type="paragraph" w:customStyle="1" w:styleId="affffa">
    <w:name w:val="投标"/>
    <w:basedOn w:val="a3"/>
    <w:qFormat/>
    <w:pPr>
      <w:spacing w:line="400" w:lineRule="exact"/>
      <w:ind w:firstLineChars="200" w:firstLine="200"/>
    </w:pPr>
    <w:rPr>
      <w:rFonts w:ascii="宋体" w:hAnsi="宋体"/>
      <w:sz w:val="24"/>
      <w:szCs w:val="24"/>
    </w:rPr>
  </w:style>
  <w:style w:type="paragraph" w:customStyle="1" w:styleId="623">
    <w:name w:val="样式 小四 段后: 6 磅 行距: 固定值 23 磅"/>
    <w:basedOn w:val="a3"/>
    <w:pPr>
      <w:spacing w:after="120" w:line="460" w:lineRule="exact"/>
      <w:ind w:firstLineChars="200" w:firstLine="480"/>
    </w:pPr>
    <w:rPr>
      <w:rFonts w:ascii="宋体" w:hAnsi="宋体" w:cs="宋体"/>
      <w:sz w:val="24"/>
      <w:szCs w:val="20"/>
    </w:rPr>
  </w:style>
  <w:style w:type="paragraph" w:customStyle="1" w:styleId="clear">
    <w:name w:val="clear"/>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op01">
    <w:name w:val="top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questionsubject">
    <w:name w:val="questionsubject"/>
    <w:basedOn w:val="a3"/>
    <w:pPr>
      <w:widowControl/>
      <w:pBdr>
        <w:top w:val="dotted" w:sz="4" w:space="0" w:color="55A7DB"/>
      </w:pBdr>
      <w:spacing w:before="100" w:beforeAutospacing="1" w:after="100" w:afterAutospacing="1" w:line="360" w:lineRule="auto"/>
      <w:jc w:val="left"/>
    </w:pPr>
    <w:rPr>
      <w:rFonts w:ascii="宋体" w:hAnsi="宋体" w:cs="宋体"/>
      <w:b/>
      <w:bCs/>
      <w:kern w:val="0"/>
      <w:sz w:val="24"/>
      <w:szCs w:val="24"/>
    </w:rPr>
  </w:style>
  <w:style w:type="paragraph" w:customStyle="1" w:styleId="NewNew">
    <w:name w:val="正文 New New"/>
    <w:pPr>
      <w:widowControl w:val="0"/>
      <w:jc w:val="both"/>
    </w:pPr>
    <w:rPr>
      <w:rFonts w:ascii="Times New Roman" w:hAnsi="Times New Roman"/>
      <w:kern w:val="2"/>
      <w:sz w:val="21"/>
    </w:rPr>
  </w:style>
  <w:style w:type="paragraph" w:customStyle="1" w:styleId="Charf8">
    <w:name w:val="Char"/>
    <w:basedOn w:val="a3"/>
    <w:pPr>
      <w:spacing w:line="360" w:lineRule="auto"/>
      <w:ind w:firstLineChars="200" w:firstLine="200"/>
    </w:pPr>
    <w:rPr>
      <w:rFonts w:ascii="宋体" w:hAnsi="宋体" w:cs="宋体"/>
      <w:sz w:val="24"/>
      <w:szCs w:val="24"/>
    </w:rPr>
  </w:style>
  <w:style w:type="paragraph" w:customStyle="1" w:styleId="btnsearch2">
    <w:name w:val="btn_search2"/>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qzzx">
    <w:name w:val="qzzx"/>
    <w:basedOn w:val="a3"/>
    <w:pPr>
      <w:widowControl/>
      <w:spacing w:before="100" w:beforeAutospacing="1" w:after="100" w:afterAutospacing="1" w:line="360" w:lineRule="auto"/>
      <w:jc w:val="left"/>
    </w:pPr>
    <w:rPr>
      <w:rFonts w:ascii="宋体" w:hAnsi="宋体" w:cs="宋体"/>
      <w:b/>
      <w:bCs/>
      <w:color w:val="DE731D"/>
      <w:kern w:val="0"/>
      <w:sz w:val="24"/>
      <w:szCs w:val="24"/>
    </w:rPr>
  </w:style>
  <w:style w:type="paragraph" w:customStyle="1" w:styleId="Style2">
    <w:name w:val="_Style 2"/>
    <w:basedOn w:val="a3"/>
    <w:next w:val="a3"/>
    <w:uiPriority w:val="34"/>
    <w:qFormat/>
    <w:pPr>
      <w:spacing w:line="360" w:lineRule="auto"/>
      <w:ind w:firstLineChars="200" w:firstLine="420"/>
    </w:pPr>
    <w:rPr>
      <w:rFonts w:ascii="Times New Roman" w:hAnsi="Times New Roman"/>
      <w:sz w:val="24"/>
      <w:szCs w:val="24"/>
    </w:rPr>
  </w:style>
  <w:style w:type="paragraph" w:customStyle="1" w:styleId="select">
    <w:name w:val="select"/>
    <w:basedOn w:val="a3"/>
    <w:pPr>
      <w:widowControl/>
      <w:spacing w:before="100" w:beforeAutospacing="1" w:after="100" w:afterAutospacing="1" w:line="360" w:lineRule="auto"/>
      <w:jc w:val="left"/>
    </w:pPr>
    <w:rPr>
      <w:rFonts w:ascii="宋体" w:hAnsi="宋体" w:cs="宋体"/>
      <w:color w:val="000000"/>
      <w:kern w:val="0"/>
      <w:sz w:val="18"/>
      <w:szCs w:val="18"/>
    </w:rPr>
  </w:style>
  <w:style w:type="paragraph" w:customStyle="1" w:styleId="affffb">
    <w:name w:val="正文文字"/>
    <w:basedOn w:val="a3"/>
    <w:qFormat/>
    <w:pPr>
      <w:spacing w:line="360" w:lineRule="auto"/>
      <w:ind w:firstLineChars="200" w:firstLine="480"/>
    </w:pPr>
    <w:rPr>
      <w:rFonts w:ascii="宋体" w:hAnsi="宋体"/>
      <w:sz w:val="24"/>
    </w:rPr>
  </w:style>
  <w:style w:type="paragraph" w:customStyle="1" w:styleId="qzzxzhuchi">
    <w:name w:val="qzzxzhuchi"/>
    <w:basedOn w:val="a3"/>
    <w:pPr>
      <w:widowControl/>
      <w:spacing w:before="100" w:beforeAutospacing="1" w:after="100" w:afterAutospacing="1" w:line="360" w:lineRule="auto"/>
      <w:jc w:val="left"/>
    </w:pPr>
    <w:rPr>
      <w:rFonts w:ascii="宋体" w:hAnsi="宋体" w:cs="宋体"/>
      <w:color w:val="FF0000"/>
      <w:kern w:val="0"/>
      <w:sz w:val="24"/>
      <w:szCs w:val="24"/>
    </w:rPr>
  </w:style>
  <w:style w:type="paragraph" w:customStyle="1" w:styleId="rightbottombg">
    <w:name w:val="rightbottom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onsulttitle">
    <w:name w:val="consulttitle"/>
    <w:basedOn w:val="a3"/>
    <w:pPr>
      <w:widowControl/>
      <w:spacing w:before="100" w:beforeAutospacing="1" w:after="100" w:afterAutospacing="1" w:line="360" w:lineRule="auto"/>
      <w:jc w:val="left"/>
      <w:textAlignment w:val="center"/>
    </w:pPr>
    <w:rPr>
      <w:rFonts w:ascii="宋体" w:hAnsi="宋体" w:cs="宋体"/>
      <w:b/>
      <w:bCs/>
      <w:color w:val="000000"/>
      <w:kern w:val="0"/>
      <w:sz w:val="24"/>
      <w:szCs w:val="24"/>
    </w:rPr>
  </w:style>
  <w:style w:type="paragraph" w:customStyle="1" w:styleId="btnbz">
    <w:name w:val="btn_bz"/>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leftbg">
    <w:name w:val="left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onti">
    <w:name w:val="conti"/>
    <w:basedOn w:val="a3"/>
    <w:pPr>
      <w:widowControl/>
      <w:spacing w:before="100" w:beforeAutospacing="1" w:after="100" w:afterAutospacing="1" w:line="360" w:lineRule="auto"/>
      <w:jc w:val="center"/>
    </w:pPr>
    <w:rPr>
      <w:rFonts w:ascii="宋体" w:hAnsi="宋体" w:cs="宋体"/>
      <w:color w:val="464646"/>
      <w:kern w:val="0"/>
      <w:sz w:val="24"/>
      <w:szCs w:val="24"/>
    </w:rPr>
  </w:style>
  <w:style w:type="paragraph" w:customStyle="1" w:styleId="52">
    <w:name w:val="5"/>
    <w:basedOn w:val="a3"/>
    <w:next w:val="23"/>
    <w:pPr>
      <w:spacing w:line="440" w:lineRule="exact"/>
    </w:pPr>
    <w:rPr>
      <w:rFonts w:ascii="Times New Roman" w:hAnsi="Times New Roman"/>
      <w:sz w:val="24"/>
      <w:szCs w:val="24"/>
    </w:rPr>
  </w:style>
  <w:style w:type="paragraph" w:customStyle="1" w:styleId="btnsearch1">
    <w:name w:val="btn_search1"/>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affffc">
    <w:name w:val="图"/>
    <w:basedOn w:val="a3"/>
    <w:pPr>
      <w:spacing w:line="360" w:lineRule="auto"/>
      <w:jc w:val="center"/>
      <w:textAlignment w:val="baseline"/>
    </w:pPr>
    <w:rPr>
      <w:rFonts w:ascii="黑体" w:eastAsia="黑体" w:hAnsi="宋体"/>
      <w:sz w:val="18"/>
      <w:szCs w:val="24"/>
    </w:rPr>
  </w:style>
  <w:style w:type="paragraph" w:customStyle="1" w:styleId="2050510505">
    <w:name w:val="样式 样式 样式2 + 段前: 0.5 行 段后: 0.5 行1 + 段前: 0.5 行 段后: 0.5 行"/>
    <w:basedOn w:val="a3"/>
    <w:qFormat/>
    <w:pPr>
      <w:keepNext/>
      <w:keepLines/>
      <w:tabs>
        <w:tab w:val="left" w:pos="6156"/>
      </w:tabs>
      <w:spacing w:beforeLines="50" w:before="50" w:afterLines="50" w:after="50" w:line="360" w:lineRule="auto"/>
      <w:outlineLvl w:val="1"/>
    </w:pPr>
    <w:rPr>
      <w:rFonts w:ascii="宋体" w:hAnsi="宋体" w:cs="宋体"/>
      <w:b/>
      <w:bCs/>
      <w:kern w:val="0"/>
      <w:sz w:val="28"/>
      <w:szCs w:val="20"/>
    </w:rPr>
  </w:style>
  <w:style w:type="paragraph" w:customStyle="1" w:styleId="53">
    <w:name w:val="样式5"/>
    <w:basedOn w:val="a7"/>
    <w:pPr>
      <w:adjustRightInd w:val="0"/>
      <w:ind w:firstLine="510"/>
      <w:textAlignment w:val="baseline"/>
    </w:pPr>
    <w:rPr>
      <w:rFonts w:ascii="宋体"/>
      <w:sz w:val="24"/>
      <w:szCs w:val="20"/>
    </w:rPr>
  </w:style>
  <w:style w:type="paragraph" w:customStyle="1" w:styleId="520">
    <w:name w:val="样式 5级 + 加粗 蓝色 首行缩进:  2 字符"/>
    <w:basedOn w:val="a3"/>
    <w:pPr>
      <w:spacing w:before="60" w:after="60" w:line="300" w:lineRule="auto"/>
      <w:ind w:firstLineChars="200" w:firstLine="482"/>
      <w:jc w:val="left"/>
    </w:pPr>
    <w:rPr>
      <w:rFonts w:ascii="仿宋_GB2312" w:eastAsia="仿宋_GB2312" w:hAnsi="仿宋_GB2312" w:cs="宋体"/>
      <w:b/>
      <w:bCs/>
      <w:color w:val="0000FF"/>
      <w:sz w:val="24"/>
      <w:szCs w:val="20"/>
    </w:rPr>
  </w:style>
  <w:style w:type="paragraph" w:customStyle="1" w:styleId="btndl">
    <w:name w:val="btn_dl"/>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titleimg">
    <w:name w:val="titleim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7815">
    <w:name w:val="样式 (西文) 宋体 小四 段后: 7.8 磅 行距: 1.5 倍行距"/>
    <w:basedOn w:val="a3"/>
    <w:pPr>
      <w:spacing w:after="156" w:line="360" w:lineRule="auto"/>
    </w:pPr>
    <w:rPr>
      <w:rFonts w:ascii="宋体" w:eastAsia="微软大标宋" w:hAnsi="宋体" w:cs="宋体"/>
      <w:b/>
      <w:sz w:val="24"/>
      <w:szCs w:val="20"/>
    </w:rPr>
  </w:style>
  <w:style w:type="paragraph" w:customStyle="1" w:styleId="2a">
    <w:name w:val="样式2"/>
    <w:basedOn w:val="a3"/>
    <w:qFormat/>
    <w:pPr>
      <w:spacing w:line="360" w:lineRule="auto"/>
      <w:jc w:val="center"/>
    </w:pPr>
    <w:rPr>
      <w:rFonts w:ascii="宋体" w:hAnsi="Times New Roman"/>
      <w:snapToGrid w:val="0"/>
      <w:kern w:val="0"/>
      <w:position w:val="12"/>
      <w:sz w:val="18"/>
      <w:szCs w:val="24"/>
    </w:rPr>
  </w:style>
  <w:style w:type="paragraph" w:customStyle="1" w:styleId="topbanner">
    <w:name w:val="topbanner"/>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d">
    <w:name w:val="目录"/>
    <w:basedOn w:val="a3"/>
    <w:pPr>
      <w:pBdr>
        <w:bottom w:val="single" w:sz="4" w:space="1" w:color="auto"/>
      </w:pBdr>
      <w:shd w:val="clear" w:color="auto" w:fill="E0E0E0"/>
      <w:spacing w:line="360" w:lineRule="auto"/>
      <w:jc w:val="center"/>
    </w:pPr>
    <w:rPr>
      <w:rFonts w:ascii="Times New Roman" w:hAnsi="Times New Roman"/>
      <w:sz w:val="28"/>
      <w:szCs w:val="24"/>
    </w:rPr>
  </w:style>
  <w:style w:type="paragraph" w:customStyle="1" w:styleId="btnzc">
    <w:name w:val="btn_zc"/>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63">
    <w:name w:val="样式6"/>
    <w:basedOn w:val="a3"/>
    <w:next w:val="a3"/>
    <w:pPr>
      <w:keepNext/>
      <w:keepLines/>
      <w:tabs>
        <w:tab w:val="left" w:pos="360"/>
      </w:tabs>
      <w:snapToGrid w:val="0"/>
      <w:spacing w:line="360" w:lineRule="auto"/>
      <w:ind w:left="360" w:rightChars="835" w:right="1753" w:hanging="2051"/>
      <w:outlineLvl w:val="0"/>
    </w:pPr>
    <w:rPr>
      <w:rFonts w:ascii="Arial" w:hAnsi="Arial" w:cs="宋体"/>
      <w:sz w:val="28"/>
      <w:szCs w:val="28"/>
    </w:rPr>
  </w:style>
  <w:style w:type="paragraph" w:customStyle="1" w:styleId="zwdt01">
    <w:name w:val="zwdt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e">
    <w:name w:val="仁济正文"/>
    <w:basedOn w:val="a3"/>
    <w:qFormat/>
    <w:pPr>
      <w:snapToGrid w:val="0"/>
      <w:spacing w:line="380" w:lineRule="exact"/>
      <w:ind w:firstLine="480"/>
    </w:pPr>
    <w:rPr>
      <w:rFonts w:ascii="宋体" w:hAnsi="宋体"/>
      <w:bCs/>
      <w:sz w:val="24"/>
    </w:rPr>
  </w:style>
  <w:style w:type="paragraph" w:customStyle="1" w:styleId="boxlogo">
    <w:name w:val="boxlogo"/>
    <w:basedOn w:val="a3"/>
    <w:pPr>
      <w:widowControl/>
      <w:pBdr>
        <w:top w:val="single" w:sz="2" w:space="10" w:color="FFB26D"/>
        <w:left w:val="single" w:sz="2" w:space="31" w:color="FFB26D"/>
        <w:bottom w:val="single" w:sz="2" w:space="0" w:color="FFB26D"/>
        <w:right w:val="single" w:sz="2" w:space="0" w:color="FFB26D"/>
      </w:pBdr>
      <w:spacing w:before="100" w:beforeAutospacing="1" w:after="100" w:afterAutospacing="1" w:line="360" w:lineRule="auto"/>
      <w:jc w:val="left"/>
    </w:pPr>
    <w:rPr>
      <w:rFonts w:ascii="宋体" w:hAnsi="宋体" w:cs="宋体"/>
      <w:b/>
      <w:bCs/>
      <w:kern w:val="0"/>
      <w:sz w:val="24"/>
      <w:szCs w:val="24"/>
    </w:rPr>
  </w:style>
  <w:style w:type="paragraph" w:customStyle="1" w:styleId="38">
    <w:name w:val="同新标题3"/>
    <w:basedOn w:val="a3"/>
    <w:pPr>
      <w:spacing w:before="120" w:after="120" w:line="360" w:lineRule="auto"/>
    </w:pPr>
    <w:rPr>
      <w:rFonts w:ascii="Times New Roman" w:eastAsia="华文细黑" w:hAnsi="Times New Roman"/>
      <w:b/>
      <w:sz w:val="24"/>
      <w:szCs w:val="24"/>
    </w:rPr>
  </w:style>
  <w:style w:type="paragraph" w:customStyle="1" w:styleId="afffff">
    <w:name w:val="a正文"/>
    <w:basedOn w:val="a3"/>
    <w:qFormat/>
    <w:pPr>
      <w:spacing w:line="360" w:lineRule="auto"/>
      <w:ind w:firstLineChars="200" w:firstLine="480"/>
    </w:pPr>
    <w:rPr>
      <w:rFonts w:ascii="宋体" w:hAnsi="宋体"/>
      <w:sz w:val="24"/>
    </w:rPr>
  </w:style>
  <w:style w:type="paragraph" w:customStyle="1" w:styleId="btncx">
    <w:name w:val="btn_cx"/>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NewNewNew">
    <w:name w:val="正文 New New New"/>
    <w:pPr>
      <w:widowControl w:val="0"/>
      <w:jc w:val="both"/>
    </w:pPr>
    <w:rPr>
      <w:rFonts w:ascii="Times New Roman" w:hAnsi="Times New Roman"/>
      <w:kern w:val="2"/>
      <w:sz w:val="21"/>
      <w:szCs w:val="22"/>
    </w:rPr>
  </w:style>
  <w:style w:type="paragraph" w:customStyle="1" w:styleId="3078">
    <w:name w:val="样式 标题 3 + (符号) 宋体 小四 非加粗 段前: 0 磅 段后: 7.8 磅 行距: 单倍行距"/>
    <w:basedOn w:val="31"/>
    <w:pPr>
      <w:keepNext w:val="0"/>
      <w:spacing w:afterLines="50" w:after="156" w:line="240" w:lineRule="auto"/>
    </w:pPr>
    <w:rPr>
      <w:rFonts w:ascii="宋体" w:hAnsi="宋体" w:cs="宋体"/>
      <w:b w:val="0"/>
      <w:bCs/>
      <w:szCs w:val="20"/>
    </w:rPr>
  </w:style>
  <w:style w:type="paragraph" w:customStyle="1" w:styleId="afffff0">
    <w:name w:val="二级标题"/>
    <w:qFormat/>
    <w:pPr>
      <w:spacing w:beforeLines="50" w:before="156" w:afterLines="50" w:after="156" w:line="360" w:lineRule="auto"/>
    </w:pPr>
    <w:rPr>
      <w:rFonts w:ascii="Times New Roman" w:eastAsia="黑体" w:hAnsi="Times New Roman"/>
      <w:bCs/>
      <w:sz w:val="30"/>
    </w:rPr>
  </w:style>
  <w:style w:type="paragraph" w:customStyle="1" w:styleId="Char11">
    <w:name w:val="Char11"/>
    <w:basedOn w:val="a3"/>
    <w:pPr>
      <w:numPr>
        <w:numId w:val="6"/>
      </w:numPr>
      <w:tabs>
        <w:tab w:val="left" w:pos="360"/>
      </w:tabs>
      <w:spacing w:line="520" w:lineRule="exact"/>
      <w:ind w:left="0" w:firstLineChars="200" w:firstLine="560"/>
    </w:pPr>
    <w:rPr>
      <w:rFonts w:ascii="宋体" w:hAnsi="宋体"/>
      <w:sz w:val="28"/>
      <w:szCs w:val="28"/>
    </w:rPr>
  </w:style>
  <w:style w:type="paragraph" w:customStyle="1" w:styleId="71">
    <w:name w:val="目录 71"/>
    <w:basedOn w:val="a3"/>
    <w:next w:val="a3"/>
    <w:uiPriority w:val="39"/>
    <w:unhideWhenUsed/>
    <w:pPr>
      <w:spacing w:line="360" w:lineRule="auto"/>
      <w:ind w:leftChars="1200" w:left="2520"/>
    </w:pPr>
    <w:rPr>
      <w:sz w:val="24"/>
    </w:rPr>
  </w:style>
  <w:style w:type="paragraph" w:customStyle="1" w:styleId="menu2out">
    <w:name w:val="menu_2_out"/>
    <w:basedOn w:val="a3"/>
    <w:pPr>
      <w:widowControl/>
      <w:spacing w:before="100" w:beforeAutospacing="1" w:after="100" w:afterAutospacing="1" w:line="360" w:lineRule="auto"/>
      <w:jc w:val="left"/>
    </w:pPr>
    <w:rPr>
      <w:rFonts w:ascii="宋体" w:hAnsi="宋体" w:cs="宋体"/>
      <w:b/>
      <w:bCs/>
      <w:color w:val="3577B1"/>
      <w:kern w:val="0"/>
      <w:sz w:val="24"/>
      <w:szCs w:val="24"/>
    </w:rPr>
  </w:style>
  <w:style w:type="paragraph" w:customStyle="1" w:styleId="02">
    <w:name w:val="样式 左侧:  0 厘米 悬挂缩进: 2 字符"/>
    <w:basedOn w:val="a3"/>
    <w:qFormat/>
    <w:rPr>
      <w:rFonts w:ascii="Times New Roman" w:hAnsi="Times New Roman"/>
      <w:szCs w:val="20"/>
    </w:rPr>
  </w:style>
  <w:style w:type="paragraph" w:customStyle="1" w:styleId="questiongroup">
    <w:name w:val="questiongroup"/>
    <w:basedOn w:val="a3"/>
    <w:pPr>
      <w:widowControl/>
      <w:spacing w:before="100" w:beforeAutospacing="1" w:after="100" w:afterAutospacing="1" w:line="360" w:lineRule="auto"/>
      <w:jc w:val="left"/>
    </w:pPr>
    <w:rPr>
      <w:rFonts w:ascii="宋体" w:hAnsi="宋体" w:cs="宋体"/>
      <w:b/>
      <w:bCs/>
      <w:color w:val="0C93E4"/>
      <w:kern w:val="0"/>
      <w:sz w:val="20"/>
      <w:szCs w:val="20"/>
    </w:rPr>
  </w:style>
  <w:style w:type="paragraph" w:customStyle="1" w:styleId="411">
    <w:name w:val="目录 41"/>
    <w:basedOn w:val="a3"/>
    <w:next w:val="a3"/>
    <w:uiPriority w:val="39"/>
    <w:unhideWhenUsed/>
    <w:pPr>
      <w:spacing w:line="360" w:lineRule="auto"/>
      <w:ind w:leftChars="600" w:left="1260"/>
    </w:pPr>
    <w:rPr>
      <w:sz w:val="24"/>
    </w:rPr>
  </w:style>
  <w:style w:type="paragraph" w:customStyle="1" w:styleId="ListParagraph1">
    <w:name w:val="List Paragraph1"/>
    <w:basedOn w:val="a3"/>
    <w:uiPriority w:val="34"/>
    <w:qFormat/>
    <w:pPr>
      <w:ind w:firstLine="420"/>
    </w:pPr>
    <w:rPr>
      <w:rFonts w:cs="黑体"/>
    </w:rPr>
  </w:style>
  <w:style w:type="paragraph" w:customStyle="1" w:styleId="111">
    <w:name w:val="北汽正文11"/>
    <w:basedOn w:val="a3"/>
    <w:qFormat/>
    <w:pPr>
      <w:widowControl/>
      <w:spacing w:line="440" w:lineRule="exact"/>
      <w:ind w:firstLineChars="200" w:firstLine="480"/>
      <w:jc w:val="left"/>
    </w:pPr>
    <w:rPr>
      <w:rFonts w:ascii="宋体"/>
      <w:kern w:val="0"/>
      <w:sz w:val="24"/>
      <w:szCs w:val="20"/>
      <w:lang w:val="zh-CN"/>
    </w:rPr>
  </w:style>
  <w:style w:type="paragraph" w:customStyle="1" w:styleId="1f3">
    <w:name w:val="修订1"/>
    <w:uiPriority w:val="99"/>
    <w:semiHidden/>
    <w:rPr>
      <w:rFonts w:ascii="Times New Roman" w:hAnsi="Times New Roman"/>
      <w:kern w:val="2"/>
      <w:sz w:val="24"/>
      <w:szCs w:val="24"/>
    </w:rPr>
  </w:style>
  <w:style w:type="paragraph" w:customStyle="1" w:styleId="43">
    <w:name w:val="4计算书正文"/>
    <w:basedOn w:val="a3"/>
    <w:pPr>
      <w:spacing w:line="360" w:lineRule="auto"/>
      <w:ind w:firstLineChars="200" w:firstLine="200"/>
    </w:pPr>
    <w:rPr>
      <w:rFonts w:ascii="Times New Roman" w:hAnsi="Times New Roman"/>
      <w:sz w:val="24"/>
      <w:szCs w:val="24"/>
    </w:rPr>
  </w:style>
  <w:style w:type="paragraph" w:customStyle="1" w:styleId="NoSpacing1">
    <w:name w:val="No Spacing1"/>
    <w:uiPriority w:val="1"/>
    <w:qFormat/>
    <w:pPr>
      <w:widowControl w:val="0"/>
      <w:ind w:firstLineChars="200" w:firstLine="200"/>
      <w:jc w:val="both"/>
    </w:pPr>
    <w:rPr>
      <w:rFonts w:ascii="Times New Roman" w:hAnsi="Times New Roman"/>
      <w:kern w:val="2"/>
      <w:sz w:val="24"/>
      <w:szCs w:val="24"/>
    </w:rPr>
  </w:style>
  <w:style w:type="paragraph" w:customStyle="1" w:styleId="titlebgcenter">
    <w:name w:val="titlebgcenter"/>
    <w:basedOn w:val="a3"/>
    <w:pPr>
      <w:widowControl/>
      <w:spacing w:before="100" w:beforeAutospacing="1" w:after="100" w:afterAutospacing="1" w:line="360" w:lineRule="auto"/>
      <w:jc w:val="left"/>
      <w:textAlignment w:val="center"/>
    </w:pPr>
    <w:rPr>
      <w:rFonts w:ascii="宋体" w:hAnsi="宋体" w:cs="宋体"/>
      <w:b/>
      <w:bCs/>
      <w:color w:val="9E5715"/>
      <w:kern w:val="0"/>
      <w:sz w:val="20"/>
      <w:szCs w:val="20"/>
    </w:rPr>
  </w:style>
  <w:style w:type="paragraph" w:customStyle="1" w:styleId="search">
    <w:name w:val="search"/>
    <w:basedOn w:val="a3"/>
    <w:pPr>
      <w:widowControl/>
      <w:shd w:val="clear" w:color="auto" w:fill="FDFAE2"/>
      <w:spacing w:before="100" w:beforeAutospacing="1" w:after="100" w:afterAutospacing="1" w:line="360" w:lineRule="auto"/>
      <w:jc w:val="left"/>
    </w:pPr>
    <w:rPr>
      <w:rFonts w:ascii="宋体" w:hAnsi="宋体" w:cs="宋体"/>
      <w:kern w:val="0"/>
      <w:sz w:val="24"/>
      <w:szCs w:val="24"/>
    </w:rPr>
  </w:style>
  <w:style w:type="paragraph" w:customStyle="1" w:styleId="dropmenu01">
    <w:name w:val="dropmenu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harCharCharChar2">
    <w:name w:val="Char Char Char Char"/>
    <w:basedOn w:val="a9"/>
    <w:pPr>
      <w:shd w:val="clear" w:color="auto" w:fill="000080"/>
      <w:adjustRightInd w:val="0"/>
      <w:spacing w:line="436" w:lineRule="exact"/>
      <w:ind w:left="357" w:firstLineChars="0" w:firstLine="0"/>
      <w:jc w:val="left"/>
      <w:outlineLvl w:val="3"/>
    </w:pPr>
    <w:rPr>
      <w:rFonts w:ascii="Tahoma" w:hAnsi="Tahoma"/>
      <w:b/>
      <w:sz w:val="24"/>
      <w:szCs w:val="24"/>
      <w:shd w:val="clear" w:color="auto" w:fill="000080"/>
    </w:rPr>
  </w:style>
  <w:style w:type="paragraph" w:customStyle="1" w:styleId="div0202">
    <w:name w:val="div_02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menu2over">
    <w:name w:val="menu_2_over"/>
    <w:basedOn w:val="a3"/>
    <w:pPr>
      <w:widowControl/>
      <w:spacing w:before="100" w:beforeAutospacing="1" w:after="100" w:afterAutospacing="1" w:line="360" w:lineRule="auto"/>
      <w:jc w:val="left"/>
    </w:pPr>
    <w:rPr>
      <w:rFonts w:ascii="宋体" w:hAnsi="宋体" w:cs="宋体"/>
      <w:b/>
      <w:bCs/>
      <w:color w:val="FFFFFF"/>
      <w:kern w:val="0"/>
      <w:sz w:val="24"/>
      <w:szCs w:val="24"/>
    </w:rPr>
  </w:style>
  <w:style w:type="paragraph" w:customStyle="1" w:styleId="a">
    <w:name w:val="图表格式"/>
    <w:pPr>
      <w:numPr>
        <w:numId w:val="7"/>
      </w:numPr>
      <w:ind w:left="0" w:firstLine="0"/>
      <w:jc w:val="center"/>
    </w:pPr>
    <w:rPr>
      <w:rFonts w:ascii="仿宋_GB2312" w:eastAsia="仿宋_GB2312" w:hAnsi="宋体" w:cs="宋体"/>
      <w:kern w:val="2"/>
      <w:sz w:val="28"/>
      <w:szCs w:val="28"/>
    </w:rPr>
  </w:style>
  <w:style w:type="paragraph" w:customStyle="1" w:styleId="xl34">
    <w:name w:val="xl34"/>
    <w:basedOn w:val="a3"/>
    <w:pPr>
      <w:widowControl/>
      <w:pBdr>
        <w:left w:val="single" w:sz="4"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kern w:val="0"/>
      <w:sz w:val="24"/>
      <w:szCs w:val="20"/>
    </w:rPr>
  </w:style>
  <w:style w:type="paragraph" w:customStyle="1" w:styleId="afffff1">
    <w:name w:val="国博表格头"/>
    <w:basedOn w:val="a3"/>
    <w:pPr>
      <w:spacing w:afterLines="50" w:after="156" w:line="360" w:lineRule="auto"/>
      <w:ind w:leftChars="200" w:left="200"/>
      <w:jc w:val="center"/>
    </w:pPr>
    <w:rPr>
      <w:rFonts w:ascii="宋体" w:hAnsi="宋体" w:cs="宋体"/>
      <w:sz w:val="24"/>
      <w:szCs w:val="20"/>
    </w:rPr>
  </w:style>
  <w:style w:type="paragraph" w:customStyle="1" w:styleId="divcatepubopfull">
    <w:name w:val="divcatepubopfull"/>
    <w:basedOn w:val="a3"/>
    <w:pPr>
      <w:widowControl/>
      <w:pBdr>
        <w:top w:val="single" w:sz="4" w:space="0" w:color="FFFFFF"/>
        <w:left w:val="single" w:sz="4" w:space="0" w:color="FFFFFF"/>
        <w:bottom w:val="single" w:sz="4" w:space="0" w:color="FFFFFF"/>
        <w:right w:val="single" w:sz="4" w:space="0" w:color="FFFFFF"/>
      </w:pBdr>
      <w:spacing w:before="100" w:beforeAutospacing="1" w:after="100" w:afterAutospacing="1" w:line="360" w:lineRule="auto"/>
      <w:jc w:val="left"/>
    </w:pPr>
    <w:rPr>
      <w:rFonts w:ascii="宋体" w:hAnsi="宋体" w:cs="宋体"/>
      <w:kern w:val="0"/>
      <w:sz w:val="24"/>
      <w:szCs w:val="24"/>
    </w:rPr>
  </w:style>
  <w:style w:type="paragraph" w:customStyle="1" w:styleId="afffff2">
    <w:name w:val="表格格式"/>
    <w:basedOn w:val="a3"/>
    <w:pPr>
      <w:spacing w:line="400" w:lineRule="exact"/>
      <w:ind w:firstLineChars="200" w:firstLine="200"/>
    </w:pPr>
    <w:rPr>
      <w:rFonts w:ascii="宋体" w:hAnsi="宋体"/>
      <w:sz w:val="24"/>
      <w:szCs w:val="20"/>
    </w:rPr>
  </w:style>
  <w:style w:type="paragraph" w:customStyle="1" w:styleId="btnbg">
    <w:name w:val="btnbg"/>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left"/>
      <w:textAlignment w:val="center"/>
    </w:pPr>
    <w:rPr>
      <w:rFonts w:ascii="ˎ̥" w:hAnsi="ˎ̥" w:cs="宋体"/>
      <w:color w:val="000000"/>
      <w:kern w:val="0"/>
      <w:sz w:val="16"/>
      <w:szCs w:val="16"/>
    </w:rPr>
  </w:style>
  <w:style w:type="paragraph" w:customStyle="1" w:styleId="Char40">
    <w:name w:val="Char4"/>
    <w:basedOn w:val="a3"/>
    <w:pPr>
      <w:spacing w:line="360" w:lineRule="auto"/>
    </w:pPr>
    <w:rPr>
      <w:rFonts w:ascii="Tahoma" w:hAnsi="Tahoma"/>
      <w:sz w:val="24"/>
      <w:szCs w:val="20"/>
    </w:rPr>
  </w:style>
  <w:style w:type="paragraph" w:customStyle="1" w:styleId="divcatepubopleft">
    <w:name w:val="divcatepubopleft"/>
    <w:basedOn w:val="a3"/>
    <w:pPr>
      <w:widowControl/>
      <w:pBdr>
        <w:top w:val="single" w:sz="4" w:space="0" w:color="D1D1D1"/>
        <w:left w:val="single" w:sz="4" w:space="0" w:color="D1D1D1"/>
        <w:bottom w:val="single" w:sz="4" w:space="0" w:color="D1D1D1"/>
        <w:right w:val="single" w:sz="4" w:space="0" w:color="D1D1D1"/>
      </w:pBdr>
      <w:spacing w:before="67" w:after="67" w:line="360" w:lineRule="auto"/>
      <w:ind w:left="67" w:right="67"/>
      <w:jc w:val="left"/>
    </w:pPr>
    <w:rPr>
      <w:rFonts w:ascii="宋体" w:hAnsi="宋体" w:cs="宋体"/>
      <w:kern w:val="0"/>
      <w:sz w:val="24"/>
      <w:szCs w:val="24"/>
    </w:rPr>
  </w:style>
  <w:style w:type="paragraph" w:customStyle="1" w:styleId="menu1out">
    <w:name w:val="menu_1_out"/>
    <w:basedOn w:val="a3"/>
    <w:pPr>
      <w:widowControl/>
      <w:spacing w:before="100" w:beforeAutospacing="1" w:after="100" w:afterAutospacing="1" w:line="360" w:lineRule="auto"/>
      <w:jc w:val="left"/>
    </w:pPr>
    <w:rPr>
      <w:rFonts w:ascii="宋体" w:hAnsi="宋体" w:cs="宋体"/>
      <w:b/>
      <w:bCs/>
      <w:color w:val="000000"/>
      <w:spacing w:val="40"/>
      <w:kern w:val="0"/>
      <w:sz w:val="24"/>
      <w:szCs w:val="24"/>
    </w:rPr>
  </w:style>
  <w:style w:type="paragraph" w:customStyle="1" w:styleId="15196">
    <w:name w:val="样式 小四 左 行距: 1.5 倍行距 首行缩进:  1.96 字符"/>
    <w:basedOn w:val="a3"/>
    <w:pPr>
      <w:spacing w:line="360" w:lineRule="auto"/>
      <w:ind w:firstLineChars="196" w:firstLine="470"/>
      <w:jc w:val="left"/>
    </w:pPr>
    <w:rPr>
      <w:rFonts w:ascii="Times New Roman" w:hAnsi="Times New Roman" w:cs="宋体"/>
      <w:sz w:val="24"/>
      <w:szCs w:val="20"/>
    </w:rPr>
  </w:style>
  <w:style w:type="paragraph" w:customStyle="1" w:styleId="47878">
    <w:name w:val="样式 标题 4 + 宋体 小四 非加粗 段前: 7.8 磅 段后: 7.8 磅 行距: 单倍行距"/>
    <w:basedOn w:val="40"/>
    <w:pPr>
      <w:spacing w:before="0" w:afterLines="50" w:after="156" w:line="240" w:lineRule="auto"/>
    </w:pPr>
    <w:rPr>
      <w:rFonts w:ascii="宋体" w:hAnsi="宋体" w:cs="宋体"/>
      <w:b w:val="0"/>
      <w:bCs w:val="0"/>
      <w:kern w:val="2"/>
      <w:sz w:val="24"/>
      <w:szCs w:val="20"/>
    </w:rPr>
  </w:style>
  <w:style w:type="paragraph" w:customStyle="1" w:styleId="div0101">
    <w:name w:val="div_01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3">
    <w:name w:val="表中"/>
    <w:basedOn w:val="a3"/>
    <w:pPr>
      <w:adjustRightInd w:val="0"/>
      <w:spacing w:line="300" w:lineRule="exact"/>
      <w:jc w:val="center"/>
      <w:textAlignment w:val="baseline"/>
    </w:pPr>
    <w:rPr>
      <w:rFonts w:ascii="新宋体" w:eastAsia="新宋体" w:hAnsi="仿宋"/>
      <w:color w:val="000000"/>
      <w:kern w:val="0"/>
      <w:sz w:val="24"/>
      <w:szCs w:val="20"/>
    </w:rPr>
  </w:style>
  <w:style w:type="paragraph" w:customStyle="1" w:styleId="subtitlebg">
    <w:name w:val="subtitlebg"/>
    <w:basedOn w:val="a3"/>
    <w:pPr>
      <w:widowControl/>
      <w:spacing w:before="100" w:beforeAutospacing="1" w:after="100" w:afterAutospacing="1" w:line="360" w:lineRule="auto"/>
      <w:jc w:val="left"/>
    </w:pPr>
    <w:rPr>
      <w:rFonts w:ascii="宋体" w:hAnsi="宋体" w:cs="宋体"/>
      <w:b/>
      <w:bCs/>
      <w:color w:val="FFFFFF"/>
      <w:kern w:val="0"/>
      <w:sz w:val="20"/>
      <w:szCs w:val="20"/>
    </w:rPr>
  </w:style>
  <w:style w:type="paragraph" w:customStyle="1" w:styleId="0505">
    <w:name w:val="样式 方案正文 + 段前: 0.5 行 段后: 0.5 行"/>
    <w:basedOn w:val="afff1"/>
    <w:pPr>
      <w:snapToGrid/>
      <w:spacing w:beforeLines="50" w:before="156" w:afterLines="50" w:after="156" w:line="240" w:lineRule="exact"/>
      <w:ind w:firstLineChars="0" w:firstLine="0"/>
      <w:jc w:val="center"/>
    </w:pPr>
    <w:rPr>
      <w:rFonts w:ascii="仿宋_GB2312" w:eastAsia="仿宋_GB2312" w:hAnsi="Arial" w:cs="宋体"/>
      <w:sz w:val="28"/>
      <w:szCs w:val="28"/>
    </w:rPr>
  </w:style>
  <w:style w:type="paragraph" w:customStyle="1" w:styleId="right02bg">
    <w:name w:val="right_02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05050">
    <w:name w:val="样式 插图 + 段前: 0.5 行 段后: 0.5 行"/>
    <w:basedOn w:val="a3"/>
    <w:pPr>
      <w:spacing w:beforeLines="50" w:before="156" w:afterLines="50" w:after="156" w:line="360" w:lineRule="auto"/>
      <w:jc w:val="center"/>
    </w:pPr>
    <w:rPr>
      <w:rFonts w:ascii="宋体" w:hAnsi="Arial" w:cs="宋体"/>
      <w:sz w:val="18"/>
      <w:szCs w:val="20"/>
    </w:rPr>
  </w:style>
  <w:style w:type="paragraph" w:customStyle="1" w:styleId="xline">
    <w:name w:val="xline"/>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4">
    <w:name w:val="图名"/>
    <w:qFormat/>
    <w:pPr>
      <w:jc w:val="center"/>
    </w:pPr>
    <w:rPr>
      <w:rFonts w:ascii="Arial" w:eastAsia="黑体" w:hAnsi="Arial"/>
      <w:sz w:val="21"/>
      <w:szCs w:val="22"/>
    </w:rPr>
  </w:style>
  <w:style w:type="paragraph" w:customStyle="1" w:styleId="div0102">
    <w:name w:val="div_01_02"/>
    <w:basedOn w:val="a3"/>
    <w:pPr>
      <w:widowControl/>
      <w:pBdr>
        <w:top w:val="single" w:sz="2" w:space="0" w:color="B16824"/>
        <w:left w:val="single" w:sz="2" w:space="0" w:color="B16824"/>
        <w:bottom w:val="single" w:sz="2" w:space="0" w:color="B16824"/>
        <w:right w:val="single" w:sz="2" w:space="0" w:color="B16824"/>
      </w:pBdr>
      <w:spacing w:before="100" w:beforeAutospacing="1" w:after="100" w:afterAutospacing="1" w:line="360" w:lineRule="auto"/>
      <w:jc w:val="left"/>
    </w:pPr>
    <w:rPr>
      <w:rFonts w:ascii="宋体" w:hAnsi="宋体" w:cs="宋体"/>
      <w:kern w:val="0"/>
      <w:sz w:val="24"/>
      <w:szCs w:val="24"/>
    </w:rPr>
  </w:style>
  <w:style w:type="paragraph" w:customStyle="1" w:styleId="titlebg">
    <w:name w:val="titlebg"/>
    <w:basedOn w:val="a3"/>
    <w:pPr>
      <w:widowControl/>
      <w:spacing w:before="100" w:beforeAutospacing="1" w:after="100" w:afterAutospacing="1" w:line="360" w:lineRule="auto"/>
      <w:jc w:val="left"/>
      <w:textAlignment w:val="center"/>
    </w:pPr>
    <w:rPr>
      <w:rFonts w:ascii="宋体" w:hAnsi="宋体" w:cs="宋体"/>
      <w:b/>
      <w:bCs/>
      <w:color w:val="9E5715"/>
      <w:kern w:val="0"/>
      <w:sz w:val="24"/>
      <w:szCs w:val="24"/>
    </w:rPr>
  </w:style>
  <w:style w:type="paragraph" w:customStyle="1" w:styleId="211">
    <w:name w:val="标题 21"/>
    <w:basedOn w:val="a3"/>
    <w:next w:val="a3"/>
    <w:unhideWhenUsed/>
    <w:pPr>
      <w:keepNext/>
      <w:keepLines/>
      <w:spacing w:before="120" w:after="120" w:line="360" w:lineRule="auto"/>
      <w:ind w:firstLineChars="200" w:firstLine="200"/>
      <w:outlineLvl w:val="1"/>
    </w:pPr>
    <w:rPr>
      <w:rFonts w:ascii="Calibri Light" w:eastAsia="仿宋" w:hAnsi="Calibri Light"/>
      <w:b/>
      <w:bCs/>
      <w:sz w:val="28"/>
      <w:szCs w:val="32"/>
    </w:rPr>
  </w:style>
  <w:style w:type="paragraph" w:customStyle="1" w:styleId="NewNewNewNewNewNewNewNewNewNewNewNew">
    <w:name w:val="正文 New New New New New New New New New New New New"/>
    <w:qFormat/>
    <w:pPr>
      <w:widowControl w:val="0"/>
      <w:jc w:val="both"/>
    </w:pPr>
    <w:rPr>
      <w:rFonts w:ascii="Times New Roman" w:hAnsi="Times New Roman"/>
      <w:kern w:val="2"/>
      <w:sz w:val="21"/>
      <w:szCs w:val="24"/>
    </w:rPr>
  </w:style>
  <w:style w:type="paragraph" w:customStyle="1" w:styleId="Char1f1">
    <w:name w:val="Char1"/>
    <w:basedOn w:val="a3"/>
    <w:pPr>
      <w:spacing w:line="520" w:lineRule="exact"/>
      <w:ind w:firstLineChars="200" w:firstLine="560"/>
    </w:pPr>
    <w:rPr>
      <w:rFonts w:ascii="宋体" w:hAnsi="宋体"/>
      <w:sz w:val="28"/>
      <w:szCs w:val="28"/>
    </w:rPr>
  </w:style>
  <w:style w:type="paragraph" w:customStyle="1" w:styleId="Web1">
    <w:name w:val="普通(Web)1"/>
    <w:basedOn w:val="a3"/>
    <w:pPr>
      <w:widowControl/>
      <w:spacing w:before="300" w:after="100" w:afterAutospacing="1" w:line="360" w:lineRule="auto"/>
      <w:jc w:val="left"/>
    </w:pPr>
    <w:rPr>
      <w:rFonts w:ascii="宋体" w:hAnsi="宋体" w:cs="宋体"/>
      <w:kern w:val="0"/>
      <w:sz w:val="24"/>
      <w:szCs w:val="24"/>
    </w:rPr>
  </w:style>
  <w:style w:type="paragraph" w:customStyle="1" w:styleId="008">
    <w:name w:val="008"/>
    <w:basedOn w:val="a3"/>
    <w:qFormat/>
    <w:pPr>
      <w:numPr>
        <w:ilvl w:val="4"/>
        <w:numId w:val="8"/>
      </w:numPr>
      <w:adjustRightInd w:val="0"/>
      <w:snapToGrid w:val="0"/>
      <w:spacing w:line="360" w:lineRule="auto"/>
    </w:pPr>
    <w:rPr>
      <w:rFonts w:ascii="宋体" w:hAnsi="宋体" w:cs="宋体"/>
      <w:sz w:val="24"/>
      <w:szCs w:val="28"/>
      <w:lang w:val="zh-CN"/>
    </w:rPr>
  </w:style>
  <w:style w:type="paragraph" w:customStyle="1" w:styleId="afffff5">
    <w:name w:val="第二级"/>
    <w:basedOn w:val="a3"/>
    <w:pPr>
      <w:adjustRightInd w:val="0"/>
      <w:snapToGrid w:val="0"/>
      <w:spacing w:line="440" w:lineRule="exact"/>
      <w:outlineLvl w:val="1"/>
    </w:pPr>
    <w:rPr>
      <w:rFonts w:ascii="宋体" w:hAnsi="宋体"/>
      <w:sz w:val="24"/>
      <w:szCs w:val="24"/>
    </w:rPr>
  </w:style>
  <w:style w:type="paragraph" w:customStyle="1" w:styleId="4411111H44PIM4h44sect1">
    <w:name w:val="样式 标题 4（环球款）标题 4项目标11.1.1.1标题五H4标书－标题 4PIM 4h44sect 1...."/>
    <w:basedOn w:val="40"/>
    <w:pPr>
      <w:spacing w:before="0" w:after="0" w:line="360" w:lineRule="auto"/>
    </w:pPr>
    <w:rPr>
      <w:rFonts w:ascii="宋体" w:hAnsi="宋体"/>
      <w:b w:val="0"/>
      <w:kern w:val="2"/>
      <w:sz w:val="24"/>
    </w:rPr>
  </w:style>
  <w:style w:type="paragraph" w:customStyle="1" w:styleId="2b">
    <w:name w:val="2"/>
    <w:basedOn w:val="a3"/>
    <w:next w:val="ad"/>
    <w:qFormat/>
    <w:pPr>
      <w:spacing w:line="360" w:lineRule="auto"/>
      <w:ind w:firstLineChars="200" w:firstLine="480"/>
    </w:pPr>
    <w:rPr>
      <w:rFonts w:ascii="Times New Roman" w:hAnsi="Times New Roman"/>
      <w:sz w:val="24"/>
      <w:szCs w:val="20"/>
    </w:rPr>
  </w:style>
  <w:style w:type="paragraph" w:customStyle="1" w:styleId="New">
    <w:name w:val="正文 New"/>
    <w:qFormat/>
    <w:pPr>
      <w:widowControl w:val="0"/>
      <w:jc w:val="both"/>
    </w:pPr>
    <w:rPr>
      <w:rFonts w:ascii="Times New Roman" w:eastAsia="PMingLiU" w:hAnsi="Times New Roman"/>
      <w:kern w:val="2"/>
      <w:sz w:val="21"/>
    </w:rPr>
  </w:style>
  <w:style w:type="paragraph" w:customStyle="1" w:styleId="afffff6">
    <w:name w:val="表头文字"/>
    <w:basedOn w:val="a3"/>
    <w:qFormat/>
    <w:pPr>
      <w:adjustRightInd w:val="0"/>
      <w:snapToGrid w:val="0"/>
      <w:spacing w:line="460" w:lineRule="exact"/>
      <w:jc w:val="center"/>
    </w:pPr>
    <w:rPr>
      <w:rFonts w:ascii="黑体" w:eastAsia="黑体" w:hAnsi="Times New Roman"/>
      <w:kern w:val="0"/>
      <w:sz w:val="24"/>
      <w:szCs w:val="20"/>
    </w:rPr>
  </w:style>
  <w:style w:type="paragraph" w:customStyle="1" w:styleId="240">
    <w:name w:val="国博表格文字24"/>
    <w:basedOn w:val="a3"/>
    <w:pPr>
      <w:spacing w:line="480" w:lineRule="exact"/>
      <w:ind w:firstLineChars="100" w:firstLine="100"/>
      <w:jc w:val="left"/>
    </w:pPr>
    <w:rPr>
      <w:rFonts w:ascii="宋体" w:hAnsi="宋体" w:cs="宋体"/>
      <w:sz w:val="24"/>
      <w:szCs w:val="20"/>
    </w:rPr>
  </w:style>
  <w:style w:type="paragraph" w:customStyle="1" w:styleId="btnsslwp">
    <w:name w:val="btn_sslwp"/>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afffff7">
    <w:name w:val="表格及图片"/>
    <w:basedOn w:val="a3"/>
    <w:pPr>
      <w:spacing w:line="360" w:lineRule="exact"/>
    </w:pPr>
    <w:rPr>
      <w:rFonts w:ascii="Times New Roman" w:hAnsi="Times New Roman"/>
      <w:sz w:val="24"/>
      <w:szCs w:val="21"/>
    </w:rPr>
  </w:style>
  <w:style w:type="paragraph" w:customStyle="1" w:styleId="top03">
    <w:name w:val="top_0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1f4">
    <w:name w:val="样式1"/>
    <w:basedOn w:val="1"/>
    <w:pPr>
      <w:keepNext/>
      <w:keepLines/>
      <w:widowControl w:val="0"/>
      <w:tabs>
        <w:tab w:val="left" w:pos="420"/>
      </w:tabs>
      <w:ind w:left="420" w:hanging="420"/>
      <w:jc w:val="both"/>
    </w:pPr>
    <w:rPr>
      <w:kern w:val="44"/>
      <w:sz w:val="28"/>
      <w:szCs w:val="24"/>
    </w:rPr>
  </w:style>
  <w:style w:type="paragraph" w:customStyle="1" w:styleId="afffff8">
    <w:name w:val="正文（缩进两字）"/>
    <w:basedOn w:val="a3"/>
    <w:qFormat/>
    <w:pPr>
      <w:adjustRightInd w:val="0"/>
      <w:spacing w:line="360" w:lineRule="exact"/>
      <w:ind w:firstLineChars="200" w:firstLine="420"/>
    </w:pPr>
    <w:rPr>
      <w:rFonts w:ascii="宋体" w:hAnsi="Times New Roman"/>
      <w:kern w:val="0"/>
      <w:sz w:val="24"/>
      <w:szCs w:val="24"/>
    </w:rPr>
  </w:style>
  <w:style w:type="paragraph" w:customStyle="1" w:styleId="introduce">
    <w:name w:val="introduce"/>
    <w:basedOn w:val="a3"/>
    <w:pPr>
      <w:widowControl/>
      <w:spacing w:before="100" w:beforeAutospacing="1" w:after="100" w:afterAutospacing="1" w:line="333" w:lineRule="atLeast"/>
      <w:jc w:val="left"/>
    </w:pPr>
    <w:rPr>
      <w:rFonts w:ascii="ˎ̥" w:hAnsi="ˎ̥" w:cs="宋体"/>
      <w:kern w:val="0"/>
      <w:sz w:val="18"/>
      <w:szCs w:val="18"/>
    </w:rPr>
  </w:style>
  <w:style w:type="paragraph" w:customStyle="1" w:styleId="div03bg">
    <w:name w:val="div_03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ParaCharCharCharCharCharCharCharCharCharChar">
    <w:name w:val="默认段落字体 Para Char Char Char Char Char Char Char Char Char Char"/>
    <w:basedOn w:val="a3"/>
    <w:pPr>
      <w:spacing w:line="360" w:lineRule="auto"/>
    </w:pPr>
    <w:rPr>
      <w:rFonts w:ascii="Times New Roman" w:hAnsi="Times New Roman"/>
      <w:sz w:val="24"/>
      <w:szCs w:val="20"/>
    </w:rPr>
  </w:style>
  <w:style w:type="paragraph" w:customStyle="1" w:styleId="btnda02">
    <w:name w:val="btn_da_02"/>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18"/>
      <w:szCs w:val="18"/>
    </w:rPr>
  </w:style>
  <w:style w:type="paragraph" w:customStyle="1" w:styleId="afffff9">
    <w:name w:val="插图"/>
    <w:pPr>
      <w:jc w:val="center"/>
    </w:pPr>
    <w:rPr>
      <w:rFonts w:ascii="宋体" w:hAnsi="宋体"/>
      <w:kern w:val="2"/>
      <w:sz w:val="21"/>
      <w:szCs w:val="21"/>
    </w:rPr>
  </w:style>
  <w:style w:type="paragraph" w:customStyle="1" w:styleId="top02-03">
    <w:name w:val="top02-0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menu2overl">
    <w:name w:val="menu_2_over_l"/>
    <w:basedOn w:val="a3"/>
    <w:pPr>
      <w:widowControl/>
      <w:spacing w:before="100" w:beforeAutospacing="1" w:after="100" w:afterAutospacing="1" w:line="360" w:lineRule="auto"/>
      <w:jc w:val="left"/>
    </w:pPr>
    <w:rPr>
      <w:rFonts w:ascii="宋体" w:hAnsi="宋体" w:cs="宋体"/>
      <w:b/>
      <w:bCs/>
      <w:color w:val="FFFFFF"/>
      <w:kern w:val="0"/>
      <w:sz w:val="24"/>
      <w:szCs w:val="24"/>
    </w:rPr>
  </w:style>
  <w:style w:type="paragraph" w:customStyle="1" w:styleId="Default">
    <w:name w:val="Default"/>
    <w:pPr>
      <w:widowControl w:val="0"/>
      <w:autoSpaceDE w:val="0"/>
      <w:autoSpaceDN w:val="0"/>
      <w:adjustRightInd w:val="0"/>
    </w:pPr>
    <w:rPr>
      <w:rFonts w:ascii="宋体" w:hAnsi="Times New Roman" w:cs="宋体"/>
      <w:color w:val="000000"/>
      <w:sz w:val="24"/>
      <w:szCs w:val="24"/>
    </w:rPr>
  </w:style>
  <w:style w:type="paragraph" w:customStyle="1" w:styleId="afffffa">
    <w:name w:val="国博表格图片"/>
    <w:basedOn w:val="a3"/>
    <w:pPr>
      <w:spacing w:line="360" w:lineRule="auto"/>
      <w:jc w:val="center"/>
    </w:pPr>
    <w:rPr>
      <w:rFonts w:ascii="宋体" w:hAnsi="宋体" w:cs="宋体"/>
      <w:sz w:val="24"/>
      <w:szCs w:val="20"/>
    </w:rPr>
  </w:style>
  <w:style w:type="paragraph" w:customStyle="1" w:styleId="510">
    <w:name w:val="目录 51"/>
    <w:basedOn w:val="a3"/>
    <w:next w:val="a3"/>
    <w:uiPriority w:val="39"/>
    <w:unhideWhenUsed/>
    <w:pPr>
      <w:spacing w:line="360" w:lineRule="auto"/>
      <w:ind w:leftChars="800" w:left="1680"/>
    </w:pPr>
    <w:rPr>
      <w:sz w:val="24"/>
    </w:rPr>
  </w:style>
  <w:style w:type="paragraph" w:customStyle="1" w:styleId="00">
    <w:name w:val="国博段落间距0"/>
    <w:basedOn w:val="afff4"/>
    <w:pPr>
      <w:spacing w:afterLines="0" w:after="50" w:line="14" w:lineRule="exact"/>
      <w:ind w:firstLine="200"/>
    </w:pPr>
    <w:rPr>
      <w:rFonts w:hAnsi="Calibri"/>
    </w:rPr>
  </w:style>
  <w:style w:type="paragraph" w:customStyle="1" w:styleId="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241">
    <w:name w:val="样式 (符号) 宋体 小四 居中 行距: 固定值 24 磅"/>
    <w:basedOn w:val="a3"/>
    <w:pPr>
      <w:spacing w:line="240" w:lineRule="atLeast"/>
      <w:jc w:val="center"/>
    </w:pPr>
    <w:rPr>
      <w:rFonts w:ascii="Times New Roman" w:eastAsia="仿宋_GB2312" w:hAnsi="宋体" w:cs="宋体"/>
      <w:sz w:val="24"/>
      <w:szCs w:val="20"/>
    </w:rPr>
  </w:style>
  <w:style w:type="paragraph" w:customStyle="1" w:styleId="top04">
    <w:name w:val="top_04"/>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0828515">
    <w:name w:val="样式 宋体 小四 左侧:  0.8 厘米 段前: 2.85 磅 行距: 1.5 倍行距"/>
    <w:basedOn w:val="a3"/>
    <w:pPr>
      <w:spacing w:line="360" w:lineRule="auto"/>
      <w:ind w:leftChars="67" w:left="141" w:firstLineChars="118" w:firstLine="283"/>
      <w:jc w:val="left"/>
    </w:pPr>
    <w:rPr>
      <w:rFonts w:ascii="宋体" w:hAnsi="宋体" w:cs="宋体"/>
      <w:kern w:val="0"/>
      <w:sz w:val="24"/>
      <w:szCs w:val="20"/>
      <w:lang w:val="zh-CN"/>
    </w:rPr>
  </w:style>
  <w:style w:type="paragraph" w:customStyle="1" w:styleId="dropmenubg">
    <w:name w:val="dropmenu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title02">
    <w:name w:val="title_02"/>
    <w:basedOn w:val="a3"/>
    <w:pPr>
      <w:widowControl/>
      <w:spacing w:before="100" w:beforeAutospacing="1" w:after="100" w:afterAutospacing="1" w:line="360" w:lineRule="auto"/>
      <w:jc w:val="left"/>
    </w:pPr>
    <w:rPr>
      <w:rFonts w:ascii="ˎ̥" w:hAnsi="ˎ̥" w:cs="宋体"/>
      <w:b/>
      <w:bCs/>
      <w:kern w:val="0"/>
      <w:sz w:val="20"/>
      <w:szCs w:val="20"/>
    </w:rPr>
  </w:style>
  <w:style w:type="paragraph" w:customStyle="1" w:styleId="top02">
    <w:name w:val="top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b">
    <w:name w:val="图表内容"/>
    <w:basedOn w:val="a3"/>
    <w:next w:val="32"/>
    <w:qFormat/>
    <w:pPr>
      <w:spacing w:line="320" w:lineRule="exact"/>
      <w:jc w:val="center"/>
    </w:pPr>
    <w:rPr>
      <w:rFonts w:ascii="仿宋_GB2312" w:eastAsia="仿宋_GB2312" w:hAnsi="宋体"/>
      <w:b/>
      <w:color w:val="1DBB03"/>
      <w:sz w:val="28"/>
      <w:szCs w:val="32"/>
    </w:rPr>
  </w:style>
  <w:style w:type="paragraph" w:customStyle="1" w:styleId="btnqd">
    <w:name w:val="btn_qd"/>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btntp">
    <w:name w:val="btn_tp"/>
    <w:basedOn w:val="a3"/>
    <w:pPr>
      <w:widowControl/>
      <w:pBdr>
        <w:top w:val="single" w:sz="2" w:space="2" w:color="FFB26D"/>
        <w:left w:val="single" w:sz="2" w:space="0" w:color="FFB26D"/>
        <w:bottom w:val="single" w:sz="2" w:space="0" w:color="FFB26D"/>
        <w:right w:val="single" w:sz="2" w:space="0" w:color="FFB26D"/>
      </w:pBdr>
      <w:spacing w:before="100" w:beforeAutospacing="1" w:after="100" w:afterAutospacing="1" w:line="360" w:lineRule="auto"/>
      <w:jc w:val="center"/>
      <w:textAlignment w:val="center"/>
    </w:pPr>
    <w:rPr>
      <w:rFonts w:ascii="ˎ̥" w:hAnsi="ˎ̥" w:cs="宋体"/>
      <w:color w:val="5B3A04"/>
      <w:kern w:val="0"/>
      <w:sz w:val="16"/>
      <w:szCs w:val="16"/>
    </w:rPr>
  </w:style>
  <w:style w:type="paragraph" w:customStyle="1" w:styleId="Char31">
    <w:name w:val="Char3"/>
    <w:basedOn w:val="a3"/>
    <w:pPr>
      <w:widowControl/>
      <w:spacing w:after="160" w:line="240" w:lineRule="exact"/>
      <w:jc w:val="left"/>
    </w:pPr>
    <w:rPr>
      <w:rFonts w:ascii="Arial" w:eastAsia="Times New Roman" w:hAnsi="Arial" w:cs="Verdana"/>
      <w:b/>
      <w:kern w:val="0"/>
      <w:sz w:val="24"/>
      <w:szCs w:val="24"/>
      <w:lang w:eastAsia="en-US"/>
    </w:rPr>
  </w:style>
  <w:style w:type="paragraph" w:customStyle="1" w:styleId="inputtxt1">
    <w:name w:val="inputtxt1"/>
    <w:basedOn w:val="a3"/>
    <w:pPr>
      <w:widowControl/>
      <w:pBdr>
        <w:top w:val="single" w:sz="4" w:space="0" w:color="B3D1E8"/>
        <w:left w:val="single" w:sz="4" w:space="0" w:color="B3D1E8"/>
        <w:bottom w:val="single" w:sz="4" w:space="0" w:color="B3D1E8"/>
        <w:right w:val="single" w:sz="4" w:space="0" w:color="B3D1E8"/>
      </w:pBdr>
      <w:shd w:val="clear" w:color="auto" w:fill="F5FAFF"/>
      <w:spacing w:before="100" w:beforeAutospacing="1" w:after="100" w:afterAutospacing="1" w:line="360" w:lineRule="auto"/>
      <w:jc w:val="left"/>
    </w:pPr>
    <w:rPr>
      <w:rFonts w:ascii="宋体" w:hAnsi="宋体" w:cs="宋体"/>
      <w:kern w:val="0"/>
      <w:sz w:val="24"/>
      <w:szCs w:val="24"/>
    </w:rPr>
  </w:style>
  <w:style w:type="paragraph" w:customStyle="1" w:styleId="btnout">
    <w:name w:val="btnou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btn">
    <w:name w:val="btn"/>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24"/>
      <w:szCs w:val="24"/>
    </w:rPr>
  </w:style>
  <w:style w:type="paragraph" w:customStyle="1" w:styleId="leftmenu">
    <w:name w:val="leftmenu"/>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39">
    <w:name w:val="正文3"/>
    <w:basedOn w:val="a3"/>
    <w:pPr>
      <w:spacing w:line="300" w:lineRule="auto"/>
      <w:ind w:firstLineChars="200" w:firstLine="480"/>
    </w:pPr>
    <w:rPr>
      <w:rFonts w:ascii="宋体" w:hAnsi="宋体"/>
      <w:sz w:val="24"/>
      <w:szCs w:val="24"/>
    </w:rPr>
  </w:style>
  <w:style w:type="paragraph" w:customStyle="1" w:styleId="xxgk02">
    <w:name w:val="xxgk_02"/>
    <w:basedOn w:val="a3"/>
    <w:pPr>
      <w:widowControl/>
      <w:spacing w:before="100" w:beforeAutospacing="1" w:after="100" w:afterAutospacing="1" w:line="360" w:lineRule="auto"/>
      <w:jc w:val="right"/>
    </w:pPr>
    <w:rPr>
      <w:rFonts w:ascii="宋体" w:hAnsi="宋体" w:cs="宋体"/>
      <w:color w:val="B16824"/>
      <w:kern w:val="0"/>
      <w:sz w:val="24"/>
      <w:szCs w:val="24"/>
    </w:rPr>
  </w:style>
  <w:style w:type="paragraph" w:customStyle="1" w:styleId="middlebgbig">
    <w:name w:val="middlebgbi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c">
    <w:name w:val="第三级"/>
    <w:basedOn w:val="a3"/>
    <w:pPr>
      <w:adjustRightInd w:val="0"/>
      <w:snapToGrid w:val="0"/>
      <w:spacing w:line="440" w:lineRule="exact"/>
      <w:ind w:left="-136"/>
      <w:outlineLvl w:val="2"/>
    </w:pPr>
    <w:rPr>
      <w:rFonts w:ascii="宋体" w:hAnsi="Arial"/>
      <w:sz w:val="24"/>
      <w:szCs w:val="24"/>
    </w:rPr>
  </w:style>
  <w:style w:type="paragraph" w:customStyle="1" w:styleId="div0301">
    <w:name w:val="div_03_01"/>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afffffd">
    <w:name w:val="三级标题"/>
    <w:basedOn w:val="a3"/>
    <w:qFormat/>
    <w:pPr>
      <w:spacing w:beforeLines="50" w:before="156" w:afterLines="50" w:after="156" w:line="360" w:lineRule="auto"/>
      <w:jc w:val="left"/>
      <w:outlineLvl w:val="2"/>
    </w:pPr>
    <w:rPr>
      <w:rFonts w:ascii="宋体" w:hAnsi="Times New Roman"/>
      <w:b/>
      <w:sz w:val="28"/>
    </w:rPr>
  </w:style>
  <w:style w:type="paragraph" w:customStyle="1" w:styleId="btntime">
    <w:name w:val="btntime"/>
    <w:basedOn w:val="a3"/>
    <w:pPr>
      <w:widowControl/>
      <w:pBdr>
        <w:top w:val="single" w:sz="2" w:space="0" w:color="auto"/>
        <w:left w:val="single" w:sz="2" w:space="0" w:color="auto"/>
        <w:bottom w:val="single" w:sz="2" w:space="0" w:color="auto"/>
        <w:right w:val="single" w:sz="2" w:space="0" w:color="auto"/>
      </w:pBdr>
      <w:spacing w:before="100" w:beforeAutospacing="1" w:after="100" w:afterAutospacing="1" w:line="360" w:lineRule="auto"/>
      <w:jc w:val="left"/>
    </w:pPr>
    <w:rPr>
      <w:rFonts w:ascii="ˎ̥" w:hAnsi="ˎ̥" w:cs="宋体"/>
      <w:kern w:val="0"/>
      <w:sz w:val="16"/>
      <w:szCs w:val="16"/>
    </w:rPr>
  </w:style>
  <w:style w:type="paragraph" w:customStyle="1" w:styleId="questionoption">
    <w:name w:val="questionoption"/>
    <w:basedOn w:val="a3"/>
    <w:pPr>
      <w:widowControl/>
      <w:spacing w:before="100" w:beforeAutospacing="1" w:after="100" w:afterAutospacing="1" w:line="467" w:lineRule="atLeast"/>
      <w:jc w:val="left"/>
    </w:pPr>
    <w:rPr>
      <w:rFonts w:ascii="宋体" w:hAnsi="宋体" w:cs="宋体"/>
      <w:kern w:val="0"/>
      <w:sz w:val="24"/>
      <w:szCs w:val="24"/>
    </w:rPr>
  </w:style>
  <w:style w:type="paragraph" w:customStyle="1" w:styleId="headzhuanti">
    <w:name w:val="headzhuanti"/>
    <w:basedOn w:val="a3"/>
    <w:pPr>
      <w:widowControl/>
      <w:pBdr>
        <w:top w:val="single" w:sz="4" w:space="0" w:color="BBBBBB"/>
        <w:left w:val="single" w:sz="4" w:space="0" w:color="BBBBBB"/>
        <w:bottom w:val="single" w:sz="4" w:space="0" w:color="BBBBBB"/>
        <w:right w:val="single" w:sz="4" w:space="0" w:color="BBBBBB"/>
      </w:pBdr>
      <w:spacing w:before="100" w:beforeAutospacing="1" w:after="100" w:afterAutospacing="1" w:line="360" w:lineRule="auto"/>
      <w:jc w:val="left"/>
    </w:pPr>
    <w:rPr>
      <w:rFonts w:ascii="宋体" w:hAnsi="宋体" w:cs="宋体"/>
      <w:kern w:val="0"/>
      <w:sz w:val="24"/>
      <w:szCs w:val="24"/>
    </w:rPr>
  </w:style>
  <w:style w:type="paragraph" w:customStyle="1" w:styleId="dropmenu02">
    <w:name w:val="dropmenu_02"/>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harCharCharChar10">
    <w:name w:val="Char Char Char Char1"/>
    <w:basedOn w:val="a3"/>
    <w:pPr>
      <w:adjustRightInd w:val="0"/>
      <w:snapToGrid w:val="0"/>
      <w:spacing w:line="360" w:lineRule="auto"/>
    </w:pPr>
    <w:rPr>
      <w:rFonts w:ascii="新宋体" w:eastAsia="新宋体" w:hAnsi="仿宋"/>
      <w:color w:val="000000"/>
      <w:kern w:val="0"/>
      <w:sz w:val="30"/>
      <w:szCs w:val="21"/>
    </w:rPr>
  </w:style>
  <w:style w:type="paragraph" w:customStyle="1" w:styleId="222GB2312">
    <w:name w:val="样式 样式 标题 2第一节 标题 2自标题 2 + + 仿宋_GB2312 小四"/>
    <w:basedOn w:val="2220"/>
    <w:rPr>
      <w:rFonts w:ascii="仿宋_GB2312" w:eastAsia="仿宋_GB2312" w:hAnsi="仿宋_GB2312"/>
      <w:bCs/>
    </w:rPr>
  </w:style>
  <w:style w:type="paragraph" w:customStyle="1" w:styleId="btn1">
    <w:name w:val="btn_1"/>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宋体" w:hAnsi="宋体" w:cs="宋体"/>
      <w:color w:val="FFFFFF"/>
      <w:kern w:val="0"/>
      <w:sz w:val="18"/>
      <w:szCs w:val="18"/>
    </w:rPr>
  </w:style>
  <w:style w:type="paragraph" w:customStyle="1" w:styleId="afffffe">
    <w:name w:val="段落"/>
    <w:basedOn w:val="a3"/>
    <w:qFormat/>
    <w:pPr>
      <w:spacing w:after="56" w:line="600" w:lineRule="exact"/>
      <w:ind w:firstLineChars="200" w:firstLine="480"/>
    </w:pPr>
    <w:rPr>
      <w:rFonts w:ascii="Times New Roman" w:hAnsi="Times New Roman"/>
      <w:sz w:val="24"/>
      <w:szCs w:val="20"/>
    </w:rPr>
  </w:style>
  <w:style w:type="paragraph" w:customStyle="1" w:styleId="affffff">
    <w:name w:val="图表文字"/>
    <w:basedOn w:val="a3"/>
    <w:pPr>
      <w:adjustRightInd w:val="0"/>
      <w:snapToGrid w:val="0"/>
      <w:spacing w:line="360" w:lineRule="exact"/>
      <w:jc w:val="left"/>
    </w:pPr>
    <w:rPr>
      <w:rFonts w:ascii="宋体" w:hAnsi="Arial"/>
      <w:sz w:val="24"/>
      <w:szCs w:val="21"/>
    </w:rPr>
  </w:style>
  <w:style w:type="paragraph" w:customStyle="1" w:styleId="qzzxstate">
    <w:name w:val="qzzxstate"/>
    <w:basedOn w:val="a3"/>
    <w:pPr>
      <w:widowControl/>
      <w:spacing w:before="100" w:beforeAutospacing="1" w:after="100" w:afterAutospacing="1" w:line="360" w:lineRule="auto"/>
      <w:jc w:val="left"/>
      <w:textAlignment w:val="center"/>
    </w:pPr>
    <w:rPr>
      <w:rFonts w:ascii="宋体" w:hAnsi="宋体" w:cs="宋体"/>
      <w:color w:val="FF0000"/>
      <w:kern w:val="0"/>
      <w:sz w:val="24"/>
      <w:szCs w:val="24"/>
    </w:rPr>
  </w:style>
  <w:style w:type="paragraph" w:customStyle="1" w:styleId="1f5">
    <w:name w:val="列出段落1"/>
    <w:basedOn w:val="a3"/>
    <w:uiPriority w:val="34"/>
    <w:qFormat/>
    <w:pPr>
      <w:spacing w:line="360" w:lineRule="auto"/>
      <w:ind w:firstLineChars="200" w:firstLine="420"/>
    </w:pPr>
    <w:rPr>
      <w:rFonts w:ascii="Times New Roman" w:hAnsi="Times New Roman"/>
      <w:sz w:val="24"/>
      <w:szCs w:val="24"/>
    </w:rPr>
  </w:style>
  <w:style w:type="paragraph" w:customStyle="1" w:styleId="titlemore">
    <w:name w:val="titlemore"/>
    <w:basedOn w:val="a3"/>
    <w:pPr>
      <w:widowControl/>
      <w:spacing w:before="100" w:beforeAutospacing="1" w:after="100" w:afterAutospacing="1" w:line="667" w:lineRule="atLeast"/>
      <w:jc w:val="right"/>
    </w:pPr>
    <w:rPr>
      <w:rFonts w:ascii="宋体" w:hAnsi="宋体" w:cs="宋体"/>
      <w:color w:val="FE5B00"/>
      <w:kern w:val="0"/>
      <w:sz w:val="16"/>
      <w:szCs w:val="16"/>
    </w:rPr>
  </w:style>
  <w:style w:type="paragraph" w:customStyle="1" w:styleId="tablespecial">
    <w:name w:val="tablespecial"/>
    <w:basedOn w:val="a3"/>
    <w:pPr>
      <w:widowControl/>
      <w:pBdr>
        <w:top w:val="single" w:sz="4" w:space="0" w:color="55A7DB"/>
        <w:left w:val="single" w:sz="4" w:space="0" w:color="55A7DB"/>
        <w:bottom w:val="single" w:sz="4" w:space="0" w:color="55A7DB"/>
        <w:right w:val="single" w:sz="4" w:space="0" w:color="55A7DB"/>
      </w:pBdr>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zwdt">
    <w:name w:val="zwdt"/>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01">
    <w:name w:val="正文0"/>
    <w:basedOn w:val="a3"/>
    <w:qFormat/>
    <w:pPr>
      <w:spacing w:line="360" w:lineRule="auto"/>
      <w:ind w:firstLine="420"/>
      <w:jc w:val="left"/>
    </w:pPr>
    <w:rPr>
      <w:szCs w:val="24"/>
    </w:rPr>
  </w:style>
  <w:style w:type="paragraph" w:customStyle="1" w:styleId="btnda01">
    <w:name w:val="btn_da_01"/>
    <w:basedOn w:val="a3"/>
    <w:pPr>
      <w:widowControl/>
      <w:pBdr>
        <w:top w:val="single" w:sz="2" w:space="2" w:color="auto"/>
        <w:left w:val="single" w:sz="2" w:space="7" w:color="auto"/>
        <w:bottom w:val="single" w:sz="2" w:space="0" w:color="auto"/>
        <w:right w:val="single" w:sz="2" w:space="0" w:color="auto"/>
      </w:pBdr>
      <w:spacing w:before="100" w:beforeAutospacing="1" w:after="100" w:afterAutospacing="1" w:line="360" w:lineRule="auto"/>
      <w:jc w:val="left"/>
    </w:pPr>
    <w:rPr>
      <w:rFonts w:ascii="宋体" w:hAnsi="宋体" w:cs="宋体"/>
      <w:kern w:val="0"/>
      <w:sz w:val="18"/>
      <w:szCs w:val="18"/>
    </w:rPr>
  </w:style>
  <w:style w:type="paragraph" w:customStyle="1" w:styleId="xxgk">
    <w:name w:val="xxgk"/>
    <w:basedOn w:val="a3"/>
    <w:pPr>
      <w:widowControl/>
      <w:shd w:val="clear" w:color="auto" w:fill="FFFFFF"/>
      <w:spacing w:before="100" w:beforeAutospacing="1" w:after="100" w:afterAutospacing="1" w:line="360" w:lineRule="auto"/>
      <w:jc w:val="left"/>
    </w:pPr>
    <w:rPr>
      <w:rFonts w:ascii="宋体" w:hAnsi="宋体" w:cs="宋体"/>
      <w:kern w:val="0"/>
      <w:sz w:val="24"/>
      <w:szCs w:val="24"/>
    </w:rPr>
  </w:style>
  <w:style w:type="paragraph" w:customStyle="1" w:styleId="category3">
    <w:name w:val="category3"/>
    <w:basedOn w:val="a3"/>
    <w:pPr>
      <w:widowControl/>
      <w:spacing w:before="100" w:beforeAutospacing="1" w:after="100" w:afterAutospacing="1" w:line="360" w:lineRule="auto"/>
      <w:jc w:val="left"/>
    </w:pPr>
    <w:rPr>
      <w:rFonts w:ascii="宋体" w:hAnsi="宋体" w:cs="宋体"/>
      <w:b/>
      <w:bCs/>
      <w:color w:val="3577B1"/>
      <w:kern w:val="0"/>
      <w:sz w:val="20"/>
      <w:szCs w:val="20"/>
    </w:rPr>
  </w:style>
  <w:style w:type="paragraph" w:customStyle="1" w:styleId="affffff0">
    <w:name w:val="图例"/>
    <w:basedOn w:val="a3"/>
    <w:qFormat/>
    <w:pPr>
      <w:widowControl/>
      <w:spacing w:line="360" w:lineRule="auto"/>
      <w:jc w:val="center"/>
    </w:pPr>
    <w:rPr>
      <w:rFonts w:ascii="Times New Roman" w:hAnsi="黑体"/>
      <w:kern w:val="0"/>
      <w:sz w:val="20"/>
      <w:szCs w:val="24"/>
    </w:rPr>
  </w:style>
  <w:style w:type="paragraph" w:customStyle="1" w:styleId="btnpost">
    <w:name w:val="btnpost"/>
    <w:basedOn w:val="a3"/>
    <w:pPr>
      <w:widowControl/>
      <w:pBdr>
        <w:top w:val="single" w:sz="2" w:space="2" w:color="auto"/>
        <w:left w:val="single" w:sz="2" w:space="0" w:color="auto"/>
        <w:bottom w:val="single" w:sz="2" w:space="0" w:color="auto"/>
        <w:right w:val="single" w:sz="2" w:space="0" w:color="auto"/>
      </w:pBdr>
      <w:spacing w:before="100" w:beforeAutospacing="1" w:after="100" w:afterAutospacing="1" w:line="360" w:lineRule="auto"/>
      <w:jc w:val="left"/>
    </w:pPr>
    <w:rPr>
      <w:rFonts w:ascii="ˎ̥" w:hAnsi="ˎ̥" w:cs="宋体"/>
      <w:color w:val="FF0000"/>
      <w:kern w:val="0"/>
      <w:sz w:val="16"/>
      <w:szCs w:val="16"/>
    </w:rPr>
  </w:style>
  <w:style w:type="paragraph" w:customStyle="1" w:styleId="xline3">
    <w:name w:val="xline3"/>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category1">
    <w:name w:val="category1"/>
    <w:basedOn w:val="a3"/>
    <w:pPr>
      <w:widowControl/>
      <w:spacing w:before="100" w:beforeAutospacing="1" w:after="100" w:afterAutospacing="1" w:line="360" w:lineRule="auto"/>
      <w:jc w:val="left"/>
    </w:pPr>
    <w:rPr>
      <w:rFonts w:ascii="宋体" w:hAnsi="宋体" w:cs="宋体"/>
      <w:b/>
      <w:bCs/>
      <w:color w:val="3577B1"/>
      <w:spacing w:val="27"/>
      <w:kern w:val="0"/>
      <w:sz w:val="22"/>
    </w:rPr>
  </w:style>
  <w:style w:type="paragraph" w:customStyle="1" w:styleId="headnewspic">
    <w:name w:val="headnewspic"/>
    <w:basedOn w:val="a3"/>
    <w:pPr>
      <w:widowControl/>
      <w:pBdr>
        <w:top w:val="single" w:sz="12" w:space="0" w:color="A37013"/>
        <w:left w:val="single" w:sz="12" w:space="0" w:color="A37013"/>
        <w:bottom w:val="single" w:sz="12" w:space="0" w:color="A37013"/>
        <w:right w:val="single" w:sz="12" w:space="0" w:color="A37013"/>
      </w:pBdr>
      <w:spacing w:before="100" w:beforeAutospacing="1" w:after="100" w:afterAutospacing="1" w:line="360" w:lineRule="auto"/>
      <w:jc w:val="left"/>
    </w:pPr>
    <w:rPr>
      <w:rFonts w:ascii="宋体" w:hAnsi="宋体" w:cs="宋体"/>
      <w:kern w:val="0"/>
      <w:sz w:val="24"/>
      <w:szCs w:val="24"/>
    </w:rPr>
  </w:style>
  <w:style w:type="paragraph" w:customStyle="1" w:styleId="div01bg">
    <w:name w:val="div_01_bg"/>
    <w:basedOn w:val="a3"/>
    <w:pPr>
      <w:widowControl/>
      <w:spacing w:before="100" w:beforeAutospacing="1" w:after="100" w:afterAutospacing="1" w:line="360" w:lineRule="auto"/>
      <w:jc w:val="left"/>
    </w:pPr>
    <w:rPr>
      <w:rFonts w:ascii="宋体" w:hAnsi="宋体" w:cs="宋体"/>
      <w:kern w:val="0"/>
      <w:sz w:val="24"/>
      <w:szCs w:val="24"/>
    </w:rPr>
  </w:style>
  <w:style w:type="paragraph" w:customStyle="1" w:styleId="searchbtn">
    <w:name w:val="searchbtn"/>
    <w:basedOn w:val="a3"/>
    <w:pPr>
      <w:widowControl/>
      <w:pBdr>
        <w:top w:val="single" w:sz="2" w:space="0" w:color="FFB26D"/>
        <w:left w:val="single" w:sz="2" w:space="0" w:color="FFB26D"/>
        <w:bottom w:val="single" w:sz="2" w:space="0" w:color="FFB26D"/>
        <w:right w:val="single" w:sz="2" w:space="0" w:color="FFB26D"/>
      </w:pBdr>
      <w:spacing w:before="100" w:beforeAutospacing="1" w:after="100" w:afterAutospacing="1" w:line="360" w:lineRule="auto"/>
      <w:jc w:val="left"/>
    </w:pPr>
    <w:rPr>
      <w:rFonts w:ascii="宋体" w:hAnsi="宋体" w:cs="宋体"/>
      <w:b/>
      <w:bCs/>
      <w:color w:val="9A531B"/>
      <w:kern w:val="0"/>
      <w:sz w:val="18"/>
      <w:szCs w:val="18"/>
    </w:rPr>
  </w:style>
  <w:style w:type="paragraph" w:customStyle="1" w:styleId="1f6">
    <w:name w:val="无间隔1"/>
    <w:uiPriority w:val="9"/>
    <w:qFormat/>
    <w:pPr>
      <w:widowControl w:val="0"/>
      <w:jc w:val="both"/>
    </w:pPr>
    <w:rPr>
      <w:rFonts w:ascii="Times New Roman" w:hAnsi="Times New Roman"/>
      <w:kern w:val="2"/>
      <w:sz w:val="21"/>
      <w:szCs w:val="22"/>
    </w:rPr>
  </w:style>
  <w:style w:type="paragraph" w:customStyle="1" w:styleId="2c">
    <w:name w:val="标题2"/>
    <w:basedOn w:val="2"/>
    <w:qFormat/>
    <w:pPr>
      <w:keepNext w:val="0"/>
      <w:keepLines w:val="0"/>
      <w:jc w:val="left"/>
      <w:outlineLvl w:val="9"/>
    </w:pPr>
    <w:rPr>
      <w:rFonts w:ascii="楷体_GB2312" w:eastAsia="楷体_GB2312" w:hAnsi="仿宋" w:cs="仿宋_GB2312"/>
      <w:b w:val="0"/>
      <w:szCs w:val="28"/>
    </w:rPr>
  </w:style>
  <w:style w:type="table" w:customStyle="1" w:styleId="112">
    <w:name w:val="网格表 1 浅色1"/>
    <w:basedOn w:val="a5"/>
    <w:uiPriority w:val="46"/>
    <w:rPr>
      <w:rFonts w:ascii="Times New Roman" w:hAnsi="Times New Roma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nil"/>
          <w:bottom w:val="single" w:sz="12" w:space="0" w:color="666666"/>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1f7">
    <w:name w:val="网格型浅色1"/>
    <w:basedOn w:val="a5"/>
    <w:uiPriority w:val="40"/>
    <w:rPr>
      <w:rFonts w:ascii="Times New Roma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f8">
    <w:name w:val="网格型1"/>
    <w:basedOn w:val="a5"/>
    <w:uiPriority w:val="39"/>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5"/>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无格式表格 21"/>
    <w:basedOn w:val="a5"/>
    <w:uiPriority w:val="42"/>
    <w:rPr>
      <w:kern w:val="2"/>
      <w:sz w:val="21"/>
      <w:szCs w:val="22"/>
    </w:rPr>
    <w:tblPr>
      <w:tblBorders>
        <w:top w:val="single" w:sz="4" w:space="0" w:color="7F7F7F"/>
        <w:bottom w:val="single" w:sz="4" w:space="0" w:color="7F7F7F"/>
      </w:tblBorders>
    </w:tblPr>
    <w:tblStylePr w:type="firstRow">
      <w:rPr>
        <w:b/>
        <w:bCs/>
      </w:rPr>
      <w:tblPr/>
      <w:tcPr>
        <w:tcBorders>
          <w:top w:val="nil"/>
          <w:left w:val="nil"/>
          <w:bottom w:val="single" w:sz="4" w:space="0" w:color="7F7F7F"/>
          <w:right w:val="nil"/>
          <w:insideH w:val="nil"/>
          <w:insideV w:val="nil"/>
          <w:tl2br w:val="nil"/>
          <w:tr2bl w:val="nil"/>
        </w:tcBorders>
      </w:tcPr>
    </w:tblStylePr>
    <w:tblStylePr w:type="lastRow">
      <w:rPr>
        <w:b/>
        <w:bCs/>
      </w:rPr>
      <w:tblPr/>
      <w:tcPr>
        <w:tcBorders>
          <w:top w:val="single" w:sz="4" w:space="0" w:color="7F7F7F"/>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single" w:sz="4" w:space="0" w:color="7F7F7F"/>
          <w:bottom w:val="nil"/>
          <w:right w:val="single" w:sz="4" w:space="0" w:color="7F7F7F"/>
          <w:insideH w:val="nil"/>
          <w:insideV w:val="nil"/>
          <w:tl2br w:val="nil"/>
          <w:tr2bl w:val="nil"/>
        </w:tcBorders>
      </w:tcPr>
    </w:tblStylePr>
    <w:tblStylePr w:type="band2Vert">
      <w:tblPr/>
      <w:tcPr>
        <w:tcBorders>
          <w:top w:val="nil"/>
          <w:left w:val="single" w:sz="4" w:space="0" w:color="7F7F7F"/>
          <w:bottom w:val="nil"/>
          <w:right w:val="single" w:sz="4" w:space="0" w:color="7F7F7F"/>
          <w:insideH w:val="nil"/>
          <w:insideV w:val="nil"/>
          <w:tl2br w:val="nil"/>
          <w:tr2bl w:val="nil"/>
        </w:tcBorders>
      </w:tcPr>
    </w:tblStylePr>
    <w:tblStylePr w:type="band1Horz">
      <w:tblPr/>
      <w:tcPr>
        <w:tcBorders>
          <w:top w:val="single" w:sz="4" w:space="0" w:color="7F7F7F"/>
          <w:left w:val="nil"/>
          <w:bottom w:val="single" w:sz="4" w:space="0" w:color="7F7F7F"/>
          <w:right w:val="nil"/>
          <w:insideH w:val="nil"/>
          <w:insideV w:val="nil"/>
          <w:tl2br w:val="nil"/>
          <w:tr2bl w:val="nil"/>
        </w:tcBorders>
      </w:tcPr>
    </w:tblStylePr>
  </w:style>
  <w:style w:type="table" w:customStyle="1" w:styleId="521">
    <w:name w:val="网格型5#2"/>
    <w:basedOn w:val="a5"/>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5"/>
    <w:uiPriority w:val="39"/>
    <w:unhideWhenUsed/>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uiPriority w:val="59"/>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5"/>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论文正文"/>
    <w:basedOn w:val="a3"/>
    <w:qFormat/>
    <w:pPr>
      <w:spacing w:line="400" w:lineRule="exact"/>
      <w:ind w:firstLineChars="200" w:firstLine="723"/>
      <w:jc w:val="left"/>
    </w:pPr>
    <w:rPr>
      <w:sz w:val="24"/>
    </w:rPr>
  </w:style>
  <w:style w:type="paragraph" w:customStyle="1" w:styleId="45">
    <w:name w:val="4正文"/>
    <w:basedOn w:val="a3"/>
    <w:link w:val="46"/>
    <w:qFormat/>
    <w:pPr>
      <w:spacing w:line="360" w:lineRule="auto"/>
      <w:ind w:firstLineChars="200" w:firstLine="200"/>
    </w:pPr>
    <w:rPr>
      <w:sz w:val="24"/>
    </w:rPr>
  </w:style>
  <w:style w:type="character" w:customStyle="1" w:styleId="46">
    <w:name w:val="4正文 字符"/>
    <w:link w:val="45"/>
    <w:qFormat/>
    <w:rPr>
      <w:kern w:val="2"/>
      <w:sz w:val="24"/>
      <w:szCs w:val="22"/>
    </w:rPr>
  </w:style>
  <w:style w:type="character" w:customStyle="1" w:styleId="1f9">
    <w:name w:val="页码1"/>
    <w:qFormat/>
    <w:rPr>
      <w:rFonts w:cs="Times New Roman"/>
    </w:rPr>
  </w:style>
  <w:style w:type="paragraph" w:customStyle="1" w:styleId="affffff2">
    <w:name w:val="绍兴正文"/>
    <w:basedOn w:val="a3"/>
    <w:qFormat/>
    <w:pPr>
      <w:adjustRightInd w:val="0"/>
      <w:snapToGrid w:val="0"/>
      <w:spacing w:line="360" w:lineRule="auto"/>
      <w:ind w:firstLineChars="200" w:firstLine="200"/>
    </w:pPr>
    <w:rPr>
      <w:rFonts w:ascii="宋体" w:hAnsi="宋体" w:cs="黑体"/>
      <w:sz w:val="24"/>
    </w:rPr>
  </w:style>
  <w:style w:type="paragraph" w:customStyle="1" w:styleId="affffff3">
    <w:name w:val="宋体正文"/>
    <w:basedOn w:val="a3"/>
    <w:qFormat/>
    <w:pPr>
      <w:adjustRightInd w:val="0"/>
      <w:snapToGrid w:val="0"/>
      <w:spacing w:line="360" w:lineRule="auto"/>
      <w:ind w:firstLineChars="200" w:firstLine="200"/>
    </w:pPr>
    <w:rPr>
      <w:rFonts w:ascii="Times New Roman" w:hAnsi="Times New Roman"/>
      <w:sz w:val="24"/>
      <w:szCs w:val="21"/>
    </w:rPr>
  </w:style>
  <w:style w:type="table" w:customStyle="1" w:styleId="affffff4">
    <w:name w:val="虚框表"/>
    <w:basedOn w:val="a5"/>
    <w:uiPriority w:val="99"/>
    <w:qFormat/>
    <w:pPr>
      <w:adjustRightInd w:val="0"/>
      <w:snapToGrid w:val="0"/>
      <w:jc w:val="center"/>
    </w:pPr>
    <w:rPr>
      <w:rFonts w:ascii="Times New Roman" w:hAnsi="Times New Roman"/>
      <w:snapToGrid w:val="0"/>
      <w:sz w:val="21"/>
      <w:szCs w:val="21"/>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Pr>
    <w:trPr>
      <w:jc w:val="center"/>
    </w:trPr>
    <w:tcPr>
      <w:vAlign w:val="center"/>
    </w:tcPr>
  </w:style>
  <w:style w:type="paragraph" w:customStyle="1" w:styleId="affffff5">
    <w:name w:val="图表名称"/>
    <w:basedOn w:val="a3"/>
    <w:qFormat/>
    <w:pPr>
      <w:spacing w:line="360" w:lineRule="auto"/>
      <w:ind w:firstLineChars="200" w:firstLine="200"/>
      <w:jc w:val="center"/>
    </w:pPr>
    <w:rPr>
      <w:rFonts w:ascii="宋体" w:hAnsi="宋体"/>
      <w:b/>
      <w:sz w:val="24"/>
    </w:rPr>
  </w:style>
  <w:style w:type="character" w:customStyle="1" w:styleId="Style1">
    <w:name w:val="_Style 1"/>
    <w:uiPriority w:val="19"/>
    <w:qFormat/>
    <w:rPr>
      <w:rFonts w:eastAsia="宋体"/>
      <w:b/>
      <w:iCs/>
      <w:color w:val="000000"/>
      <w:sz w:val="24"/>
    </w:rPr>
  </w:style>
  <w:style w:type="paragraph" w:customStyle="1" w:styleId="affffff6">
    <w:name w:val="表头"/>
    <w:qFormat/>
    <w:pPr>
      <w:widowControl w:val="0"/>
      <w:autoSpaceDE w:val="0"/>
      <w:autoSpaceDN w:val="0"/>
      <w:snapToGrid w:val="0"/>
      <w:spacing w:line="360" w:lineRule="auto"/>
      <w:jc w:val="center"/>
    </w:pPr>
    <w:rPr>
      <w:rFonts w:ascii="宋体" w:hAnsi="Times New Roman" w:cs="宋体"/>
      <w:b/>
      <w:color w:val="000000"/>
      <w:sz w:val="21"/>
      <w:szCs w:val="24"/>
    </w:rPr>
  </w:style>
  <w:style w:type="paragraph" w:customStyle="1" w:styleId="WPSOffice2">
    <w:name w:val="WPSOffice手动目录 2"/>
    <w:pPr>
      <w:ind w:leftChars="200" w:left="200"/>
    </w:pPr>
    <w:rPr>
      <w:rFonts w:ascii="Times New Roman" w:hAnsi="Times New Roman"/>
    </w:rPr>
  </w:style>
  <w:style w:type="paragraph" w:customStyle="1" w:styleId="305">
    <w:name w:val="样式 标题 3北大三级标题 + 段后: 0.5 行"/>
    <w:basedOn w:val="a3"/>
    <w:pPr>
      <w:keepNext/>
      <w:keepLines/>
      <w:widowControl/>
      <w:spacing w:beforeLines="50" w:afterLines="50" w:line="360" w:lineRule="auto"/>
      <w:ind w:firstLineChars="200" w:firstLine="643"/>
      <w:jc w:val="left"/>
      <w:outlineLvl w:val="2"/>
    </w:pPr>
    <w:rPr>
      <w:rFonts w:ascii="黑体" w:eastAsia="黑体" w:hAnsi="宋体" w:cs="宋体"/>
      <w:bCs/>
      <w:kern w:val="28"/>
      <w:sz w:val="30"/>
      <w:szCs w:val="20"/>
      <w:lang w:eastAsia="en-US" w:bidi="en-US"/>
    </w:rPr>
  </w:style>
  <w:style w:type="paragraph" w:customStyle="1" w:styleId="2e">
    <w:name w:val="样式 正文 + 首行缩进:  2 字符"/>
    <w:basedOn w:val="a3"/>
    <w:qFormat/>
    <w:pPr>
      <w:spacing w:line="360" w:lineRule="auto"/>
      <w:ind w:firstLineChars="200" w:firstLine="480"/>
      <w:jc w:val="left"/>
    </w:pPr>
    <w:rPr>
      <w:rFonts w:ascii="Times New Roman" w:hAnsi="Times New Roman"/>
      <w:kern w:val="0"/>
      <w:sz w:val="24"/>
      <w:szCs w:val="24"/>
    </w:rPr>
  </w:style>
  <w:style w:type="paragraph" w:customStyle="1" w:styleId="affffff7">
    <w:name w:val="正文安"/>
    <w:basedOn w:val="a3"/>
    <w:qFormat/>
    <w:pPr>
      <w:spacing w:line="360" w:lineRule="auto"/>
      <w:ind w:firstLineChars="200" w:firstLine="200"/>
      <w:jc w:val="left"/>
      <w:textAlignment w:val="center"/>
    </w:pPr>
    <w:rPr>
      <w:rFonts w:ascii="宋体" w:hAnsi="宋体"/>
      <w:sz w:val="24"/>
      <w:szCs w:val="24"/>
    </w:rPr>
  </w:style>
  <w:style w:type="paragraph" w:customStyle="1" w:styleId="CharCharf2">
    <w:name w:val="表格标题 Char Char"/>
    <w:basedOn w:val="a3"/>
    <w:qFormat/>
    <w:pPr>
      <w:adjustRightInd w:val="0"/>
      <w:snapToGrid w:val="0"/>
      <w:spacing w:beforeLines="50" w:before="50" w:afterLines="30" w:after="30" w:line="320" w:lineRule="exact"/>
      <w:ind w:firstLineChars="200" w:firstLine="560"/>
      <w:jc w:val="center"/>
    </w:pPr>
    <w:rPr>
      <w:rFonts w:ascii="宋体" w:eastAsia="黑体" w:hAnsi="宋体" w:cs="宋体"/>
      <w:sz w:val="24"/>
      <w:szCs w:val="21"/>
    </w:rPr>
  </w:style>
  <w:style w:type="paragraph" w:customStyle="1" w:styleId="WPSOffice3">
    <w:name w:val="WPSOffice手动目录 3"/>
    <w:pPr>
      <w:ind w:leftChars="400" w:left="400"/>
    </w:pPr>
    <w:rPr>
      <w:rFonts w:ascii="Times New Roman" w:hAnsi="Times New Roman"/>
    </w:rPr>
  </w:style>
  <w:style w:type="paragraph" w:customStyle="1" w:styleId="-027">
    <w:name w:val="样式 (符号) 宋体 左侧:  -0.27 厘米"/>
    <w:basedOn w:val="a3"/>
    <w:pPr>
      <w:spacing w:line="360" w:lineRule="auto"/>
      <w:ind w:firstLineChars="200" w:firstLine="480"/>
    </w:pPr>
    <w:rPr>
      <w:rFonts w:ascii="宋体" w:hAnsi="宋体" w:cs="宋体"/>
      <w:sz w:val="24"/>
      <w:szCs w:val="20"/>
    </w:rPr>
  </w:style>
  <w:style w:type="paragraph" w:customStyle="1" w:styleId="03">
    <w:name w:val="正文文本_0"/>
    <w:basedOn w:val="a3"/>
    <w:qFormat/>
    <w:pPr>
      <w:spacing w:after="120"/>
    </w:pPr>
    <w:rPr>
      <w:rFonts w:ascii="Times New Roman" w:hAnsi="Times New Roman"/>
      <w:kern w:val="0"/>
      <w:sz w:val="20"/>
      <w:szCs w:val="24"/>
    </w:rPr>
  </w:style>
  <w:style w:type="paragraph" w:customStyle="1" w:styleId="NewNewNewNewNewNew">
    <w:name w:val="正文 New New New New New New"/>
    <w:qFormat/>
    <w:pPr>
      <w:widowControl w:val="0"/>
      <w:jc w:val="both"/>
    </w:pPr>
    <w:rPr>
      <w:rFonts w:ascii="Times New Roman" w:hAnsi="Times New Roman" w:cs="Calibri"/>
      <w:kern w:val="2"/>
      <w:sz w:val="21"/>
      <w:szCs w:val="24"/>
    </w:rPr>
  </w:style>
  <w:style w:type="paragraph" w:customStyle="1" w:styleId="affffff8">
    <w:name w:val="图名、表明"/>
    <w:basedOn w:val="a3"/>
    <w:pPr>
      <w:jc w:val="center"/>
    </w:pPr>
    <w:rPr>
      <w:rFonts w:ascii="Times New Roman" w:hAnsi="Times New Roman" w:cs="宋体"/>
      <w:szCs w:val="24"/>
    </w:rPr>
  </w:style>
  <w:style w:type="paragraph" w:customStyle="1" w:styleId="WPSOffice1">
    <w:name w:val="WPSOffice手动目录 1"/>
    <w:rPr>
      <w:rFonts w:ascii="Times New Roman" w:hAnsi="Times New Roman"/>
    </w:rPr>
  </w:style>
  <w:style w:type="paragraph" w:customStyle="1" w:styleId="TimesNewRoman22">
    <w:name w:val="样式 说明书 + (西文) Times New Roman (中文) 宋体 小四 加粗 红色 行距: 固定值 22 磅"/>
    <w:basedOn w:val="a3"/>
    <w:pPr>
      <w:spacing w:line="440" w:lineRule="exact"/>
      <w:ind w:firstLineChars="200" w:firstLine="480"/>
    </w:pPr>
    <w:rPr>
      <w:rFonts w:ascii="Times New Roman" w:hAnsi="Times New Roman" w:cs="宋体"/>
      <w:bCs/>
      <w:sz w:val="24"/>
      <w:szCs w:val="20"/>
    </w:rPr>
  </w:style>
  <w:style w:type="paragraph" w:customStyle="1" w:styleId="2f">
    <w:name w:val="样式 首行缩进:  2 字符"/>
    <w:basedOn w:val="a3"/>
    <w:qFormat/>
    <w:pPr>
      <w:ind w:firstLine="480"/>
    </w:pPr>
    <w:rPr>
      <w:rFonts w:ascii="宋体" w:hAnsi="宋体"/>
      <w:szCs w:val="20"/>
    </w:rPr>
  </w:style>
  <w:style w:type="paragraph" w:customStyle="1" w:styleId="130">
    <w:name w:val="正文13"/>
    <w:basedOn w:val="a3"/>
    <w:qFormat/>
    <w:pPr>
      <w:spacing w:line="360" w:lineRule="auto"/>
      <w:ind w:firstLineChars="200" w:firstLine="200"/>
      <w:jc w:val="left"/>
    </w:pPr>
    <w:rPr>
      <w:rFonts w:ascii="仿宋_GB2312" w:eastAsia="仿宋_GB2312"/>
      <w:sz w:val="24"/>
      <w:szCs w:val="24"/>
    </w:rPr>
  </w:style>
  <w:style w:type="paragraph" w:customStyle="1" w:styleId="150">
    <w:name w:val="样式 第四级 + 行距: 1.5 倍行距"/>
    <w:basedOn w:val="a3"/>
    <w:qFormat/>
    <w:pPr>
      <w:adjustRightInd w:val="0"/>
      <w:snapToGrid w:val="0"/>
      <w:spacing w:line="360" w:lineRule="auto"/>
      <w:ind w:firstLineChars="200" w:firstLine="420"/>
      <w:jc w:val="center"/>
    </w:pPr>
    <w:rPr>
      <w:rFonts w:ascii="黑体" w:eastAsia="黑体" w:hAnsi="黑体" w:cs="宋体"/>
      <w:szCs w:val="21"/>
    </w:rPr>
  </w:style>
  <w:style w:type="paragraph" w:customStyle="1" w:styleId="affffff9">
    <w:name w:val="图示标注"/>
    <w:basedOn w:val="a3"/>
    <w:qFormat/>
    <w:pPr>
      <w:ind w:firstLine="480"/>
      <w:jc w:val="center"/>
    </w:pPr>
    <w:rPr>
      <w:rFonts w:ascii="Times New Roman" w:hAnsi="Times New Roman"/>
      <w:szCs w:val="24"/>
      <w:u w:val="double"/>
    </w:rPr>
  </w:style>
  <w:style w:type="paragraph" w:customStyle="1" w:styleId="affffffa">
    <w:name w:val="正文正文"/>
    <w:basedOn w:val="a3"/>
    <w:pPr>
      <w:spacing w:line="360" w:lineRule="auto"/>
      <w:ind w:firstLineChars="200" w:firstLine="480"/>
    </w:pPr>
    <w:rPr>
      <w:rFonts w:ascii="??" w:eastAsia="新宋体" w:hAnsi="??"/>
      <w:sz w:val="24"/>
      <w:szCs w:val="24"/>
    </w:rPr>
  </w:style>
  <w:style w:type="paragraph" w:customStyle="1" w:styleId="Pa7">
    <w:name w:val="Pa7"/>
    <w:basedOn w:val="a3"/>
    <w:next w:val="a3"/>
    <w:uiPriority w:val="99"/>
    <w:pPr>
      <w:autoSpaceDE w:val="0"/>
      <w:autoSpaceDN w:val="0"/>
      <w:adjustRightInd w:val="0"/>
      <w:spacing w:line="211" w:lineRule="atLeast"/>
      <w:jc w:val="left"/>
    </w:pPr>
    <w:rPr>
      <w:rFonts w:ascii="方正书宋" w:eastAsia="方正书宋" w:hAnsi="等线"/>
      <w:kern w:val="0"/>
      <w:sz w:val="24"/>
      <w:szCs w:val="24"/>
    </w:rPr>
  </w:style>
  <w:style w:type="character" w:customStyle="1" w:styleId="1fa">
    <w:name w:val="未处理的提及1"/>
    <w:uiPriority w:val="99"/>
    <w:unhideWhenUsed/>
    <w:rPr>
      <w:color w:val="605E5C"/>
      <w:shd w:val="clear" w:color="auto" w:fill="E1DFDD"/>
    </w:rPr>
  </w:style>
  <w:style w:type="paragraph" w:customStyle="1" w:styleId="affffffb">
    <w:name w:val="图表名"/>
    <w:qFormat/>
    <w:pPr>
      <w:snapToGrid w:val="0"/>
      <w:spacing w:beforeLines="50" w:before="50" w:afterLines="50" w:after="50"/>
      <w:jc w:val="center"/>
    </w:pPr>
    <w:rPr>
      <w:rFonts w:ascii="Times New Roman" w:eastAsia="黑体" w:hAnsi="Times New Roman"/>
      <w:b/>
      <w:snapToGrid w:val="0"/>
      <w:kern w:val="2"/>
      <w:sz w:val="21"/>
      <w:szCs w:val="22"/>
    </w:rPr>
  </w:style>
  <w:style w:type="paragraph" w:customStyle="1" w:styleId="b2">
    <w:name w:val="b2二级标题"/>
    <w:basedOn w:val="a3"/>
    <w:next w:val="a3"/>
    <w:unhideWhenUsed/>
    <w:pPr>
      <w:widowControl/>
      <w:spacing w:line="400" w:lineRule="exact"/>
    </w:pPr>
    <w:rPr>
      <w:rFonts w:ascii="宋体" w:hAnsi="宋体"/>
      <w:b/>
      <w:w w:val="95"/>
      <w:szCs w:val="28"/>
    </w:rPr>
  </w:style>
  <w:style w:type="paragraph" w:customStyle="1" w:styleId="b3">
    <w:name w:val="b3三级标题"/>
    <w:basedOn w:val="a3"/>
    <w:next w:val="a3"/>
    <w:qFormat/>
    <w:pPr>
      <w:widowControl/>
      <w:spacing w:line="400" w:lineRule="exact"/>
    </w:pPr>
    <w:rPr>
      <w:rFonts w:ascii="宋体" w:hAnsi="宋体"/>
      <w:w w:val="95"/>
      <w:szCs w:val="36"/>
    </w:rPr>
  </w:style>
  <w:style w:type="paragraph" w:customStyle="1" w:styleId="b1">
    <w:name w:val="b1一级标题"/>
    <w:basedOn w:val="a3"/>
    <w:next w:val="a3"/>
    <w:unhideWhenUsed/>
    <w:pPr>
      <w:widowControl/>
      <w:spacing w:beforeLines="50" w:before="50"/>
    </w:pPr>
    <w:rPr>
      <w:rFonts w:ascii="宋体" w:hAnsi="宋体"/>
      <w:b/>
      <w:w w:val="95"/>
      <w:sz w:val="24"/>
      <w:szCs w:val="28"/>
    </w:rPr>
  </w:style>
  <w:style w:type="paragraph" w:customStyle="1" w:styleId="-B">
    <w:name w:val="表内居中-B区"/>
    <w:basedOn w:val="a3"/>
    <w:qFormat/>
    <w:pPr>
      <w:overflowPunct w:val="0"/>
      <w:spacing w:line="360" w:lineRule="auto"/>
      <w:ind w:firstLineChars="200" w:firstLine="723"/>
      <w:jc w:val="center"/>
    </w:pPr>
    <w:rPr>
      <w:rFonts w:ascii="宋体" w:hAnsi="宋体"/>
      <w:color w:val="000000"/>
      <w:sz w:val="24"/>
      <w:szCs w:val="21"/>
    </w:rPr>
  </w:style>
  <w:style w:type="paragraph" w:customStyle="1" w:styleId="1fb">
    <w:name w:val="1标题"/>
    <w:basedOn w:val="a3"/>
    <w:next w:val="45"/>
    <w:qFormat/>
    <w:pPr>
      <w:spacing w:line="360" w:lineRule="auto"/>
      <w:ind w:firstLineChars="200" w:firstLine="723"/>
      <w:jc w:val="center"/>
      <w:outlineLvl w:val="0"/>
    </w:pPr>
    <w:rPr>
      <w:b/>
      <w:sz w:val="52"/>
    </w:rPr>
  </w:style>
  <w:style w:type="paragraph" w:customStyle="1" w:styleId="1fc">
    <w:name w:val="表内文字1"/>
    <w:basedOn w:val="a3"/>
    <w:qFormat/>
    <w:pPr>
      <w:spacing w:line="360" w:lineRule="auto"/>
      <w:ind w:firstLineChars="200" w:firstLine="723"/>
      <w:jc w:val="center"/>
    </w:pPr>
    <w:rPr>
      <w:sz w:val="24"/>
      <w:szCs w:val="21"/>
    </w:rPr>
  </w:style>
  <w:style w:type="paragraph" w:customStyle="1" w:styleId="2f0">
    <w:name w:val="表内文字2"/>
    <w:basedOn w:val="1fc"/>
    <w:qFormat/>
    <w:pPr>
      <w:ind w:firstLineChars="100" w:firstLine="100"/>
      <w:jc w:val="both"/>
    </w:pPr>
  </w:style>
  <w:style w:type="paragraph" w:customStyle="1" w:styleId="101">
    <w:name w:val="101"/>
    <w:basedOn w:val="a3"/>
    <w:uiPriority w:val="99"/>
    <w:qFormat/>
    <w:pPr>
      <w:adjustRightInd w:val="0"/>
      <w:snapToGrid w:val="0"/>
      <w:spacing w:line="360" w:lineRule="auto"/>
      <w:ind w:firstLineChars="200" w:firstLine="480"/>
    </w:pPr>
    <w:rPr>
      <w:sz w:val="24"/>
      <w:szCs w:val="24"/>
    </w:rPr>
  </w:style>
  <w:style w:type="paragraph" w:customStyle="1" w:styleId="affffffc">
    <w:name w:val="表"/>
    <w:basedOn w:val="ad"/>
    <w:qFormat/>
    <w:pPr>
      <w:snapToGrid w:val="0"/>
      <w:spacing w:after="0" w:line="300" w:lineRule="auto"/>
      <w:ind w:leftChars="0" w:left="0" w:firstLineChars="192" w:firstLine="538"/>
    </w:pPr>
    <w:rPr>
      <w:rFonts w:eastAsia="仿宋_GB2312"/>
      <w:sz w:val="24"/>
      <w:szCs w:val="20"/>
    </w:rPr>
  </w:style>
  <w:style w:type="paragraph" w:customStyle="1" w:styleId="msolistparagraph0">
    <w:name w:val="msolistparagraph"/>
    <w:basedOn w:val="a3"/>
    <w:qFormat/>
    <w:pPr>
      <w:spacing w:line="360" w:lineRule="auto"/>
      <w:ind w:firstLineChars="200" w:firstLine="420"/>
    </w:pPr>
    <w:rPr>
      <w:sz w:val="24"/>
    </w:rPr>
  </w:style>
  <w:style w:type="paragraph" w:customStyle="1" w:styleId="TableParagraph">
    <w:name w:val="Table Paragraph"/>
    <w:basedOn w:val="a3"/>
    <w:uiPriority w:val="1"/>
    <w:qFormat/>
    <w:pPr>
      <w:spacing w:line="360" w:lineRule="auto"/>
      <w:ind w:firstLineChars="200" w:firstLine="723"/>
    </w:pPr>
    <w:rPr>
      <w:rFonts w:ascii="仿宋" w:eastAsia="仿宋" w:hAnsi="仿宋" w:cs="仿宋"/>
      <w:sz w:val="24"/>
      <w:lang w:val="zh-CN" w:bidi="zh-CN"/>
    </w:rPr>
  </w:style>
  <w:style w:type="paragraph" w:customStyle="1" w:styleId="affffffd">
    <w:name w:val="正式文"/>
    <w:basedOn w:val="a3"/>
    <w:qFormat/>
    <w:pPr>
      <w:spacing w:line="360" w:lineRule="auto"/>
      <w:ind w:firstLineChars="200" w:firstLine="723"/>
    </w:pPr>
    <w:rPr>
      <w:rFonts w:ascii="宋体" w:hAnsi="宋体" w:cs="黑体"/>
      <w:sz w:val="24"/>
      <w:szCs w:val="24"/>
    </w:rPr>
  </w:style>
  <w:style w:type="paragraph" w:customStyle="1" w:styleId="affffffe">
    <w:name w:val="图片"/>
    <w:basedOn w:val="affb"/>
    <w:next w:val="a8"/>
    <w:qFormat/>
    <w:pPr>
      <w:keepNext/>
      <w:widowControl w:val="0"/>
      <w:spacing w:line="0" w:lineRule="atLeast"/>
      <w:ind w:firstLine="723"/>
    </w:pPr>
    <w:rPr>
      <w:rFonts w:ascii="宋体" w:eastAsia="宋体" w:hAnsi="Calibri"/>
      <w:b/>
      <w:bCs w:val="0"/>
      <w:kern w:val="2"/>
      <w:sz w:val="24"/>
      <w:szCs w:val="22"/>
    </w:rPr>
  </w:style>
  <w:style w:type="paragraph" w:customStyle="1" w:styleId="a1">
    <w:name w:val="图片编号"/>
    <w:qFormat/>
    <w:pPr>
      <w:numPr>
        <w:ilvl w:val="5"/>
        <w:numId w:val="9"/>
      </w:numPr>
      <w:spacing w:line="360" w:lineRule="auto"/>
      <w:jc w:val="center"/>
    </w:pPr>
    <w:rPr>
      <w:rFonts w:ascii="宋体" w:hAnsi="宋体"/>
      <w:b/>
      <w:bCs/>
      <w:kern w:val="44"/>
      <w:sz w:val="21"/>
      <w:szCs w:val="44"/>
    </w:rPr>
  </w:style>
  <w:style w:type="paragraph" w:customStyle="1" w:styleId="afffffff">
    <w:name w:val="正文会展"/>
    <w:basedOn w:val="a3"/>
    <w:qFormat/>
    <w:pPr>
      <w:snapToGrid w:val="0"/>
      <w:spacing w:line="360" w:lineRule="auto"/>
      <w:ind w:firstLineChars="200" w:firstLine="640"/>
      <w:jc w:val="left"/>
    </w:pPr>
    <w:rPr>
      <w:rFonts w:cs="宋体"/>
      <w:sz w:val="24"/>
    </w:rPr>
  </w:style>
  <w:style w:type="paragraph" w:customStyle="1" w:styleId="GB231208515">
    <w:name w:val="样式 仿宋_GB2312 小四 首行缩进:  0.85 厘米 行距: 1.5 倍行距"/>
    <w:basedOn w:val="a3"/>
    <w:qFormat/>
    <w:pPr>
      <w:spacing w:line="360" w:lineRule="auto"/>
      <w:ind w:firstLine="482"/>
    </w:pPr>
    <w:rPr>
      <w:rFonts w:ascii="仿宋_GB2312" w:eastAsia="仿宋_GB2312" w:hAnsi="仿宋_GB2312"/>
      <w:sz w:val="24"/>
      <w:szCs w:val="20"/>
    </w:rPr>
  </w:style>
  <w:style w:type="paragraph" w:customStyle="1" w:styleId="afffffff0">
    <w:name w:val="次标题"/>
    <w:basedOn w:val="a3"/>
    <w:qFormat/>
    <w:pPr>
      <w:spacing w:line="360" w:lineRule="auto"/>
      <w:jc w:val="center"/>
    </w:pPr>
    <w:rPr>
      <w:sz w:val="24"/>
    </w:rPr>
  </w:style>
  <w:style w:type="paragraph" w:customStyle="1" w:styleId="47">
    <w:name w:val="绍兴4级"/>
    <w:basedOn w:val="a3"/>
    <w:qFormat/>
    <w:pPr>
      <w:adjustRightInd w:val="0"/>
      <w:snapToGrid w:val="0"/>
      <w:spacing w:line="360" w:lineRule="auto"/>
      <w:ind w:firstLineChars="200" w:firstLine="723"/>
      <w:jc w:val="left"/>
      <w:outlineLvl w:val="3"/>
    </w:pPr>
    <w:rPr>
      <w:rFonts w:ascii="宋体" w:hAnsi="宋体" w:cs="黑体"/>
      <w:b/>
      <w:sz w:val="28"/>
    </w:rPr>
  </w:style>
  <w:style w:type="paragraph" w:customStyle="1" w:styleId="afffffff1">
    <w:name w:val="绍兴图片格式"/>
    <w:basedOn w:val="47"/>
    <w:qFormat/>
    <w:pPr>
      <w:spacing w:beforeLines="50" w:before="50" w:line="240" w:lineRule="auto"/>
      <w:jc w:val="center"/>
      <w:outlineLvl w:val="9"/>
    </w:pPr>
    <w:rPr>
      <w:sz w:val="21"/>
    </w:rPr>
  </w:style>
  <w:style w:type="paragraph" w:customStyle="1" w:styleId="afffffff2">
    <w:name w:val="绍兴表名"/>
    <w:basedOn w:val="a3"/>
    <w:qFormat/>
    <w:pPr>
      <w:spacing w:beforeLines="50" w:before="50" w:line="360" w:lineRule="auto"/>
      <w:ind w:firstLineChars="200" w:firstLine="723"/>
      <w:jc w:val="center"/>
    </w:pPr>
    <w:rPr>
      <w:rFonts w:ascii="宋体" w:hAnsi="宋体"/>
      <w:b/>
      <w:sz w:val="24"/>
    </w:rPr>
  </w:style>
  <w:style w:type="paragraph" w:customStyle="1" w:styleId="4">
    <w:name w:val="连岛4级"/>
    <w:basedOn w:val="a3"/>
    <w:qFormat/>
    <w:pPr>
      <w:numPr>
        <w:ilvl w:val="3"/>
        <w:numId w:val="10"/>
      </w:numPr>
      <w:adjustRightInd w:val="0"/>
      <w:snapToGrid w:val="0"/>
      <w:spacing w:line="360" w:lineRule="auto"/>
      <w:ind w:firstLineChars="200" w:firstLine="200"/>
      <w:jc w:val="left"/>
      <w:outlineLvl w:val="3"/>
    </w:pPr>
    <w:rPr>
      <w:rFonts w:ascii="宋体" w:hAnsi="宋体" w:cs="黑体"/>
      <w:b/>
      <w:sz w:val="28"/>
    </w:rPr>
  </w:style>
  <w:style w:type="paragraph" w:customStyle="1" w:styleId="3b">
    <w:name w:val="绍兴3级"/>
    <w:basedOn w:val="a3"/>
    <w:qFormat/>
    <w:pPr>
      <w:adjustRightInd w:val="0"/>
      <w:snapToGrid w:val="0"/>
      <w:spacing w:line="360" w:lineRule="auto"/>
      <w:ind w:firstLineChars="200" w:firstLine="723"/>
      <w:jc w:val="left"/>
      <w:outlineLvl w:val="2"/>
    </w:pPr>
    <w:rPr>
      <w:rFonts w:ascii="宋体" w:hAnsi="宋体" w:cs="黑体"/>
      <w:b/>
      <w:sz w:val="28"/>
    </w:rPr>
  </w:style>
  <w:style w:type="character" w:customStyle="1" w:styleId="Charf9">
    <w:name w:val="表格内容 Char"/>
    <w:link w:val="afffffff3"/>
    <w:qFormat/>
    <w:rPr>
      <w:rFonts w:ascii="宋体" w:hAnsi="宋体" w:cs="Calibri"/>
      <w:kern w:val="2"/>
      <w:sz w:val="21"/>
      <w:szCs w:val="21"/>
    </w:rPr>
  </w:style>
  <w:style w:type="paragraph" w:customStyle="1" w:styleId="afffffff3">
    <w:name w:val="表格内容"/>
    <w:basedOn w:val="a3"/>
    <w:link w:val="Charf9"/>
    <w:qFormat/>
    <w:pPr>
      <w:jc w:val="center"/>
    </w:pPr>
    <w:rPr>
      <w:rFonts w:ascii="宋体" w:hAnsi="宋体" w:cs="Calibri"/>
      <w:szCs w:val="21"/>
    </w:rPr>
  </w:style>
  <w:style w:type="character" w:customStyle="1" w:styleId="Charfa">
    <w:name w:val="图片位置 Char"/>
    <w:link w:val="afffffff4"/>
    <w:qFormat/>
    <w:rPr>
      <w:rFonts w:ascii="宋体" w:hAnsi="宋体" w:cs="Calibri"/>
      <w:kern w:val="2"/>
      <w:sz w:val="24"/>
      <w:szCs w:val="21"/>
    </w:rPr>
  </w:style>
  <w:style w:type="paragraph" w:customStyle="1" w:styleId="afffffff4">
    <w:name w:val="图片位置"/>
    <w:basedOn w:val="a3"/>
    <w:next w:val="a3"/>
    <w:link w:val="Charfa"/>
    <w:qFormat/>
    <w:pPr>
      <w:spacing w:line="360" w:lineRule="auto"/>
      <w:jc w:val="center"/>
    </w:pPr>
    <w:rPr>
      <w:rFonts w:ascii="宋体" w:hAnsi="宋体" w:cs="Calibri"/>
      <w:sz w:val="24"/>
      <w:szCs w:val="21"/>
    </w:rPr>
  </w:style>
  <w:style w:type="paragraph" w:customStyle="1" w:styleId="afffffff5">
    <w:name w:val="简单回函地址"/>
    <w:basedOn w:val="a3"/>
    <w:rPr>
      <w:rFonts w:ascii="Times New Roman" w:hAnsi="Times New Roman"/>
      <w:szCs w:val="24"/>
    </w:rPr>
  </w:style>
  <w:style w:type="paragraph" w:customStyle="1" w:styleId="afffffff6">
    <w:name w:val="文"/>
    <w:basedOn w:val="a3"/>
    <w:pPr>
      <w:spacing w:line="360" w:lineRule="auto"/>
      <w:ind w:firstLineChars="200" w:firstLine="480"/>
    </w:pPr>
    <w:rPr>
      <w:rFonts w:ascii="Arial" w:hAnsi="Arial"/>
      <w:sz w:val="24"/>
      <w:szCs w:val="24"/>
    </w:rPr>
  </w:style>
  <w:style w:type="paragraph" w:customStyle="1" w:styleId="afffffff7">
    <w:name w:val="标书正文"/>
    <w:link w:val="afffffff8"/>
    <w:qFormat/>
    <w:pPr>
      <w:spacing w:line="360" w:lineRule="auto"/>
      <w:ind w:firstLineChars="200" w:firstLine="200"/>
    </w:pPr>
    <w:rPr>
      <w:rFonts w:ascii="宋体" w:hAnsi="Times New Roman"/>
      <w:kern w:val="2"/>
      <w:sz w:val="24"/>
      <w:szCs w:val="22"/>
    </w:rPr>
  </w:style>
  <w:style w:type="character" w:customStyle="1" w:styleId="afffffff8">
    <w:name w:val="标书正文 字符"/>
    <w:link w:val="afffffff7"/>
    <w:qFormat/>
    <w:rPr>
      <w:rFonts w:ascii="宋体" w:hAnsi="Times New Roman"/>
      <w:kern w:val="2"/>
      <w:sz w:val="24"/>
      <w:szCs w:val="22"/>
    </w:rPr>
  </w:style>
  <w:style w:type="paragraph" w:customStyle="1" w:styleId="2f1">
    <w:name w:val="2标题"/>
    <w:basedOn w:val="a3"/>
    <w:next w:val="45"/>
    <w:link w:val="2f2"/>
    <w:qFormat/>
    <w:pPr>
      <w:spacing w:line="360" w:lineRule="auto"/>
      <w:jc w:val="left"/>
      <w:outlineLvl w:val="1"/>
    </w:pPr>
    <w:rPr>
      <w:rFonts w:ascii="宋体" w:hAnsi="宋体" w:cs="宋体"/>
      <w:b/>
      <w:sz w:val="24"/>
      <w:szCs w:val="24"/>
    </w:rPr>
  </w:style>
  <w:style w:type="character" w:customStyle="1" w:styleId="2f2">
    <w:name w:val="2标题 字符"/>
    <w:link w:val="2f1"/>
    <w:qFormat/>
    <w:rPr>
      <w:rFonts w:ascii="宋体" w:hAnsi="宋体" w:cs="宋体"/>
      <w:b/>
      <w:kern w:val="2"/>
      <w:sz w:val="24"/>
      <w:szCs w:val="24"/>
    </w:rPr>
  </w:style>
  <w:style w:type="paragraph" w:customStyle="1" w:styleId="ql-align-justify">
    <w:name w:val="ql-align-justify"/>
    <w:basedOn w:val="a3"/>
    <w:pPr>
      <w:widowControl/>
      <w:spacing w:before="100" w:beforeAutospacing="1" w:after="100" w:afterAutospacing="1"/>
      <w:jc w:val="left"/>
    </w:pPr>
    <w:rPr>
      <w:rFonts w:ascii="宋体" w:hAnsi="宋体" w:cs="宋体"/>
      <w:kern w:val="0"/>
      <w:sz w:val="24"/>
      <w:szCs w:val="24"/>
    </w:rPr>
  </w:style>
  <w:style w:type="paragraph" w:customStyle="1" w:styleId="afffffff9">
    <w:name w:val="表格标题模板"/>
    <w:basedOn w:val="a3"/>
    <w:next w:val="a3"/>
    <w:link w:val="Charfb"/>
    <w:qFormat/>
    <w:pPr>
      <w:tabs>
        <w:tab w:val="left" w:pos="0"/>
      </w:tabs>
      <w:spacing w:line="360" w:lineRule="auto"/>
      <w:jc w:val="center"/>
    </w:pPr>
    <w:rPr>
      <w:rFonts w:ascii="宋体" w:hAnsi="宋体"/>
      <w:szCs w:val="21"/>
    </w:rPr>
  </w:style>
  <w:style w:type="character" w:customStyle="1" w:styleId="Charfb">
    <w:name w:val="表格标题模板 Char"/>
    <w:link w:val="afffffff9"/>
    <w:qFormat/>
    <w:rPr>
      <w:rFonts w:ascii="宋体" w:hAnsi="宋体"/>
      <w:kern w:val="2"/>
      <w:sz w:val="21"/>
      <w:szCs w:val="21"/>
    </w:rPr>
  </w:style>
  <w:style w:type="paragraph" w:customStyle="1" w:styleId="k">
    <w:name w:val="k 正文"/>
    <w:basedOn w:val="a3"/>
    <w:link w:val="kChar"/>
    <w:qFormat/>
    <w:pPr>
      <w:spacing w:line="360" w:lineRule="auto"/>
      <w:ind w:firstLineChars="200" w:firstLine="200"/>
    </w:pPr>
    <w:rPr>
      <w:rFonts w:ascii="Times New Roman" w:hAnsi="Times New Roman"/>
      <w:sz w:val="24"/>
      <w:lang w:val="zh-CN"/>
    </w:rPr>
  </w:style>
  <w:style w:type="character" w:customStyle="1" w:styleId="kChar">
    <w:name w:val="k 正文 Char"/>
    <w:link w:val="k"/>
    <w:rPr>
      <w:rFonts w:ascii="Times New Roman" w:hAnsi="Times New Roman"/>
      <w:kern w:val="2"/>
      <w:sz w:val="24"/>
      <w:szCs w:val="22"/>
      <w:lang w:val="zh-CN" w:eastAsia="zh-CN"/>
    </w:rPr>
  </w:style>
  <w:style w:type="table" w:customStyle="1" w:styleId="TableNormal">
    <w:name w:val="Table Normal"/>
    <w:uiPriority w:val="2"/>
    <w:semiHidden/>
    <w:unhideWhenUsed/>
    <w:qFormat/>
    <w:pPr>
      <w:widowControl w:val="0"/>
    </w:pPr>
    <w:rPr>
      <w:sz w:val="22"/>
      <w:szCs w:val="22"/>
      <w:lang w:eastAsia="en-US"/>
    </w:rPr>
    <w:tblPr>
      <w:tblCellMar>
        <w:top w:w="0" w:type="dxa"/>
        <w:left w:w="0" w:type="dxa"/>
        <w:bottom w:w="0" w:type="dxa"/>
        <w:right w:w="0" w:type="dxa"/>
      </w:tblCellMar>
    </w:tblPr>
  </w:style>
  <w:style w:type="paragraph" w:customStyle="1" w:styleId="afffffffa">
    <w:name w:val="余杭表内"/>
    <w:basedOn w:val="a3"/>
    <w:pPr>
      <w:widowControl/>
      <w:snapToGrid w:val="0"/>
      <w:jc w:val="center"/>
    </w:pPr>
    <w:rPr>
      <w:rFonts w:ascii="Times New Roman" w:hAnsi="Times New Roman"/>
      <w:bCs/>
      <w:color w:val="00000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ADMINI~1/AppData/Local/Temp/ksohtml4596/wps18.jpg" TargetMode="External"/><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2.xml"/><Relationship Id="rId30" Type="http://schemas.openxmlformats.org/officeDocument/2006/relationships/footer" Target="footer5.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1</Pages>
  <Words>3216</Words>
  <Characters>18335</Characters>
  <Application>Microsoft Office Word</Application>
  <DocSecurity>0</DocSecurity>
  <Lines>152</Lines>
  <Paragraphs>43</Paragraphs>
  <ScaleCrop>false</ScaleCrop>
  <Company>China</Company>
  <LinksUpToDate>false</LinksUpToDate>
  <CharactersWithSpaces>21508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30</cp:revision>
  <cp:lastPrinted>2023-05-06T07:44:00Z</cp:lastPrinted>
  <dcterms:created xsi:type="dcterms:W3CDTF">2023-06-12T03:04:00Z</dcterms:created>
  <dcterms:modified xsi:type="dcterms:W3CDTF">2023-07-05T07:58:00Z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3909D2D98C154CE89C5EA9BA6862B219_12</vt:lpwstr>
  </property>
</Properties>
</file>