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ABD" w:rsidRDefault="001C4ABD">
      <w:pPr>
        <w:spacing w:line="240" w:lineRule="auto"/>
        <w:ind w:firstLineChars="0" w:firstLine="0"/>
        <w:jc w:val="left"/>
        <w:rPr>
          <w:rFonts w:eastAsia="方正黑体_GBK"/>
          <w:sz w:val="32"/>
          <w:szCs w:val="32"/>
        </w:rPr>
      </w:pPr>
    </w:p>
    <w:p w:rsidR="0080513B" w:rsidRDefault="0080513B">
      <w:pPr>
        <w:spacing w:line="240" w:lineRule="auto"/>
        <w:ind w:firstLineChars="0" w:firstLine="0"/>
        <w:jc w:val="left"/>
        <w:rPr>
          <w:rFonts w:eastAsia="方正黑体_GBK"/>
          <w:sz w:val="32"/>
          <w:szCs w:val="32"/>
        </w:rPr>
      </w:pPr>
    </w:p>
    <w:p w:rsidR="001C4ABD" w:rsidRDefault="001C4ABD">
      <w:pPr>
        <w:spacing w:line="240" w:lineRule="auto"/>
        <w:ind w:firstLine="640"/>
        <w:jc w:val="left"/>
        <w:rPr>
          <w:rFonts w:eastAsia="方正黑体_GBK"/>
          <w:sz w:val="32"/>
          <w:szCs w:val="32"/>
        </w:rPr>
      </w:pPr>
    </w:p>
    <w:p w:rsidR="001C4ABD" w:rsidRDefault="0080513B">
      <w:pPr>
        <w:pStyle w:val="15"/>
        <w:spacing w:line="240" w:lineRule="auto"/>
        <w:rPr>
          <w:szCs w:val="44"/>
        </w:rPr>
      </w:pPr>
      <w:r>
        <w:rPr>
          <w:rFonts w:hint="eastAsia"/>
          <w:szCs w:val="44"/>
        </w:rPr>
        <w:t>江苏省建设科技创新成果推荐书</w:t>
      </w:r>
    </w:p>
    <w:p w:rsidR="001C4ABD" w:rsidRDefault="001C4ABD">
      <w:pPr>
        <w:spacing w:line="240" w:lineRule="auto"/>
        <w:ind w:firstLineChars="0" w:firstLine="0"/>
        <w:jc w:val="center"/>
        <w:rPr>
          <w:rFonts w:eastAsia="方正黑体_GBK"/>
          <w:sz w:val="30"/>
          <w:szCs w:val="30"/>
        </w:rPr>
      </w:pPr>
    </w:p>
    <w:p w:rsidR="001C4ABD" w:rsidRDefault="0080513B">
      <w:pPr>
        <w:spacing w:line="320" w:lineRule="exact"/>
        <w:ind w:firstLineChars="0" w:firstLine="0"/>
        <w:jc w:val="center"/>
        <w:outlineLvl w:val="0"/>
        <w:rPr>
          <w:rFonts w:eastAsia="方正黑体_GBK"/>
          <w:sz w:val="30"/>
          <w:szCs w:val="30"/>
        </w:rPr>
      </w:pPr>
      <w:r>
        <w:rPr>
          <w:rFonts w:eastAsia="方正黑体_GBK" w:hint="eastAsia"/>
          <w:sz w:val="30"/>
          <w:szCs w:val="30"/>
        </w:rPr>
        <w:t>一、基本情况</w:t>
      </w:r>
    </w:p>
    <w:p w:rsidR="001C4ABD" w:rsidRDefault="0080513B">
      <w:pPr>
        <w:spacing w:line="320" w:lineRule="exact"/>
        <w:ind w:firstLineChars="0" w:firstLine="0"/>
        <w:rPr>
          <w:sz w:val="21"/>
          <w:szCs w:val="21"/>
        </w:rPr>
      </w:pPr>
      <w:r>
        <w:rPr>
          <w:sz w:val="21"/>
          <w:szCs w:val="21"/>
        </w:rPr>
        <w:t xml:space="preserve">                                               </w:t>
      </w:r>
    </w:p>
    <w:tbl>
      <w:tblPr>
        <w:tblW w:w="906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5"/>
        <w:gridCol w:w="2953"/>
        <w:gridCol w:w="2320"/>
        <w:gridCol w:w="1812"/>
      </w:tblGrid>
      <w:tr w:rsidR="001C4ABD">
        <w:trPr>
          <w:trHeight w:val="542"/>
          <w:jc w:val="center"/>
        </w:trPr>
        <w:tc>
          <w:tcPr>
            <w:tcW w:w="1975" w:type="dxa"/>
            <w:tcBorders>
              <w:top w:val="single" w:sz="8" w:space="0" w:color="auto"/>
            </w:tcBorders>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项目名称</w:t>
            </w:r>
          </w:p>
        </w:tc>
        <w:tc>
          <w:tcPr>
            <w:tcW w:w="7085" w:type="dxa"/>
            <w:gridSpan w:val="3"/>
            <w:tcBorders>
              <w:top w:val="single" w:sz="8" w:space="0" w:color="auto"/>
            </w:tcBorders>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城市地下环路建设关键技术研究</w:t>
            </w:r>
          </w:p>
        </w:tc>
      </w:tr>
      <w:tr w:rsidR="001C4ABD">
        <w:trPr>
          <w:jc w:val="center"/>
        </w:trPr>
        <w:tc>
          <w:tcPr>
            <w:tcW w:w="1975" w:type="dxa"/>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完</w:t>
            </w:r>
            <w:r>
              <w:rPr>
                <w:sz w:val="21"/>
                <w:szCs w:val="21"/>
              </w:rPr>
              <w:t xml:space="preserve"> </w:t>
            </w:r>
            <w:r>
              <w:rPr>
                <w:rFonts w:hint="eastAsia"/>
                <w:sz w:val="21"/>
                <w:szCs w:val="21"/>
              </w:rPr>
              <w:t>成</w:t>
            </w:r>
            <w:r>
              <w:rPr>
                <w:sz w:val="21"/>
                <w:szCs w:val="21"/>
              </w:rPr>
              <w:t xml:space="preserve"> </w:t>
            </w:r>
            <w:r>
              <w:rPr>
                <w:rFonts w:hint="eastAsia"/>
                <w:sz w:val="21"/>
                <w:szCs w:val="21"/>
              </w:rPr>
              <w:t>人</w:t>
            </w:r>
          </w:p>
        </w:tc>
        <w:tc>
          <w:tcPr>
            <w:tcW w:w="7085" w:type="dxa"/>
            <w:gridSpan w:val="3"/>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黄俊</w:t>
            </w:r>
            <w:r>
              <w:rPr>
                <w:sz w:val="21"/>
                <w:szCs w:val="21"/>
              </w:rPr>
              <w:t>、</w:t>
            </w:r>
            <w:r>
              <w:rPr>
                <w:rFonts w:hint="eastAsia"/>
                <w:sz w:val="21"/>
                <w:szCs w:val="21"/>
              </w:rPr>
              <w:t>赵光</w:t>
            </w:r>
            <w:r>
              <w:rPr>
                <w:sz w:val="21"/>
                <w:szCs w:val="21"/>
              </w:rPr>
              <w:t>、</w:t>
            </w:r>
            <w:r>
              <w:rPr>
                <w:rFonts w:hint="eastAsia"/>
                <w:sz w:val="21"/>
                <w:szCs w:val="21"/>
              </w:rPr>
              <w:t>李志远、</w:t>
            </w:r>
            <w:r>
              <w:rPr>
                <w:sz w:val="21"/>
                <w:szCs w:val="21"/>
              </w:rPr>
              <w:t>张忠宇</w:t>
            </w:r>
            <w:r>
              <w:rPr>
                <w:rFonts w:hint="eastAsia"/>
                <w:sz w:val="21"/>
                <w:szCs w:val="21"/>
              </w:rPr>
              <w:t>、邢冬冬</w:t>
            </w:r>
            <w:r>
              <w:rPr>
                <w:sz w:val="21"/>
                <w:szCs w:val="21"/>
              </w:rPr>
              <w:t>、</w:t>
            </w:r>
            <w:r>
              <w:rPr>
                <w:rFonts w:hint="eastAsia"/>
                <w:sz w:val="21"/>
                <w:szCs w:val="21"/>
              </w:rPr>
              <w:t>卢志飞</w:t>
            </w:r>
            <w:r>
              <w:rPr>
                <w:sz w:val="21"/>
                <w:szCs w:val="21"/>
              </w:rPr>
              <w:t>、</w:t>
            </w:r>
            <w:r>
              <w:rPr>
                <w:rFonts w:hint="eastAsia"/>
                <w:sz w:val="21"/>
                <w:szCs w:val="21"/>
              </w:rPr>
              <w:t>董飞</w:t>
            </w:r>
            <w:r>
              <w:rPr>
                <w:sz w:val="21"/>
                <w:szCs w:val="21"/>
              </w:rPr>
              <w:t>、</w:t>
            </w:r>
            <w:r>
              <w:rPr>
                <w:rFonts w:hint="eastAsia"/>
                <w:sz w:val="21"/>
                <w:szCs w:val="21"/>
              </w:rPr>
              <w:t>李奥</w:t>
            </w:r>
            <w:r>
              <w:rPr>
                <w:sz w:val="21"/>
                <w:szCs w:val="21"/>
              </w:rPr>
              <w:t>、</w:t>
            </w:r>
            <w:r>
              <w:rPr>
                <w:rFonts w:hint="eastAsia"/>
                <w:sz w:val="21"/>
                <w:szCs w:val="21"/>
              </w:rPr>
              <w:t>杨奎、</w:t>
            </w:r>
          </w:p>
          <w:p w:rsidR="001C4ABD" w:rsidRDefault="0080513B">
            <w:pPr>
              <w:autoSpaceDE w:val="0"/>
              <w:autoSpaceDN w:val="0"/>
              <w:adjustRightInd w:val="0"/>
              <w:snapToGrid w:val="0"/>
              <w:ind w:firstLineChars="0" w:firstLine="0"/>
              <w:jc w:val="center"/>
              <w:rPr>
                <w:sz w:val="21"/>
                <w:szCs w:val="21"/>
                <w:lang w:val="zh-CN"/>
              </w:rPr>
            </w:pPr>
            <w:r>
              <w:rPr>
                <w:rFonts w:hint="eastAsia"/>
                <w:sz w:val="21"/>
                <w:szCs w:val="21"/>
              </w:rPr>
              <w:t>宛志寰、邹鸿浩</w:t>
            </w:r>
          </w:p>
        </w:tc>
      </w:tr>
      <w:tr w:rsidR="001C4ABD">
        <w:trPr>
          <w:trHeight w:val="1568"/>
          <w:jc w:val="center"/>
        </w:trPr>
        <w:tc>
          <w:tcPr>
            <w:tcW w:w="1975" w:type="dxa"/>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完成单位</w:t>
            </w:r>
          </w:p>
        </w:tc>
        <w:tc>
          <w:tcPr>
            <w:tcW w:w="7085" w:type="dxa"/>
            <w:gridSpan w:val="3"/>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苏交科集团股份有限公司</w:t>
            </w:r>
          </w:p>
        </w:tc>
      </w:tr>
      <w:tr w:rsidR="001C4ABD">
        <w:trPr>
          <w:trHeight w:val="1312"/>
          <w:jc w:val="center"/>
        </w:trPr>
        <w:tc>
          <w:tcPr>
            <w:tcW w:w="1975" w:type="dxa"/>
            <w:vAlign w:val="center"/>
          </w:tcPr>
          <w:p w:rsidR="001C4ABD" w:rsidRDefault="0080513B">
            <w:pPr>
              <w:adjustRightInd w:val="0"/>
              <w:snapToGrid w:val="0"/>
              <w:ind w:firstLineChars="0" w:firstLine="0"/>
              <w:rPr>
                <w:sz w:val="21"/>
                <w:szCs w:val="21"/>
              </w:rPr>
            </w:pPr>
            <w:r>
              <w:rPr>
                <w:rFonts w:hint="eastAsia"/>
                <w:sz w:val="21"/>
                <w:szCs w:val="21"/>
              </w:rPr>
              <w:t>推荐单位（盖章）</w:t>
            </w:r>
          </w:p>
          <w:p w:rsidR="001C4ABD" w:rsidRDefault="0080513B">
            <w:pPr>
              <w:adjustRightInd w:val="0"/>
              <w:snapToGrid w:val="0"/>
              <w:ind w:firstLineChars="0" w:firstLine="0"/>
              <w:rPr>
                <w:sz w:val="21"/>
                <w:szCs w:val="21"/>
              </w:rPr>
            </w:pPr>
            <w:r>
              <w:rPr>
                <w:rFonts w:hint="eastAsia"/>
                <w:sz w:val="21"/>
                <w:szCs w:val="21"/>
              </w:rPr>
              <w:t>或推荐专家（签字）</w:t>
            </w:r>
          </w:p>
        </w:tc>
        <w:tc>
          <w:tcPr>
            <w:tcW w:w="7085" w:type="dxa"/>
            <w:gridSpan w:val="3"/>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南京市城乡建设委员会</w:t>
            </w:r>
          </w:p>
        </w:tc>
      </w:tr>
      <w:tr w:rsidR="001C4ABD">
        <w:trPr>
          <w:trHeight w:val="461"/>
          <w:jc w:val="center"/>
        </w:trPr>
        <w:tc>
          <w:tcPr>
            <w:tcW w:w="9060" w:type="dxa"/>
            <w:gridSpan w:val="4"/>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任</w:t>
            </w:r>
            <w:r>
              <w:rPr>
                <w:sz w:val="21"/>
                <w:szCs w:val="21"/>
              </w:rPr>
              <w:t xml:space="preserve"> </w:t>
            </w:r>
            <w:r>
              <w:rPr>
                <w:rFonts w:hint="eastAsia"/>
                <w:sz w:val="21"/>
                <w:szCs w:val="21"/>
              </w:rPr>
              <w:t>务</w:t>
            </w:r>
            <w:r>
              <w:rPr>
                <w:sz w:val="21"/>
                <w:szCs w:val="21"/>
              </w:rPr>
              <w:t xml:space="preserve"> </w:t>
            </w:r>
            <w:r>
              <w:rPr>
                <w:rFonts w:hint="eastAsia"/>
                <w:sz w:val="21"/>
                <w:szCs w:val="21"/>
              </w:rPr>
              <w:t>来</w:t>
            </w:r>
            <w:r>
              <w:rPr>
                <w:sz w:val="21"/>
                <w:szCs w:val="21"/>
              </w:rPr>
              <w:t xml:space="preserve"> </w:t>
            </w:r>
            <w:r>
              <w:rPr>
                <w:rFonts w:hint="eastAsia"/>
                <w:sz w:val="21"/>
                <w:szCs w:val="21"/>
              </w:rPr>
              <w:t>源</w:t>
            </w:r>
          </w:p>
        </w:tc>
      </w:tr>
      <w:tr w:rsidR="001C4ABD">
        <w:trPr>
          <w:trHeight w:val="674"/>
          <w:jc w:val="center"/>
        </w:trPr>
        <w:tc>
          <w:tcPr>
            <w:tcW w:w="1975" w:type="dxa"/>
            <w:vAlign w:val="center"/>
          </w:tcPr>
          <w:p w:rsidR="001C4ABD" w:rsidRDefault="0080513B">
            <w:pPr>
              <w:adjustRightInd w:val="0"/>
              <w:snapToGrid w:val="0"/>
              <w:ind w:firstLineChars="0" w:firstLine="0"/>
              <w:jc w:val="center"/>
              <w:rPr>
                <w:sz w:val="21"/>
                <w:szCs w:val="21"/>
              </w:rPr>
            </w:pPr>
            <w:r>
              <w:rPr>
                <w:rFonts w:hint="eastAsia"/>
                <w:sz w:val="21"/>
                <w:szCs w:val="21"/>
              </w:rPr>
              <w:t>计划、基金名称</w:t>
            </w:r>
          </w:p>
        </w:tc>
        <w:tc>
          <w:tcPr>
            <w:tcW w:w="2953" w:type="dxa"/>
            <w:vAlign w:val="center"/>
          </w:tcPr>
          <w:p w:rsidR="001C4ABD" w:rsidRDefault="0080513B">
            <w:pPr>
              <w:adjustRightInd w:val="0"/>
              <w:snapToGrid w:val="0"/>
              <w:ind w:firstLineChars="0" w:firstLine="0"/>
              <w:jc w:val="center"/>
              <w:rPr>
                <w:sz w:val="21"/>
                <w:szCs w:val="21"/>
              </w:rPr>
            </w:pPr>
            <w:r>
              <w:rPr>
                <w:rFonts w:hint="eastAsia"/>
                <w:sz w:val="21"/>
                <w:szCs w:val="21"/>
              </w:rPr>
              <w:t>项目名称</w:t>
            </w:r>
          </w:p>
        </w:tc>
        <w:tc>
          <w:tcPr>
            <w:tcW w:w="2320" w:type="dxa"/>
            <w:vAlign w:val="center"/>
          </w:tcPr>
          <w:p w:rsidR="001C4ABD" w:rsidRDefault="0080513B">
            <w:pPr>
              <w:adjustRightInd w:val="0"/>
              <w:snapToGrid w:val="0"/>
              <w:ind w:firstLineChars="0" w:firstLine="0"/>
              <w:jc w:val="center"/>
              <w:rPr>
                <w:sz w:val="21"/>
                <w:szCs w:val="21"/>
              </w:rPr>
            </w:pPr>
            <w:r>
              <w:rPr>
                <w:rFonts w:hint="eastAsia"/>
                <w:sz w:val="21"/>
                <w:szCs w:val="21"/>
              </w:rPr>
              <w:t>编号</w:t>
            </w:r>
          </w:p>
        </w:tc>
        <w:tc>
          <w:tcPr>
            <w:tcW w:w="1812" w:type="dxa"/>
            <w:vAlign w:val="center"/>
          </w:tcPr>
          <w:p w:rsidR="001C4ABD" w:rsidRDefault="0080513B">
            <w:pPr>
              <w:adjustRightInd w:val="0"/>
              <w:snapToGrid w:val="0"/>
              <w:ind w:firstLineChars="0" w:firstLine="0"/>
              <w:jc w:val="center"/>
              <w:rPr>
                <w:sz w:val="21"/>
                <w:szCs w:val="21"/>
              </w:rPr>
            </w:pPr>
            <w:r>
              <w:rPr>
                <w:rFonts w:hint="eastAsia"/>
                <w:sz w:val="21"/>
                <w:szCs w:val="21"/>
              </w:rPr>
              <w:t>验收结题时间</w:t>
            </w:r>
          </w:p>
        </w:tc>
      </w:tr>
      <w:tr w:rsidR="001C4ABD">
        <w:trPr>
          <w:jc w:val="center"/>
        </w:trPr>
        <w:tc>
          <w:tcPr>
            <w:tcW w:w="1975" w:type="dxa"/>
            <w:vAlign w:val="center"/>
          </w:tcPr>
          <w:p w:rsidR="001C4ABD" w:rsidRDefault="0080513B">
            <w:pPr>
              <w:autoSpaceDE w:val="0"/>
              <w:autoSpaceDN w:val="0"/>
              <w:adjustRightInd w:val="0"/>
              <w:snapToGrid w:val="0"/>
              <w:ind w:firstLineChars="0" w:firstLine="0"/>
              <w:rPr>
                <w:sz w:val="21"/>
                <w:szCs w:val="21"/>
              </w:rPr>
            </w:pPr>
            <w:r>
              <w:rPr>
                <w:rFonts w:hint="eastAsia"/>
                <w:sz w:val="21"/>
                <w:szCs w:val="21"/>
              </w:rPr>
              <w:t>住房和城乡建设部</w:t>
            </w:r>
            <w:r>
              <w:rPr>
                <w:rFonts w:hint="eastAsia"/>
                <w:sz w:val="21"/>
                <w:szCs w:val="21"/>
              </w:rPr>
              <w:t>2018</w:t>
            </w:r>
            <w:r>
              <w:rPr>
                <w:rFonts w:hint="eastAsia"/>
                <w:sz w:val="21"/>
                <w:szCs w:val="21"/>
              </w:rPr>
              <w:t>年科学技术项目计划</w:t>
            </w:r>
          </w:p>
        </w:tc>
        <w:tc>
          <w:tcPr>
            <w:tcW w:w="2953" w:type="dxa"/>
            <w:vAlign w:val="center"/>
          </w:tcPr>
          <w:p w:rsidR="001C4ABD" w:rsidRDefault="0080513B">
            <w:pPr>
              <w:autoSpaceDE w:val="0"/>
              <w:autoSpaceDN w:val="0"/>
              <w:adjustRightInd w:val="0"/>
              <w:snapToGrid w:val="0"/>
              <w:ind w:firstLineChars="0" w:firstLine="0"/>
              <w:rPr>
                <w:sz w:val="21"/>
                <w:szCs w:val="21"/>
              </w:rPr>
            </w:pPr>
            <w:r>
              <w:rPr>
                <w:rFonts w:hint="eastAsia"/>
                <w:sz w:val="21"/>
                <w:szCs w:val="21"/>
              </w:rPr>
              <w:t>城市地下环路建设关键技术研究</w:t>
            </w:r>
          </w:p>
        </w:tc>
        <w:tc>
          <w:tcPr>
            <w:tcW w:w="2320" w:type="dxa"/>
            <w:vAlign w:val="center"/>
          </w:tcPr>
          <w:p w:rsidR="001C4ABD" w:rsidRDefault="0080513B">
            <w:pPr>
              <w:adjustRightInd w:val="0"/>
              <w:snapToGrid w:val="0"/>
              <w:ind w:firstLineChars="0" w:firstLine="0"/>
              <w:jc w:val="center"/>
              <w:rPr>
                <w:sz w:val="21"/>
                <w:szCs w:val="21"/>
              </w:rPr>
            </w:pPr>
            <w:r>
              <w:rPr>
                <w:sz w:val="21"/>
                <w:szCs w:val="21"/>
              </w:rPr>
              <w:t>2018-K4-020</w:t>
            </w:r>
          </w:p>
        </w:tc>
        <w:tc>
          <w:tcPr>
            <w:tcW w:w="1812" w:type="dxa"/>
            <w:vAlign w:val="center"/>
          </w:tcPr>
          <w:p w:rsidR="001C4ABD" w:rsidRDefault="0080513B">
            <w:pPr>
              <w:adjustRightInd w:val="0"/>
              <w:snapToGrid w:val="0"/>
              <w:ind w:firstLineChars="0" w:firstLine="0"/>
              <w:jc w:val="center"/>
              <w:rPr>
                <w:sz w:val="21"/>
                <w:szCs w:val="21"/>
              </w:rPr>
            </w:pPr>
            <w:r>
              <w:rPr>
                <w:rFonts w:hint="eastAsia"/>
                <w:sz w:val="21"/>
                <w:szCs w:val="21"/>
              </w:rPr>
              <w:t>202</w:t>
            </w:r>
            <w:r>
              <w:rPr>
                <w:sz w:val="21"/>
                <w:szCs w:val="21"/>
              </w:rPr>
              <w:t>2</w:t>
            </w:r>
            <w:r>
              <w:rPr>
                <w:rFonts w:hint="eastAsia"/>
                <w:sz w:val="21"/>
                <w:szCs w:val="21"/>
              </w:rPr>
              <w:t>.</w:t>
            </w:r>
            <w:r>
              <w:rPr>
                <w:sz w:val="21"/>
                <w:szCs w:val="21"/>
              </w:rPr>
              <w:t>08</w:t>
            </w:r>
            <w:r>
              <w:rPr>
                <w:rFonts w:hint="eastAsia"/>
                <w:sz w:val="21"/>
                <w:szCs w:val="21"/>
              </w:rPr>
              <w:t>.</w:t>
            </w:r>
            <w:r>
              <w:rPr>
                <w:sz w:val="21"/>
                <w:szCs w:val="21"/>
              </w:rPr>
              <w:t>19</w:t>
            </w:r>
          </w:p>
        </w:tc>
      </w:tr>
      <w:tr w:rsidR="001C4ABD">
        <w:trPr>
          <w:jc w:val="center"/>
        </w:trPr>
        <w:tc>
          <w:tcPr>
            <w:tcW w:w="1975" w:type="dxa"/>
            <w:vAlign w:val="center"/>
          </w:tcPr>
          <w:p w:rsidR="001C4ABD" w:rsidRDefault="0080513B">
            <w:pPr>
              <w:autoSpaceDE w:val="0"/>
              <w:autoSpaceDN w:val="0"/>
              <w:adjustRightInd w:val="0"/>
              <w:snapToGrid w:val="0"/>
              <w:ind w:firstLineChars="0" w:firstLine="0"/>
              <w:rPr>
                <w:sz w:val="21"/>
                <w:szCs w:val="21"/>
              </w:rPr>
            </w:pPr>
            <w:r>
              <w:rPr>
                <w:rFonts w:hint="eastAsia"/>
                <w:sz w:val="21"/>
                <w:szCs w:val="21"/>
              </w:rPr>
              <w:t>2</w:t>
            </w:r>
            <w:r>
              <w:rPr>
                <w:sz w:val="21"/>
                <w:szCs w:val="21"/>
              </w:rPr>
              <w:t>019</w:t>
            </w:r>
            <w:r>
              <w:rPr>
                <w:rFonts w:hint="eastAsia"/>
                <w:sz w:val="21"/>
                <w:szCs w:val="21"/>
              </w:rPr>
              <w:t>度江苏省</w:t>
            </w:r>
            <w:r>
              <w:rPr>
                <w:sz w:val="21"/>
                <w:szCs w:val="21"/>
              </w:rPr>
              <w:t>工程建设标准和标准设计编制、修订计划</w:t>
            </w:r>
          </w:p>
        </w:tc>
        <w:tc>
          <w:tcPr>
            <w:tcW w:w="2953" w:type="dxa"/>
            <w:vAlign w:val="center"/>
          </w:tcPr>
          <w:p w:rsidR="001C4ABD" w:rsidRDefault="0080513B">
            <w:pPr>
              <w:autoSpaceDE w:val="0"/>
              <w:autoSpaceDN w:val="0"/>
              <w:adjustRightInd w:val="0"/>
              <w:snapToGrid w:val="0"/>
              <w:ind w:firstLineChars="0" w:firstLine="0"/>
              <w:rPr>
                <w:sz w:val="21"/>
                <w:szCs w:val="21"/>
              </w:rPr>
            </w:pPr>
            <w:r>
              <w:rPr>
                <w:sz w:val="21"/>
                <w:szCs w:val="21"/>
              </w:rPr>
              <w:t>城市地下环路设计规程</w:t>
            </w:r>
          </w:p>
        </w:tc>
        <w:tc>
          <w:tcPr>
            <w:tcW w:w="2320" w:type="dxa"/>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暂无</w:t>
            </w:r>
          </w:p>
        </w:tc>
        <w:tc>
          <w:tcPr>
            <w:tcW w:w="1812" w:type="dxa"/>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202</w:t>
            </w:r>
            <w:r>
              <w:rPr>
                <w:sz w:val="21"/>
                <w:szCs w:val="21"/>
              </w:rPr>
              <w:t>2</w:t>
            </w:r>
            <w:r>
              <w:rPr>
                <w:rFonts w:hint="eastAsia"/>
                <w:sz w:val="21"/>
                <w:szCs w:val="21"/>
              </w:rPr>
              <w:t>.07</w:t>
            </w:r>
            <w:r>
              <w:rPr>
                <w:sz w:val="21"/>
                <w:szCs w:val="21"/>
              </w:rPr>
              <w:t>.13</w:t>
            </w:r>
          </w:p>
        </w:tc>
      </w:tr>
      <w:tr w:rsidR="001C4ABD">
        <w:trPr>
          <w:trHeight w:val="612"/>
          <w:jc w:val="center"/>
        </w:trPr>
        <w:tc>
          <w:tcPr>
            <w:tcW w:w="1975" w:type="dxa"/>
            <w:vAlign w:val="center"/>
          </w:tcPr>
          <w:p w:rsidR="001C4ABD" w:rsidRDefault="0080513B">
            <w:pPr>
              <w:autoSpaceDE w:val="0"/>
              <w:autoSpaceDN w:val="0"/>
              <w:adjustRightInd w:val="0"/>
              <w:snapToGrid w:val="0"/>
              <w:ind w:firstLineChars="0" w:firstLine="0"/>
              <w:rPr>
                <w:sz w:val="21"/>
                <w:szCs w:val="21"/>
              </w:rPr>
            </w:pPr>
            <w:r>
              <w:rPr>
                <w:rFonts w:hint="eastAsia"/>
                <w:sz w:val="21"/>
                <w:szCs w:val="21"/>
              </w:rPr>
              <w:t>授权发明专利（项）</w:t>
            </w:r>
          </w:p>
        </w:tc>
        <w:tc>
          <w:tcPr>
            <w:tcW w:w="2953" w:type="dxa"/>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2</w:t>
            </w:r>
          </w:p>
        </w:tc>
        <w:tc>
          <w:tcPr>
            <w:tcW w:w="2320" w:type="dxa"/>
            <w:vAlign w:val="center"/>
          </w:tcPr>
          <w:p w:rsidR="001C4ABD" w:rsidRDefault="0080513B">
            <w:pPr>
              <w:autoSpaceDE w:val="0"/>
              <w:autoSpaceDN w:val="0"/>
              <w:adjustRightInd w:val="0"/>
              <w:snapToGrid w:val="0"/>
              <w:ind w:firstLineChars="0" w:firstLine="0"/>
              <w:rPr>
                <w:sz w:val="21"/>
                <w:szCs w:val="21"/>
              </w:rPr>
            </w:pPr>
            <w:r>
              <w:rPr>
                <w:rFonts w:hint="eastAsia"/>
                <w:sz w:val="21"/>
                <w:szCs w:val="21"/>
              </w:rPr>
              <w:t>授权其他知识产权（项）</w:t>
            </w:r>
          </w:p>
        </w:tc>
        <w:tc>
          <w:tcPr>
            <w:tcW w:w="1812" w:type="dxa"/>
            <w:vAlign w:val="center"/>
          </w:tcPr>
          <w:p w:rsidR="001C4ABD" w:rsidRDefault="0080513B">
            <w:pPr>
              <w:autoSpaceDE w:val="0"/>
              <w:autoSpaceDN w:val="0"/>
              <w:adjustRightInd w:val="0"/>
              <w:snapToGrid w:val="0"/>
              <w:ind w:firstLineChars="0" w:firstLine="0"/>
              <w:jc w:val="center"/>
              <w:rPr>
                <w:sz w:val="21"/>
                <w:szCs w:val="21"/>
              </w:rPr>
            </w:pPr>
            <w:r>
              <w:rPr>
                <w:sz w:val="21"/>
                <w:szCs w:val="21"/>
              </w:rPr>
              <w:t>8</w:t>
            </w:r>
          </w:p>
        </w:tc>
      </w:tr>
      <w:tr w:rsidR="001C4ABD">
        <w:trPr>
          <w:trHeight w:val="760"/>
          <w:jc w:val="center"/>
        </w:trPr>
        <w:tc>
          <w:tcPr>
            <w:tcW w:w="1975" w:type="dxa"/>
            <w:tcBorders>
              <w:bottom w:val="single" w:sz="8" w:space="0" w:color="auto"/>
            </w:tcBorders>
            <w:vAlign w:val="center"/>
          </w:tcPr>
          <w:p w:rsidR="001C4ABD" w:rsidRDefault="0080513B">
            <w:pPr>
              <w:autoSpaceDE w:val="0"/>
              <w:autoSpaceDN w:val="0"/>
              <w:adjustRightInd w:val="0"/>
              <w:snapToGrid w:val="0"/>
              <w:ind w:firstLineChars="0" w:firstLine="0"/>
              <w:jc w:val="center"/>
              <w:rPr>
                <w:sz w:val="21"/>
                <w:szCs w:val="21"/>
              </w:rPr>
            </w:pPr>
            <w:r>
              <w:rPr>
                <w:rFonts w:hint="eastAsia"/>
                <w:sz w:val="21"/>
                <w:szCs w:val="21"/>
              </w:rPr>
              <w:t>起止时间</w:t>
            </w:r>
          </w:p>
        </w:tc>
        <w:tc>
          <w:tcPr>
            <w:tcW w:w="2953" w:type="dxa"/>
            <w:tcBorders>
              <w:bottom w:val="single" w:sz="8" w:space="0" w:color="auto"/>
            </w:tcBorders>
            <w:vAlign w:val="center"/>
          </w:tcPr>
          <w:p w:rsidR="001C4ABD" w:rsidRDefault="0080513B">
            <w:pPr>
              <w:autoSpaceDE w:val="0"/>
              <w:autoSpaceDN w:val="0"/>
              <w:adjustRightInd w:val="0"/>
              <w:snapToGrid w:val="0"/>
              <w:ind w:firstLineChars="0" w:firstLine="0"/>
              <w:rPr>
                <w:sz w:val="21"/>
                <w:szCs w:val="21"/>
              </w:rPr>
            </w:pPr>
            <w:r>
              <w:rPr>
                <w:rFonts w:hint="eastAsia"/>
                <w:sz w:val="21"/>
                <w:szCs w:val="21"/>
              </w:rPr>
              <w:t>起始：</w:t>
            </w:r>
            <w:r>
              <w:rPr>
                <w:sz w:val="21"/>
                <w:szCs w:val="21"/>
              </w:rPr>
              <w:t xml:space="preserve"> 2018</w:t>
            </w:r>
            <w:r>
              <w:rPr>
                <w:rFonts w:hint="eastAsia"/>
                <w:sz w:val="21"/>
                <w:szCs w:val="21"/>
              </w:rPr>
              <w:t>年</w:t>
            </w:r>
            <w:r>
              <w:rPr>
                <w:sz w:val="21"/>
                <w:szCs w:val="21"/>
              </w:rPr>
              <w:t xml:space="preserve"> 06</w:t>
            </w:r>
            <w:r>
              <w:rPr>
                <w:sz w:val="21"/>
                <w:szCs w:val="21"/>
              </w:rPr>
              <w:t>月</w:t>
            </w:r>
            <w:r>
              <w:rPr>
                <w:sz w:val="21"/>
                <w:szCs w:val="21"/>
              </w:rPr>
              <w:t>1</w:t>
            </w:r>
            <w:r>
              <w:rPr>
                <w:rFonts w:hint="eastAsia"/>
                <w:sz w:val="21"/>
                <w:szCs w:val="21"/>
              </w:rPr>
              <w:t>日</w:t>
            </w:r>
          </w:p>
        </w:tc>
        <w:tc>
          <w:tcPr>
            <w:tcW w:w="4132" w:type="dxa"/>
            <w:gridSpan w:val="2"/>
            <w:tcBorders>
              <w:bottom w:val="single" w:sz="8" w:space="0" w:color="auto"/>
            </w:tcBorders>
            <w:vAlign w:val="center"/>
          </w:tcPr>
          <w:p w:rsidR="001C4ABD" w:rsidRDefault="0080513B">
            <w:pPr>
              <w:autoSpaceDE w:val="0"/>
              <w:autoSpaceDN w:val="0"/>
              <w:adjustRightInd w:val="0"/>
              <w:snapToGrid w:val="0"/>
              <w:ind w:firstLineChars="0" w:firstLine="0"/>
              <w:rPr>
                <w:sz w:val="21"/>
                <w:szCs w:val="21"/>
                <w:highlight w:val="yellow"/>
              </w:rPr>
            </w:pPr>
            <w:r>
              <w:rPr>
                <w:rFonts w:hint="eastAsia"/>
                <w:sz w:val="21"/>
                <w:szCs w:val="21"/>
              </w:rPr>
              <w:t>完成：</w:t>
            </w:r>
            <w:r>
              <w:rPr>
                <w:sz w:val="21"/>
                <w:szCs w:val="21"/>
              </w:rPr>
              <w:t xml:space="preserve"> 2022</w:t>
            </w:r>
            <w:r>
              <w:rPr>
                <w:sz w:val="21"/>
                <w:szCs w:val="21"/>
              </w:rPr>
              <w:t>年</w:t>
            </w:r>
            <w:r>
              <w:rPr>
                <w:rFonts w:hint="eastAsia"/>
                <w:sz w:val="21"/>
                <w:szCs w:val="21"/>
              </w:rPr>
              <w:t>8</w:t>
            </w:r>
            <w:r>
              <w:rPr>
                <w:rFonts w:hint="eastAsia"/>
                <w:sz w:val="21"/>
                <w:szCs w:val="21"/>
              </w:rPr>
              <w:t>月</w:t>
            </w:r>
            <w:r>
              <w:rPr>
                <w:sz w:val="21"/>
                <w:szCs w:val="21"/>
              </w:rPr>
              <w:t>19</w:t>
            </w:r>
            <w:r>
              <w:rPr>
                <w:sz w:val="21"/>
                <w:szCs w:val="21"/>
              </w:rPr>
              <w:t>日</w:t>
            </w:r>
          </w:p>
        </w:tc>
      </w:tr>
    </w:tbl>
    <w:p w:rsidR="001C4ABD" w:rsidRDefault="001C4ABD">
      <w:pPr>
        <w:ind w:firstLine="640"/>
        <w:jc w:val="left"/>
        <w:rPr>
          <w:rFonts w:eastAsia="方正黑体_GBK"/>
          <w:sz w:val="32"/>
          <w:szCs w:val="32"/>
        </w:rPr>
      </w:pPr>
    </w:p>
    <w:p w:rsidR="001C4ABD" w:rsidRDefault="0080513B">
      <w:pPr>
        <w:ind w:firstLineChars="0" w:firstLine="0"/>
        <w:jc w:val="center"/>
        <w:outlineLvl w:val="0"/>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r>
        <w:rPr>
          <w:rFonts w:eastAsia="方正黑体_GBK" w:hint="eastAsia"/>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C4ABD">
        <w:tc>
          <w:tcPr>
            <w:tcW w:w="9060" w:type="dxa"/>
            <w:tcBorders>
              <w:top w:val="single" w:sz="8" w:space="0" w:color="auto"/>
              <w:bottom w:val="single" w:sz="8" w:space="0" w:color="auto"/>
            </w:tcBorders>
          </w:tcPr>
          <w:p w:rsidR="001C4ABD" w:rsidRDefault="0080513B">
            <w:pPr>
              <w:pStyle w:val="TEXT-NEW"/>
              <w:ind w:firstLine="480"/>
              <w:rPr>
                <w:rFonts w:cs="Times New Roman"/>
              </w:rPr>
            </w:pPr>
            <w:r>
              <w:rPr>
                <w:rFonts w:cs="Times New Roman" w:hint="eastAsia"/>
              </w:rPr>
              <w:t>随着城市的不断发展，开始形成以城市中央商务区（</w:t>
            </w:r>
            <w:r>
              <w:rPr>
                <w:rFonts w:cs="Times New Roman" w:hint="eastAsia"/>
              </w:rPr>
              <w:t>CBD</w:t>
            </w:r>
            <w:r>
              <w:rPr>
                <w:rFonts w:cs="Times New Roman" w:hint="eastAsia"/>
              </w:rPr>
              <w:t>）为核心，引领城市开发的新模式，</w:t>
            </w:r>
            <w:r>
              <w:rPr>
                <w:rFonts w:cs="Times New Roman" w:hint="eastAsia"/>
              </w:rPr>
              <w:t>CBD</w:t>
            </w:r>
            <w:r>
              <w:rPr>
                <w:rFonts w:cs="Times New Roman" w:hint="eastAsia"/>
              </w:rPr>
              <w:t>区域由于其独特的用地特征，高强度、高密度、高容积率开发，必然会带来交通的高度吸引，随之产生交通拥堵与停车困难等问题。城市地下环路的开发与建设，能够有效将周边地上、地下空间有机联系起来，整合了区域地上、地下空间交通资源，提高地下停车资源的利用率，形成完整连续的空间系统，增强区域综合服务能力。</w:t>
            </w:r>
          </w:p>
          <w:p w:rsidR="001C4ABD" w:rsidRDefault="0080513B">
            <w:pPr>
              <w:pStyle w:val="TEXT-NEW"/>
              <w:ind w:firstLine="480"/>
              <w:rPr>
                <w:rFonts w:cs="Times New Roman"/>
              </w:rPr>
            </w:pPr>
            <w:r>
              <w:rPr>
                <w:rFonts w:cs="Times New Roman" w:hint="eastAsia"/>
              </w:rPr>
              <w:t>国内地下环路存在投资主体不明确、运营维护主体不清晰、宣传不够等问题，已运营地下环路普遍存在运营效率不高等问题。地下环路本身具有出入口密集、主线成环，车辆行驶速度较低等特点，对环路的照明、通风排烟、疏散救援以及运维方案提出了新的要求；现有地下环路的设计，主要依据为《城市道路工程技术规范》、《城市道路工程设计规范》、《城市地下道路工程设计规范》、《城市道路交叉口设计规程》等，现有规范中对地下环路的功能定位、规划设计中应重点考虑的因素论证尚不成熟，急需一部专门服务于城市地下环路的设计标准。</w:t>
            </w:r>
          </w:p>
          <w:p w:rsidR="001C4ABD" w:rsidRDefault="0080513B">
            <w:pPr>
              <w:pStyle w:val="TEXT-NEW"/>
              <w:spacing w:afterLines="50" w:after="120"/>
              <w:ind w:firstLine="480"/>
              <w:rPr>
                <w:rFonts w:cs="Times New Roman"/>
              </w:rPr>
            </w:pPr>
            <w:r>
              <w:rPr>
                <w:rFonts w:cs="Times New Roman"/>
              </w:rPr>
              <w:t>本项目</w:t>
            </w:r>
            <w:r>
              <w:rPr>
                <w:rFonts w:cs="Times New Roman"/>
              </w:rPr>
              <w:t>“</w:t>
            </w:r>
            <w:r>
              <w:rPr>
                <w:rFonts w:cs="Times New Roman" w:hint="eastAsia"/>
              </w:rPr>
              <w:t>城市地下环路建设关键技术研究</w:t>
            </w:r>
            <w:r>
              <w:rPr>
                <w:rFonts w:cs="Times New Roman"/>
              </w:rPr>
              <w:t>”</w:t>
            </w:r>
            <w:r>
              <w:rPr>
                <w:rFonts w:cs="Times New Roman"/>
              </w:rPr>
              <w:t>即是在上述背景条件下提出并立项的，该项目为</w:t>
            </w:r>
            <w:r>
              <w:rPr>
                <w:rFonts w:cs="Times New Roman"/>
              </w:rPr>
              <w:t>2018</w:t>
            </w:r>
            <w:r>
              <w:rPr>
                <w:rFonts w:cs="Times New Roman"/>
              </w:rPr>
              <w:t>年度</w:t>
            </w:r>
            <w:r>
              <w:rPr>
                <w:rFonts w:cs="Times New Roman" w:hint="eastAsia"/>
              </w:rPr>
              <w:t>住房与城乡建设部研究开发项目</w:t>
            </w:r>
            <w:bookmarkStart w:id="0" w:name="_Hlk35891101"/>
            <w:r>
              <w:rPr>
                <w:rFonts w:cs="Times New Roman"/>
              </w:rPr>
              <w:t>（</w:t>
            </w:r>
            <w:r>
              <w:rPr>
                <w:rFonts w:cs="Times New Roman"/>
              </w:rPr>
              <w:t>2018-K4-020</w:t>
            </w:r>
            <w:r>
              <w:rPr>
                <w:rFonts w:cs="Times New Roman"/>
              </w:rPr>
              <w:t>）</w:t>
            </w:r>
            <w:bookmarkEnd w:id="0"/>
            <w:r>
              <w:rPr>
                <w:rFonts w:cs="Times New Roman"/>
              </w:rPr>
              <w:t>，由苏交科集团股份有限公司、</w:t>
            </w:r>
            <w:r>
              <w:rPr>
                <w:rFonts w:cs="Times New Roman" w:hint="eastAsia"/>
              </w:rPr>
              <w:t>苏州大学</w:t>
            </w:r>
            <w:r>
              <w:rPr>
                <w:rFonts w:cs="Times New Roman"/>
              </w:rPr>
              <w:t>、</w:t>
            </w:r>
            <w:r>
              <w:rPr>
                <w:rFonts w:cs="Times New Roman" w:hint="eastAsia"/>
              </w:rPr>
              <w:t>金华市多湖中央商务区管委会</w:t>
            </w:r>
            <w:r>
              <w:rPr>
                <w:rFonts w:cs="Times New Roman"/>
              </w:rPr>
              <w:t>联合承担。</w:t>
            </w:r>
          </w:p>
          <w:p w:rsidR="001C4ABD" w:rsidRDefault="0080513B">
            <w:pPr>
              <w:pStyle w:val="TEXT-NEW"/>
              <w:ind w:firstLine="482"/>
              <w:rPr>
                <w:rFonts w:cs="Times New Roman"/>
                <w:b/>
              </w:rPr>
            </w:pPr>
            <w:r>
              <w:rPr>
                <w:rFonts w:cs="Times New Roman"/>
                <w:b/>
              </w:rPr>
              <w:t>本项目现已完成所有的课题内容，如下：</w:t>
            </w:r>
          </w:p>
          <w:p w:rsidR="001C4ABD" w:rsidRDefault="0080513B">
            <w:pPr>
              <w:pStyle w:val="TEXT-NEW"/>
              <w:ind w:firstLine="482"/>
              <w:rPr>
                <w:rFonts w:cs="Times New Roman"/>
                <w:b/>
              </w:rPr>
            </w:pPr>
            <w:r>
              <w:rPr>
                <w:rFonts w:cs="Times New Roman" w:hint="eastAsia"/>
                <w:b/>
              </w:rPr>
              <w:t>（</w:t>
            </w:r>
            <w:r>
              <w:rPr>
                <w:rFonts w:cs="Times New Roman" w:hint="eastAsia"/>
                <w:b/>
              </w:rPr>
              <w:t>1</w:t>
            </w:r>
            <w:r>
              <w:rPr>
                <w:rFonts w:cs="Times New Roman" w:hint="eastAsia"/>
                <w:b/>
              </w:rPr>
              <w:t>）城市地下环路的特点和难点分析</w:t>
            </w:r>
          </w:p>
          <w:p w:rsidR="001C4ABD" w:rsidRDefault="0080513B">
            <w:pPr>
              <w:pStyle w:val="TEXT-NEW"/>
              <w:ind w:firstLine="480"/>
              <w:rPr>
                <w:rFonts w:cs="Times New Roman"/>
              </w:rPr>
            </w:pPr>
            <w:r>
              <w:rPr>
                <w:rFonts w:cs="Times New Roman" w:hint="eastAsia"/>
              </w:rPr>
              <w:t xml:space="preserve"> </w:t>
            </w:r>
            <w:r>
              <w:rPr>
                <w:rFonts w:cs="Times New Roman" w:hint="eastAsia"/>
              </w:rPr>
              <w:t>收集现有城市地下环路的建设情况，分析地下环路建设过程中的重点难点，</w:t>
            </w:r>
            <w:r>
              <w:rPr>
                <w:rFonts w:cs="Times New Roman" w:hint="eastAsia"/>
              </w:rPr>
              <w:t xml:space="preserve"> </w:t>
            </w:r>
            <w:r>
              <w:rPr>
                <w:rFonts w:cs="Times New Roman" w:hint="eastAsia"/>
              </w:rPr>
              <w:t>根据收集的资料及分析结果，提出解决方案。</w:t>
            </w:r>
          </w:p>
          <w:p w:rsidR="001C4ABD" w:rsidRDefault="0080513B">
            <w:pPr>
              <w:pStyle w:val="TEXT-NEW"/>
              <w:ind w:firstLine="482"/>
              <w:rPr>
                <w:rFonts w:cs="Times New Roman"/>
                <w:b/>
              </w:rPr>
            </w:pPr>
            <w:r>
              <w:rPr>
                <w:rFonts w:cs="Times New Roman" w:hint="eastAsia"/>
                <w:b/>
              </w:rPr>
              <w:t>（</w:t>
            </w:r>
            <w:r>
              <w:rPr>
                <w:rFonts w:cs="Times New Roman" w:hint="eastAsia"/>
                <w:b/>
              </w:rPr>
              <w:t>2</w:t>
            </w:r>
            <w:r>
              <w:rPr>
                <w:rFonts w:cs="Times New Roman" w:hint="eastAsia"/>
                <w:b/>
              </w:rPr>
              <w:t>）城市地下环路建设形式研究</w:t>
            </w:r>
          </w:p>
          <w:p w:rsidR="001C4ABD" w:rsidRDefault="0080513B">
            <w:pPr>
              <w:pStyle w:val="TEXT-NEW"/>
              <w:ind w:firstLine="480"/>
              <w:rPr>
                <w:rFonts w:cs="Times New Roman"/>
              </w:rPr>
            </w:pPr>
            <w:r>
              <w:rPr>
                <w:rFonts w:cs="Times New Roman" w:hint="eastAsia"/>
              </w:rPr>
              <w:t>研究地下环路与周边地块的开发模式，根据地块与环路开发模式的不同，区分合建、分建的建设形式，阐述不同建设形式的优缺点，分析得出其应用的范围、条件等。</w:t>
            </w:r>
          </w:p>
          <w:p w:rsidR="001C4ABD" w:rsidRDefault="0080513B">
            <w:pPr>
              <w:pStyle w:val="TEXT-NEW"/>
              <w:ind w:firstLine="482"/>
              <w:rPr>
                <w:rFonts w:cs="Times New Roman"/>
                <w:b/>
              </w:rPr>
            </w:pPr>
            <w:r>
              <w:rPr>
                <w:rFonts w:cs="Times New Roman" w:hint="eastAsia"/>
                <w:b/>
              </w:rPr>
              <w:t>（</w:t>
            </w:r>
            <w:r>
              <w:rPr>
                <w:rFonts w:cs="Times New Roman" w:hint="eastAsia"/>
                <w:b/>
              </w:rPr>
              <w:t>3</w:t>
            </w:r>
            <w:r>
              <w:rPr>
                <w:rFonts w:cs="Times New Roman" w:hint="eastAsia"/>
                <w:b/>
              </w:rPr>
              <w:t>）城市地下环路建设总体方案研究</w:t>
            </w:r>
          </w:p>
          <w:p w:rsidR="001C4ABD" w:rsidRDefault="0080513B">
            <w:pPr>
              <w:pStyle w:val="TEXT-NEW"/>
              <w:ind w:firstLine="480"/>
              <w:rPr>
                <w:rFonts w:cs="Times New Roman"/>
              </w:rPr>
            </w:pPr>
            <w:r>
              <w:rPr>
                <w:rFonts w:cs="Times New Roman" w:hint="eastAsia"/>
              </w:rPr>
              <w:t>根据不同建设条件，有针对性的提出地下环路的总体布置方案；明确环路的布置原则及方法；根据建设要求的不同，制定环路的建设标准，以满足环路交通功能、救援防灾功能等；根据周边道路等级、走向等，确定环路出入口布置位置，车道数以及出口布置方式；明确地下环路与车库之间连接方式。</w:t>
            </w:r>
          </w:p>
          <w:p w:rsidR="001C4ABD" w:rsidRDefault="0080513B">
            <w:pPr>
              <w:pStyle w:val="TEXT-NEW"/>
              <w:ind w:firstLine="482"/>
              <w:rPr>
                <w:rFonts w:cs="Times New Roman"/>
                <w:b/>
              </w:rPr>
            </w:pPr>
            <w:r>
              <w:rPr>
                <w:rFonts w:cs="Times New Roman" w:hint="eastAsia"/>
                <w:b/>
              </w:rPr>
              <w:t>（</w:t>
            </w:r>
            <w:r>
              <w:rPr>
                <w:rFonts w:cs="Times New Roman" w:hint="eastAsia"/>
                <w:b/>
              </w:rPr>
              <w:t>4</w:t>
            </w:r>
            <w:r>
              <w:rPr>
                <w:rFonts w:cs="Times New Roman" w:hint="eastAsia"/>
                <w:b/>
              </w:rPr>
              <w:t>）城市地下环路附属设施研究</w:t>
            </w:r>
          </w:p>
          <w:p w:rsidR="001C4ABD" w:rsidRDefault="0080513B">
            <w:pPr>
              <w:pStyle w:val="TEXT-NEW"/>
              <w:ind w:firstLine="480"/>
              <w:rPr>
                <w:rFonts w:cs="Times New Roman"/>
              </w:rPr>
            </w:pPr>
            <w:r>
              <w:rPr>
                <w:rFonts w:cs="Times New Roman" w:hint="eastAsia"/>
              </w:rPr>
              <w:t>根据环路的规模，确定环路的通风方式；明确地下环路消防逃生的设置标准及规模；提出环路节能照明方案。</w:t>
            </w:r>
          </w:p>
          <w:p w:rsidR="001C4ABD" w:rsidRDefault="0080513B">
            <w:pPr>
              <w:pStyle w:val="TEXT-NEW"/>
              <w:ind w:firstLine="482"/>
              <w:rPr>
                <w:rFonts w:cs="Times New Roman"/>
                <w:b/>
              </w:rPr>
            </w:pPr>
            <w:r>
              <w:rPr>
                <w:rFonts w:cs="Times New Roman" w:hint="eastAsia"/>
                <w:b/>
              </w:rPr>
              <w:t>（</w:t>
            </w:r>
            <w:r>
              <w:rPr>
                <w:rFonts w:cs="Times New Roman" w:hint="eastAsia"/>
                <w:b/>
              </w:rPr>
              <w:t>5</w:t>
            </w:r>
            <w:r>
              <w:rPr>
                <w:rFonts w:cs="Times New Roman" w:hint="eastAsia"/>
                <w:b/>
              </w:rPr>
              <w:t>）智能监控及管养研究</w:t>
            </w:r>
          </w:p>
          <w:p w:rsidR="001C4ABD" w:rsidRDefault="0080513B">
            <w:pPr>
              <w:pStyle w:val="TEXT-NEW"/>
              <w:ind w:firstLine="480"/>
              <w:rPr>
                <w:rFonts w:cs="Times New Roman"/>
              </w:rPr>
            </w:pPr>
            <w:r>
              <w:rPr>
                <w:rFonts w:cs="Times New Roman" w:hint="eastAsia"/>
              </w:rPr>
              <w:t>提出地下环路的标志标识系统布置方式及原则；明确地下环路的监控方案；提出地下环路运营及管养方式、要点及关键点。</w:t>
            </w:r>
          </w:p>
          <w:p w:rsidR="001C4ABD" w:rsidRDefault="0080513B">
            <w:pPr>
              <w:pStyle w:val="TEXT-NEW"/>
              <w:ind w:firstLine="480"/>
              <w:rPr>
                <w:szCs w:val="21"/>
              </w:rPr>
            </w:pPr>
            <w:r>
              <w:rPr>
                <w:rFonts w:cs="Times New Roman" w:hint="eastAsia"/>
              </w:rPr>
              <w:t>项目旨在规范城市地下环路布局、规模控制，提升地下环路通行效率、利用效率、识别效率，改善周边环境，提升土地价值；梳理、完善城市地下环路修建技术，提升相关技术水平和层次，服务于城市地下环路新建、改扩建；为新建城市中央商务区地下环路的总体规划、环路设计技术指标、附属设施设计与建设模式、后期运维方案提供参考，可广泛应用于城市地下环路建设工程；具有显著的经济效益和社会效益。</w:t>
            </w:r>
          </w:p>
          <w:p w:rsidR="001C4ABD" w:rsidRDefault="001C4ABD">
            <w:pPr>
              <w:autoSpaceDE w:val="0"/>
              <w:autoSpaceDN w:val="0"/>
              <w:adjustRightInd w:val="0"/>
              <w:spacing w:line="590" w:lineRule="exact"/>
              <w:ind w:firstLineChars="98" w:firstLine="235"/>
              <w:rPr>
                <w:szCs w:val="21"/>
              </w:rPr>
            </w:pPr>
          </w:p>
          <w:p w:rsidR="001C4ABD" w:rsidRDefault="001C4ABD">
            <w:pPr>
              <w:autoSpaceDE w:val="0"/>
              <w:autoSpaceDN w:val="0"/>
              <w:adjustRightInd w:val="0"/>
              <w:spacing w:line="590" w:lineRule="exact"/>
              <w:ind w:firstLineChars="98" w:firstLine="235"/>
              <w:rPr>
                <w:szCs w:val="21"/>
              </w:rPr>
            </w:pPr>
          </w:p>
          <w:p w:rsidR="001C4ABD" w:rsidRDefault="001C4ABD">
            <w:pPr>
              <w:autoSpaceDE w:val="0"/>
              <w:autoSpaceDN w:val="0"/>
              <w:adjustRightInd w:val="0"/>
              <w:spacing w:line="590" w:lineRule="exact"/>
              <w:ind w:firstLineChars="98" w:firstLine="235"/>
              <w:rPr>
                <w:szCs w:val="21"/>
              </w:rPr>
            </w:pPr>
          </w:p>
          <w:p w:rsidR="001C4ABD" w:rsidRDefault="001C4ABD">
            <w:pPr>
              <w:autoSpaceDE w:val="0"/>
              <w:autoSpaceDN w:val="0"/>
              <w:adjustRightInd w:val="0"/>
              <w:spacing w:line="590" w:lineRule="exact"/>
              <w:ind w:firstLineChars="98" w:firstLine="235"/>
              <w:rPr>
                <w:szCs w:val="21"/>
              </w:rPr>
            </w:pPr>
          </w:p>
          <w:p w:rsidR="001C4ABD" w:rsidRDefault="001C4ABD">
            <w:pPr>
              <w:autoSpaceDE w:val="0"/>
              <w:autoSpaceDN w:val="0"/>
              <w:adjustRightInd w:val="0"/>
              <w:spacing w:line="590" w:lineRule="exact"/>
              <w:ind w:firstLineChars="98" w:firstLine="235"/>
              <w:rPr>
                <w:szCs w:val="21"/>
              </w:rPr>
            </w:pPr>
          </w:p>
          <w:p w:rsidR="001C4ABD" w:rsidRDefault="001C4ABD">
            <w:pPr>
              <w:autoSpaceDE w:val="0"/>
              <w:autoSpaceDN w:val="0"/>
              <w:adjustRightInd w:val="0"/>
              <w:spacing w:line="300" w:lineRule="exact"/>
              <w:ind w:firstLine="480"/>
              <w:rPr>
                <w:szCs w:val="21"/>
              </w:rPr>
            </w:pPr>
          </w:p>
          <w:p w:rsidR="001C4ABD" w:rsidRDefault="001C4ABD">
            <w:pPr>
              <w:autoSpaceDE w:val="0"/>
              <w:autoSpaceDN w:val="0"/>
              <w:adjustRightInd w:val="0"/>
              <w:spacing w:line="300" w:lineRule="exact"/>
              <w:ind w:firstLine="480"/>
              <w:rPr>
                <w:szCs w:val="21"/>
              </w:rPr>
            </w:pPr>
          </w:p>
          <w:p w:rsidR="001C4ABD" w:rsidRDefault="001C4ABD">
            <w:pPr>
              <w:autoSpaceDE w:val="0"/>
              <w:autoSpaceDN w:val="0"/>
              <w:adjustRightInd w:val="0"/>
              <w:spacing w:line="300" w:lineRule="exact"/>
              <w:ind w:firstLine="480"/>
              <w:rPr>
                <w:szCs w:val="21"/>
              </w:rPr>
            </w:pPr>
          </w:p>
          <w:p w:rsidR="001C4ABD" w:rsidRDefault="001C4ABD">
            <w:pPr>
              <w:autoSpaceDE w:val="0"/>
              <w:autoSpaceDN w:val="0"/>
              <w:adjustRightInd w:val="0"/>
              <w:spacing w:line="590" w:lineRule="exact"/>
              <w:ind w:firstLine="260"/>
              <w:rPr>
                <w:sz w:val="13"/>
                <w:szCs w:val="21"/>
              </w:rPr>
            </w:pPr>
          </w:p>
        </w:tc>
      </w:tr>
    </w:tbl>
    <w:p w:rsidR="001C4ABD" w:rsidRDefault="0080513B">
      <w:pPr>
        <w:ind w:firstLineChars="0" w:firstLine="0"/>
        <w:jc w:val="center"/>
        <w:outlineLvl w:val="0"/>
        <w:rPr>
          <w:rFonts w:eastAsia="方正黑体_GBK"/>
          <w:sz w:val="30"/>
          <w:szCs w:val="30"/>
        </w:rPr>
      </w:pPr>
      <w:r>
        <w:rPr>
          <w:rFonts w:eastAsia="方正黑体_GBK" w:hint="eastAsia"/>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C4ABD">
        <w:tc>
          <w:tcPr>
            <w:tcW w:w="9060" w:type="dxa"/>
            <w:tcBorders>
              <w:top w:val="single" w:sz="8" w:space="0" w:color="auto"/>
              <w:bottom w:val="single" w:sz="8" w:space="0" w:color="auto"/>
            </w:tcBorders>
          </w:tcPr>
          <w:p w:rsidR="001C4ABD" w:rsidRDefault="0080513B">
            <w:pPr>
              <w:autoSpaceDE w:val="0"/>
              <w:autoSpaceDN w:val="0"/>
              <w:adjustRightInd w:val="0"/>
              <w:spacing w:line="590" w:lineRule="exact"/>
              <w:ind w:firstLineChars="98" w:firstLine="235"/>
              <w:rPr>
                <w:szCs w:val="21"/>
              </w:rPr>
            </w:pPr>
            <w:r>
              <w:rPr>
                <w:rFonts w:hint="eastAsia"/>
                <w:szCs w:val="21"/>
              </w:rPr>
              <w:t>（限</w:t>
            </w:r>
            <w:r>
              <w:rPr>
                <w:szCs w:val="21"/>
              </w:rPr>
              <w:t>5</w:t>
            </w:r>
            <w:r>
              <w:rPr>
                <w:rFonts w:hint="eastAsia"/>
                <w:szCs w:val="21"/>
              </w:rPr>
              <w:t>页）</w:t>
            </w:r>
          </w:p>
          <w:p w:rsidR="001C4ABD" w:rsidRDefault="0080513B">
            <w:pPr>
              <w:pStyle w:val="TEXT-NEW"/>
              <w:ind w:firstLineChars="82" w:firstLine="198"/>
              <w:rPr>
                <w:rFonts w:cs="Times New Roman"/>
                <w:b/>
              </w:rPr>
            </w:pPr>
            <w:r>
              <w:rPr>
                <w:rFonts w:cs="Times New Roman" w:hint="eastAsia"/>
                <w:b/>
              </w:rPr>
              <w:t>1</w:t>
            </w:r>
            <w:r>
              <w:rPr>
                <w:rFonts w:cs="Times New Roman" w:hint="eastAsia"/>
                <w:b/>
              </w:rPr>
              <w:t>、本项目采</w:t>
            </w:r>
            <w:r>
              <w:rPr>
                <w:rFonts w:cs="Times New Roman"/>
                <w:b/>
              </w:rPr>
              <w:t>用研究技术路线</w:t>
            </w:r>
          </w:p>
          <w:p w:rsidR="001C4ABD" w:rsidRDefault="0080513B">
            <w:pPr>
              <w:pStyle w:val="TEXT-NEW"/>
              <w:spacing w:line="240" w:lineRule="auto"/>
              <w:ind w:firstLineChars="0" w:firstLine="0"/>
              <w:jc w:val="center"/>
              <w:rPr>
                <w:rFonts w:cs="Times New Roman"/>
                <w:b/>
              </w:rPr>
            </w:pPr>
            <w:r>
              <w:rPr>
                <w:noProof/>
              </w:rPr>
              <w:drawing>
                <wp:inline distT="0" distB="0" distL="0" distR="0">
                  <wp:extent cx="5543550" cy="2386330"/>
                  <wp:effectExtent l="0" t="0" r="0" b="0"/>
                  <wp:docPr id="18449" name="图片 18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9" name="图片 18449"/>
                          <pic:cNvPicPr>
                            <a:picLocks noChangeAspect="1"/>
                          </pic:cNvPicPr>
                        </pic:nvPicPr>
                        <pic:blipFill>
                          <a:blip r:embed="rId10"/>
                          <a:stretch>
                            <a:fillRect/>
                          </a:stretch>
                        </pic:blipFill>
                        <pic:spPr>
                          <a:xfrm>
                            <a:off x="0" y="0"/>
                            <a:ext cx="5544000" cy="2386724"/>
                          </a:xfrm>
                          <a:prstGeom prst="rect">
                            <a:avLst/>
                          </a:prstGeom>
                        </pic:spPr>
                      </pic:pic>
                    </a:graphicData>
                  </a:graphic>
                </wp:inline>
              </w:drawing>
            </w:r>
          </w:p>
          <w:p w:rsidR="001C4ABD" w:rsidRDefault="001C4ABD">
            <w:pPr>
              <w:pStyle w:val="TEXT-NEW"/>
              <w:spacing w:line="240" w:lineRule="auto"/>
              <w:ind w:firstLine="482"/>
              <w:rPr>
                <w:rFonts w:cs="Times New Roman"/>
                <w:b/>
              </w:rPr>
            </w:pPr>
          </w:p>
          <w:p w:rsidR="001C4ABD" w:rsidRDefault="0080513B">
            <w:pPr>
              <w:pStyle w:val="TEXT-NEW"/>
              <w:ind w:firstLineChars="82" w:firstLine="198"/>
              <w:rPr>
                <w:rFonts w:cs="Times New Roman"/>
                <w:b/>
              </w:rPr>
            </w:pPr>
            <w:r>
              <w:rPr>
                <w:rFonts w:cs="Times New Roman" w:hint="eastAsia"/>
                <w:b/>
              </w:rPr>
              <w:t>2</w:t>
            </w:r>
            <w:r>
              <w:rPr>
                <w:rFonts w:cs="Times New Roman" w:hint="eastAsia"/>
                <w:b/>
              </w:rPr>
              <w:t>、本项目主要研究成果：</w:t>
            </w:r>
          </w:p>
          <w:p w:rsidR="001C4ABD" w:rsidRDefault="0080513B">
            <w:pPr>
              <w:pStyle w:val="TEXT-NEW"/>
              <w:ind w:firstLine="480"/>
              <w:rPr>
                <w:rFonts w:cs="Times New Roman"/>
              </w:rPr>
            </w:pPr>
            <w:r>
              <w:rPr>
                <w:rFonts w:cs="Times New Roman" w:hint="eastAsia"/>
              </w:rPr>
              <w:t>项目通过对我国已建成以及规划中的地下环路工程进行现场考察与资料调研，采用理论分析、数理统计、数值模拟等方法，系统论述了城市地下环路的功能与特点，对城市地下环路规划、建设中存在的重点、难点进行分析。通过对现有城市地下环路的优缺点分析，总结地下环路的功能，分析地下环路对城市的促进意义。</w:t>
            </w:r>
          </w:p>
          <w:p w:rsidR="001C4ABD" w:rsidRDefault="0080513B">
            <w:pPr>
              <w:pStyle w:val="TEXT-NEW"/>
              <w:ind w:firstLine="480"/>
              <w:rPr>
                <w:rFonts w:cs="Times New Roman"/>
              </w:rPr>
            </w:pPr>
            <w:r>
              <w:rPr>
                <w:rFonts w:cs="Times New Roman" w:hint="eastAsia"/>
              </w:rPr>
              <w:t>基于现有地下环路的布局特点、交通组织、建设模式以及技术参数等方面，结合理论分析与数值模拟，提出了地下环路的交通能力预测方法、总体布置原则、主要技术指标、路线设计方案以及建设模式选取方法。同时对城市地下环路照明、通风、应急救援以及智慧运维等内容进行了深入研究，提出一整套指导城市地下环路建设的关键技术指标。</w:t>
            </w:r>
          </w:p>
          <w:p w:rsidR="001C4ABD" w:rsidRDefault="0080513B">
            <w:pPr>
              <w:pStyle w:val="TEXT-NEW"/>
              <w:ind w:firstLine="480"/>
              <w:rPr>
                <w:rFonts w:cs="Times New Roman"/>
              </w:rPr>
            </w:pPr>
            <w:r>
              <w:rPr>
                <w:rFonts w:cs="Times New Roman" w:hint="eastAsia"/>
              </w:rPr>
              <w:t>主要研究成果包括：</w:t>
            </w:r>
          </w:p>
          <w:p w:rsidR="001C4ABD" w:rsidRDefault="0080513B">
            <w:pPr>
              <w:pStyle w:val="TEXT-NEW"/>
              <w:ind w:firstLine="480"/>
              <w:rPr>
                <w:rFonts w:cs="Times New Roman"/>
              </w:rPr>
            </w:pPr>
            <w:r>
              <w:rPr>
                <w:rFonts w:cs="Times New Roman" w:hint="eastAsia"/>
              </w:rPr>
              <w:t>1</w:t>
            </w:r>
            <w:r>
              <w:rPr>
                <w:rFonts w:cs="Times New Roman" w:hint="eastAsia"/>
              </w:rPr>
              <w:t>）城市地下环路的功能包括交通功能、市政功能、枢纽功能、商业功能、人防功能。交通功能是地下环路的最主要功能，地下环路在城市交通系统中发挥着整合停车资源、分流地面交通、集散车辆到发以及特殊情况下的交通保障等作用。同时，城市地下环路能够分担一部分市政功能，其与城市市政工程综合建设，能够提升市政项目的优先级。同时富余的地下夹空层空间能够作为地下物流、仓储等空间，保证城市的物资供应。较大的地下闲置空间可以进一步开发为文娱场所。城市地下环路在城市中大型交通枢纽中扮演着重要角色，能够在市内换乘枢纽中显著提升换成效率，释放地面空间。在高铁、机场、港口等大型对外交通系统中，可以提高交通效率，整合资源，促进商业发展。城市地下环路的建设会为区域带来可观的商业效益，有利于大型商业综合体的形成与发展，同时，地下环路在战时能够承担应急疏散、物资库以及防空专业队等人防功能。</w:t>
            </w:r>
          </w:p>
          <w:p w:rsidR="001C4ABD" w:rsidRDefault="0080513B">
            <w:pPr>
              <w:pStyle w:val="TEXT-NEW"/>
              <w:ind w:firstLine="480"/>
              <w:rPr>
                <w:rFonts w:cs="Times New Roman"/>
              </w:rPr>
            </w:pPr>
            <w:r>
              <w:rPr>
                <w:rFonts w:cs="Times New Roman" w:hint="eastAsia"/>
              </w:rPr>
              <w:t>2</w:t>
            </w:r>
            <w:r>
              <w:rPr>
                <w:rFonts w:cs="Times New Roman" w:hint="eastAsia"/>
              </w:rPr>
              <w:t>）城市地下环路因其设计车速较低、出入口密集等特点，与普通地下道路有所不同。本文提出了地下环路基本通行能力的计算公式与建议值，为城市地下环路系统进行等级划分，以帮助制定地下环路控制标准。基于地下环路工程案例分析，本文提出了地下环路交通组织的选取原则，对地下环路车道数、单双向、总体布局形式等选取提出了有效方案。采用统计分析与数值模拟相结合的方法，对地下环路主环部分设计参数（设计速度、建筑限界、标准横断面等）计算方法进行了优化。</w:t>
            </w:r>
          </w:p>
          <w:p w:rsidR="001C4ABD" w:rsidRDefault="0080513B">
            <w:pPr>
              <w:pStyle w:val="TEXT-NEW"/>
              <w:ind w:firstLine="480"/>
              <w:rPr>
                <w:rFonts w:cs="Times New Roman"/>
              </w:rPr>
            </w:pPr>
            <w:r>
              <w:rPr>
                <w:rFonts w:cs="Times New Roman" w:hint="eastAsia"/>
              </w:rPr>
              <w:t>3</w:t>
            </w:r>
            <w:r>
              <w:rPr>
                <w:rFonts w:cs="Times New Roman" w:hint="eastAsia"/>
              </w:rPr>
              <w:t>）基于对现有城市地下环路案例的统计分析，本文提出了地下环路内、外出入口的设计原则，对出入口的布置、数量、最小间距等进行了研究，提出了地下环路路线设计的整体解决方案。</w:t>
            </w:r>
          </w:p>
          <w:p w:rsidR="001C4ABD" w:rsidRDefault="0080513B">
            <w:pPr>
              <w:pStyle w:val="TEXT-NEW"/>
              <w:ind w:firstLine="480"/>
              <w:rPr>
                <w:rFonts w:cs="Times New Roman"/>
              </w:rPr>
            </w:pPr>
            <w:r>
              <w:rPr>
                <w:rFonts w:cs="Times New Roman" w:hint="eastAsia"/>
              </w:rPr>
              <w:t>4</w:t>
            </w:r>
            <w:r>
              <w:rPr>
                <w:rFonts w:cs="Times New Roman" w:hint="eastAsia"/>
              </w:rPr>
              <w:t>）本文基于对驾驶员视觉特性的实验研究得到地下环路不同段的亮度指标要求，根据这些指标要求通过对光环境模拟分析，得到符合要求的灯具功率以及每种功率灯具最合适的高度，横向位置和纵向间距，提出了地下环路内照明设置方案，为地下环路照明系统提供完整的技术参考指标。</w:t>
            </w:r>
          </w:p>
          <w:p w:rsidR="001C4ABD" w:rsidRDefault="0080513B">
            <w:pPr>
              <w:pStyle w:val="TEXT-NEW"/>
              <w:ind w:firstLine="480"/>
              <w:rPr>
                <w:rFonts w:cs="Times New Roman"/>
              </w:rPr>
            </w:pPr>
            <w:r>
              <w:rPr>
                <w:rFonts w:cs="Times New Roman" w:hint="eastAsia"/>
              </w:rPr>
              <w:t>5</w:t>
            </w:r>
            <w:r>
              <w:rPr>
                <w:rFonts w:cs="Times New Roman" w:hint="eastAsia"/>
              </w:rPr>
              <w:t>）为了更好的提高环路内通风效率，需针对环路的特点来选择合适的通风方式，当环路不具备采用纵向通风方式时，需采取横向通风方式，且当环路长度较小时，可采用半横向通风方式，当长度较大时可采用全横向通风方式。为使整个隧道内污染物浓度处于较低水平，在环路直线段，因此开启隧道后方的排风口，同时可考虑增大排风口间距，或减小每组排风口个数，并增大不同组排风口间距且开启多组排风口来提高通风效率；在带匝道段，匝道与主环路交叉口后方易形成小范围的污染物积聚区，因此考虑耗能相同的情况，可开启匝道后方的排风口进行通风；在曲率段，可通过开启内侧壁排风口，有效利用污染物易在环路曲率段内侧壁积聚的特点，将积聚在内侧壁的污染物顺势排出，既提高了通风效率，又降低了风机能耗。</w:t>
            </w:r>
          </w:p>
          <w:p w:rsidR="001C4ABD" w:rsidRDefault="0080513B">
            <w:pPr>
              <w:pStyle w:val="TEXT-NEW"/>
              <w:ind w:firstLine="480"/>
              <w:rPr>
                <w:rFonts w:cs="Times New Roman"/>
              </w:rPr>
            </w:pPr>
            <w:r>
              <w:rPr>
                <w:rFonts w:cs="Times New Roman" w:hint="eastAsia"/>
              </w:rPr>
              <w:t>6</w:t>
            </w:r>
            <w:r>
              <w:rPr>
                <w:rFonts w:cs="Times New Roman" w:hint="eastAsia"/>
              </w:rPr>
              <w:t>）应用</w:t>
            </w:r>
            <w:r>
              <w:rPr>
                <w:rFonts w:cs="Times New Roman" w:hint="eastAsia"/>
              </w:rPr>
              <w:t>Pathfinder</w:t>
            </w:r>
            <w:r>
              <w:rPr>
                <w:rFonts w:cs="Times New Roman" w:hint="eastAsia"/>
              </w:rPr>
              <w:t>软件研究不同疏散出口距离、宽度、类型对地下环路人员疏散的影响，发现随着疏散出口间距的增加，人员的疏散时间呈线性增加趋势；疏散出口宽度大于</w:t>
            </w:r>
            <w:r>
              <w:rPr>
                <w:rFonts w:cs="Times New Roman" w:hint="eastAsia"/>
              </w:rPr>
              <w:t>1.0 m</w:t>
            </w:r>
            <w:r>
              <w:rPr>
                <w:rFonts w:cs="Times New Roman" w:hint="eastAsia"/>
              </w:rPr>
              <w:t>时，对人员的疏散时间影响较小，反之影响较大；地下环路内人员的疏散，不仅与疏散出口有关，还与疏散人员的肩宽和车辆与防撞侧石的距离有关；借用车库口疏散隔间疏散能够可增加疏散的效率，但保证疏散出口前畅通更有意义。</w:t>
            </w:r>
          </w:p>
          <w:p w:rsidR="001C4ABD" w:rsidRDefault="0080513B">
            <w:pPr>
              <w:pStyle w:val="TEXT-NEW"/>
              <w:ind w:firstLine="480"/>
              <w:rPr>
                <w:rFonts w:cs="Times New Roman"/>
              </w:rPr>
            </w:pPr>
            <w:r>
              <w:rPr>
                <w:rFonts w:cs="Times New Roman" w:hint="eastAsia"/>
              </w:rPr>
              <w:t>7</w:t>
            </w:r>
            <w:r>
              <w:rPr>
                <w:rFonts w:cs="Times New Roman" w:hint="eastAsia"/>
              </w:rPr>
              <w:t>）地下环路作为地下道路的一种型式，纳入市政管理更为合理，且在救援线路、长度、救援时间等因素可控时，应尽可能设置集中管理中心；对于有分期建设需求的地下环路，对于规模较大或地块开发周期较长且有部分先成先用要求的项目可采用分级管理模式或统一管理模式。</w:t>
            </w:r>
          </w:p>
          <w:p w:rsidR="001C4ABD" w:rsidRDefault="0080513B">
            <w:pPr>
              <w:pStyle w:val="TEXT-NEW"/>
              <w:ind w:firstLine="480"/>
              <w:rPr>
                <w:rFonts w:cs="Times New Roman"/>
              </w:rPr>
            </w:pPr>
            <w:r>
              <w:rPr>
                <w:rFonts w:cs="Times New Roman" w:hint="eastAsia"/>
              </w:rPr>
              <w:t>8</w:t>
            </w:r>
            <w:r>
              <w:rPr>
                <w:rFonts w:cs="Times New Roman" w:hint="eastAsia"/>
              </w:rPr>
              <w:t>）本文基于地下环路与地块的相对位置关系，结合社会影响以及建设经济等方面分析，总结出地下环路建设的三种模式，分别为单建、合建、临建模式。通过效益分析以及运维管理分析，总结出各建设模式适用的情况，同时对地下环路的管理模式进行分析，提出了统一管理、整合外包、财政补贴等管理模式。</w:t>
            </w:r>
          </w:p>
          <w:p w:rsidR="001C4ABD" w:rsidRDefault="001C4ABD">
            <w:pPr>
              <w:pStyle w:val="TEXT-NEW"/>
              <w:ind w:firstLine="482"/>
              <w:rPr>
                <w:rFonts w:cs="Times New Roman"/>
                <w:b/>
              </w:rPr>
            </w:pPr>
          </w:p>
          <w:p w:rsidR="001C4ABD" w:rsidRDefault="0080513B">
            <w:pPr>
              <w:pStyle w:val="TEXT-NEW"/>
              <w:ind w:firstLine="482"/>
              <w:rPr>
                <w:rFonts w:cs="Times New Roman"/>
                <w:b/>
              </w:rPr>
            </w:pPr>
            <w:r>
              <w:rPr>
                <w:rFonts w:cs="Times New Roman"/>
                <w:b/>
              </w:rPr>
              <w:t>3</w:t>
            </w:r>
            <w:r>
              <w:rPr>
                <w:rFonts w:cs="Times New Roman" w:hint="eastAsia"/>
                <w:b/>
              </w:rPr>
              <w:t>、创新点</w:t>
            </w:r>
          </w:p>
          <w:p w:rsidR="001C4ABD" w:rsidRDefault="0080513B">
            <w:pPr>
              <w:pStyle w:val="TEXT-NEW"/>
              <w:ind w:firstLine="480"/>
              <w:rPr>
                <w:rFonts w:cs="Times New Roman"/>
              </w:rPr>
            </w:pPr>
            <w:r>
              <w:rPr>
                <w:rFonts w:cs="Times New Roman" w:hint="eastAsia"/>
              </w:rPr>
              <w:t>1</w:t>
            </w:r>
            <w:r>
              <w:rPr>
                <w:rFonts w:cs="Times New Roman" w:hint="eastAsia"/>
              </w:rPr>
              <w:t>）调研整理了</w:t>
            </w:r>
            <w:r>
              <w:rPr>
                <w:rFonts w:cs="Times New Roman" w:hint="eastAsia"/>
              </w:rPr>
              <w:t>40</w:t>
            </w:r>
            <w:r>
              <w:rPr>
                <w:rFonts w:cs="Times New Roman" w:hint="eastAsia"/>
              </w:rPr>
              <w:t>多个已建、在建和规划中的地下环路资料，对其进行了系统地整理和分析，并结合依托项目的运行情况，提出了地下环路的总体布局分类及适用条件、交通组织模式、环路通行能力及技术标准等内容。</w:t>
            </w:r>
          </w:p>
          <w:p w:rsidR="001C4ABD" w:rsidRDefault="0080513B">
            <w:pPr>
              <w:pStyle w:val="TEXT-NEW"/>
              <w:ind w:firstLine="480"/>
              <w:rPr>
                <w:rFonts w:cs="Times New Roman"/>
              </w:rPr>
            </w:pPr>
            <w:r>
              <w:rPr>
                <w:rFonts w:cs="Times New Roman" w:hint="eastAsia"/>
              </w:rPr>
              <w:t>2</w:t>
            </w:r>
            <w:r>
              <w:rPr>
                <w:rFonts w:cs="Times New Roman" w:hint="eastAsia"/>
              </w:rPr>
              <w:t>）结合现有环路出入口的设计情况，基于理论推导及数值模拟等方法，得出了环路内、外出入口的相关设计指标，包括内外出入口的数量、布置方式、分合流鼻端设计、平纵线型等关键信息。</w:t>
            </w:r>
          </w:p>
          <w:p w:rsidR="001C4ABD" w:rsidRDefault="0080513B">
            <w:pPr>
              <w:pStyle w:val="TEXT-NEW"/>
              <w:ind w:firstLine="480"/>
              <w:rPr>
                <w:rFonts w:cs="Times New Roman"/>
              </w:rPr>
            </w:pPr>
            <w:r>
              <w:rPr>
                <w:rFonts w:cs="Times New Roman" w:hint="eastAsia"/>
              </w:rPr>
              <w:t>3</w:t>
            </w:r>
            <w:r>
              <w:rPr>
                <w:rFonts w:cs="Times New Roman" w:hint="eastAsia"/>
              </w:rPr>
              <w:t>）得到了地下环路各区段照明设置指标，在此基础上给出了照明灯具的选择与最佳布置方式；给出了适用于地下环路的通风排烟推荐设置方案，在此基础上提出了地下环路排风口设置、排风口开启方式以及应急疏散优化方案。</w:t>
            </w:r>
          </w:p>
          <w:p w:rsidR="001C4ABD" w:rsidRDefault="0080513B">
            <w:pPr>
              <w:pStyle w:val="TEXT-NEW"/>
              <w:ind w:firstLineChars="82" w:firstLine="198"/>
              <w:rPr>
                <w:rFonts w:cs="Times New Roman"/>
                <w:b/>
              </w:rPr>
            </w:pPr>
            <w:r>
              <w:rPr>
                <w:rFonts w:cs="Times New Roman" w:hint="eastAsia"/>
                <w:b/>
              </w:rPr>
              <w:t>4</w:t>
            </w:r>
            <w:r>
              <w:rPr>
                <w:rFonts w:cs="Times New Roman" w:hint="eastAsia"/>
                <w:b/>
              </w:rPr>
              <w:t>、</w:t>
            </w:r>
            <w:r>
              <w:rPr>
                <w:rFonts w:cs="Times New Roman"/>
                <w:b/>
              </w:rPr>
              <w:t>本项目的</w:t>
            </w:r>
            <w:r>
              <w:rPr>
                <w:rFonts w:cs="Times New Roman" w:hint="eastAsia"/>
                <w:b/>
              </w:rPr>
              <w:t>形成关键技术</w:t>
            </w:r>
          </w:p>
          <w:p w:rsidR="001C4ABD" w:rsidRDefault="0080513B">
            <w:pPr>
              <w:pStyle w:val="TEXT-NEW"/>
              <w:ind w:firstLine="480"/>
              <w:rPr>
                <w:rFonts w:cs="Times New Roman"/>
              </w:rPr>
            </w:pPr>
            <w:r>
              <w:rPr>
                <w:rFonts w:cs="Times New Roman" w:hint="eastAsia"/>
              </w:rPr>
              <w:t>（</w:t>
            </w:r>
            <w:r>
              <w:rPr>
                <w:rFonts w:cs="Times New Roman" w:hint="eastAsia"/>
              </w:rPr>
              <w:t>1</w:t>
            </w:r>
            <w:r>
              <w:rPr>
                <w:rFonts w:cs="Times New Roman" w:hint="eastAsia"/>
              </w:rPr>
              <w:t>）城市地下环路建设标准研究</w:t>
            </w:r>
          </w:p>
          <w:p w:rsidR="001C4ABD" w:rsidRDefault="0080513B">
            <w:pPr>
              <w:pStyle w:val="TEXT-NEW"/>
              <w:ind w:firstLine="480"/>
              <w:rPr>
                <w:rFonts w:cs="Times New Roman"/>
              </w:rPr>
            </w:pPr>
            <w:r>
              <w:rPr>
                <w:rFonts w:cs="Times New Roman" w:hint="eastAsia"/>
              </w:rPr>
              <w:t>针对地下环路的特殊性，明确地下环路的车道宽度选择、通行净空及断面布置方案。对地下环路设计车速、车道数、出入口数量、布局形式等进行研究，确定一套适用于地下环路的建设标准。</w:t>
            </w:r>
          </w:p>
          <w:p w:rsidR="001C4ABD" w:rsidRDefault="0080513B">
            <w:pPr>
              <w:pStyle w:val="TEXT-NEW"/>
              <w:ind w:firstLine="480"/>
              <w:rPr>
                <w:rFonts w:cs="Times New Roman"/>
              </w:rPr>
            </w:pPr>
            <w:r>
              <w:rPr>
                <w:rFonts w:cs="Times New Roman" w:hint="eastAsia"/>
              </w:rPr>
              <w:t>（</w:t>
            </w:r>
            <w:r>
              <w:rPr>
                <w:rFonts w:cs="Times New Roman" w:hint="eastAsia"/>
              </w:rPr>
              <w:t>2</w:t>
            </w:r>
            <w:r>
              <w:rPr>
                <w:rFonts w:cs="Times New Roman" w:hint="eastAsia"/>
              </w:rPr>
              <w:t>）地下环路的布置方案及出入口设置</w:t>
            </w:r>
          </w:p>
          <w:p w:rsidR="001C4ABD" w:rsidRDefault="0080513B">
            <w:pPr>
              <w:pStyle w:val="TEXT-NEW"/>
              <w:ind w:firstLine="480"/>
              <w:rPr>
                <w:rFonts w:cs="Times New Roman"/>
              </w:rPr>
            </w:pPr>
            <w:r>
              <w:rPr>
                <w:rFonts w:cs="Times New Roman" w:hint="eastAsia"/>
              </w:rPr>
              <w:t>通过本课题的研究，对地下环路的规划、布置方案等提出建议。明确不同规模地下环路的出入口布置个数及布置原则。针对城市地下环路的特点，分别对环路内出入口与外出入口进行分析，确定内、外出入口的布置方案、数量选取、最小间距要求等。</w:t>
            </w:r>
          </w:p>
          <w:p w:rsidR="001C4ABD" w:rsidRDefault="0080513B">
            <w:pPr>
              <w:pStyle w:val="TEXT-NEW"/>
              <w:ind w:firstLine="480"/>
              <w:rPr>
                <w:rFonts w:cs="Times New Roman"/>
              </w:rPr>
            </w:pPr>
            <w:r>
              <w:rPr>
                <w:rFonts w:cs="Times New Roman" w:hint="eastAsia"/>
              </w:rPr>
              <w:t>（</w:t>
            </w:r>
            <w:r>
              <w:rPr>
                <w:rFonts w:cs="Times New Roman" w:hint="eastAsia"/>
              </w:rPr>
              <w:t>3</w:t>
            </w:r>
            <w:r>
              <w:rPr>
                <w:rFonts w:cs="Times New Roman" w:hint="eastAsia"/>
              </w:rPr>
              <w:t>）地下环路照明设置指标的确定</w:t>
            </w:r>
          </w:p>
          <w:p w:rsidR="001C4ABD" w:rsidRDefault="0080513B">
            <w:pPr>
              <w:pStyle w:val="TEXT-NEW"/>
              <w:ind w:firstLine="480"/>
              <w:rPr>
                <w:rFonts w:cs="Times New Roman"/>
              </w:rPr>
            </w:pPr>
            <w:r>
              <w:rPr>
                <w:rFonts w:cs="Times New Roman" w:hint="eastAsia"/>
              </w:rPr>
              <w:t>针对地下环路的特点，进行模拟城市地下环路洞口光环境变化对驾驶员视觉特性影响的试验，确定地下环路照明技术指标，制定适用于地下环路的照明布置方案。</w:t>
            </w:r>
          </w:p>
          <w:p w:rsidR="001C4ABD" w:rsidRDefault="0080513B">
            <w:pPr>
              <w:pStyle w:val="TEXT-NEW"/>
              <w:ind w:firstLine="480"/>
              <w:rPr>
                <w:rFonts w:cs="Times New Roman"/>
              </w:rPr>
            </w:pPr>
            <w:r>
              <w:rPr>
                <w:rFonts w:cs="Times New Roman" w:hint="eastAsia"/>
              </w:rPr>
              <w:t>（</w:t>
            </w:r>
            <w:r>
              <w:rPr>
                <w:rFonts w:cs="Times New Roman" w:hint="eastAsia"/>
              </w:rPr>
              <w:t>4</w:t>
            </w:r>
            <w:r>
              <w:rPr>
                <w:rFonts w:cs="Times New Roman" w:hint="eastAsia"/>
              </w:rPr>
              <w:t>）地下环路通风防灾技术</w:t>
            </w:r>
          </w:p>
          <w:p w:rsidR="001C4ABD" w:rsidRDefault="0080513B">
            <w:pPr>
              <w:pStyle w:val="TEXT-NEW"/>
              <w:ind w:firstLine="480"/>
              <w:rPr>
                <w:rFonts w:cs="Times New Roman"/>
              </w:rPr>
            </w:pPr>
            <w:r>
              <w:rPr>
                <w:rFonts w:cs="Times New Roman" w:hint="eastAsia"/>
              </w:rPr>
              <w:t>针对地下环路的特点，给出了地下环路通风排烟设置推荐方案。在此基础上，考虑到环路大曲率与多出入口的特点，对地下环路的通风方式、排风口设置、排风口开启方式以及疏散口布局等进行方案优化，提出合理可行的环路通风防灾建设方案。</w:t>
            </w:r>
          </w:p>
          <w:p w:rsidR="001C4ABD" w:rsidRDefault="0080513B">
            <w:pPr>
              <w:pStyle w:val="TEXT-NEW"/>
              <w:ind w:firstLine="480"/>
              <w:rPr>
                <w:rFonts w:cs="Times New Roman"/>
              </w:rPr>
            </w:pPr>
            <w:r>
              <w:rPr>
                <w:rFonts w:cs="Times New Roman" w:hint="eastAsia"/>
              </w:rPr>
              <w:t>（</w:t>
            </w:r>
            <w:r>
              <w:rPr>
                <w:rFonts w:cs="Times New Roman" w:hint="eastAsia"/>
              </w:rPr>
              <w:t>5</w:t>
            </w:r>
            <w:r>
              <w:rPr>
                <w:rFonts w:cs="Times New Roman" w:hint="eastAsia"/>
              </w:rPr>
              <w:t>）城市地下环路的智慧运维技术</w:t>
            </w:r>
          </w:p>
          <w:p w:rsidR="001C4ABD" w:rsidRDefault="0080513B">
            <w:pPr>
              <w:pStyle w:val="TEXT-NEW"/>
              <w:ind w:firstLine="480"/>
              <w:rPr>
                <w:rFonts w:cs="Times New Roman"/>
              </w:rPr>
            </w:pPr>
            <w:r>
              <w:rPr>
                <w:rFonts w:cs="Times New Roman" w:hint="eastAsia"/>
              </w:rPr>
              <w:t>受地下环路性质的影响，地下环路的管养既涉及公用的地下环路主通道和外出入口部分，也涉及到内出入口和各地块地下车库。本次研究以现有地下环路的运维管理方式为基础，探讨在公</w:t>
            </w:r>
            <w:r>
              <w:rPr>
                <w:rFonts w:cs="Times New Roman" w:hint="eastAsia"/>
              </w:rPr>
              <w:t>-</w:t>
            </w:r>
            <w:r>
              <w:rPr>
                <w:rFonts w:cs="Times New Roman" w:hint="eastAsia"/>
              </w:rPr>
              <w:t>私界面相交下的地下环路智慧运维系统的建设、管理以及智能化的解决方法和前景。</w:t>
            </w: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pStyle w:val="TEXT-NEW"/>
              <w:ind w:firstLine="480"/>
              <w:rPr>
                <w:rFonts w:cs="Times New Roman"/>
              </w:rPr>
            </w:pPr>
          </w:p>
          <w:p w:rsidR="001C4ABD" w:rsidRDefault="001C4ABD">
            <w:pPr>
              <w:autoSpaceDE w:val="0"/>
              <w:autoSpaceDN w:val="0"/>
              <w:adjustRightInd w:val="0"/>
              <w:spacing w:line="590" w:lineRule="exact"/>
              <w:ind w:firstLine="480"/>
              <w:rPr>
                <w:szCs w:val="21"/>
              </w:rPr>
            </w:pPr>
          </w:p>
          <w:p w:rsidR="001C4ABD" w:rsidRDefault="001C4ABD">
            <w:pPr>
              <w:autoSpaceDE w:val="0"/>
              <w:autoSpaceDN w:val="0"/>
              <w:adjustRightInd w:val="0"/>
              <w:spacing w:line="590" w:lineRule="exact"/>
              <w:ind w:firstLine="480"/>
              <w:rPr>
                <w:szCs w:val="21"/>
              </w:rPr>
            </w:pPr>
          </w:p>
          <w:p w:rsidR="001C4ABD" w:rsidRDefault="001C4ABD">
            <w:pPr>
              <w:autoSpaceDE w:val="0"/>
              <w:autoSpaceDN w:val="0"/>
              <w:adjustRightInd w:val="0"/>
              <w:spacing w:line="590" w:lineRule="exact"/>
              <w:ind w:firstLine="480"/>
              <w:rPr>
                <w:szCs w:val="21"/>
              </w:rPr>
            </w:pPr>
          </w:p>
        </w:tc>
      </w:tr>
    </w:tbl>
    <w:p w:rsidR="001C4ABD" w:rsidRDefault="0080513B">
      <w:pPr>
        <w:ind w:firstLine="600"/>
        <w:jc w:val="center"/>
        <w:outlineLvl w:val="0"/>
        <w:rPr>
          <w:rFonts w:eastAsia="方正黑体_GBK"/>
          <w:sz w:val="30"/>
          <w:szCs w:val="30"/>
        </w:rPr>
      </w:pPr>
      <w:r>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1C4ABD">
        <w:tc>
          <w:tcPr>
            <w:tcW w:w="9060" w:type="dxa"/>
            <w:tcBorders>
              <w:top w:val="single" w:sz="8" w:space="0" w:color="auto"/>
              <w:bottom w:val="single" w:sz="8" w:space="0" w:color="auto"/>
            </w:tcBorders>
          </w:tcPr>
          <w:p w:rsidR="001C4ABD" w:rsidRDefault="0080513B">
            <w:pPr>
              <w:ind w:firstLine="482"/>
              <w:rPr>
                <w:b/>
              </w:rPr>
            </w:pPr>
            <w:r>
              <w:rPr>
                <w:rFonts w:hint="eastAsia"/>
                <w:b/>
              </w:rPr>
              <w:t>苏州恒泰商用置业有限公司评价：</w:t>
            </w:r>
          </w:p>
          <w:p w:rsidR="001C4ABD" w:rsidRDefault="0080513B">
            <w:pPr>
              <w:ind w:firstLine="480"/>
            </w:pPr>
            <w:r>
              <w:rPr>
                <w:rFonts w:hint="eastAsia"/>
              </w:rPr>
              <w:t>由住房和城乡建设部建筑节能与科技司管理，苏交科集团股份有限公司等单位联合承办开展的“城市地下环路建设关键技术研究”科研课题在苏州中心地下环路进行应用。</w:t>
            </w:r>
          </w:p>
          <w:p w:rsidR="001C4ABD" w:rsidRDefault="0080513B">
            <w:pPr>
              <w:ind w:firstLine="480"/>
            </w:pPr>
            <w:r>
              <w:rPr>
                <w:rFonts w:hint="eastAsia"/>
              </w:rPr>
              <w:t>（</w:t>
            </w:r>
            <w:r>
              <w:rPr>
                <w:rFonts w:hint="eastAsia"/>
              </w:rPr>
              <w:t>1</w:t>
            </w:r>
            <w:r>
              <w:rPr>
                <w:rFonts w:hint="eastAsia"/>
              </w:rPr>
              <w:t>）为地下环路外出入口过渡段照明灯具进行优化布设，简化出入口过渡段照明提供，减少照明费用支出，达到隧道运营节能的目的，本方案在苏州中心地下环路测试效果良好。</w:t>
            </w:r>
          </w:p>
          <w:p w:rsidR="001C4ABD" w:rsidRDefault="0080513B">
            <w:pPr>
              <w:ind w:firstLine="480"/>
            </w:pPr>
            <w:r>
              <w:rPr>
                <w:rFonts w:hint="eastAsia"/>
              </w:rPr>
              <w:t>（</w:t>
            </w:r>
            <w:r>
              <w:rPr>
                <w:rFonts w:hint="eastAsia"/>
              </w:rPr>
              <w:t>2</w:t>
            </w:r>
            <w:r>
              <w:rPr>
                <w:rFonts w:hint="eastAsia"/>
              </w:rPr>
              <w:t>）针对苏州中心地下环路的直线段、曲线段、匝道段分别设置专有通风方案，根据苏州中心地下环路规模，确定了半横向通风方案，通过现场应用测试，隧道通风节能效果较明显。</w:t>
            </w:r>
          </w:p>
          <w:p w:rsidR="001C4ABD" w:rsidRDefault="001C4ABD">
            <w:pPr>
              <w:ind w:firstLine="480"/>
            </w:pPr>
          </w:p>
          <w:p w:rsidR="001C4ABD" w:rsidRDefault="001C4ABD">
            <w:pPr>
              <w:ind w:firstLine="380"/>
              <w:rPr>
                <w:spacing w:val="-25"/>
                <w:szCs w:val="21"/>
              </w:rPr>
            </w:pPr>
          </w:p>
          <w:p w:rsidR="001C4ABD" w:rsidRDefault="0080513B">
            <w:pPr>
              <w:ind w:firstLine="482"/>
              <w:rPr>
                <w:b/>
              </w:rPr>
            </w:pPr>
            <w:r>
              <w:rPr>
                <w:rFonts w:hint="eastAsia"/>
                <w:b/>
              </w:rPr>
              <w:t>金华市多湖中央商务区建设投资有限公司评价：</w:t>
            </w:r>
          </w:p>
          <w:p w:rsidR="001C4ABD" w:rsidRDefault="0080513B">
            <w:pPr>
              <w:ind w:firstLine="480"/>
            </w:pPr>
            <w:r>
              <w:rPr>
                <w:rFonts w:hint="eastAsia"/>
              </w:rPr>
              <w:t>由住房和城乡建设部建筑节能与科技司管理，苏交科集团股份有限公司等单位联合承办开展的“城市地下环路建设关键技术”科研项目，依托金华燕尾洲地下环路项目，深入开展了关于地下环路建设相关技术标准的研究工作，并成功应用于金华燕尾洲地下环路工程的可行性研究之中。</w:t>
            </w:r>
          </w:p>
          <w:p w:rsidR="001C4ABD" w:rsidRDefault="0080513B">
            <w:pPr>
              <w:ind w:firstLine="480"/>
            </w:pPr>
            <w:r>
              <w:rPr>
                <w:rFonts w:hint="eastAsia"/>
              </w:rPr>
              <w:t>课题通过大量工程的调研与分析，结合理论分析与数值模拟等工作，对地下环路主线的布局方式、主线设计车速、车道数、内出入口与外出入口的数量和位置等设计指标进行研究，成功应用于金华燕尾洲地下环路工程的可行性研究工作之中，为燕尾洲地下环路的主线及出入口设计提供了依据。</w:t>
            </w:r>
          </w:p>
          <w:p w:rsidR="001C4ABD" w:rsidRDefault="001C4ABD">
            <w:pPr>
              <w:autoSpaceDE w:val="0"/>
              <w:autoSpaceDN w:val="0"/>
              <w:adjustRightInd w:val="0"/>
              <w:spacing w:line="590" w:lineRule="exact"/>
              <w:ind w:firstLineChars="98" w:firstLine="186"/>
              <w:rPr>
                <w:spacing w:val="-25"/>
                <w:szCs w:val="21"/>
              </w:rPr>
            </w:pPr>
          </w:p>
          <w:p w:rsidR="001C4ABD" w:rsidRDefault="001C4ABD">
            <w:pPr>
              <w:autoSpaceDE w:val="0"/>
              <w:autoSpaceDN w:val="0"/>
              <w:adjustRightInd w:val="0"/>
              <w:spacing w:line="590" w:lineRule="exact"/>
              <w:ind w:firstLineChars="98" w:firstLine="186"/>
              <w:rPr>
                <w:spacing w:val="-25"/>
                <w:szCs w:val="21"/>
              </w:rPr>
            </w:pPr>
          </w:p>
          <w:p w:rsidR="001C4ABD" w:rsidRDefault="001C4ABD">
            <w:pPr>
              <w:autoSpaceDE w:val="0"/>
              <w:autoSpaceDN w:val="0"/>
              <w:adjustRightInd w:val="0"/>
              <w:spacing w:line="590" w:lineRule="exact"/>
              <w:ind w:firstLineChars="98" w:firstLine="186"/>
              <w:rPr>
                <w:spacing w:val="-25"/>
                <w:szCs w:val="21"/>
              </w:rPr>
            </w:pPr>
          </w:p>
          <w:p w:rsidR="001C4ABD" w:rsidRDefault="001C4ABD">
            <w:pPr>
              <w:autoSpaceDE w:val="0"/>
              <w:autoSpaceDN w:val="0"/>
              <w:adjustRightInd w:val="0"/>
              <w:spacing w:line="590" w:lineRule="exact"/>
              <w:ind w:firstLineChars="98" w:firstLine="186"/>
              <w:rPr>
                <w:spacing w:val="-25"/>
                <w:szCs w:val="21"/>
              </w:rPr>
            </w:pPr>
          </w:p>
        </w:tc>
      </w:tr>
    </w:tbl>
    <w:p w:rsidR="001C4ABD" w:rsidRDefault="0080513B">
      <w:pPr>
        <w:ind w:firstLine="600"/>
        <w:jc w:val="center"/>
        <w:outlineLvl w:val="0"/>
        <w:rPr>
          <w:rFonts w:eastAsia="方正黑体_GBK"/>
          <w:sz w:val="30"/>
          <w:szCs w:val="30"/>
        </w:rPr>
      </w:pPr>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1C4ABD">
        <w:tc>
          <w:tcPr>
            <w:tcW w:w="9060" w:type="dxa"/>
            <w:gridSpan w:val="5"/>
            <w:tcBorders>
              <w:top w:val="single" w:sz="8" w:space="0" w:color="auto"/>
            </w:tcBorders>
          </w:tcPr>
          <w:p w:rsidR="001C4ABD" w:rsidRDefault="0080513B">
            <w:pPr>
              <w:autoSpaceDE w:val="0"/>
              <w:autoSpaceDN w:val="0"/>
              <w:adjustRightInd w:val="0"/>
              <w:spacing w:line="590" w:lineRule="exact"/>
              <w:ind w:firstLineChars="98" w:firstLine="235"/>
              <w:rPr>
                <w:szCs w:val="21"/>
              </w:rPr>
            </w:pPr>
            <w:r>
              <w:rPr>
                <w:szCs w:val="21"/>
              </w:rPr>
              <w:t>1</w:t>
            </w:r>
            <w:r>
              <w:rPr>
                <w:rFonts w:hint="eastAsia"/>
                <w:szCs w:val="21"/>
              </w:rPr>
              <w:t>、推广应用情况（应用证明请标明应用时间）</w:t>
            </w:r>
          </w:p>
          <w:p w:rsidR="001C4ABD" w:rsidRDefault="0080513B">
            <w:pPr>
              <w:autoSpaceDE w:val="0"/>
              <w:autoSpaceDN w:val="0"/>
              <w:adjustRightInd w:val="0"/>
              <w:ind w:firstLineChars="98" w:firstLine="235"/>
              <w:rPr>
                <w:szCs w:val="21"/>
              </w:rPr>
            </w:pPr>
            <w:r>
              <w:rPr>
                <w:rFonts w:hint="eastAsia"/>
                <w:szCs w:val="21"/>
              </w:rPr>
              <w:t>项目</w:t>
            </w:r>
            <w:r>
              <w:rPr>
                <w:szCs w:val="21"/>
              </w:rPr>
              <w:t>成果分别在</w:t>
            </w:r>
            <w:r>
              <w:rPr>
                <w:rFonts w:hint="eastAsia"/>
                <w:szCs w:val="21"/>
              </w:rPr>
              <w:t>苏州中心地下环路（</w:t>
            </w:r>
            <w:r>
              <w:rPr>
                <w:rFonts w:hint="eastAsia"/>
                <w:szCs w:val="21"/>
              </w:rPr>
              <w:t>2018</w:t>
            </w:r>
            <w:r>
              <w:rPr>
                <w:rFonts w:hint="eastAsia"/>
                <w:szCs w:val="21"/>
              </w:rPr>
              <w:t>年</w:t>
            </w:r>
            <w:r>
              <w:rPr>
                <w:rFonts w:hint="eastAsia"/>
                <w:szCs w:val="21"/>
              </w:rPr>
              <w:t>10</w:t>
            </w:r>
            <w:r>
              <w:rPr>
                <w:rFonts w:hint="eastAsia"/>
                <w:szCs w:val="21"/>
              </w:rPr>
              <w:t>月</w:t>
            </w:r>
            <w:r>
              <w:rPr>
                <w:rFonts w:hint="eastAsia"/>
                <w:szCs w:val="21"/>
              </w:rPr>
              <w:t>~</w:t>
            </w:r>
            <w:r>
              <w:rPr>
                <w:szCs w:val="21"/>
              </w:rPr>
              <w:t>2021</w:t>
            </w:r>
            <w:r>
              <w:rPr>
                <w:rFonts w:hint="eastAsia"/>
                <w:szCs w:val="21"/>
              </w:rPr>
              <w:t>年</w:t>
            </w:r>
            <w:r>
              <w:rPr>
                <w:rFonts w:hint="eastAsia"/>
                <w:szCs w:val="21"/>
              </w:rPr>
              <w:t>8</w:t>
            </w:r>
            <w:r>
              <w:rPr>
                <w:rFonts w:hint="eastAsia"/>
                <w:szCs w:val="21"/>
              </w:rPr>
              <w:t>月）、金华燕尾洲地下环路（</w:t>
            </w:r>
            <w:r>
              <w:rPr>
                <w:rFonts w:hint="eastAsia"/>
                <w:szCs w:val="21"/>
              </w:rPr>
              <w:t>2</w:t>
            </w:r>
            <w:r>
              <w:rPr>
                <w:szCs w:val="21"/>
              </w:rPr>
              <w:t>018</w:t>
            </w:r>
            <w:r>
              <w:rPr>
                <w:rFonts w:hint="eastAsia"/>
                <w:szCs w:val="21"/>
              </w:rPr>
              <w:t>年</w:t>
            </w:r>
            <w:r>
              <w:rPr>
                <w:rFonts w:hint="eastAsia"/>
                <w:szCs w:val="21"/>
              </w:rPr>
              <w:t>1</w:t>
            </w:r>
            <w:r>
              <w:rPr>
                <w:szCs w:val="21"/>
              </w:rPr>
              <w:t>0</w:t>
            </w:r>
            <w:r>
              <w:rPr>
                <w:rFonts w:hint="eastAsia"/>
                <w:szCs w:val="21"/>
              </w:rPr>
              <w:t>月</w:t>
            </w:r>
            <w:r>
              <w:rPr>
                <w:rFonts w:hint="eastAsia"/>
                <w:szCs w:val="21"/>
              </w:rPr>
              <w:t>~</w:t>
            </w:r>
            <w:r>
              <w:rPr>
                <w:szCs w:val="21"/>
              </w:rPr>
              <w:t>2021</w:t>
            </w:r>
            <w:r>
              <w:rPr>
                <w:rFonts w:hint="eastAsia"/>
                <w:szCs w:val="21"/>
              </w:rPr>
              <w:t>年</w:t>
            </w:r>
            <w:r>
              <w:rPr>
                <w:rFonts w:hint="eastAsia"/>
                <w:szCs w:val="21"/>
              </w:rPr>
              <w:t>12</w:t>
            </w:r>
            <w:r>
              <w:rPr>
                <w:rFonts w:hint="eastAsia"/>
                <w:szCs w:val="21"/>
              </w:rPr>
              <w:t>月）中</w:t>
            </w:r>
            <w:r>
              <w:rPr>
                <w:szCs w:val="21"/>
              </w:rPr>
              <w:t>进行</w:t>
            </w:r>
            <w:r>
              <w:rPr>
                <w:rFonts w:hint="eastAsia"/>
                <w:szCs w:val="21"/>
              </w:rPr>
              <w:t>成果</w:t>
            </w:r>
            <w:r>
              <w:rPr>
                <w:szCs w:val="21"/>
              </w:rPr>
              <w:t>应用</w:t>
            </w:r>
            <w:r>
              <w:rPr>
                <w:rFonts w:hint="eastAsia"/>
                <w:szCs w:val="21"/>
              </w:rPr>
              <w:t>，</w:t>
            </w:r>
            <w:r>
              <w:rPr>
                <w:szCs w:val="21"/>
              </w:rPr>
              <w:t>获得应用单位的一致</w:t>
            </w:r>
            <w:r>
              <w:rPr>
                <w:rFonts w:hint="eastAsia"/>
                <w:szCs w:val="21"/>
              </w:rPr>
              <w:t>认可</w:t>
            </w:r>
            <w:r>
              <w:rPr>
                <w:szCs w:val="21"/>
              </w:rPr>
              <w:t>。</w:t>
            </w:r>
            <w:r>
              <w:rPr>
                <w:rFonts w:hint="eastAsia"/>
                <w:szCs w:val="21"/>
              </w:rPr>
              <w:t>附</w:t>
            </w:r>
            <w:r>
              <w:rPr>
                <w:szCs w:val="21"/>
              </w:rPr>
              <w:t>应用证明如下：</w:t>
            </w:r>
          </w:p>
          <w:p w:rsidR="001C4ABD" w:rsidRDefault="0080513B">
            <w:pPr>
              <w:autoSpaceDE w:val="0"/>
              <w:autoSpaceDN w:val="0"/>
              <w:adjustRightInd w:val="0"/>
              <w:ind w:firstLineChars="98" w:firstLine="235"/>
              <w:jc w:val="center"/>
              <w:rPr>
                <w:szCs w:val="21"/>
              </w:rPr>
            </w:pPr>
            <w:r>
              <w:rPr>
                <w:noProof/>
              </w:rPr>
              <w:drawing>
                <wp:inline distT="0" distB="0" distL="0" distR="0">
                  <wp:extent cx="2519680" cy="3533775"/>
                  <wp:effectExtent l="0" t="0" r="0" b="9525"/>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图片 313"/>
                          <pic:cNvPicPr>
                            <a:picLocks noChangeAspect="1"/>
                          </pic:cNvPicPr>
                        </pic:nvPicPr>
                        <pic:blipFill>
                          <a:blip r:embed="rId11"/>
                          <a:stretch>
                            <a:fillRect/>
                          </a:stretch>
                        </pic:blipFill>
                        <pic:spPr>
                          <a:xfrm>
                            <a:off x="0" y="0"/>
                            <a:ext cx="2520000" cy="3534383"/>
                          </a:xfrm>
                          <a:prstGeom prst="rect">
                            <a:avLst/>
                          </a:prstGeom>
                        </pic:spPr>
                      </pic:pic>
                    </a:graphicData>
                  </a:graphic>
                </wp:inline>
              </w:drawing>
            </w:r>
            <w:r>
              <w:rPr>
                <w:noProof/>
              </w:rPr>
              <w:drawing>
                <wp:inline distT="0" distB="0" distL="0" distR="0">
                  <wp:extent cx="2519680" cy="3547745"/>
                  <wp:effectExtent l="0" t="0" r="0" b="0"/>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图片 314"/>
                          <pic:cNvPicPr>
                            <a:picLocks noChangeAspect="1"/>
                          </pic:cNvPicPr>
                        </pic:nvPicPr>
                        <pic:blipFill>
                          <a:blip r:embed="rId12"/>
                          <a:stretch>
                            <a:fillRect/>
                          </a:stretch>
                        </pic:blipFill>
                        <pic:spPr>
                          <a:xfrm>
                            <a:off x="0" y="0"/>
                            <a:ext cx="2520000" cy="3547775"/>
                          </a:xfrm>
                          <a:prstGeom prst="rect">
                            <a:avLst/>
                          </a:prstGeom>
                        </pic:spPr>
                      </pic:pic>
                    </a:graphicData>
                  </a:graphic>
                </wp:inline>
              </w:drawing>
            </w:r>
          </w:p>
          <w:p w:rsidR="001C4ABD" w:rsidRDefault="001C4ABD">
            <w:pPr>
              <w:autoSpaceDE w:val="0"/>
              <w:autoSpaceDN w:val="0"/>
              <w:adjustRightInd w:val="0"/>
              <w:ind w:firstLineChars="98" w:firstLine="235"/>
              <w:jc w:val="center"/>
              <w:rPr>
                <w:szCs w:val="21"/>
              </w:rPr>
            </w:pPr>
          </w:p>
        </w:tc>
      </w:tr>
      <w:tr w:rsidR="001C4ABD">
        <w:trPr>
          <w:trHeight w:val="582"/>
        </w:trPr>
        <w:tc>
          <w:tcPr>
            <w:tcW w:w="9060" w:type="dxa"/>
            <w:gridSpan w:val="5"/>
          </w:tcPr>
          <w:p w:rsidR="001C4ABD" w:rsidRDefault="0080513B">
            <w:pPr>
              <w:autoSpaceDE w:val="0"/>
              <w:autoSpaceDN w:val="0"/>
              <w:adjustRightInd w:val="0"/>
              <w:spacing w:line="400" w:lineRule="exact"/>
              <w:ind w:firstLine="480"/>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1C4ABD">
        <w:trPr>
          <w:trHeight w:val="615"/>
        </w:trPr>
        <w:tc>
          <w:tcPr>
            <w:tcW w:w="1812" w:type="dxa"/>
            <w:vAlign w:val="center"/>
          </w:tcPr>
          <w:p w:rsidR="001C4ABD" w:rsidRDefault="001C4ABD">
            <w:pPr>
              <w:autoSpaceDE w:val="0"/>
              <w:autoSpaceDN w:val="0"/>
              <w:adjustRightInd w:val="0"/>
              <w:spacing w:line="400" w:lineRule="exact"/>
              <w:ind w:firstLineChars="0" w:firstLine="0"/>
              <w:jc w:val="center"/>
              <w:rPr>
                <w:szCs w:val="21"/>
              </w:rPr>
            </w:pPr>
          </w:p>
        </w:tc>
        <w:tc>
          <w:tcPr>
            <w:tcW w:w="3624"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完成单位</w:t>
            </w:r>
          </w:p>
        </w:tc>
        <w:tc>
          <w:tcPr>
            <w:tcW w:w="3624"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其他应用单位</w:t>
            </w:r>
          </w:p>
        </w:tc>
      </w:tr>
      <w:tr w:rsidR="001C4ABD">
        <w:trPr>
          <w:trHeight w:val="615"/>
        </w:trPr>
        <w:tc>
          <w:tcPr>
            <w:tcW w:w="1812"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新增销售额</w:t>
            </w:r>
          </w:p>
        </w:tc>
        <w:tc>
          <w:tcPr>
            <w:tcW w:w="1812"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新增利润</w:t>
            </w:r>
          </w:p>
        </w:tc>
        <w:tc>
          <w:tcPr>
            <w:tcW w:w="1920"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新增销售额</w:t>
            </w:r>
          </w:p>
        </w:tc>
        <w:tc>
          <w:tcPr>
            <w:tcW w:w="1704"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新增利润</w:t>
            </w:r>
          </w:p>
        </w:tc>
      </w:tr>
      <w:tr w:rsidR="001C4ABD">
        <w:trPr>
          <w:trHeight w:val="615"/>
        </w:trPr>
        <w:tc>
          <w:tcPr>
            <w:tcW w:w="1812" w:type="dxa"/>
          </w:tcPr>
          <w:p w:rsidR="001C4ABD" w:rsidRDefault="0080513B">
            <w:pPr>
              <w:autoSpaceDE w:val="0"/>
              <w:autoSpaceDN w:val="0"/>
              <w:adjustRightInd w:val="0"/>
              <w:spacing w:line="400" w:lineRule="exact"/>
              <w:ind w:firstLineChars="0" w:firstLine="0"/>
              <w:jc w:val="center"/>
              <w:rPr>
                <w:szCs w:val="21"/>
              </w:rPr>
            </w:pPr>
            <w:r>
              <w:rPr>
                <w:rFonts w:hint="eastAsia"/>
                <w:szCs w:val="21"/>
              </w:rPr>
              <w:t>20</w:t>
            </w:r>
            <w:r>
              <w:rPr>
                <w:szCs w:val="21"/>
              </w:rPr>
              <w:t>21</w:t>
            </w:r>
          </w:p>
        </w:tc>
        <w:tc>
          <w:tcPr>
            <w:tcW w:w="1812" w:type="dxa"/>
          </w:tcPr>
          <w:p w:rsidR="001C4ABD" w:rsidRDefault="0080513B">
            <w:pPr>
              <w:autoSpaceDE w:val="0"/>
              <w:autoSpaceDN w:val="0"/>
              <w:adjustRightInd w:val="0"/>
              <w:spacing w:line="400" w:lineRule="exact"/>
              <w:ind w:firstLineChars="0" w:firstLine="0"/>
              <w:jc w:val="center"/>
              <w:rPr>
                <w:szCs w:val="21"/>
              </w:rPr>
            </w:pPr>
            <w:r>
              <w:rPr>
                <w:szCs w:val="21"/>
              </w:rPr>
              <w:t>900</w:t>
            </w:r>
          </w:p>
        </w:tc>
        <w:tc>
          <w:tcPr>
            <w:tcW w:w="1812" w:type="dxa"/>
          </w:tcPr>
          <w:p w:rsidR="001C4ABD" w:rsidRDefault="0080513B">
            <w:pPr>
              <w:autoSpaceDE w:val="0"/>
              <w:autoSpaceDN w:val="0"/>
              <w:adjustRightInd w:val="0"/>
              <w:spacing w:line="400" w:lineRule="exact"/>
              <w:ind w:firstLineChars="0" w:firstLine="0"/>
              <w:jc w:val="center"/>
              <w:rPr>
                <w:szCs w:val="21"/>
              </w:rPr>
            </w:pPr>
            <w:r>
              <w:rPr>
                <w:rFonts w:hint="eastAsia"/>
                <w:szCs w:val="21"/>
              </w:rPr>
              <w:t>108</w:t>
            </w:r>
          </w:p>
        </w:tc>
        <w:tc>
          <w:tcPr>
            <w:tcW w:w="1920" w:type="dxa"/>
          </w:tcPr>
          <w:p w:rsidR="001C4ABD" w:rsidRDefault="001C4ABD">
            <w:pPr>
              <w:autoSpaceDE w:val="0"/>
              <w:autoSpaceDN w:val="0"/>
              <w:adjustRightInd w:val="0"/>
              <w:spacing w:line="400" w:lineRule="exact"/>
              <w:ind w:firstLineChars="0" w:firstLine="0"/>
              <w:jc w:val="center"/>
              <w:rPr>
                <w:szCs w:val="21"/>
              </w:rPr>
            </w:pPr>
          </w:p>
        </w:tc>
        <w:tc>
          <w:tcPr>
            <w:tcW w:w="1704" w:type="dxa"/>
          </w:tcPr>
          <w:p w:rsidR="001C4ABD" w:rsidRDefault="001C4ABD">
            <w:pPr>
              <w:autoSpaceDE w:val="0"/>
              <w:autoSpaceDN w:val="0"/>
              <w:adjustRightInd w:val="0"/>
              <w:spacing w:line="400" w:lineRule="exact"/>
              <w:ind w:firstLineChars="0" w:firstLine="0"/>
              <w:jc w:val="center"/>
              <w:rPr>
                <w:szCs w:val="21"/>
              </w:rPr>
            </w:pPr>
          </w:p>
        </w:tc>
      </w:tr>
      <w:tr w:rsidR="001C4ABD">
        <w:trPr>
          <w:trHeight w:val="615"/>
        </w:trPr>
        <w:tc>
          <w:tcPr>
            <w:tcW w:w="1812" w:type="dxa"/>
          </w:tcPr>
          <w:p w:rsidR="001C4ABD" w:rsidRDefault="0080513B">
            <w:pPr>
              <w:autoSpaceDE w:val="0"/>
              <w:autoSpaceDN w:val="0"/>
              <w:adjustRightInd w:val="0"/>
              <w:spacing w:line="400" w:lineRule="exact"/>
              <w:ind w:firstLineChars="0" w:firstLine="0"/>
              <w:jc w:val="center"/>
              <w:rPr>
                <w:szCs w:val="21"/>
              </w:rPr>
            </w:pPr>
            <w:r>
              <w:rPr>
                <w:rFonts w:hint="eastAsia"/>
                <w:szCs w:val="21"/>
              </w:rPr>
              <w:t>202</w:t>
            </w:r>
            <w:r>
              <w:rPr>
                <w:szCs w:val="21"/>
              </w:rPr>
              <w:t>2</w:t>
            </w:r>
          </w:p>
        </w:tc>
        <w:tc>
          <w:tcPr>
            <w:tcW w:w="1812" w:type="dxa"/>
          </w:tcPr>
          <w:p w:rsidR="001C4ABD" w:rsidRDefault="0080513B">
            <w:pPr>
              <w:autoSpaceDE w:val="0"/>
              <w:autoSpaceDN w:val="0"/>
              <w:adjustRightInd w:val="0"/>
              <w:spacing w:line="400" w:lineRule="exact"/>
              <w:ind w:firstLineChars="0" w:firstLine="0"/>
              <w:jc w:val="center"/>
              <w:rPr>
                <w:szCs w:val="21"/>
              </w:rPr>
            </w:pPr>
            <w:r>
              <w:rPr>
                <w:szCs w:val="21"/>
              </w:rPr>
              <w:t>1000</w:t>
            </w:r>
          </w:p>
        </w:tc>
        <w:tc>
          <w:tcPr>
            <w:tcW w:w="1812" w:type="dxa"/>
          </w:tcPr>
          <w:p w:rsidR="001C4ABD" w:rsidRDefault="0080513B">
            <w:pPr>
              <w:autoSpaceDE w:val="0"/>
              <w:autoSpaceDN w:val="0"/>
              <w:adjustRightInd w:val="0"/>
              <w:spacing w:line="400" w:lineRule="exact"/>
              <w:ind w:firstLineChars="0" w:firstLine="0"/>
              <w:jc w:val="center"/>
              <w:rPr>
                <w:szCs w:val="21"/>
              </w:rPr>
            </w:pPr>
            <w:r>
              <w:rPr>
                <w:szCs w:val="21"/>
              </w:rPr>
              <w:t>120</w:t>
            </w:r>
          </w:p>
        </w:tc>
        <w:tc>
          <w:tcPr>
            <w:tcW w:w="1920" w:type="dxa"/>
          </w:tcPr>
          <w:p w:rsidR="001C4ABD" w:rsidRDefault="001C4ABD">
            <w:pPr>
              <w:autoSpaceDE w:val="0"/>
              <w:autoSpaceDN w:val="0"/>
              <w:adjustRightInd w:val="0"/>
              <w:spacing w:line="400" w:lineRule="exact"/>
              <w:ind w:firstLineChars="0" w:firstLine="0"/>
              <w:jc w:val="center"/>
              <w:rPr>
                <w:szCs w:val="21"/>
              </w:rPr>
            </w:pPr>
          </w:p>
        </w:tc>
        <w:tc>
          <w:tcPr>
            <w:tcW w:w="1704" w:type="dxa"/>
          </w:tcPr>
          <w:p w:rsidR="001C4ABD" w:rsidRDefault="001C4ABD">
            <w:pPr>
              <w:autoSpaceDE w:val="0"/>
              <w:autoSpaceDN w:val="0"/>
              <w:adjustRightInd w:val="0"/>
              <w:spacing w:line="400" w:lineRule="exact"/>
              <w:ind w:firstLineChars="0" w:firstLine="0"/>
              <w:jc w:val="center"/>
              <w:rPr>
                <w:szCs w:val="21"/>
              </w:rPr>
            </w:pPr>
          </w:p>
        </w:tc>
      </w:tr>
      <w:tr w:rsidR="001C4ABD">
        <w:trPr>
          <w:trHeight w:val="615"/>
        </w:trPr>
        <w:tc>
          <w:tcPr>
            <w:tcW w:w="1812"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累</w:t>
            </w:r>
            <w:r>
              <w:rPr>
                <w:szCs w:val="21"/>
              </w:rPr>
              <w:t xml:space="preserve">    </w:t>
            </w:r>
            <w:r>
              <w:rPr>
                <w:rFonts w:hint="eastAsia"/>
                <w:szCs w:val="21"/>
              </w:rPr>
              <w:t>计</w:t>
            </w:r>
          </w:p>
        </w:tc>
        <w:tc>
          <w:tcPr>
            <w:tcW w:w="1812" w:type="dxa"/>
          </w:tcPr>
          <w:p w:rsidR="001C4ABD" w:rsidRDefault="0080513B">
            <w:pPr>
              <w:autoSpaceDE w:val="0"/>
              <w:autoSpaceDN w:val="0"/>
              <w:adjustRightInd w:val="0"/>
              <w:spacing w:line="400" w:lineRule="exact"/>
              <w:ind w:firstLineChars="0" w:firstLine="0"/>
              <w:jc w:val="center"/>
              <w:rPr>
                <w:szCs w:val="21"/>
              </w:rPr>
            </w:pPr>
            <w:r>
              <w:rPr>
                <w:szCs w:val="21"/>
              </w:rPr>
              <w:t>1900</w:t>
            </w:r>
          </w:p>
        </w:tc>
        <w:tc>
          <w:tcPr>
            <w:tcW w:w="1812" w:type="dxa"/>
          </w:tcPr>
          <w:p w:rsidR="001C4ABD" w:rsidRDefault="0080513B">
            <w:pPr>
              <w:autoSpaceDE w:val="0"/>
              <w:autoSpaceDN w:val="0"/>
              <w:adjustRightInd w:val="0"/>
              <w:spacing w:line="400" w:lineRule="exact"/>
              <w:ind w:firstLineChars="0" w:firstLine="0"/>
              <w:jc w:val="center"/>
              <w:rPr>
                <w:szCs w:val="21"/>
              </w:rPr>
            </w:pPr>
            <w:r>
              <w:rPr>
                <w:rFonts w:hint="eastAsia"/>
                <w:szCs w:val="21"/>
              </w:rPr>
              <w:t>228</w:t>
            </w:r>
          </w:p>
        </w:tc>
        <w:tc>
          <w:tcPr>
            <w:tcW w:w="1920" w:type="dxa"/>
          </w:tcPr>
          <w:p w:rsidR="001C4ABD" w:rsidRDefault="001C4ABD">
            <w:pPr>
              <w:autoSpaceDE w:val="0"/>
              <w:autoSpaceDN w:val="0"/>
              <w:adjustRightInd w:val="0"/>
              <w:spacing w:line="400" w:lineRule="exact"/>
              <w:ind w:firstLineChars="0" w:firstLine="0"/>
              <w:jc w:val="center"/>
              <w:rPr>
                <w:szCs w:val="21"/>
              </w:rPr>
            </w:pPr>
          </w:p>
        </w:tc>
        <w:tc>
          <w:tcPr>
            <w:tcW w:w="1704" w:type="dxa"/>
          </w:tcPr>
          <w:p w:rsidR="001C4ABD" w:rsidRDefault="001C4ABD">
            <w:pPr>
              <w:autoSpaceDE w:val="0"/>
              <w:autoSpaceDN w:val="0"/>
              <w:adjustRightInd w:val="0"/>
              <w:spacing w:line="400" w:lineRule="exact"/>
              <w:ind w:firstLineChars="0" w:firstLine="0"/>
              <w:jc w:val="center"/>
              <w:rPr>
                <w:szCs w:val="21"/>
              </w:rPr>
            </w:pPr>
          </w:p>
        </w:tc>
      </w:tr>
      <w:tr w:rsidR="001C4ABD">
        <w:trPr>
          <w:trHeight w:val="441"/>
        </w:trPr>
        <w:tc>
          <w:tcPr>
            <w:tcW w:w="9060" w:type="dxa"/>
            <w:gridSpan w:val="5"/>
          </w:tcPr>
          <w:p w:rsidR="001C4ABD" w:rsidRDefault="0080513B">
            <w:pPr>
              <w:adjustRightInd w:val="0"/>
              <w:spacing w:line="400" w:lineRule="exact"/>
              <w:ind w:firstLine="480"/>
              <w:rPr>
                <w:szCs w:val="21"/>
              </w:rPr>
            </w:pPr>
            <w:r>
              <w:rPr>
                <w:rFonts w:hint="eastAsia"/>
                <w:szCs w:val="21"/>
              </w:rPr>
              <w:t>经济效益的有关说明及各栏目的计算依据：</w:t>
            </w:r>
            <w:r>
              <w:rPr>
                <w:szCs w:val="21"/>
              </w:rPr>
              <w:t xml:space="preserve"> </w:t>
            </w:r>
          </w:p>
          <w:p w:rsidR="001C4ABD" w:rsidRDefault="0080513B">
            <w:pPr>
              <w:adjustRightInd w:val="0"/>
              <w:spacing w:line="400" w:lineRule="exact"/>
              <w:ind w:firstLine="480"/>
              <w:rPr>
                <w:szCs w:val="21"/>
              </w:rPr>
            </w:pPr>
            <w:r>
              <w:rPr>
                <w:rFonts w:hint="eastAsia"/>
                <w:szCs w:val="21"/>
              </w:rPr>
              <w:t>根据</w:t>
            </w:r>
            <w:r>
              <w:rPr>
                <w:szCs w:val="21"/>
              </w:rPr>
              <w:t>完成单位依托本项目的销售合同额</w:t>
            </w:r>
            <w:r>
              <w:rPr>
                <w:rFonts w:hint="eastAsia"/>
                <w:szCs w:val="21"/>
              </w:rPr>
              <w:t>计算；</w:t>
            </w:r>
          </w:p>
          <w:p w:rsidR="001C4ABD" w:rsidRDefault="001C4ABD">
            <w:pPr>
              <w:autoSpaceDE w:val="0"/>
              <w:autoSpaceDN w:val="0"/>
              <w:adjustRightInd w:val="0"/>
              <w:spacing w:line="400" w:lineRule="exact"/>
              <w:ind w:firstLine="480"/>
              <w:rPr>
                <w:szCs w:val="21"/>
              </w:rPr>
            </w:pPr>
          </w:p>
        </w:tc>
      </w:tr>
      <w:tr w:rsidR="001C4ABD">
        <w:trPr>
          <w:trHeight w:val="441"/>
        </w:trPr>
        <w:tc>
          <w:tcPr>
            <w:tcW w:w="9060" w:type="dxa"/>
            <w:gridSpan w:val="5"/>
          </w:tcPr>
          <w:p w:rsidR="001C4ABD" w:rsidRDefault="0080513B">
            <w:pPr>
              <w:adjustRightInd w:val="0"/>
              <w:spacing w:line="400" w:lineRule="exact"/>
              <w:ind w:firstLine="480"/>
              <w:rPr>
                <w:szCs w:val="21"/>
              </w:rPr>
            </w:pPr>
            <w:r>
              <w:rPr>
                <w:szCs w:val="21"/>
              </w:rPr>
              <w:t>3</w:t>
            </w:r>
            <w:r>
              <w:rPr>
                <w:rFonts w:hint="eastAsia"/>
                <w:szCs w:val="21"/>
              </w:rPr>
              <w:t>、社会效益（限</w:t>
            </w:r>
            <w:r>
              <w:rPr>
                <w:szCs w:val="21"/>
              </w:rPr>
              <w:t>200</w:t>
            </w:r>
            <w:r>
              <w:rPr>
                <w:rFonts w:hint="eastAsia"/>
                <w:szCs w:val="21"/>
              </w:rPr>
              <w:t>字）</w:t>
            </w:r>
          </w:p>
          <w:p w:rsidR="001C4ABD" w:rsidRDefault="0080513B">
            <w:pPr>
              <w:adjustRightInd w:val="0"/>
              <w:spacing w:line="400" w:lineRule="exact"/>
              <w:ind w:firstLine="480"/>
              <w:rPr>
                <w:szCs w:val="21"/>
              </w:rPr>
            </w:pPr>
            <w:r>
              <w:rPr>
                <w:rFonts w:hint="eastAsia"/>
                <w:szCs w:val="21"/>
              </w:rPr>
              <w:t>项目旨在规范城市地下环路布局、规模控制，提升地下环路通行效率、利用效率、识别效率，改善周边环境，提升土地价值；梳理、完善城市地下环路修建技术，提升相关技术水平和层次，服务于城市地下环路新建、改扩建；为新建城市中央商务区地下环路的总体规划、环路设计技术指标、附属设施设计与建设模式、后期运维方案提供参考，可广泛应用于城市地下环路建设工程；社会效益显著。</w:t>
            </w:r>
          </w:p>
          <w:p w:rsidR="001C4ABD" w:rsidRDefault="001C4ABD">
            <w:pPr>
              <w:autoSpaceDE w:val="0"/>
              <w:autoSpaceDN w:val="0"/>
              <w:adjustRightInd w:val="0"/>
              <w:spacing w:line="400" w:lineRule="exact"/>
              <w:ind w:firstLine="480"/>
              <w:rPr>
                <w:szCs w:val="21"/>
              </w:rPr>
            </w:pPr>
          </w:p>
        </w:tc>
      </w:tr>
      <w:tr w:rsidR="001C4ABD">
        <w:trPr>
          <w:trHeight w:val="441"/>
        </w:trPr>
        <w:tc>
          <w:tcPr>
            <w:tcW w:w="9060" w:type="dxa"/>
            <w:gridSpan w:val="5"/>
            <w:tcBorders>
              <w:bottom w:val="single" w:sz="8" w:space="0" w:color="auto"/>
            </w:tcBorders>
          </w:tcPr>
          <w:p w:rsidR="001C4ABD" w:rsidRDefault="0080513B">
            <w:pPr>
              <w:adjustRightInd w:val="0"/>
              <w:spacing w:line="400" w:lineRule="exact"/>
              <w:ind w:firstLine="480"/>
              <w:rPr>
                <w:szCs w:val="21"/>
              </w:rPr>
            </w:pPr>
            <w:r>
              <w:rPr>
                <w:szCs w:val="21"/>
              </w:rPr>
              <w:t>4</w:t>
            </w:r>
            <w:r>
              <w:rPr>
                <w:rFonts w:hint="eastAsia"/>
                <w:szCs w:val="21"/>
              </w:rPr>
              <w:t>、环境效益（限</w:t>
            </w:r>
            <w:r>
              <w:rPr>
                <w:szCs w:val="21"/>
              </w:rPr>
              <w:t>200</w:t>
            </w:r>
            <w:r>
              <w:rPr>
                <w:rFonts w:hint="eastAsia"/>
                <w:szCs w:val="21"/>
              </w:rPr>
              <w:t>字）</w:t>
            </w:r>
          </w:p>
          <w:p w:rsidR="001C4ABD" w:rsidRDefault="0080513B">
            <w:pPr>
              <w:adjustRightInd w:val="0"/>
              <w:spacing w:line="400" w:lineRule="exact"/>
              <w:ind w:firstLine="480"/>
              <w:rPr>
                <w:szCs w:val="21"/>
              </w:rPr>
            </w:pPr>
            <w:r>
              <w:rPr>
                <w:rFonts w:hint="eastAsia"/>
                <w:szCs w:val="21"/>
              </w:rPr>
              <w:t>本课题</w:t>
            </w:r>
            <w:r>
              <w:rPr>
                <w:szCs w:val="21"/>
              </w:rPr>
              <w:t>的完成</w:t>
            </w:r>
            <w:r>
              <w:rPr>
                <w:rFonts w:hint="eastAsia"/>
                <w:szCs w:val="21"/>
              </w:rPr>
              <w:t>有力提高了城市地下环路规程的设计、运维水平</w:t>
            </w:r>
            <w:r>
              <w:rPr>
                <w:szCs w:val="21"/>
              </w:rPr>
              <w:t>，</w:t>
            </w:r>
            <w:r>
              <w:rPr>
                <w:rFonts w:hint="eastAsia"/>
                <w:szCs w:val="21"/>
              </w:rPr>
              <w:t>依托成果提出的地下环路的智慧运维与管理方案和通风、照明节能设计方法，在改善地下环路内部环境的同时实现节能减排，具有显著的环境效益。</w:t>
            </w:r>
          </w:p>
          <w:p w:rsidR="001C4ABD" w:rsidRDefault="001C4ABD">
            <w:pPr>
              <w:autoSpaceDE w:val="0"/>
              <w:autoSpaceDN w:val="0"/>
              <w:adjustRightInd w:val="0"/>
              <w:spacing w:line="400" w:lineRule="exact"/>
              <w:ind w:firstLine="480"/>
              <w:rPr>
                <w:szCs w:val="21"/>
              </w:rPr>
            </w:pPr>
          </w:p>
        </w:tc>
      </w:tr>
    </w:tbl>
    <w:p w:rsidR="001C4ABD" w:rsidRDefault="001C4ABD">
      <w:pPr>
        <w:ind w:firstLine="480"/>
        <w:jc w:val="left"/>
        <w:rPr>
          <w:snapToGrid w:val="0"/>
        </w:rPr>
        <w:sectPr w:rsidR="001C4ABD">
          <w:headerReference w:type="even" r:id="rId13"/>
          <w:headerReference w:type="default" r:id="rId14"/>
          <w:footerReference w:type="even" r:id="rId15"/>
          <w:footerReference w:type="default" r:id="rId16"/>
          <w:headerReference w:type="first" r:id="rId17"/>
          <w:footerReference w:type="first" r:id="rId18"/>
          <w:pgSz w:w="11906" w:h="16838"/>
          <w:pgMar w:top="1814" w:right="1531" w:bottom="1985" w:left="1531" w:header="720" w:footer="1474" w:gutter="0"/>
          <w:paperSrc w:first="15" w:other="15"/>
          <w:cols w:space="720"/>
        </w:sectPr>
      </w:pPr>
    </w:p>
    <w:p w:rsidR="001C4ABD" w:rsidRDefault="0080513B">
      <w:pPr>
        <w:ind w:firstLine="600"/>
        <w:jc w:val="center"/>
        <w:outlineLvl w:val="0"/>
        <w:rPr>
          <w:rFonts w:eastAsia="方正黑体_GBK"/>
          <w:sz w:val="30"/>
          <w:szCs w:val="30"/>
        </w:rPr>
      </w:pPr>
      <w:r>
        <w:rPr>
          <w:rFonts w:eastAsia="方正黑体_GBK" w:hint="eastAsia"/>
          <w:sz w:val="30"/>
          <w:szCs w:val="30"/>
        </w:rPr>
        <w:t>六、代表性论文论著情况</w:t>
      </w:r>
    </w:p>
    <w:p w:rsidR="001C4ABD" w:rsidRDefault="0080513B">
      <w:pPr>
        <w:ind w:firstLine="560"/>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1423"/>
        <w:gridCol w:w="2971"/>
        <w:gridCol w:w="2693"/>
      </w:tblGrid>
      <w:tr w:rsidR="001C4ABD">
        <w:trPr>
          <w:trHeight w:val="929"/>
          <w:jc w:val="center"/>
        </w:trPr>
        <w:tc>
          <w:tcPr>
            <w:tcW w:w="941" w:type="dxa"/>
            <w:tcBorders>
              <w:top w:val="single" w:sz="8" w:space="0" w:color="auto"/>
            </w:tcBorders>
            <w:vAlign w:val="center"/>
          </w:tcPr>
          <w:p w:rsidR="001C4ABD" w:rsidRDefault="0080513B">
            <w:pPr>
              <w:autoSpaceDE w:val="0"/>
              <w:autoSpaceDN w:val="0"/>
              <w:adjustRightInd w:val="0"/>
              <w:snapToGrid w:val="0"/>
              <w:spacing w:line="340" w:lineRule="exact"/>
              <w:ind w:firstLineChars="0" w:firstLine="0"/>
              <w:jc w:val="center"/>
              <w:rPr>
                <w:rFonts w:eastAsia="方正黑体_GBK"/>
                <w:sz w:val="21"/>
                <w:szCs w:val="21"/>
              </w:rPr>
            </w:pPr>
            <w:r>
              <w:rPr>
                <w:rFonts w:eastAsia="方正黑体_GBK" w:hint="eastAsia"/>
                <w:sz w:val="21"/>
                <w:szCs w:val="21"/>
              </w:rPr>
              <w:t>序号</w:t>
            </w:r>
          </w:p>
        </w:tc>
        <w:tc>
          <w:tcPr>
            <w:tcW w:w="5856" w:type="dxa"/>
            <w:tcBorders>
              <w:top w:val="single" w:sz="8" w:space="0" w:color="auto"/>
            </w:tcBorders>
            <w:vAlign w:val="center"/>
          </w:tcPr>
          <w:p w:rsidR="001C4ABD" w:rsidRDefault="0080513B">
            <w:pPr>
              <w:autoSpaceDE w:val="0"/>
              <w:autoSpaceDN w:val="0"/>
              <w:adjustRightInd w:val="0"/>
              <w:snapToGrid w:val="0"/>
              <w:spacing w:line="340" w:lineRule="exact"/>
              <w:ind w:firstLineChars="0" w:firstLine="0"/>
              <w:jc w:val="center"/>
              <w:rPr>
                <w:rFonts w:eastAsia="方正黑体_GBK"/>
                <w:sz w:val="21"/>
                <w:szCs w:val="21"/>
              </w:rPr>
            </w:pPr>
            <w:r>
              <w:rPr>
                <w:rFonts w:eastAsia="方正黑体_GBK" w:hint="eastAsia"/>
                <w:sz w:val="21"/>
                <w:szCs w:val="21"/>
              </w:rPr>
              <w:t>论文论著名称</w:t>
            </w:r>
            <w:r>
              <w:rPr>
                <w:rFonts w:eastAsia="方正黑体_GBK"/>
                <w:sz w:val="21"/>
                <w:szCs w:val="21"/>
              </w:rPr>
              <w:t>/</w:t>
            </w:r>
            <w:r>
              <w:rPr>
                <w:rFonts w:eastAsia="方正黑体_GBK" w:hint="eastAsia"/>
                <w:sz w:val="21"/>
                <w:szCs w:val="21"/>
              </w:rPr>
              <w:t>刊名</w:t>
            </w:r>
            <w:r>
              <w:rPr>
                <w:rFonts w:eastAsia="方正黑体_GBK"/>
                <w:sz w:val="21"/>
                <w:szCs w:val="21"/>
              </w:rPr>
              <w:t xml:space="preserve">/ </w:t>
            </w:r>
          </w:p>
        </w:tc>
        <w:tc>
          <w:tcPr>
            <w:tcW w:w="1423" w:type="dxa"/>
            <w:tcBorders>
              <w:top w:val="single" w:sz="8" w:space="0" w:color="auto"/>
            </w:tcBorders>
            <w:vAlign w:val="center"/>
          </w:tcPr>
          <w:p w:rsidR="001C4ABD" w:rsidRDefault="0080513B">
            <w:pPr>
              <w:adjustRightInd w:val="0"/>
              <w:spacing w:line="340" w:lineRule="exact"/>
              <w:ind w:firstLineChars="0" w:firstLine="0"/>
              <w:jc w:val="center"/>
              <w:rPr>
                <w:rFonts w:eastAsia="方正黑体_GBK"/>
                <w:sz w:val="21"/>
                <w:szCs w:val="21"/>
              </w:rPr>
            </w:pPr>
            <w:r>
              <w:rPr>
                <w:rFonts w:eastAsia="方正黑体_GBK" w:hint="eastAsia"/>
                <w:sz w:val="21"/>
                <w:szCs w:val="21"/>
              </w:rPr>
              <w:t>发表时间</w:t>
            </w:r>
          </w:p>
          <w:p w:rsidR="001C4ABD" w:rsidRDefault="0080513B">
            <w:pPr>
              <w:autoSpaceDE w:val="0"/>
              <w:autoSpaceDN w:val="0"/>
              <w:adjustRightInd w:val="0"/>
              <w:snapToGrid w:val="0"/>
              <w:spacing w:line="340" w:lineRule="exact"/>
              <w:ind w:firstLineChars="0" w:firstLine="0"/>
              <w:jc w:val="center"/>
              <w:rPr>
                <w:rFonts w:eastAsia="方正黑体_GBK"/>
                <w:sz w:val="21"/>
                <w:szCs w:val="21"/>
              </w:rPr>
            </w:pPr>
            <w:r>
              <w:rPr>
                <w:rFonts w:eastAsia="方正黑体_GBK" w:hint="eastAsia"/>
                <w:sz w:val="21"/>
                <w:szCs w:val="21"/>
              </w:rPr>
              <w:t>（年</w:t>
            </w:r>
            <w:r>
              <w:rPr>
                <w:rFonts w:eastAsia="方正黑体_GBK"/>
                <w:sz w:val="21"/>
                <w:szCs w:val="21"/>
              </w:rPr>
              <w:t>/</w:t>
            </w:r>
            <w:r>
              <w:rPr>
                <w:rFonts w:eastAsia="方正黑体_GBK" w:hint="eastAsia"/>
                <w:sz w:val="21"/>
                <w:szCs w:val="21"/>
              </w:rPr>
              <w:t>月</w:t>
            </w:r>
            <w:r>
              <w:rPr>
                <w:rFonts w:eastAsia="方正黑体_GBK"/>
                <w:sz w:val="21"/>
                <w:szCs w:val="21"/>
              </w:rPr>
              <w:t>/</w:t>
            </w:r>
            <w:r>
              <w:rPr>
                <w:rFonts w:eastAsia="方正黑体_GBK" w:hint="eastAsia"/>
                <w:sz w:val="21"/>
                <w:szCs w:val="21"/>
              </w:rPr>
              <w:t>日）</w:t>
            </w:r>
          </w:p>
        </w:tc>
        <w:tc>
          <w:tcPr>
            <w:tcW w:w="2971" w:type="dxa"/>
            <w:tcBorders>
              <w:top w:val="single" w:sz="8" w:space="0" w:color="auto"/>
            </w:tcBorders>
            <w:vAlign w:val="center"/>
          </w:tcPr>
          <w:p w:rsidR="001C4ABD" w:rsidRDefault="0080513B">
            <w:pPr>
              <w:autoSpaceDE w:val="0"/>
              <w:autoSpaceDN w:val="0"/>
              <w:adjustRightInd w:val="0"/>
              <w:snapToGrid w:val="0"/>
              <w:spacing w:line="340" w:lineRule="exact"/>
              <w:ind w:firstLineChars="0" w:firstLine="0"/>
              <w:jc w:val="center"/>
              <w:rPr>
                <w:rFonts w:eastAsia="方正黑体_GBK"/>
                <w:sz w:val="21"/>
                <w:szCs w:val="21"/>
              </w:rPr>
            </w:pPr>
            <w:r>
              <w:rPr>
                <w:rFonts w:eastAsia="方正黑体_GBK" w:hint="eastAsia"/>
                <w:sz w:val="21"/>
                <w:szCs w:val="21"/>
              </w:rPr>
              <w:t>作</w:t>
            </w:r>
            <w:r>
              <w:rPr>
                <w:rFonts w:eastAsia="方正黑体_GBK"/>
                <w:sz w:val="21"/>
                <w:szCs w:val="21"/>
              </w:rPr>
              <w:t xml:space="preserve">  </w:t>
            </w:r>
            <w:r>
              <w:rPr>
                <w:rFonts w:eastAsia="方正黑体_GBK" w:hint="eastAsia"/>
                <w:sz w:val="21"/>
                <w:szCs w:val="21"/>
              </w:rPr>
              <w:t>者</w:t>
            </w:r>
          </w:p>
        </w:tc>
        <w:tc>
          <w:tcPr>
            <w:tcW w:w="2693" w:type="dxa"/>
            <w:tcBorders>
              <w:top w:val="single" w:sz="8" w:space="0" w:color="auto"/>
            </w:tcBorders>
            <w:vAlign w:val="center"/>
          </w:tcPr>
          <w:p w:rsidR="001C4ABD" w:rsidRDefault="0080513B">
            <w:pPr>
              <w:autoSpaceDE w:val="0"/>
              <w:autoSpaceDN w:val="0"/>
              <w:adjustRightInd w:val="0"/>
              <w:snapToGrid w:val="0"/>
              <w:spacing w:line="340" w:lineRule="exact"/>
              <w:ind w:firstLineChars="0" w:firstLine="0"/>
              <w:jc w:val="center"/>
              <w:rPr>
                <w:rFonts w:eastAsia="方正黑体_GBK"/>
                <w:sz w:val="21"/>
                <w:szCs w:val="21"/>
              </w:rPr>
            </w:pPr>
            <w:r>
              <w:rPr>
                <w:rFonts w:eastAsia="方正黑体_GBK" w:hint="eastAsia"/>
                <w:sz w:val="21"/>
                <w:szCs w:val="21"/>
              </w:rPr>
              <w:t>备</w:t>
            </w:r>
            <w:r>
              <w:rPr>
                <w:rFonts w:eastAsia="方正黑体_GBK"/>
                <w:sz w:val="21"/>
                <w:szCs w:val="21"/>
              </w:rPr>
              <w:t xml:space="preserve">  </w:t>
            </w:r>
            <w:r>
              <w:rPr>
                <w:rFonts w:eastAsia="方正黑体_GBK" w:hint="eastAsia"/>
                <w:sz w:val="21"/>
                <w:szCs w:val="21"/>
              </w:rPr>
              <w:t>注</w:t>
            </w:r>
          </w:p>
        </w:tc>
      </w:tr>
      <w:tr w:rsidR="001C4ABD">
        <w:trPr>
          <w:trHeight w:val="737"/>
          <w:jc w:val="center"/>
        </w:trPr>
        <w:tc>
          <w:tcPr>
            <w:tcW w:w="941" w:type="dxa"/>
            <w:vAlign w:val="center"/>
          </w:tcPr>
          <w:p w:rsidR="001C4ABD" w:rsidRDefault="0080513B">
            <w:pPr>
              <w:adjustRightInd w:val="0"/>
              <w:ind w:firstLineChars="0" w:firstLine="0"/>
              <w:jc w:val="center"/>
              <w:rPr>
                <w:sz w:val="21"/>
                <w:szCs w:val="21"/>
              </w:rPr>
            </w:pPr>
            <w:r>
              <w:rPr>
                <w:sz w:val="21"/>
                <w:szCs w:val="21"/>
              </w:rPr>
              <w:t>1</w:t>
            </w:r>
          </w:p>
        </w:tc>
        <w:tc>
          <w:tcPr>
            <w:tcW w:w="5856" w:type="dxa"/>
            <w:vAlign w:val="center"/>
          </w:tcPr>
          <w:p w:rsidR="001C4ABD" w:rsidRDefault="0080513B">
            <w:pPr>
              <w:adjustRightInd w:val="0"/>
              <w:ind w:firstLineChars="0" w:firstLine="0"/>
              <w:rPr>
                <w:sz w:val="21"/>
                <w:szCs w:val="21"/>
              </w:rPr>
            </w:pPr>
            <w:r>
              <w:rPr>
                <w:rFonts w:hint="eastAsia"/>
                <w:sz w:val="21"/>
                <w:szCs w:val="21"/>
              </w:rPr>
              <w:t>隧道口减光设施对照明的影响研究</w:t>
            </w:r>
            <w:r>
              <w:rPr>
                <w:rFonts w:hint="eastAsia"/>
                <w:sz w:val="21"/>
                <w:szCs w:val="21"/>
              </w:rPr>
              <w:t>/</w:t>
            </w:r>
            <w:r>
              <w:rPr>
                <w:rFonts w:hint="eastAsia"/>
                <w:sz w:val="21"/>
                <w:szCs w:val="21"/>
              </w:rPr>
              <w:t>交通节能与环保</w:t>
            </w:r>
          </w:p>
        </w:tc>
        <w:tc>
          <w:tcPr>
            <w:tcW w:w="1423" w:type="dxa"/>
            <w:vAlign w:val="center"/>
          </w:tcPr>
          <w:p w:rsidR="001C4ABD" w:rsidRDefault="0080513B">
            <w:pPr>
              <w:adjustRightInd w:val="0"/>
              <w:ind w:firstLineChars="0" w:firstLine="0"/>
              <w:rPr>
                <w:sz w:val="21"/>
                <w:szCs w:val="21"/>
              </w:rPr>
            </w:pPr>
            <w:r>
              <w:rPr>
                <w:rFonts w:hint="eastAsia"/>
                <w:sz w:val="21"/>
                <w:szCs w:val="21"/>
              </w:rPr>
              <w:t>20</w:t>
            </w:r>
            <w:r>
              <w:rPr>
                <w:sz w:val="21"/>
                <w:szCs w:val="21"/>
              </w:rPr>
              <w:t>20.02.15</w:t>
            </w:r>
          </w:p>
        </w:tc>
        <w:tc>
          <w:tcPr>
            <w:tcW w:w="2971" w:type="dxa"/>
            <w:vAlign w:val="center"/>
          </w:tcPr>
          <w:p w:rsidR="001C4ABD" w:rsidRDefault="0080513B">
            <w:pPr>
              <w:adjustRightInd w:val="0"/>
              <w:ind w:firstLineChars="0" w:firstLine="0"/>
              <w:rPr>
                <w:sz w:val="21"/>
                <w:szCs w:val="21"/>
              </w:rPr>
            </w:pPr>
            <w:r>
              <w:rPr>
                <w:rFonts w:hint="eastAsia"/>
                <w:sz w:val="21"/>
                <w:szCs w:val="21"/>
              </w:rPr>
              <w:t>郭丽苹、李志远</w:t>
            </w:r>
          </w:p>
        </w:tc>
        <w:tc>
          <w:tcPr>
            <w:tcW w:w="2693" w:type="dxa"/>
            <w:vAlign w:val="center"/>
          </w:tcPr>
          <w:p w:rsidR="001C4ABD" w:rsidRDefault="001C4ABD">
            <w:pPr>
              <w:adjustRightInd w:val="0"/>
              <w:ind w:firstLineChars="0" w:firstLine="0"/>
              <w:rPr>
                <w:sz w:val="21"/>
                <w:szCs w:val="21"/>
              </w:rPr>
            </w:pPr>
          </w:p>
        </w:tc>
      </w:tr>
      <w:tr w:rsidR="001C4ABD">
        <w:trPr>
          <w:trHeight w:val="737"/>
          <w:jc w:val="center"/>
        </w:trPr>
        <w:tc>
          <w:tcPr>
            <w:tcW w:w="941" w:type="dxa"/>
            <w:vAlign w:val="center"/>
          </w:tcPr>
          <w:p w:rsidR="001C4ABD" w:rsidRDefault="0080513B">
            <w:pPr>
              <w:adjustRightInd w:val="0"/>
              <w:ind w:firstLineChars="0" w:firstLine="0"/>
              <w:jc w:val="center"/>
              <w:rPr>
                <w:sz w:val="21"/>
                <w:szCs w:val="21"/>
              </w:rPr>
            </w:pPr>
            <w:r>
              <w:rPr>
                <w:sz w:val="21"/>
                <w:szCs w:val="21"/>
              </w:rPr>
              <w:t>2</w:t>
            </w:r>
          </w:p>
        </w:tc>
        <w:tc>
          <w:tcPr>
            <w:tcW w:w="5856" w:type="dxa"/>
            <w:vAlign w:val="center"/>
          </w:tcPr>
          <w:p w:rsidR="001C4ABD" w:rsidRDefault="0080513B">
            <w:pPr>
              <w:adjustRightInd w:val="0"/>
              <w:ind w:firstLineChars="0" w:firstLine="0"/>
              <w:rPr>
                <w:sz w:val="21"/>
                <w:szCs w:val="21"/>
              </w:rPr>
            </w:pPr>
            <w:r>
              <w:rPr>
                <w:sz w:val="21"/>
                <w:szCs w:val="21"/>
              </w:rPr>
              <w:t>人员疏散出口布置对城市地下环路疏散效率的影响研究</w:t>
            </w:r>
            <w:r>
              <w:rPr>
                <w:rFonts w:hint="eastAsia"/>
                <w:sz w:val="21"/>
                <w:szCs w:val="21"/>
              </w:rPr>
              <w:t>/</w:t>
            </w:r>
            <w:r>
              <w:rPr>
                <w:sz w:val="21"/>
                <w:szCs w:val="21"/>
              </w:rPr>
              <w:t>中国安全生产科学技术</w:t>
            </w:r>
          </w:p>
        </w:tc>
        <w:tc>
          <w:tcPr>
            <w:tcW w:w="1423" w:type="dxa"/>
            <w:vAlign w:val="center"/>
          </w:tcPr>
          <w:p w:rsidR="001C4ABD" w:rsidRDefault="0080513B">
            <w:pPr>
              <w:adjustRightInd w:val="0"/>
              <w:ind w:firstLineChars="0" w:firstLine="0"/>
              <w:rPr>
                <w:sz w:val="21"/>
                <w:szCs w:val="21"/>
              </w:rPr>
            </w:pPr>
            <w:r>
              <w:rPr>
                <w:rFonts w:hint="eastAsia"/>
                <w:sz w:val="21"/>
                <w:szCs w:val="21"/>
              </w:rPr>
              <w:t>2020.</w:t>
            </w:r>
            <w:r>
              <w:rPr>
                <w:sz w:val="21"/>
                <w:szCs w:val="21"/>
              </w:rPr>
              <w:t>08.31</w:t>
            </w:r>
          </w:p>
        </w:tc>
        <w:tc>
          <w:tcPr>
            <w:tcW w:w="2971" w:type="dxa"/>
            <w:vAlign w:val="center"/>
          </w:tcPr>
          <w:p w:rsidR="001C4ABD" w:rsidRDefault="0080513B">
            <w:pPr>
              <w:adjustRightInd w:val="0"/>
              <w:ind w:firstLineChars="0" w:firstLine="0"/>
              <w:rPr>
                <w:sz w:val="21"/>
                <w:szCs w:val="21"/>
              </w:rPr>
            </w:pPr>
            <w:r>
              <w:rPr>
                <w:sz w:val="21"/>
                <w:szCs w:val="21"/>
              </w:rPr>
              <w:t>李志远</w:t>
            </w:r>
            <w:r>
              <w:rPr>
                <w:rFonts w:hint="eastAsia"/>
                <w:sz w:val="21"/>
                <w:szCs w:val="21"/>
              </w:rPr>
              <w:t>、</w:t>
            </w:r>
            <w:r>
              <w:rPr>
                <w:sz w:val="21"/>
                <w:szCs w:val="21"/>
              </w:rPr>
              <w:t>秦文龙</w:t>
            </w:r>
            <w:r>
              <w:rPr>
                <w:rFonts w:hint="eastAsia"/>
                <w:sz w:val="21"/>
                <w:szCs w:val="21"/>
              </w:rPr>
              <w:t>、</w:t>
            </w:r>
            <w:r>
              <w:rPr>
                <w:sz w:val="21"/>
                <w:szCs w:val="21"/>
              </w:rPr>
              <w:t>邢冬冬</w:t>
            </w:r>
            <w:r>
              <w:rPr>
                <w:rFonts w:hint="eastAsia"/>
                <w:sz w:val="21"/>
                <w:szCs w:val="21"/>
              </w:rPr>
              <w:t>、</w:t>
            </w:r>
            <w:r>
              <w:rPr>
                <w:sz w:val="21"/>
                <w:szCs w:val="21"/>
              </w:rPr>
              <w:t>刘启龙</w:t>
            </w:r>
          </w:p>
        </w:tc>
        <w:tc>
          <w:tcPr>
            <w:tcW w:w="2693" w:type="dxa"/>
            <w:vAlign w:val="center"/>
          </w:tcPr>
          <w:p w:rsidR="001C4ABD" w:rsidRDefault="001C4ABD">
            <w:pPr>
              <w:adjustRightInd w:val="0"/>
              <w:ind w:firstLineChars="0" w:firstLine="0"/>
              <w:rPr>
                <w:sz w:val="21"/>
                <w:szCs w:val="21"/>
              </w:rPr>
            </w:pPr>
          </w:p>
        </w:tc>
      </w:tr>
      <w:tr w:rsidR="001C4ABD">
        <w:trPr>
          <w:trHeight w:val="737"/>
          <w:jc w:val="center"/>
        </w:trPr>
        <w:tc>
          <w:tcPr>
            <w:tcW w:w="941" w:type="dxa"/>
            <w:vAlign w:val="center"/>
          </w:tcPr>
          <w:p w:rsidR="001C4ABD" w:rsidRDefault="0080513B">
            <w:pPr>
              <w:adjustRightInd w:val="0"/>
              <w:ind w:firstLineChars="0" w:firstLine="0"/>
              <w:jc w:val="center"/>
              <w:rPr>
                <w:sz w:val="21"/>
                <w:szCs w:val="21"/>
              </w:rPr>
            </w:pPr>
            <w:r>
              <w:rPr>
                <w:sz w:val="21"/>
                <w:szCs w:val="21"/>
              </w:rPr>
              <w:t>3</w:t>
            </w:r>
          </w:p>
        </w:tc>
        <w:tc>
          <w:tcPr>
            <w:tcW w:w="5856" w:type="dxa"/>
            <w:vAlign w:val="center"/>
          </w:tcPr>
          <w:p w:rsidR="001C4ABD" w:rsidRDefault="0080513B">
            <w:pPr>
              <w:adjustRightInd w:val="0"/>
              <w:ind w:firstLineChars="0" w:firstLine="0"/>
              <w:rPr>
                <w:sz w:val="21"/>
                <w:szCs w:val="21"/>
              </w:rPr>
            </w:pPr>
            <w:r>
              <w:rPr>
                <w:rFonts w:hint="eastAsia"/>
                <w:sz w:val="21"/>
                <w:szCs w:val="21"/>
              </w:rPr>
              <w:t>城市核心区地下环路功能及出入口设置研究</w:t>
            </w:r>
            <w:r>
              <w:rPr>
                <w:rFonts w:hint="eastAsia"/>
                <w:sz w:val="21"/>
                <w:szCs w:val="21"/>
              </w:rPr>
              <w:t>/</w:t>
            </w:r>
            <w:r>
              <w:rPr>
                <w:rFonts w:hint="eastAsia"/>
                <w:sz w:val="21"/>
                <w:szCs w:val="21"/>
              </w:rPr>
              <w:t>现代交通技术</w:t>
            </w:r>
          </w:p>
        </w:tc>
        <w:tc>
          <w:tcPr>
            <w:tcW w:w="1423" w:type="dxa"/>
            <w:vAlign w:val="center"/>
          </w:tcPr>
          <w:p w:rsidR="001C4ABD" w:rsidRDefault="0080513B">
            <w:pPr>
              <w:adjustRightInd w:val="0"/>
              <w:ind w:firstLineChars="0" w:firstLine="0"/>
              <w:rPr>
                <w:sz w:val="21"/>
                <w:szCs w:val="21"/>
              </w:rPr>
            </w:pPr>
            <w:r>
              <w:rPr>
                <w:rFonts w:hint="eastAsia"/>
                <w:sz w:val="21"/>
                <w:szCs w:val="21"/>
              </w:rPr>
              <w:t>202</w:t>
            </w:r>
            <w:r>
              <w:rPr>
                <w:sz w:val="21"/>
                <w:szCs w:val="21"/>
              </w:rPr>
              <w:t>1.12.16</w:t>
            </w:r>
          </w:p>
        </w:tc>
        <w:tc>
          <w:tcPr>
            <w:tcW w:w="2971" w:type="dxa"/>
            <w:vAlign w:val="center"/>
          </w:tcPr>
          <w:p w:rsidR="001C4ABD" w:rsidRDefault="0080513B">
            <w:pPr>
              <w:adjustRightInd w:val="0"/>
              <w:ind w:firstLineChars="0" w:firstLine="0"/>
              <w:rPr>
                <w:sz w:val="21"/>
                <w:szCs w:val="21"/>
              </w:rPr>
            </w:pPr>
            <w:r>
              <w:rPr>
                <w:rFonts w:hint="eastAsia"/>
                <w:sz w:val="21"/>
                <w:szCs w:val="21"/>
              </w:rPr>
              <w:t>邢冬冬、黄俊、卢志飞、杨奎</w:t>
            </w:r>
          </w:p>
        </w:tc>
        <w:tc>
          <w:tcPr>
            <w:tcW w:w="2693" w:type="dxa"/>
            <w:vAlign w:val="center"/>
          </w:tcPr>
          <w:p w:rsidR="001C4ABD" w:rsidRDefault="001C4ABD">
            <w:pPr>
              <w:adjustRightInd w:val="0"/>
              <w:ind w:firstLineChars="0" w:firstLine="0"/>
              <w:rPr>
                <w:sz w:val="21"/>
                <w:szCs w:val="21"/>
              </w:rPr>
            </w:pPr>
          </w:p>
        </w:tc>
      </w:tr>
      <w:tr w:rsidR="001C4ABD">
        <w:trPr>
          <w:trHeight w:val="737"/>
          <w:jc w:val="center"/>
        </w:trPr>
        <w:tc>
          <w:tcPr>
            <w:tcW w:w="941" w:type="dxa"/>
            <w:vAlign w:val="center"/>
          </w:tcPr>
          <w:p w:rsidR="001C4ABD" w:rsidRDefault="0080513B">
            <w:pPr>
              <w:adjustRightInd w:val="0"/>
              <w:ind w:firstLineChars="0" w:firstLine="0"/>
              <w:jc w:val="center"/>
              <w:rPr>
                <w:sz w:val="21"/>
                <w:szCs w:val="21"/>
              </w:rPr>
            </w:pPr>
            <w:r>
              <w:rPr>
                <w:sz w:val="21"/>
                <w:szCs w:val="21"/>
              </w:rPr>
              <w:t>4</w:t>
            </w:r>
          </w:p>
        </w:tc>
        <w:tc>
          <w:tcPr>
            <w:tcW w:w="5856" w:type="dxa"/>
            <w:vAlign w:val="center"/>
          </w:tcPr>
          <w:p w:rsidR="001C4ABD" w:rsidRDefault="0080513B">
            <w:pPr>
              <w:adjustRightInd w:val="0"/>
              <w:ind w:firstLineChars="0" w:firstLine="0"/>
              <w:rPr>
                <w:sz w:val="21"/>
                <w:szCs w:val="21"/>
              </w:rPr>
            </w:pPr>
            <w:r>
              <w:rPr>
                <w:rFonts w:hint="eastAsia"/>
                <w:sz w:val="21"/>
                <w:szCs w:val="21"/>
              </w:rPr>
              <w:t>综合管廊与地下工程协同建设的关键问题与对策</w:t>
            </w:r>
            <w:r>
              <w:rPr>
                <w:rFonts w:hint="eastAsia"/>
                <w:sz w:val="21"/>
                <w:szCs w:val="21"/>
              </w:rPr>
              <w:t>/</w:t>
            </w:r>
            <w:r>
              <w:rPr>
                <w:rFonts w:hint="eastAsia"/>
                <w:sz w:val="21"/>
                <w:szCs w:val="21"/>
              </w:rPr>
              <w:t>地下空间与工程学报</w:t>
            </w:r>
          </w:p>
        </w:tc>
        <w:tc>
          <w:tcPr>
            <w:tcW w:w="1423" w:type="dxa"/>
            <w:vAlign w:val="center"/>
          </w:tcPr>
          <w:p w:rsidR="001C4ABD" w:rsidRDefault="0080513B">
            <w:pPr>
              <w:adjustRightInd w:val="0"/>
              <w:ind w:firstLineChars="0" w:firstLine="0"/>
              <w:rPr>
                <w:sz w:val="21"/>
                <w:szCs w:val="21"/>
              </w:rPr>
            </w:pPr>
            <w:r>
              <w:rPr>
                <w:rFonts w:hint="eastAsia"/>
                <w:sz w:val="21"/>
                <w:szCs w:val="21"/>
              </w:rPr>
              <w:t>2</w:t>
            </w:r>
            <w:r>
              <w:rPr>
                <w:sz w:val="21"/>
                <w:szCs w:val="21"/>
              </w:rPr>
              <w:t>018.12.15</w:t>
            </w:r>
          </w:p>
        </w:tc>
        <w:tc>
          <w:tcPr>
            <w:tcW w:w="2971" w:type="dxa"/>
            <w:vAlign w:val="center"/>
          </w:tcPr>
          <w:p w:rsidR="001C4ABD" w:rsidRDefault="0080513B">
            <w:pPr>
              <w:adjustRightInd w:val="0"/>
              <w:ind w:firstLineChars="0" w:firstLine="0"/>
              <w:rPr>
                <w:sz w:val="21"/>
                <w:szCs w:val="21"/>
              </w:rPr>
            </w:pPr>
            <w:r>
              <w:rPr>
                <w:rFonts w:hint="eastAsia"/>
                <w:sz w:val="21"/>
                <w:szCs w:val="21"/>
              </w:rPr>
              <w:t>张忠宇、徐建、黄俊、蔡斌</w:t>
            </w:r>
          </w:p>
        </w:tc>
        <w:tc>
          <w:tcPr>
            <w:tcW w:w="2693" w:type="dxa"/>
            <w:vAlign w:val="center"/>
          </w:tcPr>
          <w:p w:rsidR="001C4ABD" w:rsidRDefault="001C4ABD">
            <w:pPr>
              <w:adjustRightInd w:val="0"/>
              <w:ind w:firstLineChars="0" w:firstLine="0"/>
              <w:rPr>
                <w:sz w:val="21"/>
                <w:szCs w:val="21"/>
              </w:rPr>
            </w:pPr>
          </w:p>
        </w:tc>
      </w:tr>
      <w:tr w:rsidR="001C4ABD">
        <w:trPr>
          <w:trHeight w:val="737"/>
          <w:jc w:val="center"/>
        </w:trPr>
        <w:tc>
          <w:tcPr>
            <w:tcW w:w="941" w:type="dxa"/>
            <w:vAlign w:val="center"/>
          </w:tcPr>
          <w:p w:rsidR="001C4ABD" w:rsidRDefault="0080513B">
            <w:pPr>
              <w:adjustRightInd w:val="0"/>
              <w:ind w:firstLineChars="0" w:firstLine="0"/>
              <w:jc w:val="center"/>
              <w:rPr>
                <w:sz w:val="21"/>
                <w:szCs w:val="21"/>
              </w:rPr>
            </w:pPr>
            <w:r>
              <w:rPr>
                <w:rFonts w:hint="eastAsia"/>
                <w:sz w:val="21"/>
                <w:szCs w:val="21"/>
              </w:rPr>
              <w:t>5</w:t>
            </w:r>
          </w:p>
        </w:tc>
        <w:tc>
          <w:tcPr>
            <w:tcW w:w="5856" w:type="dxa"/>
            <w:vAlign w:val="center"/>
          </w:tcPr>
          <w:p w:rsidR="001C4ABD" w:rsidRDefault="0080513B">
            <w:pPr>
              <w:adjustRightInd w:val="0"/>
              <w:ind w:firstLineChars="0" w:firstLine="0"/>
              <w:rPr>
                <w:sz w:val="21"/>
                <w:szCs w:val="21"/>
              </w:rPr>
            </w:pPr>
            <w:r>
              <w:rPr>
                <w:rFonts w:hint="eastAsia"/>
                <w:sz w:val="21"/>
                <w:szCs w:val="21"/>
              </w:rPr>
              <w:t>隧道坡度变化对全射流纵向通风效率的影响研究</w:t>
            </w:r>
            <w:r>
              <w:rPr>
                <w:rFonts w:hint="eastAsia"/>
                <w:sz w:val="21"/>
                <w:szCs w:val="21"/>
              </w:rPr>
              <w:t>/</w:t>
            </w:r>
            <w:r>
              <w:rPr>
                <w:rFonts w:hint="eastAsia"/>
                <w:sz w:val="21"/>
                <w:szCs w:val="21"/>
              </w:rPr>
              <w:t>安全与环境学报</w:t>
            </w:r>
          </w:p>
        </w:tc>
        <w:tc>
          <w:tcPr>
            <w:tcW w:w="1423" w:type="dxa"/>
            <w:vAlign w:val="center"/>
          </w:tcPr>
          <w:p w:rsidR="001C4ABD" w:rsidRDefault="0080513B">
            <w:pPr>
              <w:adjustRightInd w:val="0"/>
              <w:ind w:firstLineChars="0" w:firstLine="0"/>
              <w:rPr>
                <w:sz w:val="21"/>
                <w:szCs w:val="21"/>
              </w:rPr>
            </w:pPr>
            <w:r>
              <w:rPr>
                <w:rFonts w:hint="eastAsia"/>
                <w:sz w:val="21"/>
                <w:szCs w:val="21"/>
              </w:rPr>
              <w:t>20</w:t>
            </w:r>
            <w:r>
              <w:rPr>
                <w:sz w:val="21"/>
                <w:szCs w:val="21"/>
              </w:rPr>
              <w:t>20.12.25</w:t>
            </w:r>
          </w:p>
        </w:tc>
        <w:tc>
          <w:tcPr>
            <w:tcW w:w="2971" w:type="dxa"/>
            <w:vAlign w:val="center"/>
          </w:tcPr>
          <w:p w:rsidR="001C4ABD" w:rsidRDefault="0080513B">
            <w:pPr>
              <w:adjustRightInd w:val="0"/>
              <w:ind w:firstLineChars="0" w:firstLine="0"/>
              <w:rPr>
                <w:sz w:val="21"/>
                <w:szCs w:val="21"/>
              </w:rPr>
            </w:pPr>
            <w:r>
              <w:rPr>
                <w:rFonts w:hint="eastAsia"/>
                <w:sz w:val="21"/>
                <w:szCs w:val="21"/>
              </w:rPr>
              <w:t>孔杰、徐志胜、黄俊、梁印、李志远、游温娇</w:t>
            </w:r>
          </w:p>
        </w:tc>
        <w:tc>
          <w:tcPr>
            <w:tcW w:w="2693" w:type="dxa"/>
            <w:vAlign w:val="center"/>
          </w:tcPr>
          <w:p w:rsidR="001C4ABD" w:rsidRDefault="001C4ABD">
            <w:pPr>
              <w:adjustRightInd w:val="0"/>
              <w:ind w:firstLineChars="0" w:firstLine="0"/>
              <w:rPr>
                <w:sz w:val="21"/>
                <w:szCs w:val="21"/>
              </w:rPr>
            </w:pPr>
          </w:p>
        </w:tc>
      </w:tr>
    </w:tbl>
    <w:p w:rsidR="001C4ABD" w:rsidRDefault="0080513B">
      <w:pPr>
        <w:pStyle w:val="aff"/>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1C4ABD" w:rsidRDefault="001C4ABD">
      <w:pPr>
        <w:pStyle w:val="aff"/>
        <w:adjustRightInd w:val="0"/>
        <w:spacing w:line="320" w:lineRule="exact"/>
        <w:ind w:firstLineChars="0" w:firstLine="0"/>
        <w:rPr>
          <w:rFonts w:ascii="Times New Roman" w:hAnsi="Times New Roman"/>
          <w:b/>
          <w:bCs/>
          <w:szCs w:val="28"/>
        </w:rPr>
      </w:pPr>
    </w:p>
    <w:p w:rsidR="001C4ABD" w:rsidRDefault="0080513B">
      <w:pPr>
        <w:pStyle w:val="aff"/>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1C4ABD" w:rsidRDefault="0080513B">
      <w:pPr>
        <w:widowControl/>
        <w:ind w:firstLine="560"/>
        <w:jc w:val="left"/>
        <w:rPr>
          <w:sz w:val="28"/>
          <w:szCs w:val="28"/>
        </w:rPr>
      </w:pPr>
      <w:r>
        <w:rPr>
          <w:sz w:val="28"/>
          <w:szCs w:val="28"/>
        </w:rPr>
        <w:br w:type="page"/>
      </w: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0" w:type="auto"/>
        <w:tblLayout w:type="fixed"/>
        <w:tblLook w:val="04A0" w:firstRow="1" w:lastRow="0" w:firstColumn="1" w:lastColumn="0" w:noHBand="0" w:noVBand="1"/>
      </w:tblPr>
      <w:tblGrid>
        <w:gridCol w:w="1066"/>
        <w:gridCol w:w="3564"/>
        <w:gridCol w:w="2571"/>
        <w:gridCol w:w="3067"/>
        <w:gridCol w:w="3070"/>
      </w:tblGrid>
      <w:tr w:rsidR="001C4AB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rFonts w:hint="eastAsia"/>
                <w:sz w:val="21"/>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rFonts w:hint="eastAsia"/>
                <w:sz w:val="21"/>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rFonts w:hint="eastAsia"/>
                <w:sz w:val="21"/>
                <w:szCs w:val="21"/>
              </w:rPr>
              <w:t>引文题目</w:t>
            </w:r>
            <w:r>
              <w:rPr>
                <w:rFonts w:hint="eastAsia"/>
                <w:sz w:val="21"/>
                <w:szCs w:val="21"/>
              </w:rPr>
              <w:t>/</w:t>
            </w:r>
            <w:r>
              <w:rPr>
                <w:rFonts w:hint="eastAsia"/>
                <w:sz w:val="21"/>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rFonts w:hint="eastAsia"/>
                <w:sz w:val="21"/>
                <w:szCs w:val="21"/>
              </w:rPr>
              <w:t>引文刊名</w:t>
            </w:r>
            <w:r>
              <w:rPr>
                <w:rFonts w:hint="eastAsia"/>
                <w:sz w:val="21"/>
                <w:szCs w:val="21"/>
              </w:rPr>
              <w:t>/</w:t>
            </w:r>
            <w:r>
              <w:rPr>
                <w:rFonts w:hint="eastAsia"/>
                <w:sz w:val="21"/>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rFonts w:hint="eastAsia"/>
                <w:sz w:val="21"/>
                <w:szCs w:val="21"/>
              </w:rPr>
              <w:t>引文发表时间（年月日）</w:t>
            </w:r>
          </w:p>
        </w:tc>
      </w:tr>
      <w:tr w:rsidR="001C4AB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sz w:val="21"/>
                <w:szCs w:val="21"/>
              </w:rPr>
              <w:t>1</w:t>
            </w:r>
          </w:p>
        </w:tc>
        <w:tc>
          <w:tcPr>
            <w:tcW w:w="3564"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隧道口减光设施对照明的影响研究</w:t>
            </w:r>
          </w:p>
        </w:tc>
        <w:tc>
          <w:tcPr>
            <w:tcW w:w="2571"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公路隧道侧壁反射率及涂装高度对照明的影响研究</w:t>
            </w:r>
            <w:r>
              <w:rPr>
                <w:rFonts w:hint="eastAsia"/>
                <w:sz w:val="21"/>
                <w:szCs w:val="21"/>
              </w:rPr>
              <w:t>/</w:t>
            </w:r>
            <w:r>
              <w:rPr>
                <w:rFonts w:hint="eastAsia"/>
                <w:sz w:val="21"/>
                <w:szCs w:val="21"/>
              </w:rPr>
              <w:t>石开荣、张彦晓</w:t>
            </w:r>
          </w:p>
        </w:tc>
        <w:tc>
          <w:tcPr>
            <w:tcW w:w="3067"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照明工程学报</w:t>
            </w:r>
            <w:r>
              <w:rPr>
                <w:rFonts w:hint="eastAsia"/>
                <w:sz w:val="21"/>
                <w:szCs w:val="21"/>
              </w:rPr>
              <w:t>/0</w:t>
            </w:r>
            <w:r>
              <w:rPr>
                <w:sz w:val="21"/>
                <w:szCs w:val="21"/>
              </w:rPr>
              <w:t>.977</w:t>
            </w:r>
          </w:p>
        </w:tc>
        <w:tc>
          <w:tcPr>
            <w:tcW w:w="3070"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sz w:val="21"/>
                <w:szCs w:val="21"/>
              </w:rPr>
              <w:t>2022.8.15</w:t>
            </w:r>
          </w:p>
        </w:tc>
      </w:tr>
      <w:tr w:rsidR="001C4AB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sz w:val="21"/>
                <w:szCs w:val="21"/>
              </w:rPr>
              <w:t>2</w:t>
            </w:r>
          </w:p>
        </w:tc>
        <w:tc>
          <w:tcPr>
            <w:tcW w:w="3564"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隧道口减光设施对照明的影响研究</w:t>
            </w:r>
          </w:p>
        </w:tc>
        <w:tc>
          <w:tcPr>
            <w:tcW w:w="2571"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高速公路隧道遮光棚经济性分析</w:t>
            </w:r>
          </w:p>
        </w:tc>
        <w:tc>
          <w:tcPr>
            <w:tcW w:w="3067"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重庆交通大学学报</w:t>
            </w:r>
            <w:r>
              <w:rPr>
                <w:rFonts w:hint="eastAsia"/>
                <w:sz w:val="21"/>
                <w:szCs w:val="21"/>
              </w:rPr>
              <w:t>(</w:t>
            </w:r>
            <w:r>
              <w:rPr>
                <w:rFonts w:hint="eastAsia"/>
                <w:sz w:val="21"/>
                <w:szCs w:val="21"/>
              </w:rPr>
              <w:t>自然科学版</w:t>
            </w:r>
            <w:r>
              <w:rPr>
                <w:rFonts w:hint="eastAsia"/>
                <w:sz w:val="21"/>
                <w:szCs w:val="21"/>
              </w:rPr>
              <w:t>)</w:t>
            </w:r>
            <w:r>
              <w:rPr>
                <w:sz w:val="21"/>
                <w:szCs w:val="21"/>
              </w:rPr>
              <w:t>/1.978</w:t>
            </w:r>
          </w:p>
        </w:tc>
        <w:tc>
          <w:tcPr>
            <w:tcW w:w="3070"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sz w:val="21"/>
                <w:szCs w:val="21"/>
              </w:rPr>
              <w:t>2022.6.15</w:t>
            </w:r>
          </w:p>
        </w:tc>
      </w:tr>
      <w:tr w:rsidR="001C4AB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sz w:val="21"/>
                <w:szCs w:val="21"/>
              </w:rPr>
              <w:t>3</w:t>
            </w:r>
          </w:p>
        </w:tc>
        <w:tc>
          <w:tcPr>
            <w:tcW w:w="3564"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sz w:val="21"/>
                <w:szCs w:val="21"/>
              </w:rPr>
              <w:t>人员疏散出口布置对城市地下环路疏散效率的影响研究</w:t>
            </w:r>
          </w:p>
        </w:tc>
        <w:tc>
          <w:tcPr>
            <w:tcW w:w="2571"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基于火灾烟气蔓延规律设置的城市地下快速路逃生通道间距</w:t>
            </w:r>
            <w:r>
              <w:rPr>
                <w:rFonts w:hint="eastAsia"/>
                <w:sz w:val="21"/>
                <w:szCs w:val="21"/>
              </w:rPr>
              <w:t>/</w:t>
            </w:r>
            <w:r>
              <w:rPr>
                <w:rFonts w:hint="eastAsia"/>
                <w:sz w:val="21"/>
                <w:szCs w:val="21"/>
              </w:rPr>
              <w:t>苏培循、林志、蒋浩、李佳奇、孙鑫阳</w:t>
            </w:r>
          </w:p>
        </w:tc>
        <w:tc>
          <w:tcPr>
            <w:tcW w:w="3067"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现代隧道技术</w:t>
            </w:r>
            <w:r>
              <w:rPr>
                <w:rFonts w:hint="eastAsia"/>
                <w:sz w:val="21"/>
                <w:szCs w:val="21"/>
              </w:rPr>
              <w:t>/</w:t>
            </w:r>
            <w:r>
              <w:rPr>
                <w:sz w:val="21"/>
                <w:szCs w:val="21"/>
              </w:rPr>
              <w:t>1.64</w:t>
            </w:r>
          </w:p>
        </w:tc>
        <w:tc>
          <w:tcPr>
            <w:tcW w:w="3070"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sz w:val="21"/>
                <w:szCs w:val="21"/>
              </w:rPr>
              <w:t>2021.11.15</w:t>
            </w:r>
          </w:p>
        </w:tc>
      </w:tr>
      <w:tr w:rsidR="001C4AB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sz w:val="21"/>
                <w:szCs w:val="21"/>
              </w:rPr>
              <w:t>4</w:t>
            </w:r>
          </w:p>
        </w:tc>
        <w:tc>
          <w:tcPr>
            <w:tcW w:w="3564"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排风口布置对地下环路半横向通风影响研究</w:t>
            </w:r>
          </w:p>
        </w:tc>
        <w:tc>
          <w:tcPr>
            <w:tcW w:w="2571"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半横向通风作用下隧道火灾烟气蔓延特性数值模拟研究</w:t>
            </w:r>
            <w:r>
              <w:rPr>
                <w:rFonts w:hint="eastAsia"/>
                <w:sz w:val="21"/>
                <w:szCs w:val="21"/>
              </w:rPr>
              <w:t>/</w:t>
            </w:r>
            <w:r>
              <w:rPr>
                <w:rFonts w:hint="eastAsia"/>
                <w:sz w:val="21"/>
                <w:szCs w:val="21"/>
              </w:rPr>
              <w:t>余时芬、孟娜、张晟豪</w:t>
            </w:r>
          </w:p>
        </w:tc>
        <w:tc>
          <w:tcPr>
            <w:tcW w:w="3067"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工业安全与环保</w:t>
            </w:r>
            <w:r>
              <w:rPr>
                <w:rFonts w:hint="eastAsia"/>
                <w:sz w:val="21"/>
                <w:szCs w:val="21"/>
              </w:rPr>
              <w:t>/</w:t>
            </w:r>
            <w:r>
              <w:rPr>
                <w:sz w:val="21"/>
                <w:szCs w:val="21"/>
              </w:rPr>
              <w:t>0.742</w:t>
            </w:r>
          </w:p>
        </w:tc>
        <w:tc>
          <w:tcPr>
            <w:tcW w:w="3070"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2</w:t>
            </w:r>
            <w:r>
              <w:rPr>
                <w:sz w:val="21"/>
                <w:szCs w:val="21"/>
              </w:rPr>
              <w:t>018.06.25</w:t>
            </w:r>
          </w:p>
        </w:tc>
      </w:tr>
      <w:tr w:rsidR="001C4AB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jc w:val="center"/>
              <w:rPr>
                <w:sz w:val="21"/>
                <w:szCs w:val="21"/>
              </w:rPr>
            </w:pPr>
            <w:r>
              <w:rPr>
                <w:rFonts w:hint="eastAsia"/>
                <w:sz w:val="21"/>
                <w:szCs w:val="21"/>
              </w:rPr>
              <w:t>5</w:t>
            </w:r>
          </w:p>
        </w:tc>
        <w:tc>
          <w:tcPr>
            <w:tcW w:w="3564"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人员疏散出口布置对城市地下环路疏散效率的影响研究</w:t>
            </w:r>
          </w:p>
        </w:tc>
        <w:tc>
          <w:tcPr>
            <w:tcW w:w="2571"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基于</w:t>
            </w:r>
            <w:r>
              <w:rPr>
                <w:rFonts w:hint="eastAsia"/>
                <w:sz w:val="21"/>
                <w:szCs w:val="21"/>
              </w:rPr>
              <w:t>Pathfinder</w:t>
            </w:r>
            <w:r>
              <w:rPr>
                <w:rFonts w:hint="eastAsia"/>
                <w:sz w:val="21"/>
                <w:szCs w:val="21"/>
              </w:rPr>
              <w:t>的营区战备保障效能提升对策研究</w:t>
            </w:r>
            <w:r>
              <w:rPr>
                <w:rFonts w:hint="eastAsia"/>
                <w:sz w:val="21"/>
                <w:szCs w:val="21"/>
              </w:rPr>
              <w:t>/</w:t>
            </w:r>
            <w:r>
              <w:rPr>
                <w:rFonts w:hint="eastAsia"/>
                <w:sz w:val="21"/>
                <w:szCs w:val="21"/>
              </w:rPr>
              <w:t>秦丽、邢岩、王雪明、魏志昂</w:t>
            </w:r>
          </w:p>
        </w:tc>
        <w:tc>
          <w:tcPr>
            <w:tcW w:w="3067"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rFonts w:hint="eastAsia"/>
                <w:sz w:val="21"/>
                <w:szCs w:val="21"/>
              </w:rPr>
              <w:t>防护工程</w:t>
            </w:r>
            <w:r>
              <w:rPr>
                <w:rFonts w:hint="eastAsia"/>
                <w:sz w:val="21"/>
                <w:szCs w:val="21"/>
              </w:rPr>
              <w:t>/</w:t>
            </w:r>
            <w:r>
              <w:rPr>
                <w:sz w:val="21"/>
                <w:szCs w:val="21"/>
              </w:rPr>
              <w:t>0.635</w:t>
            </w:r>
          </w:p>
        </w:tc>
        <w:tc>
          <w:tcPr>
            <w:tcW w:w="3070" w:type="dxa"/>
            <w:tcBorders>
              <w:top w:val="single" w:sz="4" w:space="0" w:color="auto"/>
              <w:left w:val="single" w:sz="4" w:space="0" w:color="auto"/>
              <w:bottom w:val="single" w:sz="4" w:space="0" w:color="auto"/>
              <w:right w:val="single" w:sz="4" w:space="0" w:color="auto"/>
            </w:tcBorders>
            <w:vAlign w:val="center"/>
          </w:tcPr>
          <w:p w:rsidR="001C4ABD" w:rsidRDefault="0080513B">
            <w:pPr>
              <w:adjustRightInd w:val="0"/>
              <w:ind w:firstLineChars="0" w:firstLine="0"/>
              <w:rPr>
                <w:sz w:val="21"/>
                <w:szCs w:val="21"/>
              </w:rPr>
            </w:pPr>
            <w:r>
              <w:rPr>
                <w:sz w:val="21"/>
                <w:szCs w:val="21"/>
              </w:rPr>
              <w:t>2022.12.28</w:t>
            </w:r>
          </w:p>
        </w:tc>
      </w:tr>
    </w:tbl>
    <w:p w:rsidR="001C4ABD" w:rsidRDefault="001C4ABD">
      <w:pPr>
        <w:widowControl/>
        <w:spacing w:line="240" w:lineRule="exact"/>
        <w:ind w:firstLine="600"/>
        <w:jc w:val="left"/>
        <w:rPr>
          <w:sz w:val="30"/>
          <w:szCs w:val="30"/>
        </w:rPr>
        <w:sectPr w:rsidR="001C4ABD">
          <w:footerReference w:type="even" r:id="rId19"/>
          <w:type w:val="nextColumn"/>
          <w:pgSz w:w="16838" w:h="11906" w:orient="landscape"/>
          <w:pgMar w:top="1531" w:right="1985" w:bottom="1531" w:left="1814" w:header="720" w:footer="1474" w:gutter="0"/>
          <w:cols w:space="720"/>
        </w:sectPr>
      </w:pPr>
    </w:p>
    <w:p w:rsidR="001C4ABD" w:rsidRDefault="0080513B">
      <w:pPr>
        <w:spacing w:line="240" w:lineRule="auto"/>
        <w:ind w:firstLine="600"/>
        <w:jc w:val="center"/>
        <w:outlineLvl w:val="0"/>
        <w:rPr>
          <w:rFonts w:eastAsia="方正黑体_GBK"/>
          <w:sz w:val="30"/>
          <w:szCs w:val="30"/>
        </w:rPr>
      </w:pPr>
      <w:r>
        <w:rPr>
          <w:rFonts w:eastAsia="方正黑体_GBK" w:hint="eastAsia"/>
          <w:sz w:val="30"/>
          <w:szCs w:val="30"/>
        </w:rPr>
        <w:t>七、主要知识产权目录</w:t>
      </w:r>
    </w:p>
    <w:tbl>
      <w:tblPr>
        <w:tblW w:w="863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26"/>
        <w:gridCol w:w="708"/>
        <w:gridCol w:w="1134"/>
        <w:gridCol w:w="699"/>
        <w:gridCol w:w="992"/>
        <w:gridCol w:w="709"/>
        <w:gridCol w:w="709"/>
        <w:gridCol w:w="1701"/>
        <w:gridCol w:w="1559"/>
      </w:tblGrid>
      <w:tr w:rsidR="001C4ABD">
        <w:trPr>
          <w:trHeight w:val="1165"/>
          <w:jc w:val="center"/>
        </w:trPr>
        <w:tc>
          <w:tcPr>
            <w:tcW w:w="426" w:type="dxa"/>
            <w:tcBorders>
              <w:top w:val="single" w:sz="8" w:space="0" w:color="auto"/>
            </w:tcBorders>
            <w:vAlign w:val="center"/>
          </w:tcPr>
          <w:p w:rsidR="001C4ABD" w:rsidRDefault="0080513B">
            <w:pPr>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序号</w:t>
            </w:r>
          </w:p>
        </w:tc>
        <w:tc>
          <w:tcPr>
            <w:tcW w:w="708" w:type="dxa"/>
            <w:tcBorders>
              <w:top w:val="single" w:sz="8" w:space="0" w:color="auto"/>
            </w:tcBorders>
            <w:vAlign w:val="center"/>
          </w:tcPr>
          <w:p w:rsidR="001C4ABD" w:rsidRDefault="0080513B">
            <w:pPr>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知识</w:t>
            </w:r>
          </w:p>
          <w:p w:rsidR="001C4ABD" w:rsidRDefault="0080513B">
            <w:pPr>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产权</w:t>
            </w:r>
          </w:p>
          <w:p w:rsidR="001C4ABD" w:rsidRDefault="0080513B">
            <w:pPr>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类别</w:t>
            </w:r>
          </w:p>
        </w:tc>
        <w:tc>
          <w:tcPr>
            <w:tcW w:w="1134" w:type="dxa"/>
            <w:tcBorders>
              <w:top w:val="single" w:sz="8" w:space="0" w:color="auto"/>
            </w:tcBorders>
            <w:vAlign w:val="center"/>
          </w:tcPr>
          <w:p w:rsidR="001C4ABD" w:rsidRDefault="0080513B">
            <w:pPr>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知识产权具体名称</w:t>
            </w:r>
          </w:p>
        </w:tc>
        <w:tc>
          <w:tcPr>
            <w:tcW w:w="699" w:type="dxa"/>
            <w:tcBorders>
              <w:top w:val="single" w:sz="8" w:space="0" w:color="auto"/>
            </w:tcBorders>
            <w:vAlign w:val="center"/>
          </w:tcPr>
          <w:p w:rsidR="001C4ABD" w:rsidRDefault="0080513B">
            <w:pPr>
              <w:adjustRightInd w:val="0"/>
              <w:spacing w:line="240" w:lineRule="exact"/>
              <w:ind w:firstLineChars="0" w:firstLine="0"/>
              <w:jc w:val="center"/>
              <w:rPr>
                <w:rFonts w:eastAsia="方正黑体_GBK"/>
                <w:sz w:val="21"/>
                <w:szCs w:val="21"/>
              </w:rPr>
            </w:pPr>
            <w:r>
              <w:rPr>
                <w:rFonts w:eastAsia="方正黑体_GBK" w:hint="eastAsia"/>
                <w:sz w:val="21"/>
                <w:szCs w:val="21"/>
              </w:rPr>
              <w:t>国家（地区）</w:t>
            </w:r>
          </w:p>
        </w:tc>
        <w:tc>
          <w:tcPr>
            <w:tcW w:w="992" w:type="dxa"/>
            <w:tcBorders>
              <w:top w:val="single" w:sz="8" w:space="0" w:color="auto"/>
            </w:tcBorders>
            <w:vAlign w:val="center"/>
          </w:tcPr>
          <w:p w:rsidR="001C4ABD" w:rsidRDefault="0080513B">
            <w:pPr>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授权号</w:t>
            </w:r>
          </w:p>
        </w:tc>
        <w:tc>
          <w:tcPr>
            <w:tcW w:w="709" w:type="dxa"/>
            <w:tcBorders>
              <w:top w:val="single" w:sz="8" w:space="0" w:color="auto"/>
            </w:tcBorders>
            <w:vAlign w:val="center"/>
          </w:tcPr>
          <w:p w:rsidR="001C4ABD" w:rsidRDefault="0080513B">
            <w:pPr>
              <w:tabs>
                <w:tab w:val="center" w:pos="4153"/>
                <w:tab w:val="right" w:pos="8306"/>
              </w:tabs>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授权日期</w:t>
            </w:r>
          </w:p>
        </w:tc>
        <w:tc>
          <w:tcPr>
            <w:tcW w:w="709" w:type="dxa"/>
            <w:tcBorders>
              <w:top w:val="single" w:sz="8" w:space="0" w:color="auto"/>
            </w:tcBorders>
            <w:vAlign w:val="center"/>
          </w:tcPr>
          <w:p w:rsidR="001C4ABD" w:rsidRDefault="0080513B">
            <w:pPr>
              <w:tabs>
                <w:tab w:val="center" w:pos="4153"/>
                <w:tab w:val="right" w:pos="8306"/>
              </w:tabs>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证书编号</w:t>
            </w:r>
          </w:p>
        </w:tc>
        <w:tc>
          <w:tcPr>
            <w:tcW w:w="1701" w:type="dxa"/>
            <w:tcBorders>
              <w:top w:val="single" w:sz="8" w:space="0" w:color="auto"/>
            </w:tcBorders>
            <w:vAlign w:val="center"/>
          </w:tcPr>
          <w:p w:rsidR="001C4ABD" w:rsidRDefault="0080513B">
            <w:pPr>
              <w:tabs>
                <w:tab w:val="center" w:pos="4153"/>
                <w:tab w:val="right" w:pos="8306"/>
              </w:tabs>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权利人</w:t>
            </w:r>
          </w:p>
        </w:tc>
        <w:tc>
          <w:tcPr>
            <w:tcW w:w="1559" w:type="dxa"/>
            <w:tcBorders>
              <w:top w:val="single" w:sz="8" w:space="0" w:color="auto"/>
            </w:tcBorders>
            <w:vAlign w:val="center"/>
          </w:tcPr>
          <w:p w:rsidR="001C4ABD" w:rsidRDefault="0080513B">
            <w:pPr>
              <w:tabs>
                <w:tab w:val="center" w:pos="4153"/>
                <w:tab w:val="right" w:pos="8306"/>
              </w:tabs>
              <w:autoSpaceDE w:val="0"/>
              <w:autoSpaceDN w:val="0"/>
              <w:adjustRightInd w:val="0"/>
              <w:snapToGrid w:val="0"/>
              <w:spacing w:line="240" w:lineRule="exact"/>
              <w:ind w:firstLineChars="0" w:firstLine="0"/>
              <w:jc w:val="center"/>
              <w:rPr>
                <w:rFonts w:eastAsia="方正黑体_GBK"/>
                <w:sz w:val="21"/>
                <w:szCs w:val="21"/>
              </w:rPr>
            </w:pPr>
            <w:r>
              <w:rPr>
                <w:rFonts w:eastAsia="方正黑体_GBK" w:hint="eastAsia"/>
                <w:sz w:val="21"/>
                <w:szCs w:val="21"/>
              </w:rPr>
              <w:t>发明人</w:t>
            </w:r>
          </w:p>
        </w:tc>
      </w:tr>
      <w:tr w:rsidR="001C4ABD">
        <w:trPr>
          <w:trHeight w:val="1576"/>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1</w:t>
            </w:r>
          </w:p>
        </w:tc>
        <w:tc>
          <w:tcPr>
            <w:tcW w:w="708" w:type="dxa"/>
            <w:vAlign w:val="center"/>
          </w:tcPr>
          <w:p w:rsidR="001C4ABD" w:rsidRDefault="0080513B">
            <w:pPr>
              <w:adjustRightInd w:val="0"/>
              <w:spacing w:line="240" w:lineRule="exact"/>
              <w:ind w:firstLineChars="0" w:firstLine="0"/>
              <w:jc w:val="center"/>
              <w:rPr>
                <w:sz w:val="21"/>
                <w:szCs w:val="21"/>
              </w:rPr>
            </w:pPr>
            <w:r>
              <w:rPr>
                <w:color w:val="000000"/>
                <w:kern w:val="0"/>
                <w:sz w:val="21"/>
                <w:szCs w:val="21"/>
              </w:rPr>
              <w:t>发明专利</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地下环路车辆引导系统和方法</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rPr>
                <w:sz w:val="21"/>
                <w:szCs w:val="21"/>
              </w:rPr>
            </w:pPr>
            <w:r>
              <w:rPr>
                <w:rFonts w:hint="eastAsia"/>
                <w:sz w:val="21"/>
                <w:szCs w:val="21"/>
              </w:rPr>
              <w:t>Z</w:t>
            </w:r>
            <w:r>
              <w:rPr>
                <w:sz w:val="21"/>
                <w:szCs w:val="21"/>
              </w:rPr>
              <w:t>L20211 0389683.4</w:t>
            </w:r>
          </w:p>
          <w:p w:rsidR="001C4ABD" w:rsidRDefault="0080513B">
            <w:pPr>
              <w:adjustRightInd w:val="0"/>
              <w:spacing w:line="240" w:lineRule="exact"/>
              <w:ind w:firstLineChars="0" w:firstLine="0"/>
              <w:jc w:val="left"/>
              <w:rPr>
                <w:sz w:val="21"/>
                <w:szCs w:val="21"/>
              </w:rPr>
            </w:pPr>
            <w:r>
              <w:rPr>
                <w:sz w:val="21"/>
                <w:szCs w:val="21"/>
              </w:rPr>
              <w:t>CN113192324B</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2</w:t>
            </w:r>
            <w:r>
              <w:rPr>
                <w:sz w:val="21"/>
                <w:szCs w:val="21"/>
              </w:rPr>
              <w:t>021.4.12</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5</w:t>
            </w:r>
            <w:r>
              <w:rPr>
                <w:sz w:val="21"/>
                <w:szCs w:val="21"/>
              </w:rPr>
              <w:t>541832</w:t>
            </w:r>
          </w:p>
        </w:tc>
        <w:tc>
          <w:tcPr>
            <w:tcW w:w="1701"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苏交科集团股份有限公司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黄俊、董盛时、张忠宇、邢冬冬、陈飞、卢志飞</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2</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实用新型</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一种隧道洞口污染物集中排放装置及隧道</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rPr>
                <w:sz w:val="21"/>
                <w:szCs w:val="21"/>
              </w:rPr>
            </w:pPr>
            <w:r>
              <w:rPr>
                <w:rFonts w:hint="eastAsia"/>
                <w:sz w:val="21"/>
                <w:szCs w:val="21"/>
              </w:rPr>
              <w:t>Z</w:t>
            </w:r>
            <w:r>
              <w:rPr>
                <w:sz w:val="21"/>
                <w:szCs w:val="21"/>
              </w:rPr>
              <w:t>L201921586610.9</w:t>
            </w:r>
          </w:p>
          <w:p w:rsidR="001C4ABD" w:rsidRDefault="0080513B">
            <w:pPr>
              <w:adjustRightInd w:val="0"/>
              <w:spacing w:line="240" w:lineRule="exact"/>
              <w:ind w:firstLineChars="0" w:firstLine="0"/>
              <w:rPr>
                <w:sz w:val="21"/>
                <w:szCs w:val="21"/>
              </w:rPr>
            </w:pPr>
            <w:r>
              <w:rPr>
                <w:sz w:val="21"/>
                <w:szCs w:val="21"/>
              </w:rPr>
              <w:t>CN210948752U</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2</w:t>
            </w:r>
            <w:r>
              <w:rPr>
                <w:sz w:val="21"/>
                <w:szCs w:val="21"/>
              </w:rPr>
              <w:t>019.9.23</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1</w:t>
            </w:r>
            <w:r>
              <w:rPr>
                <w:sz w:val="21"/>
                <w:szCs w:val="21"/>
              </w:rPr>
              <w:t>0922628</w:t>
            </w:r>
          </w:p>
        </w:tc>
        <w:tc>
          <w:tcPr>
            <w:tcW w:w="1701"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苏交科集团股份有限公司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w:t>
            </w:r>
            <w:r>
              <w:rPr>
                <w:rFonts w:hint="eastAsia"/>
                <w:sz w:val="21"/>
                <w:szCs w:val="21"/>
              </w:rPr>
              <w:t xml:space="preserve"> </w:t>
            </w:r>
            <w:r>
              <w:rPr>
                <w:rFonts w:hint="eastAsia"/>
                <w:sz w:val="21"/>
                <w:szCs w:val="21"/>
              </w:rPr>
              <w:t>李志远</w:t>
            </w:r>
            <w:r>
              <w:rPr>
                <w:rFonts w:hint="eastAsia"/>
                <w:sz w:val="21"/>
                <w:szCs w:val="21"/>
              </w:rPr>
              <w:t xml:space="preserve"> </w:t>
            </w:r>
            <w:r>
              <w:rPr>
                <w:rFonts w:hint="eastAsia"/>
                <w:sz w:val="21"/>
                <w:szCs w:val="21"/>
              </w:rPr>
              <w:t>季红玲</w:t>
            </w:r>
            <w:r>
              <w:rPr>
                <w:rFonts w:hint="eastAsia"/>
                <w:sz w:val="21"/>
                <w:szCs w:val="21"/>
              </w:rPr>
              <w:t xml:space="preserve"> </w:t>
            </w:r>
            <w:r>
              <w:rPr>
                <w:rFonts w:hint="eastAsia"/>
                <w:sz w:val="21"/>
                <w:szCs w:val="21"/>
              </w:rPr>
              <w:t>杨斌</w:t>
            </w:r>
            <w:r>
              <w:rPr>
                <w:rFonts w:hint="eastAsia"/>
                <w:sz w:val="21"/>
                <w:szCs w:val="21"/>
              </w:rPr>
              <w:t xml:space="preserve"> </w:t>
            </w:r>
            <w:r>
              <w:rPr>
                <w:rFonts w:hint="eastAsia"/>
                <w:sz w:val="21"/>
                <w:szCs w:val="21"/>
              </w:rPr>
              <w:t>何瑶</w:t>
            </w:r>
            <w:r>
              <w:rPr>
                <w:rFonts w:hint="eastAsia"/>
                <w:sz w:val="21"/>
                <w:szCs w:val="21"/>
              </w:rPr>
              <w:t xml:space="preserve"> </w:t>
            </w:r>
            <w:r>
              <w:rPr>
                <w:rFonts w:hint="eastAsia"/>
                <w:sz w:val="21"/>
                <w:szCs w:val="21"/>
              </w:rPr>
              <w:t>赵光</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3</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实用新型</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基于</w:t>
            </w:r>
            <w:r>
              <w:rPr>
                <w:rFonts w:hint="eastAsia"/>
                <w:sz w:val="21"/>
                <w:szCs w:val="21"/>
              </w:rPr>
              <w:t>ZigBee</w:t>
            </w:r>
            <w:r>
              <w:rPr>
                <w:rFonts w:hint="eastAsia"/>
                <w:sz w:val="21"/>
                <w:szCs w:val="21"/>
              </w:rPr>
              <w:t>网络的地下环路车辆导航系统</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color w:val="000000"/>
                <w:kern w:val="0"/>
                <w:sz w:val="21"/>
                <w:szCs w:val="21"/>
              </w:rPr>
            </w:pPr>
            <w:r>
              <w:rPr>
                <w:color w:val="000000"/>
                <w:kern w:val="0"/>
                <w:sz w:val="21"/>
                <w:szCs w:val="21"/>
              </w:rPr>
              <w:t>ZL201721282143.1</w:t>
            </w:r>
          </w:p>
          <w:p w:rsidR="001C4ABD" w:rsidRDefault="0080513B">
            <w:pPr>
              <w:adjustRightInd w:val="0"/>
              <w:spacing w:line="240" w:lineRule="exact"/>
              <w:ind w:firstLineChars="0" w:firstLine="0"/>
              <w:rPr>
                <w:sz w:val="21"/>
                <w:szCs w:val="21"/>
              </w:rPr>
            </w:pPr>
            <w:r>
              <w:rPr>
                <w:sz w:val="21"/>
                <w:szCs w:val="21"/>
              </w:rPr>
              <w:t>CN202120737567.2</w:t>
            </w:r>
          </w:p>
        </w:tc>
        <w:tc>
          <w:tcPr>
            <w:tcW w:w="709" w:type="dxa"/>
            <w:vAlign w:val="center"/>
          </w:tcPr>
          <w:p w:rsidR="001C4ABD" w:rsidRDefault="0080513B">
            <w:pPr>
              <w:adjustRightInd w:val="0"/>
              <w:spacing w:line="240" w:lineRule="exact"/>
              <w:ind w:firstLineChars="0" w:firstLine="0"/>
              <w:jc w:val="center"/>
              <w:rPr>
                <w:sz w:val="21"/>
                <w:szCs w:val="21"/>
              </w:rPr>
            </w:pPr>
            <w:r>
              <w:rPr>
                <w:sz w:val="21"/>
                <w:szCs w:val="21"/>
              </w:rPr>
              <w:t>2021.4.12</w:t>
            </w:r>
          </w:p>
        </w:tc>
        <w:tc>
          <w:tcPr>
            <w:tcW w:w="709" w:type="dxa"/>
            <w:vAlign w:val="center"/>
          </w:tcPr>
          <w:p w:rsidR="001C4ABD" w:rsidRDefault="0080513B">
            <w:pPr>
              <w:adjustRightInd w:val="0"/>
              <w:spacing w:line="240" w:lineRule="exact"/>
              <w:ind w:firstLineChars="0" w:firstLine="0"/>
              <w:jc w:val="center"/>
              <w:rPr>
                <w:sz w:val="21"/>
                <w:szCs w:val="21"/>
              </w:rPr>
            </w:pPr>
            <w:r>
              <w:rPr>
                <w:sz w:val="21"/>
                <w:szCs w:val="21"/>
              </w:rPr>
              <w:t>14428234</w:t>
            </w:r>
          </w:p>
        </w:tc>
        <w:tc>
          <w:tcPr>
            <w:tcW w:w="1701" w:type="dxa"/>
            <w:vAlign w:val="center"/>
          </w:tcPr>
          <w:p w:rsidR="001C4ABD" w:rsidRDefault="0080513B">
            <w:pPr>
              <w:adjustRightInd w:val="0"/>
              <w:spacing w:line="240" w:lineRule="exact"/>
              <w:ind w:firstLineChars="0" w:firstLine="0"/>
              <w:jc w:val="center"/>
              <w:rPr>
                <w:sz w:val="21"/>
                <w:szCs w:val="21"/>
              </w:rPr>
            </w:pPr>
            <w:r>
              <w:rPr>
                <w:color w:val="000000"/>
                <w:kern w:val="0"/>
                <w:sz w:val="21"/>
                <w:szCs w:val="21"/>
              </w:rPr>
              <w:t>苏交科集团股份有限公司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黄俊、董盛时、张忠宇、邢冬冬、陈飞、卢志飞</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4</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实用新型</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一种桥架安装的支架及其桥架系统</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Z</w:t>
            </w:r>
            <w:r>
              <w:rPr>
                <w:sz w:val="21"/>
                <w:szCs w:val="21"/>
              </w:rPr>
              <w:t>L202120905406.X</w:t>
            </w:r>
          </w:p>
          <w:p w:rsidR="001C4ABD" w:rsidRDefault="0080513B">
            <w:pPr>
              <w:adjustRightInd w:val="0"/>
              <w:spacing w:line="240" w:lineRule="exact"/>
              <w:ind w:firstLineChars="0" w:firstLine="0"/>
              <w:jc w:val="center"/>
              <w:rPr>
                <w:sz w:val="21"/>
                <w:szCs w:val="21"/>
              </w:rPr>
            </w:pPr>
            <w:r>
              <w:rPr>
                <w:sz w:val="21"/>
                <w:szCs w:val="21"/>
              </w:rPr>
              <w:t>CN215419481U</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2</w:t>
            </w:r>
            <w:r>
              <w:rPr>
                <w:sz w:val="21"/>
                <w:szCs w:val="21"/>
              </w:rPr>
              <w:t>022.01.04</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1</w:t>
            </w:r>
            <w:r>
              <w:rPr>
                <w:sz w:val="21"/>
                <w:szCs w:val="21"/>
              </w:rPr>
              <w:t>5346978</w:t>
            </w:r>
          </w:p>
        </w:tc>
        <w:tc>
          <w:tcPr>
            <w:tcW w:w="1701" w:type="dxa"/>
            <w:vAlign w:val="center"/>
          </w:tcPr>
          <w:p w:rsidR="001C4ABD" w:rsidRDefault="0080513B">
            <w:pPr>
              <w:adjustRightInd w:val="0"/>
              <w:spacing w:line="240" w:lineRule="exact"/>
              <w:ind w:firstLineChars="0" w:firstLine="0"/>
              <w:jc w:val="center"/>
              <w:rPr>
                <w:sz w:val="21"/>
                <w:szCs w:val="21"/>
              </w:rPr>
            </w:pPr>
            <w:r>
              <w:rPr>
                <w:color w:val="000000"/>
                <w:kern w:val="0"/>
                <w:sz w:val="21"/>
                <w:szCs w:val="21"/>
              </w:rPr>
              <w:t>苏交科集团股份有限公司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沈阳</w:t>
            </w:r>
            <w:r>
              <w:rPr>
                <w:rFonts w:hint="eastAsia"/>
                <w:sz w:val="21"/>
                <w:szCs w:val="21"/>
              </w:rPr>
              <w:t xml:space="preserve">; </w:t>
            </w:r>
            <w:r>
              <w:rPr>
                <w:rFonts w:hint="eastAsia"/>
                <w:sz w:val="21"/>
                <w:szCs w:val="21"/>
              </w:rPr>
              <w:t>刘洪涛</w:t>
            </w:r>
            <w:r>
              <w:rPr>
                <w:rFonts w:hint="eastAsia"/>
                <w:sz w:val="21"/>
                <w:szCs w:val="21"/>
              </w:rPr>
              <w:t xml:space="preserve">; </w:t>
            </w:r>
            <w:r>
              <w:rPr>
                <w:rFonts w:hint="eastAsia"/>
                <w:sz w:val="21"/>
                <w:szCs w:val="21"/>
              </w:rPr>
              <w:t>潘红兵</w:t>
            </w:r>
            <w:r>
              <w:rPr>
                <w:rFonts w:hint="eastAsia"/>
                <w:sz w:val="21"/>
                <w:szCs w:val="21"/>
              </w:rPr>
              <w:t xml:space="preserve">; </w:t>
            </w:r>
            <w:r>
              <w:rPr>
                <w:rFonts w:hint="eastAsia"/>
                <w:sz w:val="21"/>
                <w:szCs w:val="21"/>
              </w:rPr>
              <w:t>高才驰</w:t>
            </w:r>
            <w:r>
              <w:rPr>
                <w:rFonts w:hint="eastAsia"/>
                <w:sz w:val="21"/>
                <w:szCs w:val="21"/>
              </w:rPr>
              <w:t xml:space="preserve">; </w:t>
            </w:r>
            <w:r>
              <w:rPr>
                <w:rFonts w:hint="eastAsia"/>
                <w:sz w:val="21"/>
                <w:szCs w:val="21"/>
              </w:rPr>
              <w:t>陈喜坤</w:t>
            </w:r>
            <w:r>
              <w:rPr>
                <w:rFonts w:hint="eastAsia"/>
                <w:sz w:val="21"/>
                <w:szCs w:val="21"/>
              </w:rPr>
              <w:t xml:space="preserve">; </w:t>
            </w:r>
            <w:r>
              <w:rPr>
                <w:rFonts w:hint="eastAsia"/>
                <w:sz w:val="21"/>
                <w:szCs w:val="21"/>
              </w:rPr>
              <w:t>张忠宇</w:t>
            </w:r>
            <w:r>
              <w:rPr>
                <w:rFonts w:hint="eastAsia"/>
                <w:sz w:val="21"/>
                <w:szCs w:val="21"/>
              </w:rPr>
              <w:t xml:space="preserve">; </w:t>
            </w:r>
            <w:r>
              <w:rPr>
                <w:rFonts w:hint="eastAsia"/>
                <w:sz w:val="21"/>
                <w:szCs w:val="21"/>
              </w:rPr>
              <w:t>孙晶晶</w:t>
            </w:r>
            <w:r>
              <w:rPr>
                <w:rFonts w:hint="eastAsia"/>
                <w:sz w:val="21"/>
                <w:szCs w:val="21"/>
              </w:rPr>
              <w:t xml:space="preserve">; </w:t>
            </w:r>
            <w:r>
              <w:rPr>
                <w:rFonts w:hint="eastAsia"/>
                <w:sz w:val="21"/>
                <w:szCs w:val="21"/>
              </w:rPr>
              <w:t>李红卫</w:t>
            </w:r>
            <w:r>
              <w:rPr>
                <w:rFonts w:hint="eastAsia"/>
                <w:sz w:val="21"/>
                <w:szCs w:val="21"/>
              </w:rPr>
              <w:t xml:space="preserve">; </w:t>
            </w:r>
            <w:r>
              <w:rPr>
                <w:rFonts w:hint="eastAsia"/>
                <w:sz w:val="21"/>
                <w:szCs w:val="21"/>
              </w:rPr>
              <w:t>刘效东</w:t>
            </w:r>
            <w:r>
              <w:rPr>
                <w:rFonts w:hint="eastAsia"/>
                <w:sz w:val="21"/>
                <w:szCs w:val="21"/>
              </w:rPr>
              <w:t xml:space="preserve">; </w:t>
            </w:r>
            <w:r>
              <w:rPr>
                <w:rFonts w:hint="eastAsia"/>
                <w:sz w:val="21"/>
                <w:szCs w:val="21"/>
              </w:rPr>
              <w:t>杨璐</w:t>
            </w:r>
            <w:r>
              <w:rPr>
                <w:rFonts w:hint="eastAsia"/>
                <w:sz w:val="21"/>
                <w:szCs w:val="21"/>
              </w:rPr>
              <w:t xml:space="preserve">; </w:t>
            </w:r>
            <w:r>
              <w:rPr>
                <w:rFonts w:hint="eastAsia"/>
                <w:sz w:val="21"/>
                <w:szCs w:val="21"/>
              </w:rPr>
              <w:t>黄杰</w:t>
            </w:r>
            <w:r>
              <w:rPr>
                <w:rFonts w:hint="eastAsia"/>
                <w:sz w:val="21"/>
                <w:szCs w:val="21"/>
              </w:rPr>
              <w:t xml:space="preserve">; </w:t>
            </w:r>
            <w:r>
              <w:rPr>
                <w:rFonts w:hint="eastAsia"/>
                <w:sz w:val="21"/>
                <w:szCs w:val="21"/>
              </w:rPr>
              <w:t>王安飞</w:t>
            </w:r>
            <w:r>
              <w:rPr>
                <w:rFonts w:hint="eastAsia"/>
                <w:sz w:val="21"/>
                <w:szCs w:val="21"/>
              </w:rPr>
              <w:t xml:space="preserve">; </w:t>
            </w:r>
            <w:r>
              <w:rPr>
                <w:rFonts w:hint="eastAsia"/>
                <w:sz w:val="21"/>
                <w:szCs w:val="21"/>
              </w:rPr>
              <w:t>柳富勇</w:t>
            </w:r>
            <w:r>
              <w:rPr>
                <w:rFonts w:hint="eastAsia"/>
                <w:sz w:val="21"/>
                <w:szCs w:val="21"/>
              </w:rPr>
              <w:t xml:space="preserve">; </w:t>
            </w:r>
            <w:r>
              <w:rPr>
                <w:rFonts w:hint="eastAsia"/>
                <w:sz w:val="21"/>
                <w:szCs w:val="21"/>
              </w:rPr>
              <w:t>董飞</w:t>
            </w:r>
            <w:r>
              <w:rPr>
                <w:rFonts w:hint="eastAsia"/>
                <w:sz w:val="21"/>
                <w:szCs w:val="21"/>
              </w:rPr>
              <w:t xml:space="preserve">; </w:t>
            </w:r>
            <w:r>
              <w:rPr>
                <w:rFonts w:hint="eastAsia"/>
                <w:sz w:val="21"/>
                <w:szCs w:val="21"/>
              </w:rPr>
              <w:t>李奥</w:t>
            </w:r>
            <w:r>
              <w:rPr>
                <w:rFonts w:hint="eastAsia"/>
                <w:sz w:val="21"/>
                <w:szCs w:val="21"/>
              </w:rPr>
              <w:t xml:space="preserve">; </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5</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发明专利</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一种盾构法施工的综合管廊装配式结构及其施工方法</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Z</w:t>
            </w:r>
            <w:r>
              <w:rPr>
                <w:sz w:val="21"/>
                <w:szCs w:val="21"/>
              </w:rPr>
              <w:t>L202011625343.9</w:t>
            </w:r>
          </w:p>
          <w:p w:rsidR="001C4ABD" w:rsidRDefault="0080513B">
            <w:pPr>
              <w:adjustRightInd w:val="0"/>
              <w:spacing w:line="240" w:lineRule="exact"/>
              <w:ind w:firstLineChars="0" w:firstLine="0"/>
              <w:jc w:val="center"/>
              <w:rPr>
                <w:sz w:val="21"/>
                <w:szCs w:val="21"/>
              </w:rPr>
            </w:pPr>
            <w:r>
              <w:rPr>
                <w:sz w:val="21"/>
                <w:szCs w:val="21"/>
              </w:rPr>
              <w:t>CN112855180B</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2</w:t>
            </w:r>
            <w:r>
              <w:rPr>
                <w:sz w:val="21"/>
                <w:szCs w:val="21"/>
              </w:rPr>
              <w:t>022.4.5</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5</w:t>
            </w:r>
            <w:r>
              <w:rPr>
                <w:sz w:val="21"/>
                <w:szCs w:val="21"/>
              </w:rPr>
              <w:t>053519</w:t>
            </w:r>
          </w:p>
        </w:tc>
        <w:tc>
          <w:tcPr>
            <w:tcW w:w="1701" w:type="dxa"/>
            <w:vAlign w:val="center"/>
          </w:tcPr>
          <w:p w:rsidR="001C4ABD" w:rsidRDefault="0080513B">
            <w:pPr>
              <w:adjustRightInd w:val="0"/>
              <w:spacing w:line="240" w:lineRule="exact"/>
              <w:ind w:firstLineChars="0" w:firstLine="0"/>
              <w:jc w:val="center"/>
              <w:rPr>
                <w:color w:val="000000"/>
                <w:kern w:val="0"/>
                <w:sz w:val="21"/>
                <w:szCs w:val="21"/>
              </w:rPr>
            </w:pPr>
            <w:r>
              <w:rPr>
                <w:color w:val="000000"/>
                <w:kern w:val="0"/>
                <w:sz w:val="21"/>
                <w:szCs w:val="21"/>
              </w:rPr>
              <w:t>苏交科集团股份有限公司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黄俊，张忠宇，谈力昕，陈铁虎，杨奎，张晓军，赵光，陈聪，陈喜坤</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6</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实用新型</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一种隧道节段变形监测系统</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Z</w:t>
            </w:r>
            <w:r>
              <w:rPr>
                <w:sz w:val="21"/>
                <w:szCs w:val="21"/>
              </w:rPr>
              <w:t>L202120442818.4</w:t>
            </w:r>
          </w:p>
          <w:p w:rsidR="001C4ABD" w:rsidRDefault="0080513B">
            <w:pPr>
              <w:adjustRightInd w:val="0"/>
              <w:spacing w:line="240" w:lineRule="exact"/>
              <w:ind w:firstLineChars="0" w:firstLine="0"/>
              <w:jc w:val="center"/>
              <w:rPr>
                <w:sz w:val="21"/>
                <w:szCs w:val="21"/>
              </w:rPr>
            </w:pPr>
            <w:r>
              <w:rPr>
                <w:sz w:val="21"/>
                <w:szCs w:val="21"/>
              </w:rPr>
              <w:t>CN214793100U</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2</w:t>
            </w:r>
            <w:r>
              <w:rPr>
                <w:sz w:val="21"/>
                <w:szCs w:val="21"/>
              </w:rPr>
              <w:t>021.11.19</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1</w:t>
            </w:r>
            <w:r>
              <w:rPr>
                <w:sz w:val="21"/>
                <w:szCs w:val="21"/>
              </w:rPr>
              <w:t>4768983</w:t>
            </w:r>
          </w:p>
        </w:tc>
        <w:tc>
          <w:tcPr>
            <w:tcW w:w="1701" w:type="dxa"/>
            <w:vAlign w:val="center"/>
          </w:tcPr>
          <w:p w:rsidR="001C4ABD" w:rsidRDefault="0080513B">
            <w:pPr>
              <w:adjustRightInd w:val="0"/>
              <w:spacing w:line="240" w:lineRule="exact"/>
              <w:ind w:firstLineChars="0" w:firstLine="0"/>
              <w:jc w:val="center"/>
              <w:rPr>
                <w:color w:val="000000"/>
                <w:kern w:val="0"/>
                <w:sz w:val="21"/>
                <w:szCs w:val="21"/>
              </w:rPr>
            </w:pPr>
            <w:r>
              <w:rPr>
                <w:color w:val="000000"/>
                <w:kern w:val="0"/>
                <w:sz w:val="21"/>
                <w:szCs w:val="21"/>
              </w:rPr>
              <w:t>苏交科集团股份有限公司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黄俊，陈喜坤，张忠宇，高才驰，董飞，董盛时，李奥，黄杰，邹鸿浩，谈立昕</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7</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实用新型</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一种隧道伸缩缝中后置式止水带</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Z</w:t>
            </w:r>
            <w:r>
              <w:rPr>
                <w:sz w:val="21"/>
                <w:szCs w:val="21"/>
              </w:rPr>
              <w:t>L202220913314.0</w:t>
            </w:r>
          </w:p>
          <w:p w:rsidR="001C4ABD" w:rsidRDefault="0080513B">
            <w:pPr>
              <w:adjustRightInd w:val="0"/>
              <w:spacing w:line="240" w:lineRule="exact"/>
              <w:ind w:firstLineChars="0" w:firstLine="0"/>
              <w:jc w:val="center"/>
              <w:rPr>
                <w:sz w:val="21"/>
                <w:szCs w:val="21"/>
              </w:rPr>
            </w:pPr>
            <w:r>
              <w:rPr>
                <w:sz w:val="21"/>
                <w:szCs w:val="21"/>
              </w:rPr>
              <w:t>CN217582168U</w:t>
            </w:r>
          </w:p>
        </w:tc>
        <w:tc>
          <w:tcPr>
            <w:tcW w:w="709" w:type="dxa"/>
            <w:vAlign w:val="center"/>
          </w:tcPr>
          <w:p w:rsidR="001C4ABD" w:rsidRDefault="0080513B">
            <w:pPr>
              <w:adjustRightInd w:val="0"/>
              <w:spacing w:line="240" w:lineRule="exact"/>
              <w:ind w:firstLineChars="0" w:firstLine="0"/>
              <w:jc w:val="center"/>
              <w:rPr>
                <w:sz w:val="21"/>
                <w:szCs w:val="21"/>
              </w:rPr>
            </w:pPr>
            <w:r>
              <w:rPr>
                <w:sz w:val="21"/>
                <w:szCs w:val="21"/>
              </w:rPr>
              <w:t>2022.10.14</w:t>
            </w:r>
          </w:p>
        </w:tc>
        <w:tc>
          <w:tcPr>
            <w:tcW w:w="709" w:type="dxa"/>
            <w:vAlign w:val="center"/>
          </w:tcPr>
          <w:p w:rsidR="001C4ABD" w:rsidRDefault="0080513B">
            <w:pPr>
              <w:adjustRightInd w:val="0"/>
              <w:spacing w:line="240" w:lineRule="exact"/>
              <w:ind w:firstLineChars="0" w:firstLine="0"/>
              <w:jc w:val="center"/>
              <w:rPr>
                <w:sz w:val="21"/>
                <w:szCs w:val="21"/>
              </w:rPr>
            </w:pPr>
            <w:r>
              <w:rPr>
                <w:sz w:val="21"/>
                <w:szCs w:val="21"/>
              </w:rPr>
              <w:t>17554938</w:t>
            </w:r>
          </w:p>
        </w:tc>
        <w:tc>
          <w:tcPr>
            <w:tcW w:w="1701" w:type="dxa"/>
            <w:vAlign w:val="center"/>
          </w:tcPr>
          <w:p w:rsidR="001C4ABD" w:rsidRDefault="0080513B">
            <w:pPr>
              <w:adjustRightInd w:val="0"/>
              <w:spacing w:line="240" w:lineRule="exact"/>
              <w:ind w:firstLineChars="0" w:firstLine="0"/>
              <w:jc w:val="center"/>
              <w:rPr>
                <w:color w:val="000000"/>
                <w:kern w:val="0"/>
                <w:sz w:val="21"/>
                <w:szCs w:val="21"/>
              </w:rPr>
            </w:pPr>
            <w:r>
              <w:rPr>
                <w:color w:val="000000"/>
                <w:kern w:val="0"/>
                <w:sz w:val="21"/>
                <w:szCs w:val="21"/>
              </w:rPr>
              <w:t>苏交科集团股份有限公司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张忠宇</w:t>
            </w:r>
            <w:r>
              <w:rPr>
                <w:rFonts w:hint="eastAsia"/>
                <w:sz w:val="21"/>
                <w:szCs w:val="21"/>
              </w:rPr>
              <w:t>;</w:t>
            </w:r>
            <w:r>
              <w:rPr>
                <w:rFonts w:hint="eastAsia"/>
                <w:sz w:val="21"/>
                <w:szCs w:val="21"/>
              </w:rPr>
              <w:t>黄俊</w:t>
            </w:r>
            <w:r>
              <w:rPr>
                <w:rFonts w:hint="eastAsia"/>
                <w:sz w:val="21"/>
                <w:szCs w:val="21"/>
              </w:rPr>
              <w:t>;</w:t>
            </w:r>
            <w:r>
              <w:rPr>
                <w:rFonts w:hint="eastAsia"/>
                <w:sz w:val="21"/>
                <w:szCs w:val="21"/>
              </w:rPr>
              <w:t>敖辉</w:t>
            </w:r>
            <w:r>
              <w:rPr>
                <w:rFonts w:hint="eastAsia"/>
                <w:sz w:val="21"/>
                <w:szCs w:val="21"/>
              </w:rPr>
              <w:t>;</w:t>
            </w:r>
            <w:r>
              <w:rPr>
                <w:rFonts w:hint="eastAsia"/>
                <w:sz w:val="21"/>
                <w:szCs w:val="21"/>
              </w:rPr>
              <w:t>邹鸿浩</w:t>
            </w:r>
            <w:r>
              <w:rPr>
                <w:rFonts w:hint="eastAsia"/>
                <w:sz w:val="21"/>
                <w:szCs w:val="21"/>
              </w:rPr>
              <w:t>;</w:t>
            </w:r>
            <w:r>
              <w:rPr>
                <w:rFonts w:hint="eastAsia"/>
                <w:sz w:val="21"/>
                <w:szCs w:val="21"/>
              </w:rPr>
              <w:t>陈聪</w:t>
            </w:r>
            <w:r>
              <w:rPr>
                <w:rFonts w:hint="eastAsia"/>
                <w:sz w:val="21"/>
                <w:szCs w:val="21"/>
              </w:rPr>
              <w:t>;</w:t>
            </w:r>
            <w:r>
              <w:rPr>
                <w:rFonts w:hint="eastAsia"/>
                <w:sz w:val="21"/>
                <w:szCs w:val="21"/>
              </w:rPr>
              <w:t>李奥</w:t>
            </w:r>
            <w:r>
              <w:rPr>
                <w:rFonts w:hint="eastAsia"/>
                <w:sz w:val="21"/>
                <w:szCs w:val="21"/>
              </w:rPr>
              <w:t>;</w:t>
            </w:r>
            <w:r>
              <w:rPr>
                <w:rFonts w:hint="eastAsia"/>
                <w:sz w:val="21"/>
                <w:szCs w:val="21"/>
              </w:rPr>
              <w:t>董飞</w:t>
            </w:r>
            <w:r>
              <w:rPr>
                <w:rFonts w:hint="eastAsia"/>
                <w:sz w:val="21"/>
                <w:szCs w:val="21"/>
              </w:rPr>
              <w:t>;</w:t>
            </w:r>
            <w:r>
              <w:rPr>
                <w:rFonts w:hint="eastAsia"/>
                <w:sz w:val="21"/>
                <w:szCs w:val="21"/>
              </w:rPr>
              <w:t>陈喜坤</w:t>
            </w:r>
            <w:r>
              <w:rPr>
                <w:rFonts w:hint="eastAsia"/>
                <w:sz w:val="21"/>
                <w:szCs w:val="21"/>
              </w:rPr>
              <w:t>;</w:t>
            </w:r>
            <w:r>
              <w:rPr>
                <w:rFonts w:hint="eastAsia"/>
                <w:sz w:val="21"/>
                <w:szCs w:val="21"/>
              </w:rPr>
              <w:t>黄杰</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8</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地方标准</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城市隧道照明设计标准</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1701" w:type="dxa"/>
            <w:vAlign w:val="center"/>
          </w:tcPr>
          <w:p w:rsidR="001C4ABD" w:rsidRDefault="0080513B">
            <w:pPr>
              <w:adjustRightInd w:val="0"/>
              <w:spacing w:line="240" w:lineRule="exact"/>
              <w:ind w:firstLineChars="0" w:firstLine="0"/>
              <w:jc w:val="center"/>
              <w:rPr>
                <w:color w:val="000000"/>
                <w:kern w:val="0"/>
                <w:sz w:val="21"/>
                <w:szCs w:val="21"/>
              </w:rPr>
            </w:pPr>
            <w:r>
              <w:rPr>
                <w:rFonts w:hint="eastAsia"/>
                <w:color w:val="000000"/>
                <w:kern w:val="0"/>
                <w:sz w:val="21"/>
                <w:szCs w:val="21"/>
              </w:rPr>
              <w:t>苏交科集团股份有限公司、扬州市城市南部快速通道建设指挥部、长安大学、中建隧道建设有限公司、南京城建隧桥经营管理有限责任公司、中冶交通建设集团有限公司、武汉广益交通科技股份有限公司、武汉建隧工程设计咨询有限公司、华交科</w:t>
            </w:r>
            <w:r>
              <w:rPr>
                <w:rFonts w:hint="eastAsia"/>
                <w:color w:val="000000"/>
                <w:kern w:val="0"/>
                <w:sz w:val="21"/>
                <w:szCs w:val="21"/>
              </w:rPr>
              <w:t>(</w:t>
            </w:r>
            <w:r>
              <w:rPr>
                <w:rFonts w:hint="eastAsia"/>
                <w:color w:val="000000"/>
                <w:kern w:val="0"/>
                <w:sz w:val="21"/>
                <w:szCs w:val="21"/>
              </w:rPr>
              <w:t>上海）规划设计有限公司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黄俊、凌定祥、李大鹏、赵卫平、郑眶、李志远、黄毅翔、李志来、肖剑、何瑶、陈爱文、李雪、郭丽苹、郁伟、郑邦友、康志鹏、周学勇、刘思谋、邢冬冬、陈喜坤、李海光</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sz w:val="21"/>
                <w:szCs w:val="21"/>
              </w:rPr>
              <w:t>9</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地方标准</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城市地下环路设计标准</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1701" w:type="dxa"/>
            <w:vAlign w:val="center"/>
          </w:tcPr>
          <w:p w:rsidR="001C4ABD" w:rsidRDefault="0080513B">
            <w:pPr>
              <w:adjustRightInd w:val="0"/>
              <w:spacing w:line="240" w:lineRule="exact"/>
              <w:ind w:firstLineChars="0" w:firstLine="0"/>
              <w:jc w:val="center"/>
              <w:rPr>
                <w:color w:val="000000"/>
                <w:kern w:val="0"/>
                <w:sz w:val="21"/>
                <w:szCs w:val="21"/>
              </w:rPr>
            </w:pPr>
            <w:r>
              <w:rPr>
                <w:rFonts w:hint="eastAsia"/>
                <w:color w:val="000000"/>
                <w:kern w:val="0"/>
                <w:sz w:val="21"/>
                <w:szCs w:val="21"/>
              </w:rPr>
              <w:t>苏交科集团股份有限公司、南京市城市与交通规划设计研究院股份有限公司、应急管理部四川消防研究所、苏州恒泰商用置业有限公司、苏州普息导航技术有限公司、江苏方洋物流有限公司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黄俊、郜俊成、邢冬冬、李志远、张忠宇、敖辉、卢志飞、王钶、王鹏翔、赵骏、李乐、孙立、戴坚、邱金鹏</w:t>
            </w:r>
          </w:p>
        </w:tc>
      </w:tr>
      <w:tr w:rsidR="001C4ABD">
        <w:trPr>
          <w:trHeight w:val="851"/>
          <w:jc w:val="center"/>
        </w:trPr>
        <w:tc>
          <w:tcPr>
            <w:tcW w:w="426"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1</w:t>
            </w:r>
            <w:r>
              <w:rPr>
                <w:sz w:val="21"/>
                <w:szCs w:val="21"/>
              </w:rPr>
              <w:t>0</w:t>
            </w:r>
          </w:p>
        </w:tc>
        <w:tc>
          <w:tcPr>
            <w:tcW w:w="708"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地方标准</w:t>
            </w:r>
          </w:p>
        </w:tc>
        <w:tc>
          <w:tcPr>
            <w:tcW w:w="1134"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城市隧道通风设计标准</w:t>
            </w:r>
          </w:p>
        </w:tc>
        <w:tc>
          <w:tcPr>
            <w:tcW w:w="69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中国</w:t>
            </w:r>
          </w:p>
        </w:tc>
        <w:tc>
          <w:tcPr>
            <w:tcW w:w="992"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70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w:t>
            </w:r>
          </w:p>
        </w:tc>
        <w:tc>
          <w:tcPr>
            <w:tcW w:w="1701" w:type="dxa"/>
            <w:vAlign w:val="center"/>
          </w:tcPr>
          <w:p w:rsidR="001C4ABD" w:rsidRDefault="0080513B">
            <w:pPr>
              <w:adjustRightInd w:val="0"/>
              <w:spacing w:line="240" w:lineRule="exact"/>
              <w:ind w:firstLineChars="0" w:firstLine="0"/>
              <w:jc w:val="center"/>
              <w:rPr>
                <w:color w:val="000000"/>
                <w:kern w:val="0"/>
                <w:sz w:val="21"/>
                <w:szCs w:val="21"/>
              </w:rPr>
            </w:pPr>
            <w:r>
              <w:rPr>
                <w:rFonts w:hint="eastAsia"/>
                <w:color w:val="000000"/>
                <w:kern w:val="0"/>
                <w:sz w:val="21"/>
                <w:szCs w:val="21"/>
              </w:rPr>
              <w:t>苏交科集团股份有限公司无锡市市政设施管理中心南京市公共工程建设中心</w:t>
            </w:r>
          </w:p>
          <w:p w:rsidR="001C4ABD" w:rsidRDefault="0080513B">
            <w:pPr>
              <w:adjustRightInd w:val="0"/>
              <w:spacing w:line="240" w:lineRule="exact"/>
              <w:ind w:firstLineChars="0" w:firstLine="0"/>
              <w:jc w:val="center"/>
              <w:rPr>
                <w:color w:val="000000"/>
                <w:kern w:val="0"/>
                <w:sz w:val="21"/>
                <w:szCs w:val="21"/>
              </w:rPr>
            </w:pPr>
            <w:r>
              <w:rPr>
                <w:rFonts w:hint="eastAsia"/>
                <w:color w:val="000000"/>
                <w:kern w:val="0"/>
                <w:sz w:val="21"/>
                <w:szCs w:val="21"/>
              </w:rPr>
              <w:t>南京交通运营管理集团有限公司中南大学</w:t>
            </w:r>
          </w:p>
          <w:p w:rsidR="001C4ABD" w:rsidRDefault="0080513B">
            <w:pPr>
              <w:adjustRightInd w:val="0"/>
              <w:spacing w:line="240" w:lineRule="exact"/>
              <w:ind w:firstLineChars="0" w:firstLine="0"/>
              <w:jc w:val="center"/>
              <w:rPr>
                <w:color w:val="000000"/>
                <w:kern w:val="0"/>
                <w:sz w:val="21"/>
                <w:szCs w:val="21"/>
              </w:rPr>
            </w:pPr>
            <w:r>
              <w:rPr>
                <w:rFonts w:hint="eastAsia"/>
                <w:color w:val="000000"/>
                <w:kern w:val="0"/>
                <w:sz w:val="21"/>
                <w:szCs w:val="21"/>
              </w:rPr>
              <w:t>星诺大气环境科技（南京）有限公司</w:t>
            </w:r>
          </w:p>
        </w:tc>
        <w:tc>
          <w:tcPr>
            <w:tcW w:w="1559" w:type="dxa"/>
            <w:vAlign w:val="center"/>
          </w:tcPr>
          <w:p w:rsidR="001C4ABD" w:rsidRDefault="0080513B">
            <w:pPr>
              <w:adjustRightInd w:val="0"/>
              <w:spacing w:line="240" w:lineRule="exact"/>
              <w:ind w:firstLineChars="0" w:firstLine="0"/>
              <w:jc w:val="center"/>
              <w:rPr>
                <w:sz w:val="21"/>
                <w:szCs w:val="21"/>
              </w:rPr>
            </w:pPr>
            <w:r>
              <w:rPr>
                <w:rFonts w:hint="eastAsia"/>
                <w:sz w:val="21"/>
                <w:szCs w:val="21"/>
              </w:rPr>
              <w:t>黄俊、朱晓宁、郭志明、李志远、汪文联、潘红兵、徐志胜、季红玲、丁鸿志、张迎贺、张鈜杰、杨斌、王晔、周爱军</w:t>
            </w:r>
          </w:p>
        </w:tc>
      </w:tr>
    </w:tbl>
    <w:p w:rsidR="001C4ABD" w:rsidRDefault="0080513B">
      <w:pPr>
        <w:pStyle w:val="aff"/>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1C4ABD" w:rsidRDefault="001C4ABD">
      <w:pPr>
        <w:pStyle w:val="aff"/>
        <w:adjustRightInd w:val="0"/>
        <w:spacing w:line="320" w:lineRule="exact"/>
        <w:ind w:firstLine="420"/>
        <w:rPr>
          <w:rFonts w:ascii="Times New Roman" w:hAnsi="Times New Roman"/>
          <w:snapToGrid w:val="0"/>
          <w:szCs w:val="21"/>
        </w:rPr>
      </w:pPr>
    </w:p>
    <w:p w:rsidR="001C4ABD" w:rsidRDefault="0080513B">
      <w:pPr>
        <w:pStyle w:val="aff"/>
        <w:adjustRightInd w:val="0"/>
        <w:spacing w:line="320" w:lineRule="exact"/>
        <w:ind w:firstLine="422"/>
        <w:jc w:val="center"/>
        <w:rPr>
          <w:snapToGrid w:val="0"/>
          <w:sz w:val="30"/>
          <w:szCs w:val="30"/>
        </w:rPr>
        <w:sectPr w:rsidR="001C4ABD">
          <w:pgSz w:w="11906" w:h="16838"/>
          <w:pgMar w:top="2098" w:right="1531" w:bottom="1985" w:left="1531" w:header="851" w:footer="1474" w:gutter="0"/>
          <w:paperSrc w:first="15" w:other="15"/>
          <w:cols w:space="720"/>
        </w:sectPr>
      </w:pPr>
      <w:r>
        <w:rPr>
          <w:rFonts w:ascii="Times New Roman" w:hAnsi="Times New Roman" w:hint="eastAsia"/>
          <w:b/>
        </w:rPr>
        <w:t>第一完成人签名：</w:t>
      </w:r>
      <w:r>
        <w:rPr>
          <w:rFonts w:ascii="Times New Roman" w:hAnsi="Times New Roman"/>
        </w:rPr>
        <w:br w:type="page"/>
      </w: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1</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203"/>
        <w:gridCol w:w="172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黄俊</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20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72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19790310</w:t>
            </w:r>
          </w:p>
        </w:tc>
        <w:tc>
          <w:tcPr>
            <w:tcW w:w="120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w:t>
            </w:r>
            <w:r>
              <w:rPr>
                <w:szCs w:val="21"/>
              </w:rPr>
              <w:t xml:space="preserve">    </w:t>
            </w:r>
            <w:r>
              <w:rPr>
                <w:rFonts w:hint="eastAsia"/>
                <w:szCs w:val="21"/>
              </w:rPr>
              <w:t>族</w:t>
            </w:r>
          </w:p>
        </w:tc>
        <w:tc>
          <w:tcPr>
            <w:tcW w:w="172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汉族</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20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72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江苏省</w:t>
            </w:r>
            <w:r>
              <w:rPr>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首席工程师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rPr>
                <w:szCs w:val="21"/>
              </w:rPr>
            </w:pPr>
            <w:r>
              <w:rPr>
                <w:rFonts w:hint="eastAsia"/>
                <w:szCs w:val="21"/>
              </w:rPr>
              <w:t>否</w:t>
            </w:r>
          </w:p>
        </w:tc>
        <w:tc>
          <w:tcPr>
            <w:tcW w:w="120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72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20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72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18601155661</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江苏省</w:t>
            </w:r>
            <w:r>
              <w:rPr>
                <w:szCs w:val="21"/>
              </w:rPr>
              <w:t>南京市富春江东街</w:t>
            </w:r>
            <w:r>
              <w:rPr>
                <w:rFonts w:hint="eastAsia"/>
                <w:szCs w:val="21"/>
              </w:rPr>
              <w:t>8</w:t>
            </w:r>
            <w:r>
              <w:rPr>
                <w:rFonts w:hint="eastAsia"/>
                <w:szCs w:val="21"/>
              </w:rPr>
              <w:t>号</w:t>
            </w:r>
          </w:p>
        </w:tc>
        <w:tc>
          <w:tcPr>
            <w:tcW w:w="120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72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210017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h</w:t>
            </w:r>
            <w:r>
              <w:rPr>
                <w:rFonts w:hint="eastAsia"/>
                <w:szCs w:val="21"/>
              </w:rPr>
              <w:t>j</w:t>
            </w:r>
            <w:r>
              <w:rPr>
                <w:szCs w:val="21"/>
              </w:rPr>
              <w:t>130@jsti.com</w:t>
            </w:r>
          </w:p>
        </w:tc>
        <w:tc>
          <w:tcPr>
            <w:tcW w:w="120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72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18601155661</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教授</w:t>
            </w:r>
            <w:r>
              <w:rPr>
                <w:szCs w:val="21"/>
              </w:rPr>
              <w:t>级高工</w:t>
            </w:r>
          </w:p>
        </w:tc>
        <w:tc>
          <w:tcPr>
            <w:tcW w:w="120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72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博士</w:t>
            </w:r>
            <w:r>
              <w:rPr>
                <w:szCs w:val="21"/>
              </w:rPr>
              <w:t>研究生</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2022</w:t>
            </w:r>
            <w:r>
              <w:rPr>
                <w:rFonts w:hint="eastAsia"/>
                <w:szCs w:val="21"/>
              </w:rPr>
              <w:t>年，华夏建设科学奖</w:t>
            </w:r>
            <w:r>
              <w:rPr>
                <w:rFonts w:hint="eastAsia"/>
                <w:szCs w:val="21"/>
              </w:rPr>
              <w:t xml:space="preserve"> </w:t>
            </w:r>
            <w:r>
              <w:rPr>
                <w:rFonts w:hint="eastAsia"/>
                <w:szCs w:val="21"/>
              </w:rPr>
              <w:t>一等奖；</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 xml:space="preserve">2022 </w:t>
            </w:r>
            <w:r>
              <w:rPr>
                <w:rFonts w:hint="eastAsia"/>
                <w:szCs w:val="21"/>
              </w:rPr>
              <w:t>年，吴文俊人工智能科学技术奖</w:t>
            </w:r>
            <w:r>
              <w:rPr>
                <w:rFonts w:hint="eastAsia"/>
                <w:szCs w:val="21"/>
              </w:rPr>
              <w:t xml:space="preserve"> </w:t>
            </w:r>
            <w:r>
              <w:rPr>
                <w:rFonts w:hint="eastAsia"/>
                <w:szCs w:val="21"/>
              </w:rPr>
              <w:t>二等奖</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 xml:space="preserve">2022 </w:t>
            </w:r>
            <w:r>
              <w:rPr>
                <w:rFonts w:hint="eastAsia"/>
                <w:szCs w:val="21"/>
              </w:rPr>
              <w:t>年，中国公路学会科学技术奖一等奖</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 xml:space="preserve">2022 </w:t>
            </w:r>
            <w:r>
              <w:rPr>
                <w:rFonts w:hint="eastAsia"/>
                <w:szCs w:val="21"/>
              </w:rPr>
              <w:t>年，中国公路建设行业协会科学技术奖二等奖</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 xml:space="preserve">2021 </w:t>
            </w:r>
            <w:r>
              <w:rPr>
                <w:rFonts w:hint="eastAsia"/>
                <w:szCs w:val="21"/>
              </w:rPr>
              <w:t>年，中国交通运输协会科技进步奖</w:t>
            </w:r>
            <w:r>
              <w:rPr>
                <w:rFonts w:hint="eastAsia"/>
                <w:szCs w:val="21"/>
              </w:rPr>
              <w:t xml:space="preserve"> </w:t>
            </w:r>
            <w:r>
              <w:rPr>
                <w:rFonts w:hint="eastAsia"/>
                <w:szCs w:val="21"/>
              </w:rPr>
              <w:t>一等奖</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2021</w:t>
            </w:r>
            <w:r>
              <w:rPr>
                <w:rFonts w:hint="eastAsia"/>
                <w:szCs w:val="21"/>
              </w:rPr>
              <w:t>年，城市轨道交通科技进步奖</w:t>
            </w:r>
            <w:r>
              <w:rPr>
                <w:rFonts w:hint="eastAsia"/>
                <w:szCs w:val="21"/>
              </w:rPr>
              <w:t xml:space="preserve"> </w:t>
            </w:r>
            <w:r>
              <w:rPr>
                <w:rFonts w:hint="eastAsia"/>
                <w:szCs w:val="21"/>
              </w:rPr>
              <w:t>一等奖</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2020</w:t>
            </w:r>
            <w:r>
              <w:rPr>
                <w:rFonts w:hint="eastAsia"/>
                <w:szCs w:val="21"/>
              </w:rPr>
              <w:t>年，北京市科学技术奖</w:t>
            </w:r>
            <w:r>
              <w:rPr>
                <w:rFonts w:hint="eastAsia"/>
                <w:szCs w:val="21"/>
              </w:rPr>
              <w:t xml:space="preserve"> </w:t>
            </w:r>
            <w:r>
              <w:rPr>
                <w:rFonts w:hint="eastAsia"/>
                <w:szCs w:val="21"/>
              </w:rPr>
              <w:t>一等奖</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2018.0</w:t>
            </w:r>
            <w:r>
              <w:rPr>
                <w:szCs w:val="21"/>
              </w:rPr>
              <w:t>6</w:t>
            </w:r>
            <w:r>
              <w:rPr>
                <w:rFonts w:hint="eastAsia"/>
                <w:szCs w:val="21"/>
              </w:rPr>
              <w:t>.</w:t>
            </w:r>
            <w:r>
              <w:rPr>
                <w:szCs w:val="21"/>
              </w:rPr>
              <w:t>01</w:t>
            </w:r>
            <w:r>
              <w:rPr>
                <w:rFonts w:hint="eastAsia"/>
                <w:szCs w:val="21"/>
              </w:rPr>
              <w:t>~</w:t>
            </w:r>
            <w:r>
              <w:rPr>
                <w:szCs w:val="21"/>
              </w:rPr>
              <w:t>2022.08.19</w:t>
            </w:r>
          </w:p>
        </w:tc>
      </w:tr>
      <w:tr w:rsidR="001C4ABD">
        <w:trPr>
          <w:trHeight w:val="1644"/>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项目</w:t>
            </w:r>
            <w:r>
              <w:rPr>
                <w:szCs w:val="21"/>
              </w:rPr>
              <w:t>总体负责、策划等</w:t>
            </w:r>
          </w:p>
          <w:p w:rsidR="001C4ABD" w:rsidRDefault="001C4ABD">
            <w:pPr>
              <w:autoSpaceDE w:val="0"/>
              <w:autoSpaceDN w:val="0"/>
              <w:adjustRightInd w:val="0"/>
              <w:spacing w:line="400" w:lineRule="exact"/>
              <w:ind w:firstLineChars="0" w:firstLine="0"/>
              <w:rPr>
                <w:szCs w:val="21"/>
              </w:rPr>
            </w:pP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Chars="100" w:firstLine="24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autoSpaceDE w:val="0"/>
              <w:autoSpaceDN w:val="0"/>
              <w:adjustRightInd w:val="0"/>
              <w:snapToGrid w:val="0"/>
              <w:spacing w:line="400" w:lineRule="exact"/>
              <w:ind w:firstLineChars="400" w:firstLine="960"/>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autoSpaceDE w:val="0"/>
              <w:autoSpaceDN w:val="0"/>
              <w:adjustRightInd w:val="0"/>
              <w:snapToGrid w:val="0"/>
              <w:spacing w:line="400" w:lineRule="exact"/>
              <w:ind w:firstLineChars="300" w:firstLine="720"/>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2</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赵光</w:t>
            </w:r>
          </w:p>
        </w:tc>
        <w:tc>
          <w:tcPr>
            <w:tcW w:w="1463" w:type="dxa"/>
            <w:tcBorders>
              <w:top w:val="single" w:sz="8" w:space="0" w:color="auto"/>
            </w:tcBorders>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男</w:t>
            </w:r>
          </w:p>
        </w:tc>
        <w:tc>
          <w:tcPr>
            <w:tcW w:w="1463" w:type="dxa"/>
            <w:tcBorders>
              <w:top w:val="single" w:sz="8" w:space="0" w:color="auto"/>
            </w:tcBorders>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4</w:t>
            </w:r>
          </w:p>
        </w:tc>
      </w:tr>
      <w:tr w:rsidR="001C4ABD">
        <w:trPr>
          <w:trHeight w:val="480"/>
        </w:trPr>
        <w:tc>
          <w:tcPr>
            <w:tcW w:w="1462"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1984.5</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汉</w:t>
            </w:r>
          </w:p>
        </w:tc>
      </w:tr>
      <w:tr w:rsidR="001C4ABD">
        <w:trPr>
          <w:trHeight w:val="480"/>
        </w:trPr>
        <w:tc>
          <w:tcPr>
            <w:tcW w:w="1462"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中华人民共和国</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南京</w:t>
            </w:r>
          </w:p>
        </w:tc>
      </w:tr>
      <w:tr w:rsidR="001C4ABD">
        <w:trPr>
          <w:trHeight w:val="480"/>
        </w:trPr>
        <w:tc>
          <w:tcPr>
            <w:tcW w:w="1462"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无</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否</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归国时间</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工作单位</w:t>
            </w:r>
          </w:p>
        </w:tc>
        <w:tc>
          <w:tcPr>
            <w:tcW w:w="4389" w:type="dxa"/>
            <w:gridSpan w:val="4"/>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苏交科集团股份</w:t>
            </w:r>
            <w:r>
              <w:rPr>
                <w:rFonts w:hint="eastAsia"/>
                <w:szCs w:val="21"/>
              </w:rPr>
              <w:t>有限</w:t>
            </w:r>
            <w:r>
              <w:rPr>
                <w:szCs w:val="21"/>
              </w:rPr>
              <w:t>公司</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办公电话</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通讯地址</w:t>
            </w:r>
          </w:p>
        </w:tc>
        <w:tc>
          <w:tcPr>
            <w:tcW w:w="4389" w:type="dxa"/>
            <w:gridSpan w:val="4"/>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南京市建邺区富春江东街</w:t>
            </w:r>
            <w:r>
              <w:rPr>
                <w:rFonts w:hint="eastAsia"/>
                <w:szCs w:val="21"/>
              </w:rPr>
              <w:t>8</w:t>
            </w:r>
            <w:r>
              <w:rPr>
                <w:rFonts w:hint="eastAsia"/>
                <w:szCs w:val="21"/>
              </w:rPr>
              <w:t>号</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邮政编码</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210009</w:t>
            </w:r>
          </w:p>
        </w:tc>
      </w:tr>
      <w:tr w:rsidR="001C4ABD">
        <w:trPr>
          <w:trHeight w:val="480"/>
        </w:trPr>
        <w:tc>
          <w:tcPr>
            <w:tcW w:w="1462"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49462427@qq.com</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移动电话</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18600580677</w:t>
            </w:r>
          </w:p>
        </w:tc>
      </w:tr>
      <w:tr w:rsidR="001C4ABD">
        <w:trPr>
          <w:trHeight w:val="388"/>
        </w:trPr>
        <w:tc>
          <w:tcPr>
            <w:tcW w:w="2925"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高工</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最高学位</w:t>
            </w:r>
          </w:p>
        </w:tc>
        <w:tc>
          <w:tcPr>
            <w:tcW w:w="1463" w:type="dxa"/>
            <w:vAlign w:val="center"/>
          </w:tcPr>
          <w:p w:rsidR="001C4ABD" w:rsidRDefault="0080513B">
            <w:pPr>
              <w:autoSpaceDE w:val="0"/>
              <w:autoSpaceDN w:val="0"/>
              <w:adjustRightInd w:val="0"/>
              <w:snapToGrid w:val="0"/>
              <w:spacing w:line="400" w:lineRule="exact"/>
              <w:ind w:firstLineChars="0" w:firstLine="0"/>
              <w:jc w:val="center"/>
              <w:rPr>
                <w:szCs w:val="21"/>
              </w:rPr>
            </w:pPr>
            <w:r>
              <w:rPr>
                <w:szCs w:val="21"/>
              </w:rPr>
              <w:t>硕士研究生</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中国公路学会</w:t>
            </w:r>
            <w:r>
              <w:rPr>
                <w:rFonts w:hint="eastAsia"/>
                <w:szCs w:val="21"/>
              </w:rPr>
              <w:t>2016</w:t>
            </w:r>
            <w:r>
              <w:rPr>
                <w:rFonts w:hint="eastAsia"/>
                <w:szCs w:val="21"/>
              </w:rPr>
              <w:t>年度科学技术进步二等奖</w:t>
            </w:r>
            <w:r>
              <w:rPr>
                <w:rFonts w:hint="eastAsia"/>
                <w:szCs w:val="21"/>
              </w:rPr>
              <w:t xml:space="preserve"> </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2020</w:t>
            </w:r>
            <w:r>
              <w:rPr>
                <w:rFonts w:hint="eastAsia"/>
                <w:szCs w:val="21"/>
              </w:rPr>
              <w:t>年度江苏省建设科技创新成果二等奖</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中国公路学会</w:t>
            </w:r>
            <w:r>
              <w:rPr>
                <w:rFonts w:hint="eastAsia"/>
                <w:szCs w:val="21"/>
              </w:rPr>
              <w:t>2020</w:t>
            </w:r>
            <w:r>
              <w:rPr>
                <w:rFonts w:hint="eastAsia"/>
                <w:szCs w:val="21"/>
              </w:rPr>
              <w:t>年度科学技术进步二等奖</w:t>
            </w:r>
            <w:r>
              <w:rPr>
                <w:rFonts w:hint="eastAsia"/>
                <w:szCs w:val="21"/>
              </w:rPr>
              <w:t xml:space="preserve"> </w:t>
            </w:r>
          </w:p>
          <w:p w:rsidR="001C4ABD" w:rsidRDefault="0080513B">
            <w:pPr>
              <w:autoSpaceDE w:val="0"/>
              <w:autoSpaceDN w:val="0"/>
              <w:adjustRightInd w:val="0"/>
              <w:snapToGrid w:val="0"/>
              <w:spacing w:line="400" w:lineRule="exact"/>
              <w:ind w:firstLineChars="0" w:firstLine="0"/>
              <w:jc w:val="left"/>
              <w:rPr>
                <w:szCs w:val="21"/>
              </w:rPr>
            </w:pPr>
            <w:r>
              <w:rPr>
                <w:rFonts w:hint="eastAsia"/>
                <w:szCs w:val="21"/>
              </w:rPr>
              <w:t>2020</w:t>
            </w:r>
            <w:r>
              <w:rPr>
                <w:rFonts w:hint="eastAsia"/>
                <w:szCs w:val="21"/>
              </w:rPr>
              <w:t>年度全国优秀工程咨询成果奖</w:t>
            </w:r>
            <w:r>
              <w:rPr>
                <w:rFonts w:hint="eastAsia"/>
                <w:szCs w:val="21"/>
              </w:rPr>
              <w:t xml:space="preserve"> </w:t>
            </w:r>
            <w:r>
              <w:rPr>
                <w:rFonts w:hint="eastAsia"/>
                <w:szCs w:val="21"/>
              </w:rPr>
              <w:t>一等奖</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2018.0</w:t>
            </w:r>
            <w:r>
              <w:rPr>
                <w:szCs w:val="21"/>
              </w:rPr>
              <w:t>6</w:t>
            </w:r>
            <w:r>
              <w:rPr>
                <w:rFonts w:hint="eastAsia"/>
                <w:szCs w:val="21"/>
              </w:rPr>
              <w:t>.</w:t>
            </w:r>
            <w:r>
              <w:rPr>
                <w:szCs w:val="21"/>
              </w:rPr>
              <w:t>01~2022.08.19</w:t>
            </w:r>
          </w:p>
        </w:tc>
      </w:tr>
      <w:tr w:rsidR="001C4ABD">
        <w:trPr>
          <w:trHeight w:val="1617"/>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在本项目</w:t>
            </w:r>
            <w:r>
              <w:rPr>
                <w:szCs w:val="21"/>
              </w:rPr>
              <w:t>的</w:t>
            </w:r>
            <w:r>
              <w:rPr>
                <w:rFonts w:hint="eastAsia"/>
                <w:szCs w:val="21"/>
              </w:rPr>
              <w:t>总体</w:t>
            </w:r>
            <w:r>
              <w:rPr>
                <w:szCs w:val="21"/>
              </w:rPr>
              <w:t>筹划及现场试验</w:t>
            </w:r>
            <w:r>
              <w:rPr>
                <w:rFonts w:hint="eastAsia"/>
                <w:szCs w:val="21"/>
              </w:rPr>
              <w:t>、工程</w:t>
            </w:r>
            <w:r>
              <w:rPr>
                <w:szCs w:val="21"/>
              </w:rPr>
              <w:t>应用</w:t>
            </w:r>
            <w:r>
              <w:rPr>
                <w:rFonts w:hint="eastAsia"/>
                <w:szCs w:val="21"/>
              </w:rPr>
              <w:t>方面</w:t>
            </w:r>
            <w:r>
              <w:rPr>
                <w:szCs w:val="21"/>
              </w:rPr>
              <w:t>做出了贡献</w:t>
            </w:r>
            <w:r>
              <w:rPr>
                <w:rFonts w:hint="eastAsia"/>
                <w:szCs w:val="21"/>
              </w:rPr>
              <w:t>。</w:t>
            </w:r>
          </w:p>
          <w:p w:rsidR="001C4ABD" w:rsidRDefault="001C4ABD">
            <w:pPr>
              <w:autoSpaceDE w:val="0"/>
              <w:autoSpaceDN w:val="0"/>
              <w:adjustRightInd w:val="0"/>
              <w:spacing w:line="400" w:lineRule="exact"/>
              <w:ind w:firstLineChars="0" w:firstLine="0"/>
              <w:rPr>
                <w:szCs w:val="21"/>
              </w:rPr>
            </w:pP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beforeLines="50" w:before="120" w:afterLines="50" w:after="120"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beforeLines="50" w:before="120"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3</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敖辉</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3</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1983</w:t>
            </w:r>
            <w:r>
              <w:rPr>
                <w:rFonts w:cs="Times New Roman" w:hint="eastAsia"/>
                <w:szCs w:val="21"/>
              </w:rPr>
              <w:t>年</w:t>
            </w:r>
            <w:r>
              <w:rPr>
                <w:rFonts w:cs="Times New Roman" w:hint="eastAsia"/>
                <w:szCs w:val="21"/>
              </w:rPr>
              <w:t>4</w:t>
            </w:r>
            <w:r>
              <w:rPr>
                <w:rFonts w:cs="Times New Roman" w:hint="eastAsia"/>
                <w:szCs w:val="21"/>
              </w:rPr>
              <w:t>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汉</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所长</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南京市建邺区富春江东街</w:t>
            </w:r>
            <w:r>
              <w:rPr>
                <w:rFonts w:hint="eastAsia"/>
                <w:szCs w:val="21"/>
              </w:rPr>
              <w:t>8</w:t>
            </w:r>
            <w:r>
              <w:rPr>
                <w:rFonts w:hint="eastAsia"/>
                <w:szCs w:val="21"/>
              </w:rPr>
              <w:t>号</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szCs w:val="21"/>
              </w:rPr>
              <w:t>210017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szCs w:val="21"/>
              </w:rPr>
              <w:t>ah926@jsti.com</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w:t>
            </w:r>
            <w:r>
              <w:rPr>
                <w:rFonts w:cs="Times New Roman"/>
                <w:szCs w:val="21"/>
              </w:rPr>
              <w:t>3218888083</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cs="Times New Roman" w:hint="eastAsia"/>
                <w:szCs w:val="21"/>
              </w:rPr>
              <w:t>高级工程师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w:t>
            </w:r>
          </w:p>
        </w:tc>
      </w:tr>
      <w:tr w:rsidR="001C4ABD">
        <w:trPr>
          <w:trHeight w:val="1374"/>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pacing w:line="400" w:lineRule="exact"/>
              <w:ind w:firstLineChars="0" w:firstLine="0"/>
              <w:jc w:val="center"/>
              <w:rPr>
                <w:rFonts w:cs="Times New Roman"/>
                <w:szCs w:val="21"/>
              </w:rPr>
            </w:pPr>
            <w:r>
              <w:rPr>
                <w:rFonts w:cs="Times New Roman" w:hint="eastAsia"/>
                <w:szCs w:val="21"/>
              </w:rPr>
              <w:t>荣获</w:t>
            </w:r>
            <w:r>
              <w:rPr>
                <w:rFonts w:cs="Times New Roman"/>
                <w:szCs w:val="21"/>
              </w:rPr>
              <w:t>2018</w:t>
            </w:r>
            <w:r>
              <w:rPr>
                <w:rFonts w:cs="Times New Roman" w:hint="eastAsia"/>
                <w:szCs w:val="21"/>
              </w:rPr>
              <w:t>年浙江省优秀城乡规划设计奖二等奖</w:t>
            </w:r>
            <w:r>
              <w:rPr>
                <w:rFonts w:cs="Times New Roman"/>
                <w:szCs w:val="21"/>
              </w:rPr>
              <w:t>1</w:t>
            </w:r>
            <w:r>
              <w:rPr>
                <w:rFonts w:cs="Times New Roman" w:hint="eastAsia"/>
                <w:szCs w:val="21"/>
              </w:rPr>
              <w:t>项；</w:t>
            </w:r>
          </w:p>
          <w:p w:rsidR="001C4ABD" w:rsidRDefault="0080513B">
            <w:pPr>
              <w:autoSpaceDE w:val="0"/>
              <w:autoSpaceDN w:val="0"/>
              <w:adjustRightInd w:val="0"/>
              <w:spacing w:line="400" w:lineRule="exact"/>
              <w:ind w:firstLineChars="0" w:firstLine="0"/>
              <w:jc w:val="center"/>
              <w:rPr>
                <w:rFonts w:cs="Times New Roman"/>
                <w:szCs w:val="21"/>
              </w:rPr>
            </w:pPr>
            <w:r>
              <w:rPr>
                <w:rFonts w:cs="Times New Roman" w:hint="eastAsia"/>
                <w:szCs w:val="21"/>
              </w:rPr>
              <w:t>荣获</w:t>
            </w:r>
            <w:r>
              <w:rPr>
                <w:rFonts w:cs="Times New Roman"/>
                <w:szCs w:val="21"/>
              </w:rPr>
              <w:t>2018</w:t>
            </w:r>
            <w:r>
              <w:rPr>
                <w:rFonts w:cs="Times New Roman" w:hint="eastAsia"/>
                <w:szCs w:val="21"/>
              </w:rPr>
              <w:t>年浙江省优秀城乡规划设计奖三等奖</w:t>
            </w:r>
            <w:r>
              <w:rPr>
                <w:rFonts w:cs="Times New Roman"/>
                <w:szCs w:val="21"/>
              </w:rPr>
              <w:t>1</w:t>
            </w:r>
            <w:r>
              <w:rPr>
                <w:rFonts w:cs="Times New Roman" w:hint="eastAsia"/>
                <w:szCs w:val="21"/>
              </w:rPr>
              <w:t>项；</w:t>
            </w:r>
          </w:p>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荣获江苏省地下空间学会科学技术奖特等奖</w:t>
            </w:r>
            <w:r>
              <w:rPr>
                <w:rFonts w:cs="Times New Roman" w:hint="eastAsia"/>
                <w:szCs w:val="21"/>
              </w:rPr>
              <w:t>1</w:t>
            </w:r>
            <w:r>
              <w:rPr>
                <w:rFonts w:cs="Times New Roman" w:hint="eastAsia"/>
                <w:szCs w:val="21"/>
              </w:rPr>
              <w:t>项，一等奖</w:t>
            </w:r>
            <w:r>
              <w:rPr>
                <w:rFonts w:cs="Times New Roman" w:hint="eastAsia"/>
                <w:szCs w:val="21"/>
              </w:rPr>
              <w:t>1</w:t>
            </w:r>
            <w:r>
              <w:rPr>
                <w:rFonts w:cs="Times New Roman" w:hint="eastAsia"/>
                <w:szCs w:val="21"/>
              </w:rPr>
              <w:t>项，二等奖</w:t>
            </w:r>
            <w:r>
              <w:rPr>
                <w:rFonts w:cs="Times New Roman" w:hint="eastAsia"/>
                <w:szCs w:val="21"/>
              </w:rPr>
              <w:t>1</w:t>
            </w:r>
            <w:r>
              <w:rPr>
                <w:rFonts w:cs="Times New Roman" w:hint="eastAsia"/>
                <w:szCs w:val="21"/>
              </w:rPr>
              <w:t>项，三等奖</w:t>
            </w:r>
            <w:r>
              <w:rPr>
                <w:rFonts w:cs="Times New Roman" w:hint="eastAsia"/>
                <w:szCs w:val="21"/>
              </w:rPr>
              <w:t>2</w:t>
            </w:r>
            <w:r>
              <w:rPr>
                <w:rFonts w:cs="Times New Roman" w:hint="eastAsia"/>
                <w:szCs w:val="21"/>
              </w:rPr>
              <w:t>项</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2</w:t>
            </w:r>
            <w:r>
              <w:rPr>
                <w:rFonts w:cs="Times New Roman"/>
                <w:szCs w:val="21"/>
              </w:rPr>
              <w:t>018</w:t>
            </w:r>
            <w:r>
              <w:rPr>
                <w:rFonts w:cs="Times New Roman" w:hint="eastAsia"/>
                <w:szCs w:val="21"/>
              </w:rPr>
              <w:t>年</w:t>
            </w:r>
            <w:r>
              <w:rPr>
                <w:rFonts w:cs="Times New Roman" w:hint="eastAsia"/>
                <w:szCs w:val="21"/>
              </w:rPr>
              <w:t>6</w:t>
            </w:r>
            <w:r>
              <w:rPr>
                <w:rFonts w:cs="Times New Roman" w:hint="eastAsia"/>
                <w:szCs w:val="21"/>
              </w:rPr>
              <w:t>月</w:t>
            </w:r>
            <w:r>
              <w:rPr>
                <w:rFonts w:cs="Times New Roman" w:hint="eastAsia"/>
                <w:szCs w:val="21"/>
              </w:rPr>
              <w:t>1</w:t>
            </w:r>
            <w:r>
              <w:rPr>
                <w:rFonts w:cs="Times New Roman" w:hint="eastAsia"/>
                <w:szCs w:val="21"/>
              </w:rPr>
              <w:t>日至</w:t>
            </w:r>
            <w:r>
              <w:rPr>
                <w:rFonts w:cs="Times New Roman" w:hint="eastAsia"/>
                <w:szCs w:val="21"/>
              </w:rPr>
              <w:t>2022</w:t>
            </w:r>
            <w:r>
              <w:rPr>
                <w:rFonts w:cs="Times New Roman" w:hint="eastAsia"/>
                <w:szCs w:val="21"/>
              </w:rPr>
              <w:t>年</w:t>
            </w:r>
            <w:r>
              <w:rPr>
                <w:rFonts w:cs="Times New Roman" w:hint="eastAsia"/>
                <w:szCs w:val="21"/>
              </w:rPr>
              <w:t>8</w:t>
            </w:r>
            <w:r>
              <w:rPr>
                <w:rFonts w:cs="Times New Roman" w:hint="eastAsia"/>
                <w:szCs w:val="21"/>
              </w:rPr>
              <w:t>月</w:t>
            </w:r>
            <w:r>
              <w:rPr>
                <w:rFonts w:cs="Times New Roman" w:hint="eastAsia"/>
                <w:szCs w:val="21"/>
              </w:rPr>
              <w:t>19</w:t>
            </w:r>
            <w:r>
              <w:rPr>
                <w:rFonts w:cs="Times New Roman" w:hint="eastAsia"/>
                <w:szCs w:val="21"/>
              </w:rPr>
              <w:t>日</w:t>
            </w:r>
          </w:p>
        </w:tc>
      </w:tr>
      <w:tr w:rsidR="001C4ABD">
        <w:trPr>
          <w:trHeight w:val="1571"/>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项目进度总体把控，研究方向及总体内容审核。</w:t>
            </w:r>
          </w:p>
        </w:tc>
      </w:tr>
      <w:tr w:rsidR="001C4ABD">
        <w:trPr>
          <w:trHeight w:val="155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footerReference w:type="default" r:id="rId20"/>
          <w:type w:val="nextColumn"/>
          <w:pgSz w:w="11906" w:h="16838"/>
          <w:pgMar w:top="2098" w:right="1531" w:bottom="1985" w:left="1531" w:header="851" w:footer="1474" w:gutter="0"/>
          <w:paperSrc w:first="15" w:other="15"/>
          <w:pgNumType w:start="16"/>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4</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邢冬冬</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345"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581"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4</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1988.11</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w:t>
            </w:r>
            <w:r>
              <w:rPr>
                <w:szCs w:val="21"/>
              </w:rPr>
              <w:t xml:space="preserve">    </w:t>
            </w:r>
            <w:r>
              <w:rPr>
                <w:rFonts w:hint="eastAsia"/>
                <w:szCs w:val="21"/>
              </w:rPr>
              <w:t>族</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汉</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无</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否</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南京市建邺区富春江东街</w:t>
            </w:r>
            <w:r>
              <w:rPr>
                <w:rFonts w:hint="eastAsia"/>
                <w:szCs w:val="21"/>
              </w:rPr>
              <w:t>8</w:t>
            </w:r>
            <w:r>
              <w:rPr>
                <w:rFonts w:hint="eastAsia"/>
                <w:szCs w:val="21"/>
              </w:rPr>
              <w:t>号</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szCs w:val="21"/>
              </w:rPr>
              <w:t>210017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Xdd674@jsti.com</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szCs w:val="21"/>
              </w:rPr>
              <w:t>13770735190</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工程师</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硕研</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pacing w:line="400" w:lineRule="exact"/>
              <w:ind w:firstLineChars="0" w:firstLine="0"/>
              <w:rPr>
                <w:szCs w:val="21"/>
              </w:rPr>
            </w:pPr>
            <w:r>
              <w:rPr>
                <w:rFonts w:hint="eastAsia"/>
                <w:szCs w:val="21"/>
              </w:rPr>
              <w:t>曾荣获了包括省四优二等奖</w:t>
            </w:r>
            <w:r>
              <w:rPr>
                <w:rFonts w:hint="eastAsia"/>
                <w:szCs w:val="21"/>
              </w:rPr>
              <w:t>1</w:t>
            </w:r>
            <w:r>
              <w:rPr>
                <w:rFonts w:hint="eastAsia"/>
                <w:szCs w:val="21"/>
              </w:rPr>
              <w:t>项，省优秀勘察设计一等奖</w:t>
            </w:r>
            <w:r>
              <w:rPr>
                <w:rFonts w:hint="eastAsia"/>
                <w:szCs w:val="21"/>
              </w:rPr>
              <w:t>1</w:t>
            </w:r>
            <w:r>
              <w:rPr>
                <w:rFonts w:hint="eastAsia"/>
                <w:szCs w:val="21"/>
              </w:rPr>
              <w:t>项，省优秀咨询二等奖</w:t>
            </w:r>
            <w:r>
              <w:rPr>
                <w:rFonts w:hint="eastAsia"/>
                <w:szCs w:val="21"/>
              </w:rPr>
              <w:t>1</w:t>
            </w:r>
            <w:r>
              <w:rPr>
                <w:rFonts w:hint="eastAsia"/>
                <w:szCs w:val="21"/>
              </w:rPr>
              <w:t>项，省勘察设计一等奖、三等奖各</w:t>
            </w:r>
            <w:r>
              <w:rPr>
                <w:rFonts w:hint="eastAsia"/>
                <w:szCs w:val="21"/>
              </w:rPr>
              <w:t>1</w:t>
            </w:r>
            <w:r>
              <w:rPr>
                <w:rFonts w:hint="eastAsia"/>
                <w:szCs w:val="21"/>
              </w:rPr>
              <w:t>项，省优秀规划设计二等奖、三等奖各</w:t>
            </w:r>
            <w:r>
              <w:rPr>
                <w:rFonts w:hint="eastAsia"/>
                <w:szCs w:val="21"/>
              </w:rPr>
              <w:t>1</w:t>
            </w:r>
            <w:r>
              <w:rPr>
                <w:rFonts w:hint="eastAsia"/>
                <w:szCs w:val="21"/>
              </w:rPr>
              <w:t>项，中国市政协会社会公益类二等奖</w:t>
            </w:r>
            <w:r>
              <w:rPr>
                <w:rFonts w:hint="eastAsia"/>
                <w:szCs w:val="21"/>
              </w:rPr>
              <w:t>1</w:t>
            </w:r>
            <w:r>
              <w:rPr>
                <w:rFonts w:hint="eastAsia"/>
                <w:szCs w:val="21"/>
              </w:rPr>
              <w:t>项、省优秀勘察设计表扬奖</w:t>
            </w:r>
            <w:r>
              <w:rPr>
                <w:rFonts w:hint="eastAsia"/>
                <w:szCs w:val="21"/>
              </w:rPr>
              <w:t>1</w:t>
            </w:r>
            <w:r>
              <w:rPr>
                <w:rFonts w:hint="eastAsia"/>
                <w:szCs w:val="21"/>
              </w:rPr>
              <w:t>项、省地下空间学会一等奖</w:t>
            </w:r>
            <w:r>
              <w:rPr>
                <w:rFonts w:hint="eastAsia"/>
                <w:szCs w:val="21"/>
              </w:rPr>
              <w:t>1</w:t>
            </w:r>
            <w:r>
              <w:rPr>
                <w:rFonts w:hint="eastAsia"/>
                <w:szCs w:val="21"/>
              </w:rPr>
              <w:t>项、省交通运输学会三等奖</w:t>
            </w:r>
            <w:r>
              <w:rPr>
                <w:rFonts w:hint="eastAsia"/>
                <w:szCs w:val="21"/>
              </w:rPr>
              <w:t>1</w:t>
            </w:r>
            <w:r>
              <w:rPr>
                <w:rFonts w:hint="eastAsia"/>
                <w:szCs w:val="21"/>
              </w:rPr>
              <w:t>项</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2018.0</w:t>
            </w:r>
            <w:r>
              <w:rPr>
                <w:szCs w:val="21"/>
              </w:rPr>
              <w:t>6</w:t>
            </w:r>
            <w:r>
              <w:rPr>
                <w:rFonts w:hint="eastAsia"/>
                <w:szCs w:val="21"/>
              </w:rPr>
              <w:t>.</w:t>
            </w:r>
            <w:r>
              <w:rPr>
                <w:szCs w:val="21"/>
              </w:rPr>
              <w:t>01~2022.08.19</w:t>
            </w:r>
          </w:p>
        </w:tc>
      </w:tr>
      <w:tr w:rsidR="001C4ABD">
        <w:trPr>
          <w:trHeight w:val="1555"/>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项目总体负责</w:t>
            </w:r>
            <w:r>
              <w:rPr>
                <w:szCs w:val="21"/>
              </w:rPr>
              <w:t>。</w:t>
            </w: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5</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李志远</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5</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w:t>
            </w:r>
            <w:r>
              <w:rPr>
                <w:rFonts w:cs="Times New Roman"/>
                <w:szCs w:val="21"/>
              </w:rPr>
              <w:t>979</w:t>
            </w:r>
            <w:r>
              <w:rPr>
                <w:rFonts w:cs="Times New Roman" w:hint="eastAsia"/>
                <w:szCs w:val="21"/>
              </w:rPr>
              <w:t>.1</w:t>
            </w:r>
            <w:r>
              <w:rPr>
                <w:rFonts w:cs="Times New Roman"/>
                <w:szCs w:val="21"/>
              </w:rPr>
              <w:t>0</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民族</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汉</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居住地</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南京</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主任工程师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1C4ABD" w:rsidRDefault="001C4ABD">
            <w:pPr>
              <w:autoSpaceDE w:val="0"/>
              <w:autoSpaceDN w:val="0"/>
              <w:adjustRightInd w:val="0"/>
              <w:spacing w:line="400" w:lineRule="exact"/>
              <w:ind w:firstLineChars="0" w:firstLine="0"/>
              <w:jc w:val="center"/>
              <w:rPr>
                <w:szCs w:val="21"/>
              </w:rPr>
            </w:pP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苏交科集团股份有限公司</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szCs w:val="21"/>
              </w:rPr>
              <w:t>025-86778106</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南京市建邺区富春江东街</w:t>
            </w:r>
            <w:r>
              <w:rPr>
                <w:rFonts w:cs="Times New Roman" w:hint="eastAsia"/>
                <w:szCs w:val="21"/>
              </w:rPr>
              <w:t>8</w:t>
            </w:r>
            <w:r>
              <w:rPr>
                <w:rFonts w:cs="Times New Roman" w:hint="eastAsia"/>
                <w:szCs w:val="21"/>
              </w:rPr>
              <w:t>号</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2</w:t>
            </w:r>
            <w:r>
              <w:rPr>
                <w:rFonts w:cs="Times New Roman"/>
                <w:szCs w:val="21"/>
              </w:rPr>
              <w:t>10019</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w:t>
            </w:r>
            <w:r>
              <w:rPr>
                <w:rFonts w:cs="Times New Roman"/>
                <w:szCs w:val="21"/>
              </w:rPr>
              <w:t>8045573@</w:t>
            </w:r>
            <w:r>
              <w:rPr>
                <w:rFonts w:cs="Times New Roman" w:hint="eastAsia"/>
                <w:szCs w:val="21"/>
              </w:rPr>
              <w:t>qq</w:t>
            </w:r>
            <w:r>
              <w:rPr>
                <w:rFonts w:cs="Times New Roman"/>
                <w:szCs w:val="21"/>
              </w:rPr>
              <w:t>.</w:t>
            </w:r>
            <w:r>
              <w:rPr>
                <w:rFonts w:cs="Times New Roman" w:hint="eastAsia"/>
                <w:szCs w:val="21"/>
              </w:rPr>
              <w:t>com</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w:t>
            </w:r>
            <w:r>
              <w:rPr>
                <w:rFonts w:cs="Times New Roman"/>
                <w:szCs w:val="21"/>
              </w:rPr>
              <w:t>5811157284</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cs="Times New Roman" w:hint="eastAsia"/>
                <w:szCs w:val="21"/>
              </w:rPr>
              <w:t>高级工程师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学士</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获江苏省住房和城乡建设厅优秀勘察设计二等奖</w:t>
            </w:r>
            <w:r>
              <w:rPr>
                <w:rFonts w:cs="Times New Roman"/>
                <w:szCs w:val="21"/>
              </w:rPr>
              <w:t>1</w:t>
            </w:r>
            <w:r>
              <w:rPr>
                <w:rFonts w:cs="Times New Roman"/>
                <w:szCs w:val="21"/>
              </w:rPr>
              <w:t>项，中国公路看勘察设计协会公路交通设计协会优秀工程设计二等奖</w:t>
            </w:r>
            <w:r>
              <w:rPr>
                <w:rFonts w:cs="Times New Roman"/>
                <w:szCs w:val="21"/>
              </w:rPr>
              <w:t>1</w:t>
            </w:r>
            <w:r>
              <w:rPr>
                <w:rFonts w:cs="Times New Roman"/>
                <w:szCs w:val="21"/>
              </w:rPr>
              <w:t>项，中国交通运输协会科学技术二等奖</w:t>
            </w:r>
            <w:r>
              <w:rPr>
                <w:rFonts w:cs="Times New Roman"/>
                <w:szCs w:val="21"/>
              </w:rPr>
              <w:t>1</w:t>
            </w:r>
            <w:r>
              <w:rPr>
                <w:rFonts w:cs="Times New Roman"/>
                <w:szCs w:val="21"/>
              </w:rPr>
              <w:t>项，浙江省城乡规划学会城乡规划设计三等奖</w:t>
            </w:r>
            <w:r>
              <w:rPr>
                <w:rFonts w:cs="Times New Roman"/>
                <w:szCs w:val="21"/>
              </w:rPr>
              <w:t>1</w:t>
            </w:r>
            <w:r>
              <w:rPr>
                <w:rFonts w:cs="Times New Roman"/>
                <w:szCs w:val="21"/>
              </w:rPr>
              <w:t>项，参与编写规范标准</w:t>
            </w:r>
            <w:r>
              <w:rPr>
                <w:rFonts w:cs="Times New Roman"/>
                <w:szCs w:val="21"/>
              </w:rPr>
              <w:t>6</w:t>
            </w:r>
            <w:r>
              <w:rPr>
                <w:rFonts w:cs="Times New Roman"/>
                <w:szCs w:val="21"/>
              </w:rPr>
              <w:t>项，发表论文</w:t>
            </w:r>
            <w:r>
              <w:rPr>
                <w:rFonts w:cs="Times New Roman"/>
                <w:szCs w:val="21"/>
              </w:rPr>
              <w:t>10</w:t>
            </w:r>
            <w:r>
              <w:rPr>
                <w:rFonts w:cs="Times New Roman"/>
                <w:szCs w:val="21"/>
              </w:rPr>
              <w:t>篇，获得专利</w:t>
            </w:r>
            <w:r>
              <w:rPr>
                <w:rFonts w:cs="Times New Roman"/>
                <w:szCs w:val="21"/>
              </w:rPr>
              <w:t>3</w:t>
            </w:r>
            <w:r>
              <w:rPr>
                <w:rFonts w:cs="Times New Roman"/>
                <w:szCs w:val="21"/>
              </w:rPr>
              <w:t>项。</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w:t>
            </w:r>
            <w:r>
              <w:rPr>
                <w:szCs w:val="21"/>
              </w:rPr>
              <w:t>018.06.01~2022.08.19</w:t>
            </w:r>
          </w:p>
        </w:tc>
      </w:tr>
      <w:tr w:rsidR="001C4ABD">
        <w:trPr>
          <w:trHeight w:val="1361"/>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完成地下环路的通风照明、防灾应急与应急疏散等方面的研究。</w:t>
            </w: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r>
              <w:rPr>
                <w:rFonts w:hint="eastAsia"/>
                <w:szCs w:val="21"/>
              </w:rPr>
              <w:t xml:space="preserve"> </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6</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00"/>
        <w:gridCol w:w="1526"/>
        <w:gridCol w:w="446"/>
        <w:gridCol w:w="1017"/>
        <w:gridCol w:w="1463"/>
        <w:gridCol w:w="146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szCs w:val="21"/>
              </w:rPr>
              <w:t>姓</w:t>
            </w:r>
            <w:r>
              <w:rPr>
                <w:szCs w:val="21"/>
              </w:rPr>
              <w:t xml:space="preserve">    </w:t>
            </w:r>
            <w:r>
              <w:rPr>
                <w:szCs w:val="21"/>
              </w:rPr>
              <w:t>名</w:t>
            </w:r>
          </w:p>
        </w:tc>
        <w:tc>
          <w:tcPr>
            <w:tcW w:w="1400"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卢志飞</w:t>
            </w:r>
          </w:p>
        </w:tc>
        <w:tc>
          <w:tcPr>
            <w:tcW w:w="1526"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szCs w:val="21"/>
              </w:rPr>
              <w:t>性</w:t>
            </w:r>
            <w:r>
              <w:rPr>
                <w:szCs w:val="21"/>
              </w:rPr>
              <w:t xml:space="preserve">  </w:t>
            </w:r>
            <w:r>
              <w:rPr>
                <w:szCs w:val="21"/>
              </w:rPr>
              <w:t>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szCs w:val="21"/>
              </w:rPr>
              <w:t>排</w:t>
            </w:r>
            <w:r>
              <w:rPr>
                <w:szCs w:val="21"/>
              </w:rPr>
              <w:t xml:space="preserve">    </w:t>
            </w:r>
            <w:r>
              <w:rPr>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6</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w:t>
            </w:r>
            <w:r>
              <w:rPr>
                <w:szCs w:val="21"/>
              </w:rPr>
              <w:t>991</w:t>
            </w:r>
            <w:r>
              <w:rPr>
                <w:rFonts w:hint="eastAsia"/>
                <w:szCs w:val="21"/>
              </w:rPr>
              <w:t>年</w:t>
            </w:r>
            <w:r>
              <w:rPr>
                <w:rFonts w:hint="eastAsia"/>
                <w:szCs w:val="21"/>
              </w:rPr>
              <w:t>1</w:t>
            </w:r>
            <w:r>
              <w:rPr>
                <w:szCs w:val="21"/>
              </w:rPr>
              <w:t>2</w:t>
            </w:r>
            <w:r>
              <w:rPr>
                <w:rFonts w:hint="eastAsia"/>
                <w:szCs w:val="21"/>
              </w:rPr>
              <w:t>月</w:t>
            </w:r>
            <w:r>
              <w:rPr>
                <w:rFonts w:hint="eastAsia"/>
                <w:szCs w:val="21"/>
              </w:rPr>
              <w:t>5</w:t>
            </w:r>
            <w:r>
              <w:rPr>
                <w:rFonts w:hint="eastAsia"/>
                <w:szCs w:val="21"/>
              </w:rPr>
              <w:t>日</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szCs w:val="21"/>
              </w:rPr>
              <w:t>民</w:t>
            </w:r>
            <w:r>
              <w:rPr>
                <w:szCs w:val="21"/>
              </w:rPr>
              <w:t xml:space="preserve">    </w:t>
            </w:r>
            <w:r>
              <w:rPr>
                <w:szCs w:val="21"/>
              </w:rPr>
              <w:t>族</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满族</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szCs w:val="21"/>
              </w:rPr>
              <w:t>国</w:t>
            </w:r>
            <w:r>
              <w:rPr>
                <w:szCs w:val="21"/>
              </w:rPr>
              <w:t xml:space="preserve">    </w:t>
            </w:r>
            <w:r>
              <w:rPr>
                <w:szCs w:val="21"/>
              </w:rPr>
              <w:t>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szCs w:val="21"/>
              </w:rPr>
              <w:t>居</w:t>
            </w:r>
            <w:r>
              <w:rPr>
                <w:szCs w:val="21"/>
              </w:rPr>
              <w:t xml:space="preserve"> </w:t>
            </w:r>
            <w:r>
              <w:rPr>
                <w:szCs w:val="21"/>
              </w:rPr>
              <w:t>住</w:t>
            </w:r>
            <w:r>
              <w:rPr>
                <w:szCs w:val="21"/>
              </w:rPr>
              <w:t xml:space="preserve"> </w:t>
            </w:r>
            <w:r>
              <w:rPr>
                <w:szCs w:val="21"/>
              </w:rPr>
              <w:t>地</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szCs w:val="21"/>
              </w:rPr>
              <w:t>行政职务</w:t>
            </w:r>
          </w:p>
        </w:tc>
        <w:tc>
          <w:tcPr>
            <w:tcW w:w="1400" w:type="dxa"/>
            <w:vAlign w:val="center"/>
          </w:tcPr>
          <w:p w:rsidR="001C4ABD" w:rsidRDefault="001C4ABD">
            <w:pPr>
              <w:autoSpaceDE w:val="0"/>
              <w:autoSpaceDN w:val="0"/>
              <w:adjustRightInd w:val="0"/>
              <w:spacing w:line="400" w:lineRule="exact"/>
              <w:ind w:firstLineChars="0" w:firstLine="0"/>
              <w:jc w:val="center"/>
              <w:rPr>
                <w:szCs w:val="21"/>
              </w:rPr>
            </w:pPr>
          </w:p>
        </w:tc>
        <w:tc>
          <w:tcPr>
            <w:tcW w:w="1526" w:type="dxa"/>
            <w:vAlign w:val="center"/>
          </w:tcPr>
          <w:p w:rsidR="001C4ABD" w:rsidRDefault="0080513B">
            <w:pPr>
              <w:autoSpaceDE w:val="0"/>
              <w:autoSpaceDN w:val="0"/>
              <w:adjustRightInd w:val="0"/>
              <w:spacing w:line="400" w:lineRule="exact"/>
              <w:ind w:firstLineChars="0" w:firstLine="0"/>
              <w:jc w:val="center"/>
              <w:rPr>
                <w:szCs w:val="21"/>
              </w:rPr>
            </w:pPr>
            <w:r>
              <w:rPr>
                <w:szCs w:val="21"/>
              </w:rPr>
              <w:t>归国人员</w:t>
            </w:r>
          </w:p>
        </w:tc>
        <w:tc>
          <w:tcPr>
            <w:tcW w:w="1463" w:type="dxa"/>
            <w:gridSpan w:val="2"/>
            <w:vAlign w:val="center"/>
          </w:tcPr>
          <w:p w:rsidR="001C4ABD" w:rsidRDefault="001C4ABD">
            <w:pPr>
              <w:autoSpaceDE w:val="0"/>
              <w:autoSpaceDN w:val="0"/>
              <w:adjustRightInd w:val="0"/>
              <w:spacing w:line="400" w:lineRule="exact"/>
              <w:ind w:firstLineChars="0" w:firstLine="0"/>
              <w:jc w:val="center"/>
              <w:rPr>
                <w:szCs w:val="21"/>
              </w:rPr>
            </w:pP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szCs w:val="21"/>
              </w:rPr>
              <w:t>归国时间</w:t>
            </w:r>
          </w:p>
        </w:tc>
        <w:tc>
          <w:tcPr>
            <w:tcW w:w="1463" w:type="dxa"/>
            <w:vAlign w:val="center"/>
          </w:tcPr>
          <w:p w:rsidR="001C4ABD" w:rsidRDefault="001C4ABD">
            <w:pPr>
              <w:autoSpaceDE w:val="0"/>
              <w:autoSpaceDN w:val="0"/>
              <w:adjustRightInd w:val="0"/>
              <w:spacing w:line="400" w:lineRule="exact"/>
              <w:ind w:firstLineChars="0" w:firstLine="0"/>
              <w:jc w:val="center"/>
              <w:rPr>
                <w:szCs w:val="21"/>
              </w:rPr>
            </w:pP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szCs w:val="21"/>
              </w:rPr>
              <w:t>工作单位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szCs w:val="21"/>
              </w:rPr>
              <w:t>办公电话</w:t>
            </w:r>
          </w:p>
        </w:tc>
        <w:tc>
          <w:tcPr>
            <w:tcW w:w="1463" w:type="dxa"/>
            <w:vAlign w:val="center"/>
          </w:tcPr>
          <w:p w:rsidR="001C4ABD" w:rsidRDefault="0080513B">
            <w:pPr>
              <w:autoSpaceDE w:val="0"/>
              <w:autoSpaceDN w:val="0"/>
              <w:adjustRightInd w:val="0"/>
              <w:spacing w:line="400" w:lineRule="exact"/>
              <w:ind w:firstLineChars="0" w:firstLine="0"/>
              <w:rPr>
                <w:szCs w:val="21"/>
              </w:rPr>
            </w:pPr>
            <w:r>
              <w:rPr>
                <w:szCs w:val="21"/>
              </w:rPr>
              <w:t>19952403608</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szCs w:val="21"/>
              </w:rPr>
              <w:t>通讯地址</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南京市建邺区富春江东街</w:t>
            </w:r>
            <w:r>
              <w:rPr>
                <w:rFonts w:hint="eastAsia"/>
                <w:szCs w:val="21"/>
              </w:rPr>
              <w:t>8</w:t>
            </w:r>
            <w:r>
              <w:rPr>
                <w:rFonts w:hint="eastAsia"/>
                <w:szCs w:val="21"/>
              </w:rPr>
              <w:t>号</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szCs w:val="21"/>
              </w:rPr>
              <w:t>邮政编码</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w:t>
            </w:r>
            <w:r>
              <w:rPr>
                <w:szCs w:val="21"/>
              </w:rPr>
              <w:t>10019</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3</w:t>
            </w:r>
            <w:r>
              <w:rPr>
                <w:szCs w:val="21"/>
              </w:rPr>
              <w:t>47160518@</w:t>
            </w:r>
            <w:r>
              <w:rPr>
                <w:rFonts w:hint="eastAsia"/>
                <w:szCs w:val="21"/>
              </w:rPr>
              <w:t>qq.com</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szCs w:val="21"/>
              </w:rPr>
              <w:t>移动电话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w:t>
            </w:r>
            <w:r>
              <w:rPr>
                <w:szCs w:val="21"/>
              </w:rPr>
              <w:t>9952403608</w:t>
            </w:r>
          </w:p>
        </w:tc>
      </w:tr>
      <w:tr w:rsidR="001C4ABD">
        <w:trPr>
          <w:trHeight w:val="388"/>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szCs w:val="21"/>
              </w:rPr>
              <w:t>技术职称</w:t>
            </w:r>
          </w:p>
        </w:tc>
        <w:tc>
          <w:tcPr>
            <w:tcW w:w="4389" w:type="dxa"/>
            <w:gridSpan w:val="4"/>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助理工程师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szCs w:val="21"/>
              </w:rPr>
              <w:t>最高学位</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硕士研究生</w:t>
            </w:r>
          </w:p>
        </w:tc>
      </w:tr>
      <w:tr w:rsidR="001C4ABD">
        <w:trPr>
          <w:trHeight w:val="578"/>
        </w:trPr>
        <w:tc>
          <w:tcPr>
            <w:tcW w:w="1462" w:type="dxa"/>
            <w:gridSpan w:val="2"/>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曾获科技</w:t>
            </w:r>
          </w:p>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奖励情况</w:t>
            </w:r>
          </w:p>
        </w:tc>
        <w:tc>
          <w:tcPr>
            <w:tcW w:w="7315" w:type="dxa"/>
            <w:gridSpan w:val="6"/>
            <w:vAlign w:val="center"/>
          </w:tcPr>
          <w:p w:rsidR="001C4ABD" w:rsidRDefault="0080513B">
            <w:pPr>
              <w:autoSpaceDE w:val="0"/>
              <w:autoSpaceDN w:val="0"/>
              <w:adjustRightInd w:val="0"/>
              <w:spacing w:line="400" w:lineRule="exact"/>
              <w:ind w:firstLineChars="0" w:firstLine="0"/>
              <w:jc w:val="left"/>
              <w:rPr>
                <w:szCs w:val="21"/>
              </w:rPr>
            </w:pPr>
            <w:r>
              <w:rPr>
                <w:rFonts w:hint="eastAsia"/>
                <w:szCs w:val="21"/>
              </w:rPr>
              <w:t>/</w:t>
            </w:r>
          </w:p>
        </w:tc>
      </w:tr>
      <w:tr w:rsidR="001C4ABD">
        <w:trPr>
          <w:trHeight w:val="480"/>
        </w:trPr>
        <w:tc>
          <w:tcPr>
            <w:tcW w:w="2862"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915"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w:t>
            </w:r>
            <w:r>
              <w:rPr>
                <w:szCs w:val="21"/>
              </w:rPr>
              <w:t>020</w:t>
            </w:r>
            <w:r>
              <w:rPr>
                <w:rFonts w:hint="eastAsia"/>
                <w:szCs w:val="21"/>
              </w:rPr>
              <w:t>年</w:t>
            </w:r>
            <w:r>
              <w:rPr>
                <w:rFonts w:hint="eastAsia"/>
                <w:szCs w:val="21"/>
              </w:rPr>
              <w:t>7</w:t>
            </w:r>
            <w:r>
              <w:rPr>
                <w:rFonts w:hint="eastAsia"/>
                <w:szCs w:val="21"/>
              </w:rPr>
              <w:t>月</w:t>
            </w:r>
            <w:r>
              <w:rPr>
                <w:rFonts w:hint="eastAsia"/>
                <w:szCs w:val="21"/>
              </w:rPr>
              <w:t>~</w:t>
            </w:r>
            <w:r>
              <w:rPr>
                <w:szCs w:val="21"/>
              </w:rPr>
              <w:t>2022</w:t>
            </w:r>
            <w:r>
              <w:rPr>
                <w:rFonts w:hint="eastAsia"/>
                <w:szCs w:val="21"/>
              </w:rPr>
              <w:t>年</w:t>
            </w:r>
            <w:r>
              <w:rPr>
                <w:rFonts w:hint="eastAsia"/>
                <w:szCs w:val="21"/>
              </w:rPr>
              <w:t>8</w:t>
            </w:r>
            <w:r>
              <w:rPr>
                <w:rFonts w:hint="eastAsia"/>
                <w:szCs w:val="21"/>
              </w:rPr>
              <w:t>月</w:t>
            </w:r>
          </w:p>
        </w:tc>
      </w:tr>
      <w:tr w:rsidR="001C4ABD">
        <w:trPr>
          <w:trHeight w:val="1899"/>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参与报告主体内容编制；发表课题研究论文《城市核心区地下环路工程及出入口设置》；参与编写《城市地下环路设计规程》。</w:t>
            </w: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1089"/>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7</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5"/>
        <w:gridCol w:w="1581"/>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龚丹丹</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女</w:t>
            </w:r>
          </w:p>
        </w:tc>
        <w:tc>
          <w:tcPr>
            <w:tcW w:w="1345"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581"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1988</w:t>
            </w:r>
            <w:r>
              <w:rPr>
                <w:rFonts w:hint="eastAsia"/>
                <w:szCs w:val="21"/>
              </w:rPr>
              <w:t>.</w:t>
            </w:r>
            <w:r>
              <w:rPr>
                <w:szCs w:val="21"/>
              </w:rPr>
              <w:t>12</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w:t>
            </w:r>
            <w:r>
              <w:rPr>
                <w:szCs w:val="21"/>
              </w:rPr>
              <w:t xml:space="preserve">    </w:t>
            </w:r>
            <w:r>
              <w:rPr>
                <w:rFonts w:hint="eastAsia"/>
                <w:szCs w:val="21"/>
              </w:rPr>
              <w:t>族</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汉族</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szCs w:val="21"/>
              </w:rPr>
              <w:t>15861816629</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tcPr>
          <w:p w:rsidR="001C4ABD" w:rsidRDefault="0080513B">
            <w:pPr>
              <w:autoSpaceDE w:val="0"/>
              <w:autoSpaceDN w:val="0"/>
              <w:adjustRightInd w:val="0"/>
              <w:spacing w:line="400" w:lineRule="exact"/>
              <w:ind w:firstLineChars="0" w:firstLine="0"/>
              <w:jc w:val="center"/>
              <w:rPr>
                <w:szCs w:val="21"/>
              </w:rPr>
            </w:pPr>
            <w:r>
              <w:rPr>
                <w:rFonts w:hint="eastAsia"/>
                <w:szCs w:val="21"/>
              </w:rPr>
              <w:t>江苏省南京市富春江东街</w:t>
            </w:r>
            <w:r>
              <w:rPr>
                <w:rFonts w:hint="eastAsia"/>
                <w:szCs w:val="21"/>
              </w:rPr>
              <w:t>8</w:t>
            </w:r>
            <w:r>
              <w:rPr>
                <w:rFonts w:hint="eastAsia"/>
                <w:szCs w:val="21"/>
              </w:rPr>
              <w:t>号</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21001</w:t>
            </w:r>
            <w:r>
              <w:rPr>
                <w:szCs w:val="21"/>
              </w:rPr>
              <w:t>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347496392@qq.com</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szCs w:val="21"/>
              </w:rPr>
              <w:t>15861816629</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规划师</w:t>
            </w:r>
          </w:p>
        </w:tc>
        <w:tc>
          <w:tcPr>
            <w:tcW w:w="1345"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581"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硕研</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pacing w:line="400" w:lineRule="exact"/>
              <w:ind w:firstLineChars="0" w:firstLine="0"/>
              <w:rPr>
                <w:szCs w:val="21"/>
              </w:rPr>
            </w:pPr>
            <w:r>
              <w:rPr>
                <w:rFonts w:hint="eastAsia"/>
                <w:szCs w:val="21"/>
              </w:rPr>
              <w:t>无</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201</w:t>
            </w:r>
            <w:r>
              <w:rPr>
                <w:szCs w:val="21"/>
              </w:rPr>
              <w:t>9</w:t>
            </w:r>
            <w:r>
              <w:rPr>
                <w:rFonts w:hint="eastAsia"/>
                <w:szCs w:val="21"/>
              </w:rPr>
              <w:t>.01.10</w:t>
            </w:r>
            <w:r>
              <w:rPr>
                <w:szCs w:val="21"/>
              </w:rPr>
              <w:t>~2022.08.19</w:t>
            </w:r>
          </w:p>
        </w:tc>
      </w:tr>
      <w:tr w:rsidR="001C4ABD">
        <w:trPr>
          <w:trHeight w:val="2298"/>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1C4ABD">
            <w:pPr>
              <w:adjustRightInd w:val="0"/>
              <w:spacing w:line="400" w:lineRule="exact"/>
              <w:ind w:firstLineChars="0" w:firstLine="0"/>
              <w:rPr>
                <w:szCs w:val="21"/>
              </w:rPr>
            </w:pPr>
          </w:p>
          <w:p w:rsidR="001C4ABD" w:rsidRDefault="0080513B">
            <w:pPr>
              <w:autoSpaceDE w:val="0"/>
              <w:autoSpaceDN w:val="0"/>
              <w:adjustRightInd w:val="0"/>
              <w:spacing w:line="400" w:lineRule="exact"/>
              <w:ind w:firstLineChars="0" w:firstLine="0"/>
              <w:rPr>
                <w:szCs w:val="21"/>
              </w:rPr>
            </w:pPr>
            <w:r>
              <w:rPr>
                <w:rFonts w:hint="eastAsia"/>
                <w:szCs w:val="21"/>
              </w:rPr>
              <w:t>参与结题报告的审查工作，《城市地下环路设计规程》的工作。</w:t>
            </w: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8</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张琛浩</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rPr>
                <w:szCs w:val="21"/>
              </w:rPr>
            </w:pPr>
            <w:r>
              <w:rPr>
                <w:rFonts w:hint="eastAsia"/>
                <w:szCs w:val="21"/>
              </w:rPr>
              <w:t>男</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rPr>
                <w:szCs w:val="21"/>
              </w:rPr>
            </w:pPr>
            <w:r>
              <w:rPr>
                <w:rFonts w:hint="eastAsia"/>
                <w:szCs w:val="21"/>
              </w:rPr>
              <w:t>8</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1996.08</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1C4ABD" w:rsidRDefault="0080513B">
            <w:pPr>
              <w:autoSpaceDE w:val="0"/>
              <w:autoSpaceDN w:val="0"/>
              <w:adjustRightInd w:val="0"/>
              <w:spacing w:line="400" w:lineRule="exact"/>
              <w:ind w:firstLineChars="0" w:firstLine="0"/>
              <w:rPr>
                <w:szCs w:val="21"/>
              </w:rPr>
            </w:pPr>
            <w:r>
              <w:rPr>
                <w:rFonts w:hint="eastAsia"/>
                <w:szCs w:val="21"/>
              </w:rPr>
              <w:t>汉族</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1C4ABD" w:rsidRDefault="0080513B">
            <w:pPr>
              <w:autoSpaceDE w:val="0"/>
              <w:autoSpaceDN w:val="0"/>
              <w:adjustRightInd w:val="0"/>
              <w:spacing w:line="400" w:lineRule="exact"/>
              <w:ind w:firstLineChars="0" w:firstLine="0"/>
              <w:rPr>
                <w:szCs w:val="21"/>
              </w:rPr>
            </w:pPr>
            <w:r>
              <w:rPr>
                <w:rFonts w:hint="eastAsia"/>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rPr>
                <w:szCs w:val="21"/>
              </w:rPr>
            </w:pPr>
            <w:r>
              <w:rPr>
                <w:rFonts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rPr>
                <w:szCs w:val="21"/>
              </w:rPr>
            </w:pPr>
            <w:r>
              <w:rPr>
                <w:rFonts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w:t>
            </w:r>
            <w:r>
              <w:rPr>
                <w:szCs w:val="21"/>
              </w:rPr>
              <w:t>3062587820</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tcPr>
          <w:p w:rsidR="001C4ABD" w:rsidRDefault="0080513B">
            <w:pPr>
              <w:autoSpaceDE w:val="0"/>
              <w:autoSpaceDN w:val="0"/>
              <w:adjustRightInd w:val="0"/>
              <w:spacing w:line="400" w:lineRule="exact"/>
              <w:ind w:firstLineChars="0" w:firstLine="0"/>
              <w:jc w:val="center"/>
              <w:rPr>
                <w:szCs w:val="21"/>
              </w:rPr>
            </w:pPr>
            <w:r>
              <w:rPr>
                <w:rFonts w:hint="eastAsia"/>
                <w:szCs w:val="21"/>
              </w:rPr>
              <w:t>江苏省南京市富春江东街</w:t>
            </w:r>
            <w:r>
              <w:rPr>
                <w:rFonts w:hint="eastAsia"/>
                <w:szCs w:val="21"/>
              </w:rPr>
              <w:t>8</w:t>
            </w:r>
            <w:r>
              <w:rPr>
                <w:rFonts w:hint="eastAsia"/>
                <w:szCs w:val="21"/>
              </w:rPr>
              <w:t>号</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21001</w:t>
            </w:r>
            <w:r>
              <w:rPr>
                <w:szCs w:val="21"/>
              </w:rPr>
              <w:t>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zxcsc820@163.com</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w:t>
            </w:r>
            <w:r>
              <w:rPr>
                <w:szCs w:val="21"/>
              </w:rPr>
              <w:t>3062587820</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助理工程师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硕研</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无</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20</w:t>
            </w:r>
            <w:r>
              <w:rPr>
                <w:szCs w:val="21"/>
              </w:rPr>
              <w:t>20</w:t>
            </w:r>
            <w:r>
              <w:rPr>
                <w:rFonts w:hint="eastAsia"/>
                <w:szCs w:val="21"/>
              </w:rPr>
              <w:t>.0</w:t>
            </w:r>
            <w:r>
              <w:rPr>
                <w:szCs w:val="21"/>
              </w:rPr>
              <w:t>6</w:t>
            </w:r>
            <w:r>
              <w:rPr>
                <w:rFonts w:hint="eastAsia"/>
                <w:szCs w:val="21"/>
              </w:rPr>
              <w:t>.</w:t>
            </w:r>
            <w:r>
              <w:rPr>
                <w:szCs w:val="21"/>
              </w:rPr>
              <w:t>30</w:t>
            </w:r>
            <w:r>
              <w:rPr>
                <w:rFonts w:hint="eastAsia"/>
                <w:szCs w:val="21"/>
              </w:rPr>
              <w:t>~</w:t>
            </w:r>
            <w:r>
              <w:rPr>
                <w:szCs w:val="21"/>
              </w:rPr>
              <w:t>2022.08.19</w:t>
            </w:r>
          </w:p>
        </w:tc>
      </w:tr>
      <w:tr w:rsidR="001C4ABD">
        <w:trPr>
          <w:trHeight w:val="1615"/>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参与地下环路交通流态特性及路线指标、地下环路智慧运维等的研究工作。</w:t>
            </w:r>
          </w:p>
          <w:p w:rsidR="001C4ABD" w:rsidRDefault="001C4ABD">
            <w:pPr>
              <w:adjustRightInd w:val="0"/>
              <w:spacing w:line="400" w:lineRule="exact"/>
              <w:ind w:firstLineChars="0" w:firstLine="0"/>
              <w:rPr>
                <w:szCs w:val="21"/>
              </w:rPr>
            </w:pPr>
          </w:p>
          <w:p w:rsidR="001C4ABD" w:rsidRDefault="001C4ABD">
            <w:pPr>
              <w:autoSpaceDE w:val="0"/>
              <w:autoSpaceDN w:val="0"/>
              <w:adjustRightInd w:val="0"/>
              <w:spacing w:line="400" w:lineRule="exact"/>
              <w:ind w:firstLineChars="0" w:firstLine="0"/>
              <w:rPr>
                <w:szCs w:val="21"/>
              </w:rPr>
            </w:pP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9</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661"/>
        <w:gridCol w:w="1417"/>
        <w:gridCol w:w="1865"/>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宛志寰</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107"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417"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865"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9</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033"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1989.12</w:t>
            </w:r>
          </w:p>
        </w:tc>
        <w:tc>
          <w:tcPr>
            <w:tcW w:w="1417"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民</w:t>
            </w:r>
            <w:r>
              <w:rPr>
                <w:rFonts w:cs="Times New Roman" w:hint="eastAsia"/>
                <w:szCs w:val="21"/>
              </w:rPr>
              <w:t xml:space="preserve">    </w:t>
            </w:r>
            <w:r>
              <w:rPr>
                <w:rFonts w:cs="Times New Roman" w:hint="eastAsia"/>
                <w:szCs w:val="21"/>
              </w:rPr>
              <w:t>族</w:t>
            </w:r>
          </w:p>
        </w:tc>
        <w:tc>
          <w:tcPr>
            <w:tcW w:w="1865"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汉族</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033"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中国</w:t>
            </w:r>
          </w:p>
        </w:tc>
        <w:tc>
          <w:tcPr>
            <w:tcW w:w="1417"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居</w:t>
            </w:r>
            <w:r>
              <w:rPr>
                <w:rFonts w:cs="Times New Roman" w:hint="eastAsia"/>
                <w:szCs w:val="21"/>
              </w:rPr>
              <w:t xml:space="preserve"> </w:t>
            </w:r>
            <w:r>
              <w:rPr>
                <w:rFonts w:cs="Times New Roman" w:hint="eastAsia"/>
                <w:szCs w:val="21"/>
              </w:rPr>
              <w:t>住</w:t>
            </w:r>
            <w:r>
              <w:rPr>
                <w:rFonts w:cs="Times New Roman" w:hint="eastAsia"/>
                <w:szCs w:val="21"/>
              </w:rPr>
              <w:t xml:space="preserve"> </w:t>
            </w:r>
            <w:r>
              <w:rPr>
                <w:rFonts w:cs="Times New Roman" w:hint="eastAsia"/>
                <w:szCs w:val="21"/>
              </w:rPr>
              <w:t>地</w:t>
            </w:r>
          </w:p>
        </w:tc>
        <w:tc>
          <w:tcPr>
            <w:tcW w:w="1865"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归国时间</w:t>
            </w:r>
          </w:p>
        </w:tc>
        <w:tc>
          <w:tcPr>
            <w:tcW w:w="1107"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w:t>
            </w:r>
          </w:p>
        </w:tc>
        <w:tc>
          <w:tcPr>
            <w:tcW w:w="1417"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归国时间</w:t>
            </w:r>
          </w:p>
        </w:tc>
        <w:tc>
          <w:tcPr>
            <w:tcW w:w="1865"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033" w:type="dxa"/>
            <w:gridSpan w:val="4"/>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苏交科集团股份有限公司</w:t>
            </w:r>
          </w:p>
        </w:tc>
        <w:tc>
          <w:tcPr>
            <w:tcW w:w="1417"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办公电话</w:t>
            </w:r>
          </w:p>
        </w:tc>
        <w:tc>
          <w:tcPr>
            <w:tcW w:w="1865"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13951999682</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033" w:type="dxa"/>
            <w:gridSpan w:val="4"/>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江苏省南京市富春江东街</w:t>
            </w:r>
            <w:r>
              <w:rPr>
                <w:rFonts w:cs="Times New Roman" w:hint="eastAsia"/>
                <w:szCs w:val="21"/>
              </w:rPr>
              <w:t>8</w:t>
            </w:r>
            <w:r>
              <w:rPr>
                <w:rFonts w:cs="Times New Roman" w:hint="eastAsia"/>
                <w:szCs w:val="21"/>
              </w:rPr>
              <w:t>号</w:t>
            </w:r>
          </w:p>
        </w:tc>
        <w:tc>
          <w:tcPr>
            <w:tcW w:w="1417"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邮政编码</w:t>
            </w:r>
          </w:p>
        </w:tc>
        <w:tc>
          <w:tcPr>
            <w:tcW w:w="1865"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210000</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033"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wzh600@126.com</w:t>
            </w:r>
          </w:p>
        </w:tc>
        <w:tc>
          <w:tcPr>
            <w:tcW w:w="1417"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移动电话</w:t>
            </w:r>
          </w:p>
        </w:tc>
        <w:tc>
          <w:tcPr>
            <w:tcW w:w="1865"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13951999682</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570"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cs="Times New Roman" w:hint="eastAsia"/>
                <w:szCs w:val="21"/>
              </w:rPr>
              <w:t>高级工程师</w:t>
            </w:r>
          </w:p>
        </w:tc>
        <w:tc>
          <w:tcPr>
            <w:tcW w:w="1417"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最高学位</w:t>
            </w:r>
          </w:p>
        </w:tc>
        <w:tc>
          <w:tcPr>
            <w:tcW w:w="1865"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硕士研究生</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富水软土环境城市地下综合管廊建设关键技术获“</w:t>
            </w:r>
            <w:r>
              <w:rPr>
                <w:rFonts w:hint="eastAsia"/>
                <w:szCs w:val="21"/>
              </w:rPr>
              <w:t>2021</w:t>
            </w:r>
            <w:r>
              <w:rPr>
                <w:rFonts w:hint="eastAsia"/>
                <w:szCs w:val="21"/>
              </w:rPr>
              <w:t>年度江苏省地下空间学会科学技术三等奖”。</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1C4ABD">
            <w:pPr>
              <w:autoSpaceDE w:val="0"/>
              <w:autoSpaceDN w:val="0"/>
              <w:adjustRightInd w:val="0"/>
              <w:spacing w:line="400" w:lineRule="exact"/>
              <w:ind w:firstLineChars="0" w:firstLine="0"/>
              <w:jc w:val="center"/>
              <w:rPr>
                <w:szCs w:val="21"/>
              </w:rPr>
            </w:pPr>
          </w:p>
        </w:tc>
      </w:tr>
      <w:tr w:rsidR="001C4ABD">
        <w:trPr>
          <w:trHeight w:val="2155"/>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1C4ABD">
            <w:pPr>
              <w:adjustRightInd w:val="0"/>
              <w:spacing w:line="400" w:lineRule="exact"/>
              <w:ind w:firstLineChars="0" w:firstLine="0"/>
              <w:rPr>
                <w:szCs w:val="21"/>
              </w:rPr>
            </w:pPr>
          </w:p>
          <w:p w:rsidR="001C4ABD" w:rsidRDefault="0080513B">
            <w:pPr>
              <w:adjustRightInd w:val="0"/>
              <w:spacing w:line="400" w:lineRule="exact"/>
              <w:ind w:firstLineChars="0" w:firstLine="0"/>
              <w:rPr>
                <w:szCs w:val="21"/>
              </w:rPr>
            </w:pPr>
            <w:r>
              <w:rPr>
                <w:rFonts w:hint="eastAsia"/>
                <w:szCs w:val="21"/>
              </w:rPr>
              <w:t>参与报告主体内容审核工作，以及《城市地下环路设计规程》的编制工作。</w:t>
            </w:r>
          </w:p>
          <w:p w:rsidR="001C4ABD" w:rsidRDefault="001C4ABD">
            <w:pPr>
              <w:autoSpaceDE w:val="0"/>
              <w:autoSpaceDN w:val="0"/>
              <w:adjustRightInd w:val="0"/>
              <w:spacing w:line="400" w:lineRule="exact"/>
              <w:ind w:firstLineChars="0" w:firstLine="0"/>
              <w:rPr>
                <w:szCs w:val="21"/>
              </w:rPr>
            </w:pP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1</w:t>
      </w:r>
      <w:r>
        <w:rPr>
          <w:rFonts w:eastAsia="方正黑体_GBK"/>
          <w:sz w:val="30"/>
          <w:szCs w:val="30"/>
        </w:rPr>
        <w:t>0</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080"/>
        <w:gridCol w:w="1846"/>
        <w:gridCol w:w="446"/>
        <w:gridCol w:w="1017"/>
        <w:gridCol w:w="1463"/>
        <w:gridCol w:w="146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080"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徐飞</w:t>
            </w:r>
          </w:p>
        </w:tc>
        <w:tc>
          <w:tcPr>
            <w:tcW w:w="1846"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w:t>
            </w:r>
            <w:r>
              <w:rPr>
                <w:szCs w:val="21"/>
              </w:rPr>
              <w:t>0</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1992.11</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汉族</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南京市</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080"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c>
          <w:tcPr>
            <w:tcW w:w="1846"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苏交科集团股份有限公司</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江苏省南京市富春江东街</w:t>
            </w:r>
            <w:r>
              <w:rPr>
                <w:rFonts w:cs="Times New Roman" w:hint="eastAsia"/>
                <w:szCs w:val="21"/>
              </w:rPr>
              <w:t>8</w:t>
            </w:r>
            <w:r>
              <w:rPr>
                <w:rFonts w:cs="Times New Roman" w:hint="eastAsia"/>
                <w:szCs w:val="21"/>
              </w:rPr>
              <w:t>号</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21001</w:t>
            </w:r>
            <w:r>
              <w:rPr>
                <w:szCs w:val="21"/>
              </w:rPr>
              <w:t>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723223172@qq.com</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15895935207</w:t>
            </w:r>
          </w:p>
        </w:tc>
      </w:tr>
      <w:tr w:rsidR="001C4ABD">
        <w:trPr>
          <w:trHeight w:val="388"/>
        </w:trPr>
        <w:tc>
          <w:tcPr>
            <w:tcW w:w="2542"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3309"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cs="Times New Roman" w:hint="eastAsia"/>
                <w:szCs w:val="21"/>
              </w:rPr>
              <w:t>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cs="Times New Roman" w:hint="eastAsia"/>
                <w:szCs w:val="21"/>
              </w:rPr>
              <w:t>学士</w:t>
            </w:r>
          </w:p>
        </w:tc>
      </w:tr>
      <w:tr w:rsidR="001C4ABD">
        <w:trPr>
          <w:trHeight w:val="1648"/>
        </w:trPr>
        <w:tc>
          <w:tcPr>
            <w:tcW w:w="2542"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6235" w:type="dxa"/>
            <w:gridSpan w:val="5"/>
            <w:vAlign w:val="center"/>
          </w:tcPr>
          <w:p w:rsidR="001C4ABD" w:rsidRDefault="0080513B">
            <w:pPr>
              <w:autoSpaceDE w:val="0"/>
              <w:autoSpaceDN w:val="0"/>
              <w:adjustRightInd w:val="0"/>
              <w:ind w:firstLineChars="0" w:firstLine="0"/>
              <w:rPr>
                <w:szCs w:val="21"/>
              </w:rPr>
            </w:pPr>
            <w:r>
              <w:rPr>
                <w:rFonts w:cs="Times New Roman" w:hint="eastAsia"/>
                <w:szCs w:val="21"/>
              </w:rPr>
              <w:t>江苏省地下空间学会优秀论文奖</w:t>
            </w:r>
          </w:p>
        </w:tc>
      </w:tr>
      <w:tr w:rsidR="001C4ABD">
        <w:trPr>
          <w:trHeight w:val="480"/>
        </w:trPr>
        <w:tc>
          <w:tcPr>
            <w:tcW w:w="2542"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6235"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201</w:t>
            </w:r>
            <w:r>
              <w:rPr>
                <w:szCs w:val="21"/>
              </w:rPr>
              <w:t>8</w:t>
            </w:r>
            <w:r>
              <w:rPr>
                <w:rFonts w:hint="eastAsia"/>
                <w:szCs w:val="21"/>
              </w:rPr>
              <w:t>.0</w:t>
            </w:r>
            <w:r>
              <w:rPr>
                <w:szCs w:val="21"/>
              </w:rPr>
              <w:t>9</w:t>
            </w:r>
            <w:r>
              <w:rPr>
                <w:rFonts w:hint="eastAsia"/>
                <w:szCs w:val="21"/>
              </w:rPr>
              <w:t>.10</w:t>
            </w:r>
            <w:r>
              <w:rPr>
                <w:szCs w:val="21"/>
              </w:rPr>
              <w:t>~2021.03.10</w:t>
            </w:r>
          </w:p>
        </w:tc>
      </w:tr>
      <w:tr w:rsidR="001C4ABD">
        <w:trPr>
          <w:trHeight w:val="2116"/>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参与研究报告、《城市地下环路设计规程》的审查，并在项目的推广应用方面做出贡献。</w:t>
            </w:r>
          </w:p>
          <w:p w:rsidR="001C4ABD" w:rsidRDefault="001C4ABD">
            <w:pPr>
              <w:adjustRightInd w:val="0"/>
              <w:spacing w:line="400" w:lineRule="exact"/>
              <w:ind w:firstLineChars="0" w:firstLine="0"/>
              <w:rPr>
                <w:szCs w:val="21"/>
              </w:rPr>
            </w:pP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spacing w:line="320" w:lineRule="exact"/>
        <w:ind w:firstLine="600"/>
        <w:jc w:val="center"/>
        <w:outlineLvl w:val="0"/>
        <w:rPr>
          <w:rFonts w:eastAsia="方正黑体_GBK"/>
          <w:sz w:val="30"/>
          <w:szCs w:val="30"/>
        </w:rPr>
      </w:pPr>
      <w:r>
        <w:rPr>
          <w:rFonts w:eastAsia="方正黑体_GBK" w:hint="eastAsia"/>
          <w:sz w:val="30"/>
          <w:szCs w:val="30"/>
        </w:rPr>
        <w:t>八、主要完成人情况（</w:t>
      </w:r>
      <w:r>
        <w:rPr>
          <w:rFonts w:eastAsia="方正黑体_GBK" w:hint="eastAsia"/>
          <w:sz w:val="30"/>
          <w:szCs w:val="30"/>
        </w:rPr>
        <w:t>11</w:t>
      </w:r>
      <w:r>
        <w:rPr>
          <w:rFonts w:eastAsia="方正黑体_GBK" w:hint="eastAsia"/>
          <w:sz w:val="30"/>
          <w:szCs w:val="30"/>
        </w:rPr>
        <w:t>）</w:t>
      </w:r>
    </w:p>
    <w:p w:rsidR="001C4ABD" w:rsidRDefault="001C4ABD">
      <w:pPr>
        <w:pStyle w:val="aff"/>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1C4ABD">
        <w:trPr>
          <w:trHeight w:val="480"/>
        </w:trPr>
        <w:tc>
          <w:tcPr>
            <w:tcW w:w="1462"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邹鸿浩</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男</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szCs w:val="21"/>
              </w:rPr>
              <w:t>11</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出生年月</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1993.01.23</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汉</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中国</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江苏南京</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行政职务</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副主任</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归国人员</w:t>
            </w:r>
          </w:p>
        </w:tc>
        <w:tc>
          <w:tcPr>
            <w:tcW w:w="146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归国时间</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工作单位</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办公电话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无</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江苏省南京市富春江东街</w:t>
            </w:r>
            <w:r>
              <w:rPr>
                <w:rFonts w:hint="eastAsia"/>
                <w:szCs w:val="21"/>
              </w:rPr>
              <w:t>8</w:t>
            </w:r>
            <w:r>
              <w:rPr>
                <w:rFonts w:hint="eastAsia"/>
                <w:szCs w:val="21"/>
              </w:rPr>
              <w:t>号</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21001</w:t>
            </w:r>
            <w:r>
              <w:rPr>
                <w:szCs w:val="21"/>
              </w:rPr>
              <w:t>7</w:t>
            </w:r>
          </w:p>
        </w:tc>
      </w:tr>
      <w:tr w:rsidR="001C4ABD">
        <w:trPr>
          <w:trHeight w:val="480"/>
        </w:trPr>
        <w:tc>
          <w:tcPr>
            <w:tcW w:w="1462"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4389" w:type="dxa"/>
            <w:gridSpan w:val="4"/>
            <w:vAlign w:val="center"/>
          </w:tcPr>
          <w:p w:rsidR="001C4ABD" w:rsidRDefault="0080513B">
            <w:pPr>
              <w:autoSpaceDE w:val="0"/>
              <w:autoSpaceDN w:val="0"/>
              <w:adjustRightInd w:val="0"/>
              <w:spacing w:line="400" w:lineRule="exact"/>
              <w:ind w:firstLineChars="0" w:firstLine="0"/>
              <w:jc w:val="center"/>
              <w:rPr>
                <w:szCs w:val="21"/>
              </w:rPr>
            </w:pPr>
            <w:r>
              <w:rPr>
                <w:szCs w:val="21"/>
              </w:rPr>
              <w:t>2839722689</w:t>
            </w:r>
            <w:r>
              <w:rPr>
                <w:rFonts w:hint="eastAsia"/>
                <w:szCs w:val="21"/>
              </w:rPr>
              <w:t>@qq</w:t>
            </w:r>
            <w:r>
              <w:rPr>
                <w:szCs w:val="21"/>
              </w:rPr>
              <w:t>.com</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18</w:t>
            </w:r>
            <w:r>
              <w:rPr>
                <w:szCs w:val="21"/>
              </w:rPr>
              <w:t>813125854</w:t>
            </w:r>
          </w:p>
        </w:tc>
      </w:tr>
      <w:tr w:rsidR="001C4ABD">
        <w:trPr>
          <w:trHeight w:val="388"/>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技术职称</w:t>
            </w:r>
          </w:p>
        </w:tc>
        <w:tc>
          <w:tcPr>
            <w:tcW w:w="2926" w:type="dxa"/>
            <w:gridSpan w:val="3"/>
            <w:vAlign w:val="center"/>
          </w:tcPr>
          <w:p w:rsidR="001C4ABD" w:rsidRDefault="0080513B">
            <w:pPr>
              <w:autoSpaceDE w:val="0"/>
              <w:autoSpaceDN w:val="0"/>
              <w:adjustRightInd w:val="0"/>
              <w:snapToGrid w:val="0"/>
              <w:spacing w:line="400" w:lineRule="exact"/>
              <w:ind w:firstLineChars="0" w:firstLine="0"/>
              <w:jc w:val="center"/>
              <w:rPr>
                <w:szCs w:val="21"/>
              </w:rPr>
            </w:pPr>
            <w:r>
              <w:rPr>
                <w:rFonts w:hint="eastAsia"/>
                <w:szCs w:val="21"/>
              </w:rPr>
              <w:t>工程师</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最高学位</w:t>
            </w:r>
          </w:p>
        </w:tc>
        <w:tc>
          <w:tcPr>
            <w:tcW w:w="146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硕士研究生</w:t>
            </w:r>
          </w:p>
        </w:tc>
      </w:tr>
      <w:tr w:rsidR="001C4ABD">
        <w:trPr>
          <w:trHeight w:val="1648"/>
        </w:trPr>
        <w:tc>
          <w:tcPr>
            <w:tcW w:w="2925" w:type="dxa"/>
            <w:gridSpan w:val="3"/>
            <w:vAlign w:val="center"/>
          </w:tcPr>
          <w:p w:rsidR="001C4ABD" w:rsidRDefault="0080513B">
            <w:pPr>
              <w:autoSpaceDE w:val="0"/>
              <w:autoSpaceDN w:val="0"/>
              <w:adjustRightInd w:val="0"/>
              <w:snapToGrid w:val="0"/>
              <w:spacing w:line="400" w:lineRule="exact"/>
              <w:ind w:firstLineChars="0" w:firstLine="0"/>
              <w:rPr>
                <w:szCs w:val="21"/>
              </w:rPr>
            </w:pPr>
            <w:r>
              <w:rPr>
                <w:rFonts w:hint="eastAsia"/>
                <w:szCs w:val="21"/>
              </w:rPr>
              <w:t>曾获科技奖励情况</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无</w:t>
            </w:r>
            <w:r>
              <w:rPr>
                <w:szCs w:val="21"/>
              </w:rPr>
              <w:t xml:space="preserve"> </w:t>
            </w:r>
          </w:p>
        </w:tc>
      </w:tr>
      <w:tr w:rsidR="001C4ABD">
        <w:trPr>
          <w:trHeight w:val="480"/>
        </w:trPr>
        <w:tc>
          <w:tcPr>
            <w:tcW w:w="292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参加起止时间</w:t>
            </w:r>
          </w:p>
        </w:tc>
        <w:tc>
          <w:tcPr>
            <w:tcW w:w="5852" w:type="dxa"/>
            <w:gridSpan w:val="5"/>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20</w:t>
            </w:r>
            <w:r>
              <w:rPr>
                <w:szCs w:val="21"/>
              </w:rPr>
              <w:t>20</w:t>
            </w:r>
            <w:r>
              <w:rPr>
                <w:rFonts w:hint="eastAsia"/>
                <w:szCs w:val="21"/>
              </w:rPr>
              <w:t>.0</w:t>
            </w:r>
            <w:r>
              <w:rPr>
                <w:szCs w:val="21"/>
              </w:rPr>
              <w:t>7</w:t>
            </w:r>
            <w:r>
              <w:rPr>
                <w:rFonts w:hint="eastAsia"/>
                <w:szCs w:val="21"/>
              </w:rPr>
              <w:t>.</w:t>
            </w:r>
            <w:r>
              <w:rPr>
                <w:szCs w:val="21"/>
              </w:rPr>
              <w:t>30~2021.3.10</w:t>
            </w:r>
          </w:p>
        </w:tc>
      </w:tr>
      <w:tr w:rsidR="001C4ABD">
        <w:trPr>
          <w:trHeight w:val="2155"/>
        </w:trPr>
        <w:tc>
          <w:tcPr>
            <w:tcW w:w="8777" w:type="dxa"/>
            <w:gridSpan w:val="8"/>
          </w:tcPr>
          <w:p w:rsidR="001C4ABD" w:rsidRDefault="0080513B">
            <w:pPr>
              <w:adjustRightInd w:val="0"/>
              <w:spacing w:line="400" w:lineRule="exact"/>
              <w:ind w:firstLineChars="0" w:firstLine="0"/>
              <w:rPr>
                <w:szCs w:val="21"/>
              </w:rPr>
            </w:pPr>
            <w:r>
              <w:rPr>
                <w:rFonts w:hint="eastAsia"/>
                <w:szCs w:val="21"/>
              </w:rPr>
              <w:t>主要贡献：（限</w:t>
            </w:r>
            <w:r>
              <w:rPr>
                <w:szCs w:val="21"/>
              </w:rPr>
              <w:t>300</w:t>
            </w:r>
            <w:r>
              <w:rPr>
                <w:rFonts w:hint="eastAsia"/>
                <w:szCs w:val="21"/>
              </w:rPr>
              <w:t>字）</w:t>
            </w:r>
          </w:p>
          <w:p w:rsidR="001C4ABD" w:rsidRDefault="0080513B">
            <w:pPr>
              <w:adjustRightInd w:val="0"/>
              <w:spacing w:line="400" w:lineRule="exact"/>
              <w:ind w:firstLineChars="0" w:firstLine="0"/>
              <w:rPr>
                <w:szCs w:val="21"/>
              </w:rPr>
            </w:pPr>
            <w:r>
              <w:rPr>
                <w:rFonts w:hint="eastAsia"/>
                <w:szCs w:val="21"/>
              </w:rPr>
              <w:t>参与报告的编制。</w:t>
            </w:r>
          </w:p>
          <w:p w:rsidR="001C4ABD" w:rsidRDefault="001C4ABD">
            <w:pPr>
              <w:adjustRightInd w:val="0"/>
              <w:spacing w:line="400" w:lineRule="exact"/>
              <w:ind w:firstLineChars="0" w:firstLine="0"/>
              <w:rPr>
                <w:szCs w:val="21"/>
              </w:rPr>
            </w:pPr>
          </w:p>
          <w:p w:rsidR="001C4ABD" w:rsidRDefault="001C4ABD">
            <w:pPr>
              <w:autoSpaceDE w:val="0"/>
              <w:autoSpaceDN w:val="0"/>
              <w:adjustRightInd w:val="0"/>
              <w:spacing w:line="400" w:lineRule="exact"/>
              <w:ind w:firstLineChars="0" w:firstLine="0"/>
              <w:rPr>
                <w:szCs w:val="21"/>
              </w:rPr>
            </w:pPr>
          </w:p>
        </w:tc>
      </w:tr>
      <w:tr w:rsidR="001C4ABD">
        <w:trPr>
          <w:trHeight w:val="2070"/>
        </w:trPr>
        <w:tc>
          <w:tcPr>
            <w:tcW w:w="892" w:type="dxa"/>
            <w:vMerge w:val="restart"/>
            <w:vAlign w:val="center"/>
          </w:tcPr>
          <w:p w:rsidR="001C4ABD" w:rsidRDefault="0080513B">
            <w:pPr>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5" w:type="dxa"/>
            <w:gridSpan w:val="7"/>
          </w:tcPr>
          <w:p w:rsidR="001C4ABD" w:rsidRDefault="0080513B">
            <w:pPr>
              <w:adjustRightInd w:val="0"/>
              <w:spacing w:line="400" w:lineRule="exact"/>
              <w:ind w:firstLine="480"/>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utoSpaceDE w:val="0"/>
              <w:autoSpaceDN w:val="0"/>
              <w:adjustRightInd w:val="0"/>
              <w:snapToGrid w:val="0"/>
              <w:spacing w:line="400" w:lineRule="exact"/>
              <w:ind w:firstLine="480"/>
              <w:rPr>
                <w:szCs w:val="21"/>
              </w:rPr>
            </w:pPr>
            <w:r>
              <w:rPr>
                <w:rFonts w:hint="eastAsia"/>
                <w:szCs w:val="21"/>
              </w:rPr>
              <w:t>如有不符，本人愿意承担相关后果并接受相应的处理。</w:t>
            </w:r>
          </w:p>
        </w:tc>
      </w:tr>
      <w:tr w:rsidR="001C4ABD">
        <w:trPr>
          <w:trHeight w:val="864"/>
        </w:trPr>
        <w:tc>
          <w:tcPr>
            <w:tcW w:w="892" w:type="dxa"/>
            <w:vMerge/>
            <w:tcBorders>
              <w:bottom w:val="single" w:sz="8" w:space="0" w:color="auto"/>
            </w:tcBorders>
            <w:vAlign w:val="center"/>
          </w:tcPr>
          <w:p w:rsidR="001C4ABD" w:rsidRDefault="001C4ABD">
            <w:pPr>
              <w:ind w:firstLineChars="0" w:firstLine="0"/>
              <w:jc w:val="left"/>
              <w:rPr>
                <w:szCs w:val="21"/>
              </w:rPr>
            </w:pPr>
          </w:p>
        </w:tc>
        <w:tc>
          <w:tcPr>
            <w:tcW w:w="3942"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本人签名：</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c>
          <w:tcPr>
            <w:tcW w:w="3943" w:type="dxa"/>
            <w:gridSpan w:val="3"/>
            <w:tcBorders>
              <w:bottom w:val="single" w:sz="8" w:space="0" w:color="auto"/>
            </w:tcBorders>
          </w:tcPr>
          <w:p w:rsidR="001C4ABD" w:rsidRDefault="0080513B">
            <w:pPr>
              <w:adjustRightInd w:val="0"/>
              <w:spacing w:line="400" w:lineRule="exact"/>
              <w:ind w:firstLine="480"/>
              <w:rPr>
                <w:szCs w:val="21"/>
              </w:rPr>
            </w:pPr>
            <w:r>
              <w:rPr>
                <w:rFonts w:hint="eastAsia"/>
                <w:szCs w:val="21"/>
              </w:rPr>
              <w:t>单位（公章）：</w:t>
            </w:r>
          </w:p>
          <w:p w:rsidR="001C4ABD" w:rsidRDefault="0080513B">
            <w:pPr>
              <w:wordWrap w:val="0"/>
              <w:autoSpaceDE w:val="0"/>
              <w:autoSpaceDN w:val="0"/>
              <w:adjustRightInd w:val="0"/>
              <w:snapToGrid w:val="0"/>
              <w:spacing w:line="400" w:lineRule="exact"/>
              <w:ind w:firstLineChars="0" w:firstLine="0"/>
              <w:jc w:val="right"/>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rFonts w:hint="eastAsia"/>
                <w:szCs w:val="21"/>
              </w:rPr>
              <w:t xml:space="preserve"> </w:t>
            </w:r>
            <w:r>
              <w:rPr>
                <w:szCs w:val="21"/>
              </w:rPr>
              <w:t xml:space="preserve"> </w:t>
            </w:r>
          </w:p>
        </w:tc>
      </w:tr>
    </w:tbl>
    <w:p w:rsidR="001C4ABD" w:rsidRDefault="001C4ABD">
      <w:pPr>
        <w:ind w:firstLine="600"/>
        <w:jc w:val="left"/>
        <w:rPr>
          <w:snapToGrid w:val="0"/>
          <w:sz w:val="30"/>
          <w:szCs w:val="30"/>
        </w:rPr>
        <w:sectPr w:rsidR="001C4ABD">
          <w:type w:val="nextColumn"/>
          <w:pgSz w:w="11906" w:h="16838"/>
          <w:pgMar w:top="2098" w:right="1531" w:bottom="1985" w:left="1531" w:header="851" w:footer="1474" w:gutter="0"/>
          <w:paperSrc w:first="15" w:other="15"/>
          <w:cols w:space="720"/>
        </w:sectPr>
      </w:pPr>
    </w:p>
    <w:p w:rsidR="001C4ABD" w:rsidRDefault="0080513B">
      <w:pPr>
        <w:ind w:firstLine="600"/>
        <w:jc w:val="center"/>
        <w:outlineLvl w:val="0"/>
        <w:rPr>
          <w:rFonts w:eastAsia="方正黑体_GBK"/>
          <w:sz w:val="30"/>
          <w:szCs w:val="30"/>
        </w:rPr>
      </w:pPr>
      <w:r>
        <w:rPr>
          <w:rFonts w:eastAsia="方正黑体_GBK" w:hint="eastAsia"/>
          <w:sz w:val="30"/>
          <w:szCs w:val="30"/>
        </w:rPr>
        <w:t>九、完成单位情况</w:t>
      </w:r>
    </w:p>
    <w:p w:rsidR="001C4ABD" w:rsidRDefault="0080513B">
      <w:pPr>
        <w:ind w:firstLine="560"/>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1C4ABD">
        <w:trPr>
          <w:trHeight w:val="690"/>
        </w:trPr>
        <w:tc>
          <w:tcPr>
            <w:tcW w:w="1443" w:type="dxa"/>
            <w:gridSpan w:val="2"/>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单位名称</w:t>
            </w:r>
          </w:p>
        </w:tc>
        <w:tc>
          <w:tcPr>
            <w:tcW w:w="4335" w:type="dxa"/>
            <w:gridSpan w:val="3"/>
            <w:tcBorders>
              <w:top w:val="single" w:sz="8" w:space="0" w:color="auto"/>
            </w:tcBorders>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苏交科集团股份有限公司</w:t>
            </w:r>
          </w:p>
        </w:tc>
        <w:tc>
          <w:tcPr>
            <w:tcW w:w="1260" w:type="dxa"/>
            <w:tcBorders>
              <w:top w:val="single" w:sz="8" w:space="0" w:color="auto"/>
            </w:tcBorders>
            <w:vAlign w:val="center"/>
          </w:tcPr>
          <w:p w:rsidR="001C4ABD" w:rsidRDefault="0080513B">
            <w:pPr>
              <w:autoSpaceDE w:val="0"/>
              <w:autoSpaceDN w:val="0"/>
              <w:adjustRightInd w:val="0"/>
              <w:ind w:firstLineChars="0" w:firstLine="0"/>
              <w:jc w:val="center"/>
              <w:rPr>
                <w:szCs w:val="21"/>
              </w:rPr>
            </w:pPr>
            <w:r>
              <w:rPr>
                <w:rFonts w:hint="eastAsia"/>
                <w:szCs w:val="21"/>
              </w:rPr>
              <w:t>统一社会信用代码</w:t>
            </w:r>
          </w:p>
        </w:tc>
        <w:tc>
          <w:tcPr>
            <w:tcW w:w="1739" w:type="dxa"/>
            <w:tcBorders>
              <w:top w:val="single" w:sz="8" w:space="0" w:color="auto"/>
            </w:tcBorders>
            <w:vAlign w:val="center"/>
          </w:tcPr>
          <w:p w:rsidR="001C4ABD" w:rsidRDefault="0080513B">
            <w:pPr>
              <w:autoSpaceDE w:val="0"/>
              <w:autoSpaceDN w:val="0"/>
              <w:adjustRightInd w:val="0"/>
              <w:spacing w:line="400" w:lineRule="exact"/>
              <w:ind w:firstLineChars="0" w:firstLine="0"/>
              <w:rPr>
                <w:szCs w:val="21"/>
              </w:rPr>
            </w:pPr>
            <w:r>
              <w:rPr>
                <w:szCs w:val="21"/>
              </w:rPr>
              <w:t>91320000741339087U</w:t>
            </w:r>
          </w:p>
        </w:tc>
      </w:tr>
      <w:tr w:rsidR="001C4ABD">
        <w:trPr>
          <w:trHeight w:val="690"/>
        </w:trPr>
        <w:tc>
          <w:tcPr>
            <w:tcW w:w="144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法人代表</w:t>
            </w:r>
          </w:p>
        </w:tc>
        <w:tc>
          <w:tcPr>
            <w:tcW w:w="1466"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李大鹏</w:t>
            </w:r>
          </w:p>
        </w:tc>
        <w:tc>
          <w:tcPr>
            <w:tcW w:w="129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单位性质</w:t>
            </w:r>
          </w:p>
        </w:tc>
        <w:tc>
          <w:tcPr>
            <w:tcW w:w="1576"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民营</w:t>
            </w:r>
            <w:r>
              <w:rPr>
                <w:szCs w:val="21"/>
              </w:rPr>
              <w:t>企业</w:t>
            </w:r>
          </w:p>
        </w:tc>
        <w:tc>
          <w:tcPr>
            <w:tcW w:w="1260"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w:t>
            </w:r>
          </w:p>
        </w:tc>
      </w:tr>
      <w:tr w:rsidR="001C4ABD">
        <w:trPr>
          <w:trHeight w:val="690"/>
        </w:trPr>
        <w:tc>
          <w:tcPr>
            <w:tcW w:w="144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李奥</w:t>
            </w:r>
          </w:p>
        </w:tc>
        <w:tc>
          <w:tcPr>
            <w:tcW w:w="1293"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联系电话</w:t>
            </w:r>
          </w:p>
        </w:tc>
        <w:tc>
          <w:tcPr>
            <w:tcW w:w="1576"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15252489968</w:t>
            </w:r>
          </w:p>
        </w:tc>
        <w:tc>
          <w:tcPr>
            <w:tcW w:w="1260"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移动电话</w:t>
            </w:r>
          </w:p>
        </w:tc>
        <w:tc>
          <w:tcPr>
            <w:tcW w:w="1739"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15252489968</w:t>
            </w:r>
          </w:p>
        </w:tc>
      </w:tr>
      <w:tr w:rsidR="001C4ABD">
        <w:trPr>
          <w:trHeight w:val="690"/>
        </w:trPr>
        <w:tc>
          <w:tcPr>
            <w:tcW w:w="144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通讯地址</w:t>
            </w:r>
          </w:p>
        </w:tc>
        <w:tc>
          <w:tcPr>
            <w:tcW w:w="4335" w:type="dxa"/>
            <w:gridSpan w:val="3"/>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江苏省</w:t>
            </w:r>
            <w:r>
              <w:rPr>
                <w:szCs w:val="21"/>
              </w:rPr>
              <w:t>南京市建邺区富春江东街</w:t>
            </w:r>
            <w:r>
              <w:rPr>
                <w:rFonts w:hint="eastAsia"/>
                <w:szCs w:val="21"/>
              </w:rPr>
              <w:t>8</w:t>
            </w:r>
            <w:r>
              <w:rPr>
                <w:rFonts w:hint="eastAsia"/>
                <w:szCs w:val="21"/>
              </w:rPr>
              <w:t>号</w:t>
            </w:r>
          </w:p>
        </w:tc>
        <w:tc>
          <w:tcPr>
            <w:tcW w:w="1260"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邮政编码</w:t>
            </w:r>
          </w:p>
        </w:tc>
        <w:tc>
          <w:tcPr>
            <w:tcW w:w="1739" w:type="dxa"/>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21001</w:t>
            </w:r>
            <w:r>
              <w:rPr>
                <w:szCs w:val="21"/>
              </w:rPr>
              <w:t>7</w:t>
            </w:r>
          </w:p>
        </w:tc>
      </w:tr>
      <w:tr w:rsidR="001C4ABD">
        <w:trPr>
          <w:trHeight w:val="690"/>
        </w:trPr>
        <w:tc>
          <w:tcPr>
            <w:tcW w:w="1443" w:type="dxa"/>
            <w:gridSpan w:val="2"/>
            <w:vAlign w:val="center"/>
          </w:tcPr>
          <w:p w:rsidR="001C4ABD" w:rsidRDefault="0080513B">
            <w:pPr>
              <w:autoSpaceDE w:val="0"/>
              <w:autoSpaceDN w:val="0"/>
              <w:adjustRightInd w:val="0"/>
              <w:spacing w:line="400" w:lineRule="exact"/>
              <w:ind w:firstLineChars="0" w:firstLine="0"/>
              <w:jc w:val="center"/>
              <w:rPr>
                <w:szCs w:val="21"/>
              </w:rPr>
            </w:pPr>
            <w:r>
              <w:rPr>
                <w:rFonts w:hint="eastAsia"/>
                <w:szCs w:val="21"/>
              </w:rPr>
              <w:t>电子信箱</w:t>
            </w:r>
          </w:p>
        </w:tc>
        <w:tc>
          <w:tcPr>
            <w:tcW w:w="7334" w:type="dxa"/>
            <w:gridSpan w:val="5"/>
            <w:vAlign w:val="center"/>
          </w:tcPr>
          <w:p w:rsidR="001C4ABD" w:rsidRDefault="0080513B">
            <w:pPr>
              <w:autoSpaceDE w:val="0"/>
              <w:autoSpaceDN w:val="0"/>
              <w:adjustRightInd w:val="0"/>
              <w:spacing w:line="400" w:lineRule="exact"/>
              <w:ind w:firstLineChars="0" w:firstLine="0"/>
              <w:jc w:val="center"/>
              <w:rPr>
                <w:szCs w:val="21"/>
              </w:rPr>
            </w:pPr>
            <w:r>
              <w:rPr>
                <w:szCs w:val="21"/>
              </w:rPr>
              <w:t>la569@jsti.com</w:t>
            </w:r>
          </w:p>
        </w:tc>
      </w:tr>
      <w:tr w:rsidR="001C4ABD">
        <w:trPr>
          <w:trHeight w:val="4670"/>
        </w:trPr>
        <w:tc>
          <w:tcPr>
            <w:tcW w:w="8777" w:type="dxa"/>
            <w:gridSpan w:val="7"/>
            <w:vAlign w:val="center"/>
          </w:tcPr>
          <w:p w:rsidR="001C4ABD" w:rsidRDefault="0080513B">
            <w:pPr>
              <w:tabs>
                <w:tab w:val="center" w:pos="4153"/>
                <w:tab w:val="right" w:pos="8306"/>
              </w:tabs>
              <w:autoSpaceDE w:val="0"/>
              <w:autoSpaceDN w:val="0"/>
              <w:adjustRightInd w:val="0"/>
              <w:spacing w:line="400" w:lineRule="exact"/>
              <w:ind w:firstLineChars="0" w:firstLine="0"/>
              <w:rPr>
                <w:szCs w:val="21"/>
              </w:rPr>
            </w:pPr>
            <w:r>
              <w:rPr>
                <w:rFonts w:hint="eastAsia"/>
                <w:szCs w:val="21"/>
              </w:rPr>
              <w:t>科技创新和推广应用情况的贡献：（限</w:t>
            </w:r>
            <w:r>
              <w:rPr>
                <w:szCs w:val="21"/>
              </w:rPr>
              <w:t>600</w:t>
            </w:r>
            <w:r>
              <w:rPr>
                <w:rFonts w:hint="eastAsia"/>
                <w:szCs w:val="21"/>
              </w:rPr>
              <w:t>字）</w:t>
            </w:r>
          </w:p>
          <w:p w:rsidR="001C4ABD" w:rsidRDefault="0080513B">
            <w:pPr>
              <w:tabs>
                <w:tab w:val="center" w:pos="4153"/>
                <w:tab w:val="right" w:pos="8306"/>
              </w:tabs>
              <w:autoSpaceDE w:val="0"/>
              <w:autoSpaceDN w:val="0"/>
              <w:adjustRightInd w:val="0"/>
              <w:spacing w:line="400" w:lineRule="exact"/>
              <w:ind w:firstLineChars="0" w:firstLine="0"/>
              <w:rPr>
                <w:szCs w:val="21"/>
              </w:rPr>
            </w:pPr>
            <w:r>
              <w:rPr>
                <w:rFonts w:hint="eastAsia"/>
                <w:szCs w:val="21"/>
              </w:rPr>
              <w:t>（</w:t>
            </w:r>
            <w:r>
              <w:rPr>
                <w:rFonts w:hint="eastAsia"/>
                <w:szCs w:val="21"/>
              </w:rPr>
              <w:t>1</w:t>
            </w:r>
            <w:r>
              <w:rPr>
                <w:rFonts w:hint="eastAsia"/>
                <w:szCs w:val="21"/>
              </w:rPr>
              <w:t>）</w:t>
            </w:r>
            <w:r>
              <w:rPr>
                <w:rFonts w:hint="eastAsia"/>
                <w:szCs w:val="21"/>
              </w:rPr>
              <w:tab/>
            </w:r>
            <w:r>
              <w:rPr>
                <w:rFonts w:hint="eastAsia"/>
                <w:szCs w:val="21"/>
              </w:rPr>
              <w:t>牵头完成了课题的研究工作，建立了地下环路内外出入口的设计模型，提出了内、外出入口数量及间距的计算方法；深化了地下环路外出入口段、中间段、内出入口过渡段的照明设置指标，并提出了节能设计方法。提出了地下环路的通风控制模式和通风口设置指标，优化了火灾条件下的应急疏散设计方法。</w:t>
            </w:r>
          </w:p>
          <w:p w:rsidR="001C4ABD" w:rsidRDefault="0080513B">
            <w:pPr>
              <w:tabs>
                <w:tab w:val="center" w:pos="4153"/>
                <w:tab w:val="right" w:pos="8306"/>
              </w:tabs>
              <w:autoSpaceDE w:val="0"/>
              <w:autoSpaceDN w:val="0"/>
              <w:adjustRightInd w:val="0"/>
              <w:spacing w:line="400" w:lineRule="exact"/>
              <w:ind w:firstLineChars="0" w:firstLine="0"/>
              <w:rPr>
                <w:szCs w:val="21"/>
              </w:rPr>
            </w:pPr>
            <w:r>
              <w:rPr>
                <w:rFonts w:hint="eastAsia"/>
                <w:szCs w:val="21"/>
              </w:rPr>
              <w:t>（</w:t>
            </w:r>
            <w:r>
              <w:rPr>
                <w:rFonts w:hint="eastAsia"/>
                <w:szCs w:val="21"/>
              </w:rPr>
              <w:t>2</w:t>
            </w:r>
            <w:r>
              <w:rPr>
                <w:rFonts w:hint="eastAsia"/>
                <w:szCs w:val="21"/>
              </w:rPr>
              <w:t>）通过深入调查研究，总结国内外科研成果和大量实践经验，参考有关标准和规范，广泛征求意见，苏交科牵头主编了《城市地下环路技术规程》，填补了地下环路设计方面相关标准的空白，使得地下环路设计有据可循。</w:t>
            </w:r>
          </w:p>
          <w:p w:rsidR="001C4ABD" w:rsidRDefault="0080513B">
            <w:pPr>
              <w:tabs>
                <w:tab w:val="center" w:pos="4153"/>
                <w:tab w:val="right" w:pos="8306"/>
              </w:tabs>
              <w:autoSpaceDE w:val="0"/>
              <w:autoSpaceDN w:val="0"/>
              <w:adjustRightInd w:val="0"/>
              <w:spacing w:line="400" w:lineRule="exact"/>
              <w:ind w:firstLineChars="0" w:firstLine="0"/>
              <w:rPr>
                <w:szCs w:val="21"/>
              </w:rPr>
            </w:pPr>
            <w:r>
              <w:rPr>
                <w:rFonts w:hint="eastAsia"/>
                <w:szCs w:val="21"/>
              </w:rPr>
              <w:t>（</w:t>
            </w:r>
            <w:r>
              <w:rPr>
                <w:rFonts w:hint="eastAsia"/>
                <w:szCs w:val="21"/>
              </w:rPr>
              <w:t>3</w:t>
            </w:r>
            <w:r>
              <w:rPr>
                <w:rFonts w:hint="eastAsia"/>
                <w:szCs w:val="21"/>
              </w:rPr>
              <w:t>）</w:t>
            </w:r>
            <w:r>
              <w:rPr>
                <w:rFonts w:hint="eastAsia"/>
                <w:szCs w:val="21"/>
              </w:rPr>
              <w:tab/>
            </w:r>
            <w:r>
              <w:rPr>
                <w:rFonts w:hint="eastAsia"/>
                <w:szCs w:val="21"/>
              </w:rPr>
              <w:t>积极促进技术的推广应用，将技术成功应用在金华燕尾洲地下环路项目、苏州中心地下环路等大型地下环路项目中。</w:t>
            </w:r>
          </w:p>
        </w:tc>
      </w:tr>
      <w:tr w:rsidR="001C4ABD">
        <w:trPr>
          <w:trHeight w:val="3226"/>
        </w:trPr>
        <w:tc>
          <w:tcPr>
            <w:tcW w:w="891" w:type="dxa"/>
            <w:tcBorders>
              <w:bottom w:val="single" w:sz="8" w:space="0" w:color="auto"/>
            </w:tcBorders>
            <w:vAlign w:val="center"/>
          </w:tcPr>
          <w:p w:rsidR="001C4ABD" w:rsidRDefault="0080513B">
            <w:pPr>
              <w:tabs>
                <w:tab w:val="center" w:pos="4153"/>
                <w:tab w:val="right" w:pos="8306"/>
              </w:tabs>
              <w:adjustRightInd w:val="0"/>
              <w:spacing w:line="400" w:lineRule="exact"/>
              <w:ind w:firstLineChars="0" w:firstLine="0"/>
              <w:jc w:val="center"/>
              <w:rPr>
                <w:szCs w:val="21"/>
              </w:rPr>
            </w:pPr>
            <w:r>
              <w:rPr>
                <w:rFonts w:hint="eastAsia"/>
                <w:szCs w:val="21"/>
              </w:rPr>
              <w:t>声</w:t>
            </w:r>
          </w:p>
          <w:p w:rsidR="001C4ABD" w:rsidRDefault="001C4ABD">
            <w:pPr>
              <w:adjustRightInd w:val="0"/>
              <w:spacing w:line="400" w:lineRule="exact"/>
              <w:ind w:firstLineChars="0" w:firstLine="0"/>
              <w:jc w:val="center"/>
              <w:rPr>
                <w:szCs w:val="21"/>
              </w:rPr>
            </w:pPr>
          </w:p>
          <w:p w:rsidR="001C4ABD" w:rsidRDefault="0080513B">
            <w:pPr>
              <w:autoSpaceDE w:val="0"/>
              <w:autoSpaceDN w:val="0"/>
              <w:adjustRightInd w:val="0"/>
              <w:spacing w:line="400" w:lineRule="exact"/>
              <w:ind w:firstLineChars="0" w:firstLine="0"/>
              <w:jc w:val="center"/>
              <w:rPr>
                <w:szCs w:val="21"/>
              </w:rPr>
            </w:pPr>
            <w:r>
              <w:rPr>
                <w:rFonts w:hint="eastAsia"/>
                <w:szCs w:val="21"/>
              </w:rPr>
              <w:t>明</w:t>
            </w:r>
          </w:p>
        </w:tc>
        <w:tc>
          <w:tcPr>
            <w:tcW w:w="7886" w:type="dxa"/>
            <w:gridSpan w:val="6"/>
            <w:tcBorders>
              <w:bottom w:val="single" w:sz="8" w:space="0" w:color="auto"/>
            </w:tcBorders>
          </w:tcPr>
          <w:p w:rsidR="001C4ABD" w:rsidRDefault="0080513B">
            <w:pPr>
              <w:adjustRightInd w:val="0"/>
              <w:spacing w:line="400" w:lineRule="exact"/>
              <w:ind w:firstLine="480"/>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djustRightInd w:val="0"/>
              <w:spacing w:line="400" w:lineRule="exact"/>
              <w:ind w:firstLine="480"/>
              <w:rPr>
                <w:szCs w:val="21"/>
              </w:rPr>
            </w:pPr>
            <w:r>
              <w:rPr>
                <w:rFonts w:hint="eastAsia"/>
                <w:szCs w:val="21"/>
              </w:rPr>
              <w:t>如有不符，本单位愿意承担相关后果并接受相应的处理。</w:t>
            </w:r>
          </w:p>
          <w:p w:rsidR="001C4ABD" w:rsidRDefault="001C4ABD">
            <w:pPr>
              <w:adjustRightInd w:val="0"/>
              <w:spacing w:line="400" w:lineRule="exact"/>
              <w:ind w:firstLineChars="0" w:firstLine="0"/>
              <w:rPr>
                <w:szCs w:val="21"/>
              </w:rPr>
            </w:pPr>
          </w:p>
          <w:p w:rsidR="001C4ABD" w:rsidRDefault="0080513B">
            <w:pPr>
              <w:adjustRightInd w:val="0"/>
              <w:spacing w:line="400" w:lineRule="exact"/>
              <w:ind w:firstLineChars="0" w:firstLine="0"/>
              <w:rPr>
                <w:szCs w:val="21"/>
              </w:rPr>
            </w:pPr>
            <w:r>
              <w:rPr>
                <w:szCs w:val="21"/>
              </w:rPr>
              <w:t xml:space="preserve">                                         </w:t>
            </w:r>
            <w:r>
              <w:rPr>
                <w:rFonts w:hint="eastAsia"/>
                <w:szCs w:val="21"/>
              </w:rPr>
              <w:t>单位（公章）：</w:t>
            </w:r>
          </w:p>
          <w:p w:rsidR="001C4ABD" w:rsidRDefault="0080513B">
            <w:pPr>
              <w:autoSpaceDE w:val="0"/>
              <w:autoSpaceDN w:val="0"/>
              <w:adjustRightInd w:val="0"/>
              <w:spacing w:line="400" w:lineRule="exact"/>
              <w:ind w:firstLineChars="0" w:firstLine="0"/>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1C4ABD" w:rsidRDefault="001C4ABD">
      <w:pPr>
        <w:ind w:firstLine="600"/>
        <w:jc w:val="left"/>
        <w:rPr>
          <w:snapToGrid w:val="0"/>
          <w:sz w:val="30"/>
          <w:szCs w:val="30"/>
        </w:rPr>
        <w:sectPr w:rsidR="001C4ABD">
          <w:type w:val="nextColumn"/>
          <w:pgSz w:w="11906" w:h="16838"/>
          <w:pgMar w:top="1531" w:right="1531" w:bottom="1531" w:left="1814" w:header="720" w:footer="1474" w:gutter="0"/>
          <w:paperSrc w:first="15" w:other="15"/>
          <w:cols w:space="720"/>
        </w:sectPr>
      </w:pPr>
    </w:p>
    <w:p w:rsidR="001C4ABD" w:rsidRDefault="0080513B">
      <w:pPr>
        <w:ind w:firstLine="600"/>
        <w:jc w:val="center"/>
        <w:outlineLvl w:val="0"/>
        <w:rPr>
          <w:rFonts w:eastAsia="方正黑体_GBK"/>
          <w:sz w:val="30"/>
          <w:szCs w:val="30"/>
        </w:rPr>
      </w:pPr>
      <w:r>
        <w:rPr>
          <w:rFonts w:eastAsia="方正黑体_GBK" w:hint="eastAsia"/>
          <w:sz w:val="30"/>
          <w:szCs w:val="30"/>
        </w:rPr>
        <w:t>十、推荐单位意见（专家推荐不填）</w:t>
      </w:r>
    </w:p>
    <w:p w:rsidR="001C4ABD" w:rsidRDefault="001C4ABD">
      <w:pPr>
        <w:pStyle w:val="1111"/>
        <w:jc w:val="center"/>
      </w:pPr>
    </w:p>
    <w:tbl>
      <w:tblPr>
        <w:tblW w:w="87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1C4ABD">
        <w:trPr>
          <w:trHeight w:val="585"/>
        </w:trPr>
        <w:tc>
          <w:tcPr>
            <w:tcW w:w="1728" w:type="dxa"/>
            <w:gridSpan w:val="2"/>
            <w:tcBorders>
              <w:top w:val="single" w:sz="8" w:space="0" w:color="auto"/>
            </w:tcBorders>
            <w:vAlign w:val="center"/>
          </w:tcPr>
          <w:p w:rsidR="001C4ABD" w:rsidRDefault="0080513B">
            <w:pPr>
              <w:autoSpaceDE w:val="0"/>
              <w:autoSpaceDN w:val="0"/>
              <w:adjustRightInd w:val="0"/>
              <w:snapToGrid w:val="0"/>
              <w:spacing w:line="360" w:lineRule="exact"/>
              <w:ind w:firstLineChars="0" w:firstLine="0"/>
              <w:jc w:val="center"/>
              <w:rPr>
                <w:szCs w:val="21"/>
              </w:rPr>
            </w:pPr>
            <w:r>
              <w:rPr>
                <w:rFonts w:hint="eastAsia"/>
                <w:szCs w:val="21"/>
              </w:rPr>
              <w:t>推荐单位</w:t>
            </w:r>
          </w:p>
        </w:tc>
        <w:tc>
          <w:tcPr>
            <w:tcW w:w="7052" w:type="dxa"/>
            <w:gridSpan w:val="3"/>
            <w:tcBorders>
              <w:top w:val="single" w:sz="8" w:space="0" w:color="auto"/>
            </w:tcBorders>
            <w:vAlign w:val="center"/>
          </w:tcPr>
          <w:p w:rsidR="001C4ABD" w:rsidRDefault="0080513B">
            <w:pPr>
              <w:autoSpaceDE w:val="0"/>
              <w:autoSpaceDN w:val="0"/>
              <w:adjustRightInd w:val="0"/>
              <w:snapToGrid w:val="0"/>
              <w:spacing w:line="240" w:lineRule="auto"/>
              <w:ind w:firstLineChars="0" w:firstLine="0"/>
              <w:jc w:val="center"/>
              <w:rPr>
                <w:rFonts w:eastAsia="方正仿宋_GBK"/>
              </w:rPr>
            </w:pPr>
            <w:r>
              <w:rPr>
                <w:rFonts w:eastAsia="方正仿宋_GBK" w:hint="eastAsia"/>
              </w:rPr>
              <w:t>南京市城乡建设委员会</w:t>
            </w:r>
          </w:p>
        </w:tc>
      </w:tr>
      <w:tr w:rsidR="001C4ABD">
        <w:trPr>
          <w:trHeight w:val="585"/>
        </w:trPr>
        <w:tc>
          <w:tcPr>
            <w:tcW w:w="1728" w:type="dxa"/>
            <w:gridSpan w:val="2"/>
            <w:vAlign w:val="center"/>
          </w:tcPr>
          <w:p w:rsidR="001C4ABD" w:rsidRDefault="0080513B">
            <w:pPr>
              <w:autoSpaceDE w:val="0"/>
              <w:autoSpaceDN w:val="0"/>
              <w:adjustRightInd w:val="0"/>
              <w:snapToGrid w:val="0"/>
              <w:spacing w:line="360" w:lineRule="exact"/>
              <w:ind w:firstLineChars="0" w:firstLine="0"/>
              <w:jc w:val="center"/>
              <w:rPr>
                <w:szCs w:val="21"/>
              </w:rPr>
            </w:pPr>
            <w:r>
              <w:rPr>
                <w:rFonts w:hint="eastAsia"/>
                <w:szCs w:val="21"/>
              </w:rPr>
              <w:t>通讯地址</w:t>
            </w:r>
          </w:p>
        </w:tc>
        <w:tc>
          <w:tcPr>
            <w:tcW w:w="3518" w:type="dxa"/>
            <w:vAlign w:val="center"/>
          </w:tcPr>
          <w:p w:rsidR="001C4ABD" w:rsidRDefault="0080513B">
            <w:pPr>
              <w:autoSpaceDE w:val="0"/>
              <w:autoSpaceDN w:val="0"/>
              <w:adjustRightInd w:val="0"/>
              <w:snapToGrid w:val="0"/>
              <w:spacing w:line="360" w:lineRule="exact"/>
              <w:ind w:firstLineChars="0" w:firstLine="0"/>
              <w:jc w:val="center"/>
              <w:rPr>
                <w:rFonts w:eastAsia="方正仿宋_GBK"/>
              </w:rPr>
            </w:pPr>
            <w:r>
              <w:rPr>
                <w:rFonts w:eastAsia="方正仿宋_GBK" w:hint="eastAsia"/>
              </w:rPr>
              <w:t>南京市</w:t>
            </w:r>
            <w:r>
              <w:rPr>
                <w:rFonts w:eastAsia="方正仿宋_GBK"/>
              </w:rPr>
              <w:t>鼓楼区</w:t>
            </w:r>
            <w:r>
              <w:rPr>
                <w:rFonts w:eastAsia="方正仿宋_GBK" w:hint="eastAsia"/>
              </w:rPr>
              <w:t>广州路</w:t>
            </w:r>
            <w:r>
              <w:rPr>
                <w:rFonts w:eastAsia="方正仿宋_GBK" w:hint="eastAsia"/>
              </w:rPr>
              <w:t>185</w:t>
            </w:r>
            <w:r>
              <w:rPr>
                <w:rFonts w:eastAsia="方正仿宋_GBK" w:hint="eastAsia"/>
              </w:rPr>
              <w:t>号</w:t>
            </w:r>
          </w:p>
        </w:tc>
        <w:tc>
          <w:tcPr>
            <w:tcW w:w="1161" w:type="dxa"/>
            <w:vAlign w:val="center"/>
          </w:tcPr>
          <w:p w:rsidR="001C4ABD" w:rsidRDefault="0080513B">
            <w:pPr>
              <w:autoSpaceDE w:val="0"/>
              <w:autoSpaceDN w:val="0"/>
              <w:adjustRightInd w:val="0"/>
              <w:snapToGrid w:val="0"/>
              <w:spacing w:line="360" w:lineRule="exact"/>
              <w:ind w:firstLineChars="0" w:firstLine="0"/>
              <w:jc w:val="center"/>
              <w:rPr>
                <w:szCs w:val="21"/>
              </w:rPr>
            </w:pPr>
            <w:r>
              <w:rPr>
                <w:rFonts w:hint="eastAsia"/>
                <w:szCs w:val="21"/>
              </w:rPr>
              <w:t>邮</w:t>
            </w:r>
            <w:r>
              <w:rPr>
                <w:szCs w:val="21"/>
              </w:rPr>
              <w:t xml:space="preserve">    </w:t>
            </w:r>
            <w:r>
              <w:rPr>
                <w:rFonts w:hint="eastAsia"/>
                <w:szCs w:val="21"/>
              </w:rPr>
              <w:t>编</w:t>
            </w:r>
          </w:p>
        </w:tc>
        <w:tc>
          <w:tcPr>
            <w:tcW w:w="2373" w:type="dxa"/>
            <w:vAlign w:val="center"/>
          </w:tcPr>
          <w:p w:rsidR="001C4ABD" w:rsidRDefault="0080513B">
            <w:pPr>
              <w:autoSpaceDE w:val="0"/>
              <w:autoSpaceDN w:val="0"/>
              <w:adjustRightInd w:val="0"/>
              <w:snapToGrid w:val="0"/>
              <w:spacing w:line="360" w:lineRule="exact"/>
              <w:ind w:firstLineChars="0" w:firstLine="0"/>
              <w:jc w:val="center"/>
              <w:rPr>
                <w:rFonts w:eastAsia="方正仿宋_GBK"/>
              </w:rPr>
            </w:pPr>
            <w:r>
              <w:rPr>
                <w:rFonts w:eastAsia="方正仿宋_GBK" w:hint="eastAsia"/>
              </w:rPr>
              <w:t>2100</w:t>
            </w:r>
            <w:r>
              <w:rPr>
                <w:rFonts w:eastAsia="方正仿宋_GBK"/>
              </w:rPr>
              <w:t>24</w:t>
            </w:r>
          </w:p>
        </w:tc>
      </w:tr>
      <w:tr w:rsidR="001C4ABD">
        <w:trPr>
          <w:trHeight w:val="585"/>
        </w:trPr>
        <w:tc>
          <w:tcPr>
            <w:tcW w:w="1728" w:type="dxa"/>
            <w:gridSpan w:val="2"/>
            <w:vAlign w:val="center"/>
          </w:tcPr>
          <w:p w:rsidR="001C4ABD" w:rsidRDefault="0080513B">
            <w:pPr>
              <w:autoSpaceDE w:val="0"/>
              <w:autoSpaceDN w:val="0"/>
              <w:adjustRightInd w:val="0"/>
              <w:snapToGrid w:val="0"/>
              <w:spacing w:line="360" w:lineRule="exact"/>
              <w:ind w:firstLineChars="0" w:firstLine="0"/>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1C4ABD" w:rsidRDefault="0080513B">
            <w:pPr>
              <w:autoSpaceDE w:val="0"/>
              <w:autoSpaceDN w:val="0"/>
              <w:adjustRightInd w:val="0"/>
              <w:snapToGrid w:val="0"/>
              <w:spacing w:line="360" w:lineRule="exact"/>
              <w:ind w:firstLineChars="0" w:firstLine="0"/>
              <w:jc w:val="center"/>
              <w:rPr>
                <w:rFonts w:eastAsia="方正仿宋_GBK"/>
              </w:rPr>
            </w:pPr>
            <w:r>
              <w:rPr>
                <w:rFonts w:eastAsia="方正仿宋_GBK" w:hint="eastAsia"/>
              </w:rPr>
              <w:t>何波</w:t>
            </w:r>
          </w:p>
        </w:tc>
        <w:tc>
          <w:tcPr>
            <w:tcW w:w="1161" w:type="dxa"/>
            <w:vAlign w:val="center"/>
          </w:tcPr>
          <w:p w:rsidR="001C4ABD" w:rsidRDefault="0080513B">
            <w:pPr>
              <w:autoSpaceDE w:val="0"/>
              <w:autoSpaceDN w:val="0"/>
              <w:adjustRightInd w:val="0"/>
              <w:snapToGrid w:val="0"/>
              <w:spacing w:line="360" w:lineRule="exact"/>
              <w:ind w:firstLineChars="0" w:firstLine="0"/>
              <w:jc w:val="center"/>
              <w:rPr>
                <w:szCs w:val="21"/>
              </w:rPr>
            </w:pPr>
            <w:r>
              <w:rPr>
                <w:rFonts w:hint="eastAsia"/>
                <w:szCs w:val="21"/>
              </w:rPr>
              <w:t>联系电话</w:t>
            </w:r>
          </w:p>
        </w:tc>
        <w:tc>
          <w:tcPr>
            <w:tcW w:w="2373" w:type="dxa"/>
            <w:vAlign w:val="center"/>
          </w:tcPr>
          <w:p w:rsidR="001C4ABD" w:rsidRDefault="0080513B">
            <w:pPr>
              <w:autoSpaceDE w:val="0"/>
              <w:autoSpaceDN w:val="0"/>
              <w:adjustRightInd w:val="0"/>
              <w:snapToGrid w:val="0"/>
              <w:spacing w:line="360" w:lineRule="exact"/>
              <w:ind w:firstLineChars="0" w:firstLine="0"/>
              <w:jc w:val="center"/>
              <w:rPr>
                <w:rFonts w:eastAsia="方正仿宋_GBK"/>
              </w:rPr>
            </w:pPr>
            <w:r>
              <w:rPr>
                <w:rFonts w:eastAsia="方正仿宋_GBK"/>
              </w:rPr>
              <w:t>025-8</w:t>
            </w:r>
            <w:r>
              <w:rPr>
                <w:rFonts w:eastAsia="方正仿宋_GBK" w:hint="eastAsia"/>
              </w:rPr>
              <w:t>3278026</w:t>
            </w:r>
          </w:p>
        </w:tc>
      </w:tr>
      <w:tr w:rsidR="001C4ABD">
        <w:trPr>
          <w:trHeight w:val="585"/>
        </w:trPr>
        <w:tc>
          <w:tcPr>
            <w:tcW w:w="1728" w:type="dxa"/>
            <w:gridSpan w:val="2"/>
            <w:vAlign w:val="center"/>
          </w:tcPr>
          <w:p w:rsidR="001C4ABD" w:rsidRDefault="0080513B">
            <w:pPr>
              <w:autoSpaceDE w:val="0"/>
              <w:autoSpaceDN w:val="0"/>
              <w:adjustRightInd w:val="0"/>
              <w:snapToGrid w:val="0"/>
              <w:spacing w:line="360" w:lineRule="exact"/>
              <w:ind w:firstLineChars="0" w:firstLine="0"/>
              <w:jc w:val="center"/>
              <w:rPr>
                <w:szCs w:val="21"/>
              </w:rPr>
            </w:pPr>
            <w:r>
              <w:rPr>
                <w:rFonts w:hint="eastAsia"/>
                <w:szCs w:val="21"/>
              </w:rPr>
              <w:t>电子邮箱</w:t>
            </w:r>
          </w:p>
        </w:tc>
        <w:tc>
          <w:tcPr>
            <w:tcW w:w="3518" w:type="dxa"/>
            <w:vAlign w:val="center"/>
          </w:tcPr>
          <w:p w:rsidR="001C4ABD" w:rsidRDefault="0080513B">
            <w:pPr>
              <w:autoSpaceDE w:val="0"/>
              <w:autoSpaceDN w:val="0"/>
              <w:adjustRightInd w:val="0"/>
              <w:snapToGrid w:val="0"/>
              <w:spacing w:line="360" w:lineRule="exact"/>
              <w:ind w:firstLineChars="0" w:firstLine="0"/>
              <w:jc w:val="center"/>
              <w:rPr>
                <w:rFonts w:eastAsia="方正仿宋_GBK"/>
              </w:rPr>
            </w:pPr>
            <w:r>
              <w:rPr>
                <w:rFonts w:eastAsia="方正仿宋_GBK"/>
              </w:rPr>
              <w:t>/</w:t>
            </w:r>
          </w:p>
        </w:tc>
        <w:tc>
          <w:tcPr>
            <w:tcW w:w="1161" w:type="dxa"/>
            <w:vAlign w:val="center"/>
          </w:tcPr>
          <w:p w:rsidR="001C4ABD" w:rsidRDefault="0080513B">
            <w:pPr>
              <w:autoSpaceDE w:val="0"/>
              <w:autoSpaceDN w:val="0"/>
              <w:adjustRightInd w:val="0"/>
              <w:snapToGrid w:val="0"/>
              <w:spacing w:line="360" w:lineRule="exact"/>
              <w:ind w:firstLineChars="0" w:firstLine="0"/>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1C4ABD" w:rsidRDefault="0080513B">
            <w:pPr>
              <w:autoSpaceDE w:val="0"/>
              <w:autoSpaceDN w:val="0"/>
              <w:adjustRightInd w:val="0"/>
              <w:snapToGrid w:val="0"/>
              <w:spacing w:line="360" w:lineRule="exact"/>
              <w:ind w:firstLineChars="0" w:firstLine="0"/>
              <w:jc w:val="center"/>
              <w:rPr>
                <w:rFonts w:eastAsia="方正仿宋_GBK"/>
              </w:rPr>
            </w:pPr>
            <w:r>
              <w:rPr>
                <w:rFonts w:eastAsia="方正仿宋_GBK" w:hint="eastAsia"/>
              </w:rPr>
              <w:t>/</w:t>
            </w:r>
          </w:p>
        </w:tc>
      </w:tr>
      <w:tr w:rsidR="001C4ABD">
        <w:trPr>
          <w:trHeight w:val="5102"/>
        </w:trPr>
        <w:tc>
          <w:tcPr>
            <w:tcW w:w="8780" w:type="dxa"/>
            <w:gridSpan w:val="5"/>
          </w:tcPr>
          <w:p w:rsidR="001C4ABD" w:rsidRDefault="0080513B">
            <w:pPr>
              <w:adjustRightInd w:val="0"/>
              <w:ind w:firstLineChars="0" w:firstLine="0"/>
              <w:rPr>
                <w:szCs w:val="21"/>
              </w:rPr>
            </w:pPr>
            <w:r>
              <w:rPr>
                <w:rFonts w:hint="eastAsia"/>
                <w:szCs w:val="21"/>
              </w:rPr>
              <w:t>推荐意见：（不超过</w:t>
            </w:r>
            <w:r>
              <w:rPr>
                <w:szCs w:val="21"/>
              </w:rPr>
              <w:t>600</w:t>
            </w:r>
            <w:r>
              <w:rPr>
                <w:rFonts w:hint="eastAsia"/>
                <w:szCs w:val="21"/>
              </w:rPr>
              <w:t>字）</w:t>
            </w:r>
          </w:p>
          <w:p w:rsidR="001C4ABD" w:rsidRDefault="0080513B">
            <w:pPr>
              <w:autoSpaceDE w:val="0"/>
              <w:autoSpaceDN w:val="0"/>
              <w:adjustRightInd w:val="0"/>
              <w:snapToGrid w:val="0"/>
              <w:ind w:firstLineChars="150" w:firstLine="360"/>
              <w:rPr>
                <w:szCs w:val="21"/>
              </w:rPr>
            </w:pPr>
            <w:r>
              <w:rPr>
                <w:rFonts w:hint="eastAsia"/>
                <w:szCs w:val="21"/>
              </w:rPr>
              <w:t>“城市地下环路建设关键技术研究”</w:t>
            </w:r>
            <w:r>
              <w:rPr>
                <w:rFonts w:hint="eastAsia"/>
              </w:rPr>
              <w:t xml:space="preserve"> </w:t>
            </w:r>
            <w:r>
              <w:rPr>
                <w:rFonts w:hint="eastAsia"/>
                <w:szCs w:val="21"/>
              </w:rPr>
              <w:t>针对地下环路的特殊性，明确地下环路的车道宽度选择、通行净空及断面布置方案；对地下环路的规划、布置方案等提出建议，明确不同规模地下车库下，环路的出入口布置个数。不同于常规城市地下隧道的通风及防灾要求，地下环路因与地下车库相接入，其通风防灾尚应考虑与车库之间的关系，提出合理可行的环路通风防灾建设标准。研究成果支撑了地方标准《城市地下环路设计规程》的编制，并在苏州中心地下环路、金华燕尾洲地下环路、常州高铁新城核心区地下环路等工程中进行了应用。</w:t>
            </w:r>
          </w:p>
        </w:tc>
      </w:tr>
      <w:tr w:rsidR="001C4ABD">
        <w:trPr>
          <w:trHeight w:val="3263"/>
        </w:trPr>
        <w:tc>
          <w:tcPr>
            <w:tcW w:w="892" w:type="dxa"/>
            <w:tcBorders>
              <w:bottom w:val="single" w:sz="8" w:space="0" w:color="auto"/>
            </w:tcBorders>
            <w:vAlign w:val="center"/>
          </w:tcPr>
          <w:p w:rsidR="001C4ABD" w:rsidRDefault="0080513B">
            <w:pPr>
              <w:adjustRightInd w:val="0"/>
              <w:spacing w:line="400" w:lineRule="exact"/>
              <w:ind w:firstLineChars="0" w:firstLine="0"/>
              <w:jc w:val="center"/>
              <w:rPr>
                <w:spacing w:val="-25"/>
                <w:szCs w:val="21"/>
              </w:rPr>
            </w:pPr>
            <w:r>
              <w:rPr>
                <w:rFonts w:hint="eastAsia"/>
                <w:spacing w:val="-25"/>
                <w:szCs w:val="21"/>
              </w:rPr>
              <w:t>声</w:t>
            </w:r>
          </w:p>
          <w:p w:rsidR="001C4ABD" w:rsidRDefault="001C4ABD">
            <w:pPr>
              <w:adjustRightInd w:val="0"/>
              <w:spacing w:line="400" w:lineRule="exact"/>
              <w:ind w:firstLineChars="0" w:firstLine="0"/>
              <w:jc w:val="center"/>
              <w:rPr>
                <w:spacing w:val="-25"/>
                <w:szCs w:val="21"/>
              </w:rPr>
            </w:pPr>
          </w:p>
          <w:p w:rsidR="001C4ABD" w:rsidRDefault="0080513B">
            <w:pPr>
              <w:autoSpaceDE w:val="0"/>
              <w:autoSpaceDN w:val="0"/>
              <w:adjustRightInd w:val="0"/>
              <w:spacing w:line="400" w:lineRule="exact"/>
              <w:ind w:firstLineChars="0" w:firstLine="0"/>
              <w:jc w:val="center"/>
              <w:rPr>
                <w:spacing w:val="-25"/>
                <w:szCs w:val="21"/>
              </w:rPr>
            </w:pPr>
            <w:r>
              <w:rPr>
                <w:rFonts w:hint="eastAsia"/>
                <w:spacing w:val="-25"/>
                <w:szCs w:val="21"/>
              </w:rPr>
              <w:t>明</w:t>
            </w:r>
          </w:p>
        </w:tc>
        <w:tc>
          <w:tcPr>
            <w:tcW w:w="7888" w:type="dxa"/>
            <w:gridSpan w:val="4"/>
            <w:tcBorders>
              <w:bottom w:val="single" w:sz="8" w:space="0" w:color="auto"/>
            </w:tcBorders>
          </w:tcPr>
          <w:p w:rsidR="001C4ABD" w:rsidRDefault="0080513B">
            <w:pPr>
              <w:adjustRightInd w:val="0"/>
              <w:spacing w:line="400" w:lineRule="exact"/>
              <w:ind w:firstLine="480"/>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1C4ABD" w:rsidRDefault="0080513B">
            <w:pPr>
              <w:adjustRightInd w:val="0"/>
              <w:spacing w:line="400" w:lineRule="exact"/>
              <w:ind w:firstLine="480"/>
              <w:rPr>
                <w:szCs w:val="21"/>
              </w:rPr>
            </w:pPr>
            <w:r>
              <w:rPr>
                <w:rFonts w:hint="eastAsia"/>
                <w:szCs w:val="21"/>
              </w:rPr>
              <w:t>如有不符，本单位愿意承担相关后果并接受相应的处理。</w:t>
            </w:r>
          </w:p>
          <w:p w:rsidR="001C4ABD" w:rsidRDefault="0080513B">
            <w:pPr>
              <w:adjustRightInd w:val="0"/>
              <w:spacing w:line="400" w:lineRule="exact"/>
              <w:ind w:firstLineChars="0" w:firstLine="0"/>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1C4ABD" w:rsidRDefault="0080513B">
            <w:pPr>
              <w:autoSpaceDE w:val="0"/>
              <w:autoSpaceDN w:val="0"/>
              <w:adjustRightInd w:val="0"/>
              <w:spacing w:line="400" w:lineRule="exact"/>
              <w:ind w:firstLineChars="0" w:firstLine="0"/>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1C4ABD" w:rsidRDefault="001C4ABD">
      <w:pPr>
        <w:widowControl/>
        <w:spacing w:line="240" w:lineRule="auto"/>
        <w:ind w:firstLineChars="0" w:firstLine="0"/>
        <w:jc w:val="left"/>
        <w:rPr>
          <w:rFonts w:eastAsia="方正黑体_GBK"/>
          <w:sz w:val="30"/>
          <w:szCs w:val="30"/>
        </w:rPr>
      </w:pPr>
    </w:p>
    <w:p w:rsidR="001C4ABD" w:rsidRDefault="001C4ABD">
      <w:pPr>
        <w:widowControl/>
        <w:spacing w:line="240" w:lineRule="auto"/>
        <w:ind w:firstLineChars="0" w:firstLine="0"/>
        <w:jc w:val="left"/>
        <w:rPr>
          <w:rFonts w:eastAsia="方正黑体_GBK"/>
          <w:sz w:val="30"/>
          <w:szCs w:val="30"/>
        </w:rPr>
      </w:pPr>
      <w:bookmarkStart w:id="1" w:name="_GoBack"/>
      <w:bookmarkEnd w:id="1"/>
    </w:p>
    <w:sectPr w:rsidR="001C4ABD">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3FD7" w:rsidRDefault="00603FD7">
      <w:pPr>
        <w:spacing w:line="240" w:lineRule="auto"/>
        <w:ind w:firstLine="480"/>
      </w:pPr>
    </w:p>
  </w:endnote>
  <w:endnote w:type="continuationSeparator" w:id="0">
    <w:p w:rsidR="00603FD7" w:rsidRDefault="00603FD7">
      <w:pPr>
        <w:spacing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幼圆">
    <w:panose1 w:val="02010509060101010101"/>
    <w:charset w:val="86"/>
    <w:family w:val="modern"/>
    <w:pitch w:val="fixed"/>
    <w:sig w:usb0="00000001" w:usb1="080E0000" w:usb2="00000010" w:usb3="00000000" w:csb0="00040000" w:csb1="00000000"/>
  </w:font>
  <w:font w:name="楷体_GB2312">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0" w:usb1="0000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Plotter">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Angsana New">
    <w:panose1 w:val="02020603050405020304"/>
    <w:charset w:val="DE"/>
    <w:family w:val="roman"/>
    <w:notTrueType/>
    <w:pitch w:val="variable"/>
    <w:sig w:usb0="01000001" w:usb1="00000000" w:usb2="00000000" w:usb3="00000000" w:csb0="00010000" w:csb1="00000000"/>
  </w:font>
  <w:font w:name="华文中宋">
    <w:panose1 w:val="02010600040101010101"/>
    <w:charset w:val="86"/>
    <w:family w:val="auto"/>
    <w:pitch w:val="variable"/>
    <w:sig w:usb0="00000287" w:usb1="080F0000" w:usb2="00000010" w:usb3="00000000" w:csb0="0004009F" w:csb1="00000000"/>
  </w:font>
  <w:font w:name="Tms Rmn">
    <w:panose1 w:val="02020603040505020304"/>
    <w:charset w:val="00"/>
    <w:family w:val="roman"/>
    <w:notTrueType/>
    <w:pitch w:val="variable"/>
    <w:sig w:usb0="00000003"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华文行楷">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方正仿宋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3"/>
      <w:framePr w:wrap="around" w:vAnchor="text" w:hAnchor="margin" w:xAlign="outside" w:y="1"/>
      <w:ind w:firstLineChars="100" w:firstLine="210"/>
      <w:rPr>
        <w:rStyle w:val="afff6"/>
        <w:szCs w:val="28"/>
      </w:rPr>
    </w:pPr>
    <w:r>
      <w:rPr>
        <w:rStyle w:val="afff6"/>
        <w:szCs w:val="28"/>
      </w:rPr>
      <w:t xml:space="preserve">— </w:t>
    </w:r>
    <w:r>
      <w:rPr>
        <w:szCs w:val="28"/>
      </w:rPr>
      <w:fldChar w:fldCharType="begin"/>
    </w:r>
    <w:r>
      <w:rPr>
        <w:rStyle w:val="afff6"/>
        <w:szCs w:val="28"/>
      </w:rPr>
      <w:instrText xml:space="preserve">PAGE  </w:instrText>
    </w:r>
    <w:r>
      <w:rPr>
        <w:szCs w:val="28"/>
      </w:rPr>
      <w:fldChar w:fldCharType="separate"/>
    </w:r>
    <w:r>
      <w:rPr>
        <w:rStyle w:val="afff6"/>
        <w:szCs w:val="28"/>
      </w:rPr>
      <w:t>6</w:t>
    </w:r>
    <w:r>
      <w:rPr>
        <w:szCs w:val="28"/>
      </w:rPr>
      <w:fldChar w:fldCharType="end"/>
    </w:r>
    <w:r>
      <w:rPr>
        <w:rStyle w:val="afff6"/>
        <w:szCs w:val="28"/>
      </w:rPr>
      <w:t xml:space="preserve"> —</w:t>
    </w:r>
  </w:p>
  <w:p w:rsidR="0080513B" w:rsidRDefault="0080513B">
    <w:pPr>
      <w:pStyle w:val="aff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3"/>
      <w:framePr w:wrap="around" w:vAnchor="text" w:hAnchor="margin" w:xAlign="outside" w:y="1"/>
      <w:ind w:right="280"/>
      <w:jc w:val="right"/>
      <w:rPr>
        <w:rStyle w:val="afff6"/>
        <w:szCs w:val="28"/>
      </w:rPr>
    </w:pPr>
    <w:r>
      <w:rPr>
        <w:rStyle w:val="afff6"/>
        <w:szCs w:val="28"/>
      </w:rPr>
      <w:t xml:space="preserve">— </w:t>
    </w:r>
    <w:r>
      <w:rPr>
        <w:szCs w:val="28"/>
      </w:rPr>
      <w:fldChar w:fldCharType="begin"/>
    </w:r>
    <w:r>
      <w:rPr>
        <w:rStyle w:val="afff6"/>
        <w:szCs w:val="28"/>
      </w:rPr>
      <w:instrText xml:space="preserve">PAGE  </w:instrText>
    </w:r>
    <w:r>
      <w:rPr>
        <w:szCs w:val="28"/>
      </w:rPr>
      <w:fldChar w:fldCharType="separate"/>
    </w:r>
    <w:r w:rsidR="00603FD7">
      <w:rPr>
        <w:rStyle w:val="afff6"/>
        <w:noProof/>
        <w:szCs w:val="28"/>
      </w:rPr>
      <w:t>1</w:t>
    </w:r>
    <w:r>
      <w:rPr>
        <w:szCs w:val="28"/>
      </w:rPr>
      <w:fldChar w:fldCharType="end"/>
    </w:r>
    <w:r>
      <w:rPr>
        <w:rStyle w:val="afff6"/>
        <w:szCs w:val="28"/>
      </w:rPr>
      <w:t xml:space="preserve"> —</w:t>
    </w:r>
  </w:p>
  <w:p w:rsidR="0080513B" w:rsidRDefault="0080513B">
    <w:pPr>
      <w:pStyle w:val="aff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3"/>
      <w:framePr w:wrap="around" w:vAnchor="text" w:hAnchor="margin" w:xAlign="outside" w:y="1"/>
      <w:rPr>
        <w:rStyle w:val="afff6"/>
      </w:rPr>
    </w:pPr>
    <w:r>
      <w:rPr>
        <w:rStyle w:val="afff6"/>
        <w:rFonts w:hint="eastAsia"/>
      </w:rPr>
      <w:t>—</w:t>
    </w:r>
    <w:r>
      <w:rPr>
        <w:rStyle w:val="afff6"/>
        <w:rFonts w:hint="eastAsia"/>
      </w:rPr>
      <w:t xml:space="preserve"> </w:t>
    </w:r>
    <w:r>
      <w:fldChar w:fldCharType="begin"/>
    </w:r>
    <w:r>
      <w:rPr>
        <w:rStyle w:val="afff6"/>
      </w:rPr>
      <w:instrText xml:space="preserve">PAGE  </w:instrText>
    </w:r>
    <w:r>
      <w:fldChar w:fldCharType="separate"/>
    </w:r>
    <w:r>
      <w:rPr>
        <w:rStyle w:val="afff6"/>
      </w:rPr>
      <w:t>20</w:t>
    </w:r>
    <w:r>
      <w:fldChar w:fldCharType="end"/>
    </w:r>
    <w:r>
      <w:rPr>
        <w:rStyle w:val="afff6"/>
        <w:rFonts w:hint="eastAsia"/>
      </w:rPr>
      <w:t xml:space="preserve"> </w:t>
    </w:r>
    <w:r>
      <w:rPr>
        <w:rStyle w:val="afff6"/>
        <w:rFonts w:hint="eastAsia"/>
      </w:rPr>
      <w:t>—</w:t>
    </w:r>
  </w:p>
  <w:p w:rsidR="0080513B" w:rsidRDefault="0080513B">
    <w:pPr>
      <w:pStyle w:val="aff3"/>
      <w:ind w:right="36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3"/>
      <w:framePr w:wrap="around" w:vAnchor="text" w:hAnchor="margin" w:xAlign="outside" w:y="1"/>
      <w:ind w:right="280"/>
      <w:jc w:val="right"/>
      <w:rPr>
        <w:rStyle w:val="afff6"/>
        <w:szCs w:val="28"/>
      </w:rPr>
    </w:pPr>
    <w:r>
      <w:rPr>
        <w:rStyle w:val="afff6"/>
        <w:szCs w:val="28"/>
      </w:rPr>
      <w:t xml:space="preserve">— </w:t>
    </w:r>
    <w:r>
      <w:rPr>
        <w:szCs w:val="28"/>
      </w:rPr>
      <w:fldChar w:fldCharType="begin"/>
    </w:r>
    <w:r>
      <w:rPr>
        <w:rStyle w:val="afff6"/>
        <w:szCs w:val="28"/>
      </w:rPr>
      <w:instrText xml:space="preserve">PAGE  </w:instrText>
    </w:r>
    <w:r>
      <w:rPr>
        <w:szCs w:val="28"/>
      </w:rPr>
      <w:fldChar w:fldCharType="separate"/>
    </w:r>
    <w:r w:rsidR="008E68DD">
      <w:rPr>
        <w:rStyle w:val="afff6"/>
        <w:noProof/>
        <w:szCs w:val="28"/>
      </w:rPr>
      <w:t>26</w:t>
    </w:r>
    <w:r>
      <w:rPr>
        <w:szCs w:val="28"/>
      </w:rPr>
      <w:fldChar w:fldCharType="end"/>
    </w:r>
    <w:r>
      <w:rPr>
        <w:rStyle w:val="afff6"/>
        <w:szCs w:val="28"/>
      </w:rPr>
      <w:t xml:space="preserve"> —</w:t>
    </w:r>
  </w:p>
  <w:p w:rsidR="0080513B" w:rsidRDefault="0080513B">
    <w:pPr>
      <w:pStyle w:val="aff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3FD7" w:rsidRDefault="00603FD7">
      <w:pPr>
        <w:ind w:firstLine="480"/>
      </w:pPr>
    </w:p>
  </w:footnote>
  <w:footnote w:type="continuationSeparator" w:id="0">
    <w:p w:rsidR="00603FD7" w:rsidRDefault="00603FD7">
      <w:pPr>
        <w:ind w:firstLine="48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13B" w:rsidRDefault="0080513B">
    <w:pPr>
      <w:pStyle w:val="aff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FFFFF82"/>
    <w:lvl w:ilvl="0">
      <w:start w:val="1"/>
      <w:numFmt w:val="bullet"/>
      <w:pStyle w:val="a"/>
      <w:lvlText w:val=""/>
      <w:lvlJc w:val="left"/>
      <w:pPr>
        <w:tabs>
          <w:tab w:val="left" w:pos="1200"/>
        </w:tabs>
        <w:ind w:leftChars="400" w:left="1200" w:hangingChars="200" w:hanging="360"/>
      </w:pPr>
      <w:rPr>
        <w:rFonts w:ascii="Wingdings" w:hAnsi="Wingdings" w:hint="default"/>
      </w:rPr>
    </w:lvl>
  </w:abstractNum>
  <w:abstractNum w:abstractNumId="1">
    <w:nsid w:val="FFFFFF83"/>
    <w:multiLevelType w:val="singleLevel"/>
    <w:tmpl w:val="FFFFFF83"/>
    <w:lvl w:ilvl="0">
      <w:start w:val="1"/>
      <w:numFmt w:val="bullet"/>
      <w:pStyle w:val="2"/>
      <w:lvlText w:val=""/>
      <w:lvlJc w:val="left"/>
      <w:pPr>
        <w:tabs>
          <w:tab w:val="left" w:pos="780"/>
        </w:tabs>
        <w:ind w:leftChars="200" w:left="780" w:hangingChars="200" w:hanging="360"/>
      </w:pPr>
      <w:rPr>
        <w:rFonts w:ascii="Wingdings" w:hAnsi="Wingdings" w:hint="default"/>
      </w:rPr>
    </w:lvl>
  </w:abstractNum>
  <w:abstractNum w:abstractNumId="2">
    <w:nsid w:val="FFFFFF89"/>
    <w:multiLevelType w:val="singleLevel"/>
    <w:tmpl w:val="FFFFFF89"/>
    <w:lvl w:ilvl="0">
      <w:start w:val="1"/>
      <w:numFmt w:val="bullet"/>
      <w:pStyle w:val="a0"/>
      <w:lvlText w:val=""/>
      <w:lvlJc w:val="left"/>
      <w:pPr>
        <w:tabs>
          <w:tab w:val="left" w:pos="360"/>
        </w:tabs>
        <w:ind w:left="360" w:hangingChars="200" w:hanging="360"/>
      </w:pPr>
      <w:rPr>
        <w:rFonts w:ascii="Wingdings" w:hAnsi="Wingdings" w:hint="default"/>
      </w:rPr>
    </w:lvl>
  </w:abstractNum>
  <w:abstractNum w:abstractNumId="3">
    <w:nsid w:val="026A5875"/>
    <w:multiLevelType w:val="multilevel"/>
    <w:tmpl w:val="026A5875"/>
    <w:lvl w:ilvl="0">
      <w:start w:val="1"/>
      <w:numFmt w:val="decimal"/>
      <w:pStyle w:val="10505"/>
      <w:lvlText w:val="%1"/>
      <w:lvlJc w:val="left"/>
      <w:pPr>
        <w:tabs>
          <w:tab w:val="left" w:pos="885"/>
        </w:tabs>
        <w:ind w:left="885" w:hanging="885"/>
      </w:pPr>
      <w:rPr>
        <w:rFonts w:hint="default"/>
      </w:rPr>
    </w:lvl>
    <w:lvl w:ilvl="1">
      <w:start w:val="5"/>
      <w:numFmt w:val="decimal"/>
      <w:lvlText w:val="%1.%2"/>
      <w:lvlJc w:val="left"/>
      <w:pPr>
        <w:tabs>
          <w:tab w:val="left" w:pos="885"/>
        </w:tabs>
        <w:ind w:left="885" w:hanging="885"/>
      </w:pPr>
      <w:rPr>
        <w:rFonts w:hint="default"/>
      </w:rPr>
    </w:lvl>
    <w:lvl w:ilvl="2">
      <w:start w:val="3"/>
      <w:numFmt w:val="decimal"/>
      <w:lvlText w:val="%1.%2.%3"/>
      <w:lvlJc w:val="left"/>
      <w:pPr>
        <w:tabs>
          <w:tab w:val="left" w:pos="885"/>
        </w:tabs>
        <w:ind w:left="885" w:hanging="885"/>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4">
    <w:nsid w:val="0CCF16DE"/>
    <w:multiLevelType w:val="multilevel"/>
    <w:tmpl w:val="0CCF16DE"/>
    <w:lvl w:ilvl="0">
      <w:start w:val="1"/>
      <w:numFmt w:val="chineseCountingThousand"/>
      <w:suff w:val="space"/>
      <w:lvlText w:val="第%1章"/>
      <w:lvlJc w:val="left"/>
      <w:pPr>
        <w:ind w:left="425" w:hanging="425"/>
      </w:pPr>
      <w:rPr>
        <w:rFonts w:ascii="Times New Roman" w:eastAsia="华文新魏" w:hAnsi="Times New Roman" w:hint="default"/>
        <w:b w:val="0"/>
        <w:i w:val="0"/>
        <w:sz w:val="52"/>
        <w:szCs w:val="28"/>
      </w:rPr>
    </w:lvl>
    <w:lvl w:ilvl="1">
      <w:start w:val="1"/>
      <w:numFmt w:val="decimal"/>
      <w:isLgl/>
      <w:suff w:val="space"/>
      <w:lvlText w:val="%1.%2"/>
      <w:lvlJc w:val="left"/>
      <w:pPr>
        <w:ind w:left="425" w:hanging="425"/>
      </w:pPr>
      <w:rPr>
        <w:rFonts w:ascii="黑体" w:eastAsia="黑体" w:hAnsi="Times New Roman" w:cs="Times New Roman" w:hint="eastAsia"/>
        <w:b w:val="0"/>
        <w:i w:val="0"/>
        <w:sz w:val="32"/>
        <w:szCs w:val="24"/>
      </w:rPr>
    </w:lvl>
    <w:lvl w:ilvl="2">
      <w:start w:val="1"/>
      <w:numFmt w:val="decimal"/>
      <w:pStyle w:val="313"/>
      <w:isLgl/>
      <w:suff w:val="space"/>
      <w:lvlText w:val="%1.%2.%3"/>
      <w:lvlJc w:val="left"/>
      <w:pPr>
        <w:ind w:left="425" w:hanging="425"/>
      </w:pPr>
      <w:rPr>
        <w:rFonts w:ascii="黑体" w:eastAsia="黑体" w:hint="eastAsia"/>
        <w:b w:val="0"/>
        <w:bCs w:val="0"/>
        <w:i w:val="0"/>
        <w:iCs w:val="0"/>
        <w:caps w:val="0"/>
        <w:smallCaps w:val="0"/>
        <w:strike w:val="0"/>
        <w:dstrike w:val="0"/>
        <w:vanish w:val="0"/>
        <w:color w:val="000000"/>
        <w:spacing w:val="0"/>
        <w:position w:val="0"/>
        <w:sz w:val="32"/>
        <w:u w:val="none"/>
        <w:vertAlign w:val="baseline"/>
      </w:rPr>
    </w:lvl>
    <w:lvl w:ilvl="3">
      <w:start w:val="1"/>
      <w:numFmt w:val="decimal"/>
      <w:isLgl/>
      <w:suff w:val="space"/>
      <w:lvlText w:val="%1.%2.%3.%4"/>
      <w:lvlJc w:val="left"/>
      <w:pPr>
        <w:ind w:left="425" w:hanging="425"/>
      </w:pPr>
      <w:rPr>
        <w:rFonts w:ascii="Times New Roman" w:eastAsia="宋体" w:hAnsi="Times New Roman" w:hint="eastAsia"/>
        <w:b/>
        <w:bCs w:val="0"/>
        <w:i w:val="0"/>
        <w:iCs w:val="0"/>
        <w:caps w:val="0"/>
        <w:smallCaps w:val="0"/>
        <w:strike w:val="0"/>
        <w:dstrike w:val="0"/>
        <w:vanish w:val="0"/>
        <w:color w:val="000000"/>
        <w:spacing w:val="0"/>
        <w:position w:val="0"/>
        <w:u w:val="none"/>
        <w:vertAlign w:val="baseline"/>
      </w:rPr>
    </w:lvl>
    <w:lvl w:ilvl="4">
      <w:start w:val="1"/>
      <w:numFmt w:val="decimal"/>
      <w:isLgl/>
      <w:suff w:val="space"/>
      <w:lvlText w:val="%1.%2.%3.%4.%5"/>
      <w:lvlJc w:val="left"/>
      <w:pPr>
        <w:ind w:left="2495" w:firstLine="482"/>
      </w:pPr>
      <w:rPr>
        <w:rFonts w:ascii="Times New Roman" w:eastAsia="宋体" w:hAnsi="Times New Roman" w:hint="default"/>
        <w:b w:val="0"/>
        <w:i w:val="0"/>
        <w:sz w:val="24"/>
      </w:rPr>
    </w:lvl>
    <w:lvl w:ilvl="5">
      <w:start w:val="1"/>
      <w:numFmt w:val="none"/>
      <w:lvlText w:val=""/>
      <w:lvlJc w:val="left"/>
      <w:pPr>
        <w:tabs>
          <w:tab w:val="left" w:pos="2409"/>
        </w:tabs>
        <w:ind w:left="2409" w:hanging="425"/>
      </w:pPr>
      <w:rPr>
        <w:rFonts w:hint="eastAsia"/>
      </w:rPr>
    </w:lvl>
    <w:lvl w:ilvl="6">
      <w:start w:val="1"/>
      <w:numFmt w:val="none"/>
      <w:lvlText w:val=""/>
      <w:lvlJc w:val="left"/>
      <w:pPr>
        <w:tabs>
          <w:tab w:val="left" w:pos="2835"/>
        </w:tabs>
        <w:ind w:left="2835" w:hanging="426"/>
      </w:pPr>
      <w:rPr>
        <w:rFonts w:hint="eastAsia"/>
      </w:rPr>
    </w:lvl>
    <w:lvl w:ilvl="7">
      <w:start w:val="1"/>
      <w:numFmt w:val="decimal"/>
      <w:lvlRestart w:val="1"/>
      <w:isLgl/>
      <w:suff w:val="space"/>
      <w:lvlText w:val="图%1-%8"/>
      <w:lvlJc w:val="left"/>
      <w:pPr>
        <w:ind w:left="225" w:hanging="425"/>
      </w:pPr>
      <w:rPr>
        <w:rFonts w:ascii="Times New Roman" w:eastAsia="黑体" w:hAnsi="Times New Roman" w:hint="default"/>
        <w:b w:val="0"/>
        <w:i w:val="0"/>
        <w:sz w:val="20"/>
      </w:rPr>
    </w:lvl>
    <w:lvl w:ilvl="8">
      <w:start w:val="1"/>
      <w:numFmt w:val="none"/>
      <w:lvlText w:val=""/>
      <w:lvlJc w:val="left"/>
      <w:pPr>
        <w:tabs>
          <w:tab w:val="left" w:pos="3685"/>
        </w:tabs>
        <w:ind w:left="3685" w:hanging="425"/>
      </w:pPr>
      <w:rPr>
        <w:rFonts w:hint="eastAsia"/>
      </w:rPr>
    </w:lvl>
  </w:abstractNum>
  <w:abstractNum w:abstractNumId="5">
    <w:nsid w:val="0E657E2A"/>
    <w:multiLevelType w:val="multilevel"/>
    <w:tmpl w:val="0E657E2A"/>
    <w:lvl w:ilvl="0">
      <w:start w:val="1"/>
      <w:numFmt w:val="decimal"/>
      <w:pStyle w:val="6"/>
      <w:lvlText w:val="图 6-%1"/>
      <w:lvlJc w:val="left"/>
      <w:pPr>
        <w:tabs>
          <w:tab w:val="left" w:pos="1212"/>
        </w:tabs>
        <w:ind w:left="1212" w:hanging="360"/>
      </w:pPr>
      <w:rPr>
        <w:rFonts w:ascii="宋体" w:eastAsia="宋体" w:hAnsi="宋体" w:hint="default"/>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18B10229"/>
    <w:multiLevelType w:val="multilevel"/>
    <w:tmpl w:val="18B10229"/>
    <w:lvl w:ilvl="0">
      <w:start w:val="1"/>
      <w:numFmt w:val="decimal"/>
      <w:pStyle w:val="3"/>
      <w:lvlText w:val="（%1）"/>
      <w:lvlJc w:val="left"/>
      <w:pPr>
        <w:tabs>
          <w:tab w:val="left" w:pos="144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1A561A2D"/>
    <w:multiLevelType w:val="multilevel"/>
    <w:tmpl w:val="1A561A2D"/>
    <w:lvl w:ilvl="0">
      <w:start w:val="1"/>
      <w:numFmt w:val="decimal"/>
      <w:suff w:val="space"/>
      <w:lvlText w:val="%1"/>
      <w:lvlJc w:val="left"/>
      <w:pPr>
        <w:ind w:left="0" w:firstLine="0"/>
      </w:pPr>
      <w:rPr>
        <w:rFonts w:ascii="Times New Roman" w:eastAsia="宋体" w:hAnsi="Times New Roman" w:hint="default"/>
        <w:b/>
        <w:i w:val="0"/>
        <w:sz w:val="32"/>
      </w:rPr>
    </w:lvl>
    <w:lvl w:ilvl="1">
      <w:start w:val="1"/>
      <w:numFmt w:val="decimal"/>
      <w:isLgl/>
      <w:suff w:val="space"/>
      <w:lvlText w:val="%1.%2"/>
      <w:lvlJc w:val="left"/>
      <w:pPr>
        <w:ind w:left="0" w:firstLine="0"/>
      </w:pPr>
      <w:rPr>
        <w:rFonts w:ascii="Times New Roman" w:eastAsia="宋体" w:hAnsi="Times New Roman" w:hint="default"/>
        <w:b/>
        <w:i w:val="0"/>
        <w:sz w:val="28"/>
      </w:rPr>
    </w:lvl>
    <w:lvl w:ilvl="2">
      <w:start w:val="1"/>
      <w:numFmt w:val="decimal"/>
      <w:suff w:val="space"/>
      <w:lvlText w:val="%1.%2.%3"/>
      <w:lvlJc w:val="left"/>
      <w:pPr>
        <w:ind w:left="0" w:firstLine="0"/>
      </w:pPr>
      <w:rPr>
        <w:rFonts w:hint="eastAsia"/>
        <w:b/>
        <w:i w:val="0"/>
        <w:sz w:val="24"/>
      </w:rPr>
    </w:lvl>
    <w:lvl w:ilvl="3">
      <w:start w:val="1"/>
      <w:numFmt w:val="decimal"/>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Restart w:val="1"/>
      <w:suff w:val="space"/>
      <w:lvlText w:val="图%1-%6"/>
      <w:lvlJc w:val="left"/>
      <w:pPr>
        <w:ind w:left="0" w:firstLine="0"/>
      </w:pPr>
      <w:rPr>
        <w:rFonts w:hint="eastAsia"/>
        <w:b w:val="0"/>
        <w:i w:val="0"/>
        <w:sz w:val="21"/>
      </w:rPr>
    </w:lvl>
    <w:lvl w:ilvl="6">
      <w:start w:val="1"/>
      <w:numFmt w:val="decimal"/>
      <w:lvlRestart w:val="1"/>
      <w:suff w:val="space"/>
      <w:lvlText w:val="表%1-%7"/>
      <w:lvlJc w:val="left"/>
      <w:pPr>
        <w:ind w:left="0" w:firstLine="0"/>
      </w:pPr>
      <w:rPr>
        <w:rFonts w:hint="eastAsia"/>
      </w:rPr>
    </w:lvl>
    <w:lvl w:ilvl="7">
      <w:start w:val="1"/>
      <w:numFmt w:val="decimal"/>
      <w:suff w:val="space"/>
      <w:lvlText w:val="%1.%2.%3.%4.%5.%6.%7.%8"/>
      <w:lvlJc w:val="left"/>
      <w:pPr>
        <w:ind w:left="0" w:firstLine="0"/>
      </w:pPr>
      <w:rPr>
        <w:rFonts w:hint="eastAsia"/>
      </w:rPr>
    </w:lvl>
    <w:lvl w:ilvl="8">
      <w:start w:val="1"/>
      <w:numFmt w:val="decimal"/>
      <w:suff w:val="space"/>
      <w:lvlText w:val="%1.%2.%3.%4.%5.%6.%7.%8.%9"/>
      <w:lvlJc w:val="left"/>
      <w:pPr>
        <w:ind w:left="0" w:firstLine="0"/>
      </w:pPr>
      <w:rPr>
        <w:rFonts w:hint="eastAsia"/>
      </w:rPr>
    </w:lvl>
  </w:abstractNum>
  <w:abstractNum w:abstractNumId="8">
    <w:nsid w:val="1D184CA6"/>
    <w:multiLevelType w:val="multilevel"/>
    <w:tmpl w:val="1D184CA6"/>
    <w:lvl w:ilvl="0">
      <w:start w:val="1"/>
      <w:numFmt w:val="decimal"/>
      <w:pStyle w:val="30"/>
      <w:lvlText w:val="图%1"/>
      <w:lvlJc w:val="center"/>
      <w:pPr>
        <w:tabs>
          <w:tab w:val="left" w:pos="4932"/>
        </w:tabs>
        <w:ind w:left="4932" w:firstLine="288"/>
      </w:pPr>
      <w:rPr>
        <w:rFonts w:hint="eastAsia"/>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D92112B"/>
    <w:multiLevelType w:val="multilevel"/>
    <w:tmpl w:val="1D92112B"/>
    <w:lvl w:ilvl="0">
      <w:start w:val="2"/>
      <w:numFmt w:val="decimal"/>
      <w:suff w:val="space"/>
      <w:lvlText w:val="%1"/>
      <w:lvlJc w:val="left"/>
      <w:pPr>
        <w:ind w:left="0" w:firstLine="0"/>
      </w:pPr>
      <w:rPr>
        <w:rFonts w:ascii="Times New Roman" w:eastAsia="宋体" w:hAnsi="Times New Roman" w:hint="default"/>
        <w:b/>
        <w:i w:val="0"/>
        <w:sz w:val="32"/>
      </w:rPr>
    </w:lvl>
    <w:lvl w:ilvl="1">
      <w:start w:val="1"/>
      <w:numFmt w:val="decimal"/>
      <w:suff w:val="space"/>
      <w:lvlText w:val="%1.%2"/>
      <w:lvlJc w:val="left"/>
      <w:pPr>
        <w:ind w:left="0" w:firstLine="0"/>
      </w:pPr>
      <w:rPr>
        <w:rFonts w:ascii="Times New Roman" w:eastAsia="宋体" w:hAnsi="Times New Roman" w:hint="default"/>
        <w:b/>
        <w:i w:val="0"/>
        <w:sz w:val="28"/>
      </w:rPr>
    </w:lvl>
    <w:lvl w:ilvl="2">
      <w:start w:val="1"/>
      <w:numFmt w:val="decimal"/>
      <w:suff w:val="space"/>
      <w:lvlText w:val="%1.%2.%3"/>
      <w:lvlJc w:val="left"/>
      <w:pPr>
        <w:ind w:left="0" w:firstLine="0"/>
      </w:pPr>
      <w:rPr>
        <w:rFonts w:hint="eastAsia"/>
        <w:b/>
        <w:i w:val="0"/>
        <w:sz w:val="24"/>
      </w:rPr>
    </w:lvl>
    <w:lvl w:ilvl="3">
      <w:start w:val="1"/>
      <w:numFmt w:val="decimal"/>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Restart w:val="1"/>
      <w:suff w:val="space"/>
      <w:lvlText w:val="图%1-%6"/>
      <w:lvlJc w:val="left"/>
      <w:pPr>
        <w:ind w:left="0" w:firstLine="0"/>
      </w:pPr>
      <w:rPr>
        <w:rFonts w:hint="eastAsia"/>
        <w:b w:val="0"/>
        <w:i w:val="0"/>
        <w:sz w:val="21"/>
      </w:rPr>
    </w:lvl>
    <w:lvl w:ilvl="6">
      <w:start w:val="1"/>
      <w:numFmt w:val="decimal"/>
      <w:lvlRestart w:val="1"/>
      <w:suff w:val="space"/>
      <w:lvlText w:val="表%1-%7"/>
      <w:lvlJc w:val="left"/>
      <w:pPr>
        <w:ind w:left="0" w:firstLine="0"/>
      </w:pPr>
      <w:rPr>
        <w:rFonts w:hint="eastAsia"/>
      </w:rPr>
    </w:lvl>
    <w:lvl w:ilvl="7">
      <w:start w:val="1"/>
      <w:numFmt w:val="decimal"/>
      <w:suff w:val="space"/>
      <w:lvlText w:val="%1.%2.%3.%4.%5.%6.%7.%8"/>
      <w:lvlJc w:val="left"/>
      <w:pPr>
        <w:ind w:left="0" w:firstLine="0"/>
      </w:pPr>
      <w:rPr>
        <w:rFonts w:hint="eastAsia"/>
      </w:rPr>
    </w:lvl>
    <w:lvl w:ilvl="8">
      <w:start w:val="1"/>
      <w:numFmt w:val="decimal"/>
      <w:suff w:val="space"/>
      <w:lvlText w:val="%1.%2.%3.%4.%5.%6.%7.%8.%9"/>
      <w:lvlJc w:val="left"/>
      <w:pPr>
        <w:ind w:left="0" w:firstLine="0"/>
      </w:pPr>
      <w:rPr>
        <w:rFonts w:hint="eastAsia"/>
      </w:rPr>
    </w:lvl>
  </w:abstractNum>
  <w:abstractNum w:abstractNumId="10">
    <w:nsid w:val="1EB12D7A"/>
    <w:multiLevelType w:val="multilevel"/>
    <w:tmpl w:val="1EB12D7A"/>
    <w:lvl w:ilvl="0">
      <w:start w:val="1"/>
      <w:numFmt w:val="decimal"/>
      <w:pStyle w:val="2-"/>
      <w:lvlText w:val="表2-%1"/>
      <w:lvlJc w:val="center"/>
      <w:pPr>
        <w:tabs>
          <w:tab w:val="left" w:pos="679"/>
        </w:tabs>
        <w:ind w:left="679" w:firstLine="288"/>
      </w:pPr>
      <w:rPr>
        <w:rFonts w:hint="eastAsia"/>
        <w:b/>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21DE77AA"/>
    <w:multiLevelType w:val="multilevel"/>
    <w:tmpl w:val="21DE77AA"/>
    <w:lvl w:ilvl="0">
      <w:start w:val="1"/>
      <w:numFmt w:val="decimal"/>
      <w:pStyle w:val="a1"/>
      <w:lvlText w:val="%1）"/>
      <w:lvlJc w:val="left"/>
      <w:pPr>
        <w:tabs>
          <w:tab w:val="left" w:pos="571"/>
        </w:tabs>
        <w:ind w:left="571" w:hanging="360"/>
      </w:pPr>
      <w:rPr>
        <w:rFonts w:hint="default"/>
        <w:color w:val="auto"/>
        <w:u w:val="none"/>
      </w:rPr>
    </w:lvl>
    <w:lvl w:ilvl="1">
      <w:start w:val="1"/>
      <w:numFmt w:val="lowerLetter"/>
      <w:lvlText w:val="%2)"/>
      <w:lvlJc w:val="left"/>
      <w:pPr>
        <w:tabs>
          <w:tab w:val="left" w:pos="1051"/>
        </w:tabs>
        <w:ind w:left="1051" w:hanging="420"/>
      </w:pPr>
    </w:lvl>
    <w:lvl w:ilvl="2">
      <w:start w:val="1"/>
      <w:numFmt w:val="lowerRoman"/>
      <w:lvlText w:val="%3."/>
      <w:lvlJc w:val="right"/>
      <w:pPr>
        <w:tabs>
          <w:tab w:val="left" w:pos="1471"/>
        </w:tabs>
        <w:ind w:left="1471" w:hanging="420"/>
      </w:pPr>
    </w:lvl>
    <w:lvl w:ilvl="3">
      <w:start w:val="1"/>
      <w:numFmt w:val="decimal"/>
      <w:lvlText w:val="%4."/>
      <w:lvlJc w:val="left"/>
      <w:pPr>
        <w:tabs>
          <w:tab w:val="left" w:pos="1891"/>
        </w:tabs>
        <w:ind w:left="1891" w:hanging="420"/>
      </w:pPr>
    </w:lvl>
    <w:lvl w:ilvl="4">
      <w:start w:val="1"/>
      <w:numFmt w:val="lowerLetter"/>
      <w:lvlText w:val="%5)"/>
      <w:lvlJc w:val="left"/>
      <w:pPr>
        <w:tabs>
          <w:tab w:val="left" w:pos="2311"/>
        </w:tabs>
        <w:ind w:left="2311" w:hanging="420"/>
      </w:pPr>
    </w:lvl>
    <w:lvl w:ilvl="5">
      <w:start w:val="1"/>
      <w:numFmt w:val="lowerRoman"/>
      <w:lvlText w:val="%6."/>
      <w:lvlJc w:val="right"/>
      <w:pPr>
        <w:tabs>
          <w:tab w:val="left" w:pos="2731"/>
        </w:tabs>
        <w:ind w:left="2731" w:hanging="420"/>
      </w:pPr>
    </w:lvl>
    <w:lvl w:ilvl="6">
      <w:start w:val="1"/>
      <w:numFmt w:val="decimal"/>
      <w:lvlText w:val="%7."/>
      <w:lvlJc w:val="left"/>
      <w:pPr>
        <w:tabs>
          <w:tab w:val="left" w:pos="3151"/>
        </w:tabs>
        <w:ind w:left="3151" w:hanging="420"/>
      </w:pPr>
    </w:lvl>
    <w:lvl w:ilvl="7">
      <w:start w:val="1"/>
      <w:numFmt w:val="lowerLetter"/>
      <w:lvlText w:val="%8)"/>
      <w:lvlJc w:val="left"/>
      <w:pPr>
        <w:tabs>
          <w:tab w:val="left" w:pos="3571"/>
        </w:tabs>
        <w:ind w:left="3571" w:hanging="420"/>
      </w:pPr>
    </w:lvl>
    <w:lvl w:ilvl="8">
      <w:start w:val="1"/>
      <w:numFmt w:val="lowerRoman"/>
      <w:lvlText w:val="%9."/>
      <w:lvlJc w:val="right"/>
      <w:pPr>
        <w:tabs>
          <w:tab w:val="left" w:pos="3991"/>
        </w:tabs>
        <w:ind w:left="3991" w:hanging="420"/>
      </w:pPr>
    </w:lvl>
  </w:abstractNum>
  <w:abstractNum w:abstractNumId="12">
    <w:nsid w:val="243B3412"/>
    <w:multiLevelType w:val="multilevel"/>
    <w:tmpl w:val="243B3412"/>
    <w:lvl w:ilvl="0">
      <w:start w:val="1"/>
      <w:numFmt w:val="none"/>
      <w:pStyle w:val="9"/>
      <w:lvlText w:val="7"/>
      <w:lvlJc w:val="left"/>
      <w:pPr>
        <w:tabs>
          <w:tab w:val="left" w:pos="937"/>
        </w:tabs>
        <w:ind w:left="1" w:firstLine="0"/>
      </w:pPr>
      <w:rPr>
        <w:rFonts w:ascii="Arial" w:eastAsia="宋体" w:hAnsi="Arial" w:hint="default"/>
        <w:b/>
        <w:i w:val="0"/>
        <w:sz w:val="28"/>
        <w:szCs w:val="28"/>
      </w:rPr>
    </w:lvl>
    <w:lvl w:ilvl="1">
      <w:start w:val="1"/>
      <w:numFmt w:val="decimal"/>
      <w:lvlText w:val="%17.%2"/>
      <w:lvlJc w:val="left"/>
      <w:pPr>
        <w:tabs>
          <w:tab w:val="left" w:pos="938"/>
        </w:tabs>
        <w:ind w:left="2" w:firstLine="0"/>
      </w:pPr>
      <w:rPr>
        <w:rFonts w:ascii="Arial" w:eastAsia="宋体" w:hAnsi="Arial" w:hint="default"/>
        <w:b/>
        <w:i w:val="0"/>
        <w:sz w:val="28"/>
      </w:rPr>
    </w:lvl>
    <w:lvl w:ilvl="2">
      <w:start w:val="1"/>
      <w:numFmt w:val="decimal"/>
      <w:lvlText w:val="%17.%2.%3"/>
      <w:lvlJc w:val="left"/>
      <w:pPr>
        <w:tabs>
          <w:tab w:val="left" w:pos="937"/>
        </w:tabs>
        <w:ind w:left="1" w:firstLine="0"/>
      </w:pPr>
      <w:rPr>
        <w:rFonts w:ascii="Arial" w:eastAsia="宋体" w:hAnsi="Arial" w:hint="default"/>
        <w:b/>
        <w:i w:val="0"/>
        <w:sz w:val="28"/>
      </w:rPr>
    </w:lvl>
    <w:lvl w:ilvl="3">
      <w:start w:val="1"/>
      <w:numFmt w:val="decimal"/>
      <w:lvlText w:val="%17.%2.%3.%4"/>
      <w:lvlJc w:val="left"/>
      <w:pPr>
        <w:tabs>
          <w:tab w:val="left" w:pos="937"/>
        </w:tabs>
        <w:ind w:left="1" w:firstLine="0"/>
      </w:pPr>
      <w:rPr>
        <w:rFonts w:ascii="Arial" w:eastAsia="宋体" w:hAnsi="Arial" w:hint="default"/>
        <w:b/>
        <w:i w:val="0"/>
        <w:sz w:val="28"/>
      </w:rPr>
    </w:lvl>
    <w:lvl w:ilvl="4">
      <w:start w:val="1"/>
      <w:numFmt w:val="decimal"/>
      <w:lvlText w:val="（%5）"/>
      <w:lvlJc w:val="left"/>
      <w:pPr>
        <w:tabs>
          <w:tab w:val="left" w:pos="174"/>
        </w:tabs>
        <w:ind w:left="1" w:firstLine="401"/>
      </w:pPr>
      <w:rPr>
        <w:rFonts w:hint="default"/>
        <w:b/>
        <w:i w:val="0"/>
        <w:sz w:val="28"/>
      </w:rPr>
    </w:lvl>
    <w:lvl w:ilvl="5">
      <w:start w:val="1"/>
      <w:numFmt w:val="lowerLetter"/>
      <w:lvlText w:val="%6"/>
      <w:lvlJc w:val="left"/>
      <w:pPr>
        <w:tabs>
          <w:tab w:val="left" w:pos="174"/>
        </w:tabs>
        <w:ind w:left="1" w:firstLine="401"/>
      </w:pPr>
      <w:rPr>
        <w:rFonts w:hint="default"/>
        <w:b/>
        <w:i w:val="0"/>
        <w:sz w:val="2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nsid w:val="24D71176"/>
    <w:multiLevelType w:val="multilevel"/>
    <w:tmpl w:val="24D71176"/>
    <w:lvl w:ilvl="0">
      <w:start w:val="1"/>
      <w:numFmt w:val="decimal"/>
      <w:pStyle w:val="F"/>
      <w:lvlText w:val="第%1章"/>
      <w:lvlJc w:val="left"/>
      <w:pPr>
        <w:tabs>
          <w:tab w:val="left" w:pos="425"/>
        </w:tabs>
        <w:ind w:left="425" w:hanging="425"/>
      </w:pPr>
      <w:rPr>
        <w:rFonts w:ascii="Times New Roman" w:hAnsi="Times New Roman" w:hint="default"/>
        <w:color w:val="auto"/>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nsid w:val="272D304F"/>
    <w:multiLevelType w:val="multilevel"/>
    <w:tmpl w:val="272D304F"/>
    <w:lvl w:ilvl="0">
      <w:start w:val="1"/>
      <w:numFmt w:val="decimal"/>
      <w:pStyle w:val="z"/>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nsid w:val="2ABC3A99"/>
    <w:multiLevelType w:val="multilevel"/>
    <w:tmpl w:val="2ABC3A99"/>
    <w:lvl w:ilvl="0">
      <w:start w:val="1"/>
      <w:numFmt w:val="decimal"/>
      <w:pStyle w:val="5"/>
      <w:lvlText w:val="表6-%1"/>
      <w:lvlJc w:val="left"/>
      <w:pPr>
        <w:tabs>
          <w:tab w:val="left" w:pos="1212"/>
        </w:tabs>
        <w:ind w:left="1212" w:hanging="360"/>
      </w:pPr>
      <w:rPr>
        <w:rFonts w:ascii="宋体" w:eastAsia="宋体" w:hAnsi="宋体" w:hint="default"/>
        <w:b/>
      </w:rPr>
    </w:lvl>
    <w:lvl w:ilvl="1">
      <w:start w:val="1"/>
      <w:numFmt w:val="lowerLetter"/>
      <w:pStyle w:val="20"/>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nsid w:val="2EA3563C"/>
    <w:multiLevelType w:val="multilevel"/>
    <w:tmpl w:val="2EA3563C"/>
    <w:lvl w:ilvl="0">
      <w:start w:val="1"/>
      <w:numFmt w:val="decimalEnclosedParen"/>
      <w:pStyle w:val="A4"/>
      <w:lvlText w:val="%1"/>
      <w:lvlJc w:val="left"/>
      <w:rPr>
        <w:rFonts w:hint="default"/>
        <w:sz w:val="28"/>
        <w:szCs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0D35953"/>
    <w:multiLevelType w:val="multilevel"/>
    <w:tmpl w:val="30D35953"/>
    <w:lvl w:ilvl="0">
      <w:start w:val="1"/>
      <w:numFmt w:val="upperLetter"/>
      <w:pStyle w:val="50"/>
      <w:lvlText w:val="%1)"/>
      <w:lvlJc w:val="left"/>
      <w:pPr>
        <w:tabs>
          <w:tab w:val="left" w:pos="785"/>
        </w:tabs>
        <w:ind w:left="425" w:firstLine="0"/>
      </w:pPr>
      <w:rPr>
        <w:rFonts w:eastAsia="宋体" w:hint="eastAsia"/>
        <w:sz w:val="2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nsid w:val="30F0369D"/>
    <w:multiLevelType w:val="multilevel"/>
    <w:tmpl w:val="30F0369D"/>
    <w:lvl w:ilvl="0">
      <w:start w:val="1"/>
      <w:numFmt w:val="lowerLetter"/>
      <w:pStyle w:val="60"/>
      <w:lvlText w:val="%1)"/>
      <w:lvlJc w:val="left"/>
      <w:pPr>
        <w:tabs>
          <w:tab w:val="left" w:pos="785"/>
        </w:tabs>
        <w:ind w:left="425" w:firstLine="0"/>
      </w:pPr>
      <w:rPr>
        <w:rFonts w:eastAsia="宋体" w:hint="eastAsia"/>
        <w:sz w:val="2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nsid w:val="36DD7B0C"/>
    <w:multiLevelType w:val="multilevel"/>
    <w:tmpl w:val="36DD7B0C"/>
    <w:lvl w:ilvl="0">
      <w:start w:val="1"/>
      <w:numFmt w:val="decimal"/>
      <w:pStyle w:val="7"/>
      <w:lvlText w:val="表 7-%1"/>
      <w:lvlJc w:val="left"/>
      <w:pPr>
        <w:tabs>
          <w:tab w:val="left" w:pos="0"/>
        </w:tabs>
        <w:ind w:left="0" w:firstLine="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37625CBD"/>
    <w:multiLevelType w:val="multilevel"/>
    <w:tmpl w:val="37625CB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8EB4A5A"/>
    <w:multiLevelType w:val="multilevel"/>
    <w:tmpl w:val="38EB4A5A"/>
    <w:lvl w:ilvl="0">
      <w:start w:val="1"/>
      <w:numFmt w:val="lowerLetter"/>
      <w:pStyle w:val="a2"/>
      <w:suff w:val="space"/>
      <w:lvlText w:val="%1) "/>
      <w:lvlJc w:val="left"/>
      <w:pPr>
        <w:ind w:left="425" w:hanging="425"/>
      </w:pPr>
      <w:rPr>
        <w:rFonts w:hint="eastAsia"/>
      </w:rPr>
    </w:lvl>
    <w:lvl w:ilvl="1">
      <w:start w:val="1"/>
      <w:numFmt w:val="upperLetter"/>
      <w:lvlText w:val="%2."/>
      <w:lvlJc w:val="left"/>
      <w:pPr>
        <w:tabs>
          <w:tab w:val="left" w:pos="851"/>
        </w:tabs>
        <w:ind w:left="851" w:hanging="426"/>
      </w:pPr>
      <w:rPr>
        <w:rFonts w:hint="eastAsia"/>
      </w:rPr>
    </w:lvl>
    <w:lvl w:ilvl="2">
      <w:start w:val="1"/>
      <w:numFmt w:val="decimal"/>
      <w:lvlText w:val="%3."/>
      <w:lvlJc w:val="left"/>
      <w:pPr>
        <w:tabs>
          <w:tab w:val="left" w:pos="1276"/>
        </w:tabs>
        <w:ind w:left="1276" w:hanging="425"/>
      </w:pPr>
      <w:rPr>
        <w:rFonts w:hint="eastAsia"/>
      </w:rPr>
    </w:lvl>
    <w:lvl w:ilvl="3">
      <w:start w:val="1"/>
      <w:numFmt w:val="lowerLetter"/>
      <w:lvlText w:val="%4."/>
      <w:lvlJc w:val="left"/>
      <w:pPr>
        <w:tabs>
          <w:tab w:val="left" w:pos="1559"/>
        </w:tabs>
        <w:ind w:left="1559" w:hanging="283"/>
      </w:pPr>
      <w:rPr>
        <w:rFonts w:hint="eastAsia"/>
      </w:rPr>
    </w:lvl>
    <w:lvl w:ilvl="4">
      <w:start w:val="1"/>
      <w:numFmt w:val="decimal"/>
      <w:lvlText w:val="%5."/>
      <w:lvlJc w:val="left"/>
      <w:pPr>
        <w:tabs>
          <w:tab w:val="left" w:pos="1984"/>
        </w:tabs>
        <w:ind w:left="1984" w:hanging="425"/>
      </w:pPr>
      <w:rPr>
        <w:rFonts w:hint="eastAsia"/>
      </w:rPr>
    </w:lvl>
    <w:lvl w:ilvl="5">
      <w:start w:val="1"/>
      <w:numFmt w:val="lowerLetter"/>
      <w:lvlText w:val="%6."/>
      <w:lvlJc w:val="left"/>
      <w:pPr>
        <w:tabs>
          <w:tab w:val="left" w:pos="2409"/>
        </w:tabs>
        <w:ind w:left="2409" w:hanging="425"/>
      </w:pPr>
      <w:rPr>
        <w:rFonts w:hint="eastAsia"/>
      </w:rPr>
    </w:lvl>
    <w:lvl w:ilvl="6">
      <w:start w:val="1"/>
      <w:numFmt w:val="lowerRoman"/>
      <w:lvlText w:val="%7."/>
      <w:lvlJc w:val="left"/>
      <w:pPr>
        <w:tabs>
          <w:tab w:val="left" w:pos="2835"/>
        </w:tabs>
        <w:ind w:left="2835" w:hanging="426"/>
      </w:pPr>
      <w:rPr>
        <w:rFonts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22">
    <w:nsid w:val="41AE71E0"/>
    <w:multiLevelType w:val="multilevel"/>
    <w:tmpl w:val="41AE71E0"/>
    <w:lvl w:ilvl="0">
      <w:start w:val="1"/>
      <w:numFmt w:val="decimal"/>
      <w:pStyle w:val="50m"/>
      <w:lvlText w:val="图 %1"/>
      <w:lvlJc w:val="center"/>
      <w:pPr>
        <w:tabs>
          <w:tab w:val="left" w:pos="199"/>
        </w:tabs>
        <w:ind w:left="199" w:firstLine="288"/>
      </w:pPr>
      <w:rPr>
        <w:rFonts w:hint="eastAsia"/>
        <w:b/>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464B72DF"/>
    <w:multiLevelType w:val="multilevel"/>
    <w:tmpl w:val="464B72DF"/>
    <w:lvl w:ilvl="0">
      <w:start w:val="1"/>
      <w:numFmt w:val="decimal"/>
      <w:pStyle w:val="a3"/>
      <w:suff w:val="space"/>
      <w:lvlText w:val="%1"/>
      <w:lvlJc w:val="left"/>
      <w:pPr>
        <w:ind w:left="0" w:firstLine="0"/>
      </w:pPr>
      <w:rPr>
        <w:rFonts w:ascii="Times New Roman" w:eastAsia="宋体" w:hAnsi="Times New Roman" w:hint="default"/>
        <w:b/>
        <w:i w:val="0"/>
        <w:sz w:val="32"/>
      </w:rPr>
    </w:lvl>
    <w:lvl w:ilvl="1">
      <w:start w:val="1"/>
      <w:numFmt w:val="decimal"/>
      <w:pStyle w:val="a5"/>
      <w:isLgl/>
      <w:suff w:val="space"/>
      <w:lvlText w:val="%1.%2"/>
      <w:lvlJc w:val="left"/>
      <w:pPr>
        <w:ind w:left="0" w:firstLine="0"/>
      </w:pPr>
      <w:rPr>
        <w:rFonts w:ascii="Times New Roman" w:eastAsia="宋体" w:hAnsi="Times New Roman" w:hint="default"/>
        <w:b/>
        <w:i w:val="0"/>
        <w:sz w:val="28"/>
      </w:rPr>
    </w:lvl>
    <w:lvl w:ilvl="2">
      <w:start w:val="1"/>
      <w:numFmt w:val="decimal"/>
      <w:pStyle w:val="a6"/>
      <w:suff w:val="space"/>
      <w:lvlText w:val="%1.%2.%3"/>
      <w:lvlJc w:val="left"/>
      <w:pPr>
        <w:ind w:left="0" w:firstLine="0"/>
      </w:pPr>
      <w:rPr>
        <w:rFonts w:hint="eastAsia"/>
        <w:b/>
        <w:i w:val="0"/>
        <w:sz w:val="24"/>
      </w:rPr>
    </w:lvl>
    <w:lvl w:ilvl="3">
      <w:start w:val="1"/>
      <w:numFmt w:val="decimal"/>
      <w:lvlText w:val="%1.%2.%3.%4"/>
      <w:lvlJc w:val="left"/>
      <w:pPr>
        <w:ind w:left="0" w:firstLine="0"/>
      </w:pPr>
      <w:rPr>
        <w:rFonts w:hint="eastAsia"/>
      </w:rPr>
    </w:lvl>
    <w:lvl w:ilvl="4">
      <w:start w:val="1"/>
      <w:numFmt w:val="decimal"/>
      <w:suff w:val="space"/>
      <w:lvlText w:val="%1.%2.%3.%4.%5"/>
      <w:lvlJc w:val="left"/>
      <w:pPr>
        <w:ind w:left="0" w:firstLine="0"/>
      </w:pPr>
      <w:rPr>
        <w:rFonts w:hint="eastAsia"/>
      </w:rPr>
    </w:lvl>
    <w:lvl w:ilvl="5">
      <w:start w:val="1"/>
      <w:numFmt w:val="decimal"/>
      <w:lvlRestart w:val="1"/>
      <w:pStyle w:val="a7"/>
      <w:suff w:val="space"/>
      <w:lvlText w:val="图%1-%6"/>
      <w:lvlJc w:val="left"/>
      <w:pPr>
        <w:ind w:left="0" w:firstLine="0"/>
      </w:pPr>
      <w:rPr>
        <w:b w:val="0"/>
        <w:bCs w:val="0"/>
        <w:i w:val="0"/>
        <w:iCs w:val="0"/>
        <w:caps w:val="0"/>
        <w:smallCaps w:val="0"/>
        <w:strike w:val="0"/>
        <w:dstrike w:val="0"/>
        <w:outline w:val="0"/>
        <w:shadow w:val="0"/>
        <w:emboss w:val="0"/>
        <w:imprint w:val="0"/>
        <w:vanish w:val="0"/>
        <w:color w:val="auto"/>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Restart w:val="1"/>
      <w:pStyle w:val="a8"/>
      <w:suff w:val="space"/>
      <w:lvlText w:val="表%1-%7"/>
      <w:lvlJc w:val="left"/>
      <w:pPr>
        <w:ind w:left="2411" w:firstLine="0"/>
      </w:pPr>
      <w:rPr>
        <w:rFonts w:hint="eastAsia"/>
      </w:rPr>
    </w:lvl>
    <w:lvl w:ilvl="7">
      <w:start w:val="1"/>
      <w:numFmt w:val="decimal"/>
      <w:lvlRestart w:val="1"/>
      <w:pStyle w:val="a9"/>
      <w:suff w:val="space"/>
      <w:lvlText w:val="(%1-%8）"/>
      <w:lvlJc w:val="left"/>
      <w:pPr>
        <w:ind w:left="0" w:firstLine="0"/>
      </w:pPr>
      <w:rPr>
        <w:rFonts w:hint="eastAsia"/>
      </w:rPr>
    </w:lvl>
    <w:lvl w:ilvl="8">
      <w:start w:val="1"/>
      <w:numFmt w:val="decimal"/>
      <w:suff w:val="space"/>
      <w:lvlText w:val="%1.%2.%3.%4.%5.%6.%7.%8.%9"/>
      <w:lvlJc w:val="left"/>
      <w:pPr>
        <w:ind w:left="0" w:firstLine="0"/>
      </w:pPr>
      <w:rPr>
        <w:rFonts w:hint="eastAsia"/>
      </w:rPr>
    </w:lvl>
  </w:abstractNum>
  <w:abstractNum w:abstractNumId="24">
    <w:nsid w:val="52571E49"/>
    <w:multiLevelType w:val="multilevel"/>
    <w:tmpl w:val="52571E49"/>
    <w:lvl w:ilvl="0">
      <w:start w:val="1"/>
      <w:numFmt w:val="lowerLetter"/>
      <w:lvlText w:val="%1）"/>
      <w:lvlJc w:val="left"/>
      <w:pPr>
        <w:tabs>
          <w:tab w:val="left" w:pos="900"/>
        </w:tabs>
        <w:ind w:left="900" w:hanging="360"/>
      </w:pPr>
      <w:rPr>
        <w:rFonts w:hint="eastAsia"/>
      </w:rPr>
    </w:lvl>
    <w:lvl w:ilvl="1">
      <w:start w:val="1"/>
      <w:numFmt w:val="decimal"/>
      <w:lvlText w:val="%2."/>
      <w:lvlJc w:val="left"/>
      <w:pPr>
        <w:tabs>
          <w:tab w:val="left" w:pos="780"/>
        </w:tabs>
        <w:ind w:left="780" w:hanging="360"/>
      </w:pPr>
      <w:rPr>
        <w:rFonts w:hint="eastAsia"/>
      </w:rPr>
    </w:lvl>
    <w:lvl w:ilvl="2">
      <w:start w:val="1"/>
      <w:numFmt w:val="decimal"/>
      <w:pStyle w:val="aa"/>
      <w:lvlText w:val="%3．"/>
      <w:lvlJc w:val="left"/>
      <w:pPr>
        <w:tabs>
          <w:tab w:val="left" w:pos="1200"/>
        </w:tabs>
        <w:ind w:left="1200" w:hanging="360"/>
      </w:pPr>
      <w:rPr>
        <w:rFonts w:hint="eastAsia"/>
      </w:rPr>
    </w:lvl>
    <w:lvl w:ilvl="3">
      <w:start w:val="1"/>
      <w:numFmt w:val="decimal"/>
      <w:lvlText w:val="（%4）"/>
      <w:lvlJc w:val="left"/>
      <w:pPr>
        <w:tabs>
          <w:tab w:val="left" w:pos="1980"/>
        </w:tabs>
        <w:ind w:left="1980" w:hanging="720"/>
      </w:pPr>
      <w:rPr>
        <w:rFonts w:hint="eastAsia"/>
      </w:rPr>
    </w:lvl>
    <w:lvl w:ilvl="4">
      <w:start w:val="1"/>
      <w:numFmt w:val="lowerLetter"/>
      <w:pStyle w:val="4"/>
      <w:lvlText w:val="%5）"/>
      <w:lvlJc w:val="left"/>
      <w:pPr>
        <w:tabs>
          <w:tab w:val="left" w:pos="2040"/>
        </w:tabs>
        <w:ind w:left="2040" w:hanging="360"/>
      </w:pPr>
      <w:rPr>
        <w:rFonts w:hint="eastAsia"/>
      </w:r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nsid w:val="668E3194"/>
    <w:multiLevelType w:val="multilevel"/>
    <w:tmpl w:val="668E3194"/>
    <w:lvl w:ilvl="0">
      <w:start w:val="1"/>
      <w:numFmt w:val="decimalEnclosedCircle"/>
      <w:pStyle w:val="A50"/>
      <w:lvlText w:val="%1"/>
      <w:lvlJc w:val="left"/>
      <w:pPr>
        <w:ind w:left="420" w:hanging="420"/>
      </w:pPr>
      <w:rPr>
        <w:rFonts w:ascii="仿宋_GB2312" w:eastAsia="仿宋_GB2312" w:hAnsi="宋体" w:cs="华文仿宋"/>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6A0A3F26"/>
    <w:multiLevelType w:val="multilevel"/>
    <w:tmpl w:val="6A0A3F26"/>
    <w:lvl w:ilvl="0">
      <w:start w:val="1"/>
      <w:numFmt w:val="decimal"/>
      <w:pStyle w:val="11b188"/>
      <w:lvlText w:val="%1"/>
      <w:lvlJc w:val="left"/>
      <w:pPr>
        <w:tabs>
          <w:tab w:val="left" w:pos="0"/>
        </w:tabs>
        <w:ind w:left="0" w:firstLine="0"/>
      </w:pPr>
      <w:rPr>
        <w:rFonts w:ascii="宋体" w:eastAsia="宋体" w:hint="eastAsia"/>
        <w:b/>
        <w:i w:val="0"/>
        <w:sz w:val="28"/>
      </w:rPr>
    </w:lvl>
    <w:lvl w:ilvl="1">
      <w:start w:val="1"/>
      <w:numFmt w:val="decimal"/>
      <w:pStyle w:val="211112b288173"/>
      <w:lvlText w:val="%1.%2"/>
      <w:lvlJc w:val="left"/>
      <w:pPr>
        <w:tabs>
          <w:tab w:val="left" w:pos="2694"/>
        </w:tabs>
        <w:ind w:left="2694" w:hanging="567"/>
      </w:pPr>
      <w:rPr>
        <w:rFonts w:ascii="宋体" w:eastAsia="宋体" w:hint="eastAsia"/>
        <w:b/>
        <w:i w:val="0"/>
        <w:color w:val="auto"/>
        <w:sz w:val="28"/>
      </w:rPr>
    </w:lvl>
    <w:lvl w:ilvl="2">
      <w:start w:val="1"/>
      <w:numFmt w:val="decimal"/>
      <w:pStyle w:val="3088"/>
      <w:lvlText w:val="%1.%2.%3"/>
      <w:lvlJc w:val="left"/>
      <w:pPr>
        <w:tabs>
          <w:tab w:val="left" w:pos="680"/>
        </w:tabs>
        <w:ind w:left="680" w:hanging="680"/>
      </w:pPr>
      <w:rPr>
        <w:rFonts w:ascii="Times New Roman" w:eastAsia="宋体" w:hAnsi="Times New Roman" w:cs="Times New Roman" w:hint="default"/>
        <w:b/>
        <w:i w:val="0"/>
        <w:color w:val="auto"/>
        <w:sz w:val="28"/>
        <w:szCs w:val="28"/>
      </w:rPr>
    </w:lvl>
    <w:lvl w:ilvl="3">
      <w:start w:val="1"/>
      <w:numFmt w:val="decimal"/>
      <w:pStyle w:val="400"/>
      <w:lvlText w:val="%1.%2.%3.%4"/>
      <w:lvlJc w:val="left"/>
      <w:pPr>
        <w:tabs>
          <w:tab w:val="left" w:pos="851"/>
        </w:tabs>
        <w:ind w:left="851" w:hanging="851"/>
      </w:pPr>
      <w:rPr>
        <w:rFonts w:ascii="Times New Roman" w:hAnsi="Times New Roman" w:cs="Times New Roman" w:hint="default"/>
        <w:color w:val="auto"/>
      </w:rPr>
    </w:lvl>
    <w:lvl w:ilvl="4">
      <w:start w:val="1"/>
      <w:numFmt w:val="decimal"/>
      <w:lvlText w:val="%1.%2.%3.%4.%5"/>
      <w:lvlJc w:val="left"/>
      <w:pPr>
        <w:tabs>
          <w:tab w:val="left" w:pos="0"/>
        </w:tabs>
        <w:ind w:left="0" w:firstLine="0"/>
      </w:pPr>
      <w:rPr>
        <w:rFonts w:hint="eastAsia"/>
      </w:rPr>
    </w:lvl>
    <w:lvl w:ilvl="5">
      <w:start w:val="1"/>
      <w:numFmt w:val="decimal"/>
      <w:lvlText w:val="%1.%2.%3.%4.%5.%6"/>
      <w:lvlJc w:val="left"/>
      <w:pPr>
        <w:tabs>
          <w:tab w:val="left" w:pos="1572"/>
        </w:tabs>
        <w:ind w:left="1572" w:hanging="1152"/>
      </w:pPr>
      <w:rPr>
        <w:rFonts w:hint="eastAsia"/>
      </w:rPr>
    </w:lvl>
    <w:lvl w:ilvl="6">
      <w:start w:val="1"/>
      <w:numFmt w:val="decimal"/>
      <w:lvlText w:val="%1.%2.%3.%4.%5.%6.%7"/>
      <w:lvlJc w:val="left"/>
      <w:pPr>
        <w:tabs>
          <w:tab w:val="left" w:pos="1716"/>
        </w:tabs>
        <w:ind w:left="1716" w:hanging="1296"/>
      </w:pPr>
      <w:rPr>
        <w:rFonts w:hint="eastAsia"/>
      </w:rPr>
    </w:lvl>
    <w:lvl w:ilvl="7">
      <w:start w:val="1"/>
      <w:numFmt w:val="decimal"/>
      <w:lvlText w:val="%1.%2.%3.%4.%5.%6.%7.%8"/>
      <w:lvlJc w:val="left"/>
      <w:pPr>
        <w:tabs>
          <w:tab w:val="left" w:pos="1860"/>
        </w:tabs>
        <w:ind w:left="1860" w:hanging="1440"/>
      </w:pPr>
      <w:rPr>
        <w:rFonts w:hint="eastAsia"/>
      </w:rPr>
    </w:lvl>
    <w:lvl w:ilvl="8">
      <w:start w:val="1"/>
      <w:numFmt w:val="decimal"/>
      <w:lvlText w:val="%1.%2.%3.%4.%5.%6.%7.%8.%9"/>
      <w:lvlJc w:val="left"/>
      <w:pPr>
        <w:tabs>
          <w:tab w:val="left" w:pos="2004"/>
        </w:tabs>
        <w:ind w:left="2004" w:hanging="1584"/>
      </w:pPr>
      <w:rPr>
        <w:rFonts w:hint="eastAsia"/>
      </w:rPr>
    </w:lvl>
  </w:abstractNum>
  <w:abstractNum w:abstractNumId="27">
    <w:nsid w:val="78A77A98"/>
    <w:multiLevelType w:val="multilevel"/>
    <w:tmpl w:val="78A77A98"/>
    <w:lvl w:ilvl="0">
      <w:start w:val="1"/>
      <w:numFmt w:val="decimal"/>
      <w:pStyle w:val="2-0"/>
      <w:lvlText w:val="图2-%1"/>
      <w:lvlJc w:val="center"/>
      <w:pPr>
        <w:tabs>
          <w:tab w:val="left" w:pos="3492"/>
        </w:tabs>
        <w:ind w:left="3492" w:firstLine="288"/>
      </w:pPr>
      <w:rPr>
        <w:rFonts w:cs="Times New Roman" w:hint="default"/>
        <w:b/>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7B437EC7"/>
    <w:multiLevelType w:val="multilevel"/>
    <w:tmpl w:val="7B437EC7"/>
    <w:lvl w:ilvl="0">
      <w:start w:val="3"/>
      <w:numFmt w:val="decimal"/>
      <w:pStyle w:val="Ab"/>
      <w:lvlText w:val="表8.1.1-%1"/>
      <w:lvlJc w:val="center"/>
      <w:pPr>
        <w:tabs>
          <w:tab w:val="left" w:pos="170"/>
        </w:tabs>
        <w:ind w:left="170" w:firstLine="0"/>
      </w:pPr>
      <w:rPr>
        <w:rFonts w:ascii="Arial" w:hAnsi="Arial" w:hint="eastAsia"/>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
  </w:num>
  <w:num w:numId="3">
    <w:abstractNumId w:val="12"/>
  </w:num>
  <w:num w:numId="4">
    <w:abstractNumId w:val="2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
  </w:num>
  <w:num w:numId="8">
    <w:abstractNumId w:val="16"/>
    <w:lvlOverride w:ilvl="0">
      <w:startOverride w:val="1"/>
    </w:lvlOverride>
  </w:num>
  <w:num w:numId="9">
    <w:abstractNumId w:val="25"/>
  </w:num>
  <w:num w:numId="10">
    <w:abstractNumId w:val="8"/>
  </w:num>
  <w:num w:numId="11">
    <w:abstractNumId w:val="13"/>
  </w:num>
  <w:num w:numId="12">
    <w:abstractNumId w:val="21"/>
  </w:num>
  <w:num w:numId="13">
    <w:abstractNumId w:val="10"/>
  </w:num>
  <w:num w:numId="14">
    <w:abstractNumId w:val="27"/>
  </w:num>
  <w:num w:numId="15">
    <w:abstractNumId w:val="22"/>
  </w:num>
  <w:num w:numId="16">
    <w:abstractNumId w:val="28"/>
  </w:num>
  <w:num w:numId="17">
    <w:abstractNumId w:val="24"/>
  </w:num>
  <w:num w:numId="18">
    <w:abstractNumId w:val="6"/>
  </w:num>
  <w:num w:numId="19">
    <w:abstractNumId w:val="19"/>
  </w:num>
  <w:num w:numId="20">
    <w:abstractNumId w:val="26"/>
  </w:num>
  <w:num w:numId="21">
    <w:abstractNumId w:val="3"/>
  </w:num>
  <w:num w:numId="22">
    <w:abstractNumId w:val="17"/>
  </w:num>
  <w:num w:numId="23">
    <w:abstractNumId w:val="18"/>
  </w:num>
  <w:num w:numId="24">
    <w:abstractNumId w:val="11"/>
  </w:num>
  <w:num w:numId="25">
    <w:abstractNumId w:val="14"/>
  </w:num>
  <w:num w:numId="26">
    <w:abstractNumId w:val="0"/>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0"/>
  <w:drawingGridHorizontalSpacing w:val="120"/>
  <w:drawingGridVerticalSpacing w:val="163"/>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4ZWUwNjM1MWVjMzJmMTY5ODM1NGNhZDQyZDM1ZmIifQ=="/>
  </w:docVars>
  <w:rsids>
    <w:rsidRoot w:val="00651E64"/>
    <w:rsid w:val="00006BF1"/>
    <w:rsid w:val="00012D59"/>
    <w:rsid w:val="00012D5D"/>
    <w:rsid w:val="00013DD4"/>
    <w:rsid w:val="00014A33"/>
    <w:rsid w:val="00014BBA"/>
    <w:rsid w:val="00023D46"/>
    <w:rsid w:val="00026212"/>
    <w:rsid w:val="000262D2"/>
    <w:rsid w:val="000362D1"/>
    <w:rsid w:val="00043D3F"/>
    <w:rsid w:val="00047F4D"/>
    <w:rsid w:val="000519CF"/>
    <w:rsid w:val="000560E2"/>
    <w:rsid w:val="000575D2"/>
    <w:rsid w:val="000753F8"/>
    <w:rsid w:val="00075A7B"/>
    <w:rsid w:val="0007757C"/>
    <w:rsid w:val="00085EA6"/>
    <w:rsid w:val="00086AD4"/>
    <w:rsid w:val="000A03EF"/>
    <w:rsid w:val="000A77A9"/>
    <w:rsid w:val="000B1B5F"/>
    <w:rsid w:val="000B31F8"/>
    <w:rsid w:val="000C0989"/>
    <w:rsid w:val="000C1AA0"/>
    <w:rsid w:val="000C242C"/>
    <w:rsid w:val="000C3F8B"/>
    <w:rsid w:val="000C72A4"/>
    <w:rsid w:val="000D3CF9"/>
    <w:rsid w:val="000D5132"/>
    <w:rsid w:val="000E244E"/>
    <w:rsid w:val="000E5D2E"/>
    <w:rsid w:val="000E66BF"/>
    <w:rsid w:val="000E6890"/>
    <w:rsid w:val="000F23D6"/>
    <w:rsid w:val="00100838"/>
    <w:rsid w:val="00100A93"/>
    <w:rsid w:val="00104802"/>
    <w:rsid w:val="00104D59"/>
    <w:rsid w:val="0010522D"/>
    <w:rsid w:val="00107B73"/>
    <w:rsid w:val="001102A3"/>
    <w:rsid w:val="00111DF2"/>
    <w:rsid w:val="00122F24"/>
    <w:rsid w:val="001269A7"/>
    <w:rsid w:val="00130381"/>
    <w:rsid w:val="001501A1"/>
    <w:rsid w:val="00156481"/>
    <w:rsid w:val="00165102"/>
    <w:rsid w:val="00166FEB"/>
    <w:rsid w:val="00187676"/>
    <w:rsid w:val="00187D07"/>
    <w:rsid w:val="001932D9"/>
    <w:rsid w:val="00193948"/>
    <w:rsid w:val="001A4FE1"/>
    <w:rsid w:val="001A5D9A"/>
    <w:rsid w:val="001A6E51"/>
    <w:rsid w:val="001B1552"/>
    <w:rsid w:val="001B4BD7"/>
    <w:rsid w:val="001B720D"/>
    <w:rsid w:val="001C1548"/>
    <w:rsid w:val="001C247D"/>
    <w:rsid w:val="001C37B8"/>
    <w:rsid w:val="001C44F1"/>
    <w:rsid w:val="001C4ABD"/>
    <w:rsid w:val="001C6A92"/>
    <w:rsid w:val="001C6F87"/>
    <w:rsid w:val="001D3CB1"/>
    <w:rsid w:val="001D3EF6"/>
    <w:rsid w:val="001D58DB"/>
    <w:rsid w:val="001D6965"/>
    <w:rsid w:val="001E3AB3"/>
    <w:rsid w:val="001E66EA"/>
    <w:rsid w:val="001F2703"/>
    <w:rsid w:val="001F66C3"/>
    <w:rsid w:val="001F738D"/>
    <w:rsid w:val="00200C20"/>
    <w:rsid w:val="00201C58"/>
    <w:rsid w:val="00202DEC"/>
    <w:rsid w:val="002059FE"/>
    <w:rsid w:val="00206811"/>
    <w:rsid w:val="00210260"/>
    <w:rsid w:val="00215D99"/>
    <w:rsid w:val="00215E91"/>
    <w:rsid w:val="00220D1A"/>
    <w:rsid w:val="00223092"/>
    <w:rsid w:val="002233DC"/>
    <w:rsid w:val="0023132D"/>
    <w:rsid w:val="00231331"/>
    <w:rsid w:val="00233F9A"/>
    <w:rsid w:val="00234876"/>
    <w:rsid w:val="00243D5B"/>
    <w:rsid w:val="002445E3"/>
    <w:rsid w:val="00252753"/>
    <w:rsid w:val="00257862"/>
    <w:rsid w:val="0026051D"/>
    <w:rsid w:val="00260F2C"/>
    <w:rsid w:val="00265F35"/>
    <w:rsid w:val="00273944"/>
    <w:rsid w:val="00285D3B"/>
    <w:rsid w:val="00286AD9"/>
    <w:rsid w:val="00293748"/>
    <w:rsid w:val="00296DF2"/>
    <w:rsid w:val="002A1FF0"/>
    <w:rsid w:val="002A3342"/>
    <w:rsid w:val="002B11F2"/>
    <w:rsid w:val="002B2AA0"/>
    <w:rsid w:val="002C4386"/>
    <w:rsid w:val="002C5B1B"/>
    <w:rsid w:val="002D3B7E"/>
    <w:rsid w:val="002D3FA9"/>
    <w:rsid w:val="002E2D23"/>
    <w:rsid w:val="002E3347"/>
    <w:rsid w:val="002E6CC4"/>
    <w:rsid w:val="002E777C"/>
    <w:rsid w:val="002F0E46"/>
    <w:rsid w:val="002F6916"/>
    <w:rsid w:val="00301601"/>
    <w:rsid w:val="00303197"/>
    <w:rsid w:val="003074F3"/>
    <w:rsid w:val="003129EE"/>
    <w:rsid w:val="0031374E"/>
    <w:rsid w:val="003159BD"/>
    <w:rsid w:val="003233AA"/>
    <w:rsid w:val="003255AB"/>
    <w:rsid w:val="0032686C"/>
    <w:rsid w:val="003321D6"/>
    <w:rsid w:val="00332F4D"/>
    <w:rsid w:val="00333614"/>
    <w:rsid w:val="003338EF"/>
    <w:rsid w:val="00335A3B"/>
    <w:rsid w:val="00336AC7"/>
    <w:rsid w:val="0034139F"/>
    <w:rsid w:val="0035386A"/>
    <w:rsid w:val="00354397"/>
    <w:rsid w:val="00354DAE"/>
    <w:rsid w:val="003622EE"/>
    <w:rsid w:val="003661B1"/>
    <w:rsid w:val="00366F60"/>
    <w:rsid w:val="0038218E"/>
    <w:rsid w:val="003925E0"/>
    <w:rsid w:val="00395A21"/>
    <w:rsid w:val="003A1182"/>
    <w:rsid w:val="003A2B36"/>
    <w:rsid w:val="003A2CE4"/>
    <w:rsid w:val="003A34A9"/>
    <w:rsid w:val="003A414C"/>
    <w:rsid w:val="003B08B3"/>
    <w:rsid w:val="003B21A1"/>
    <w:rsid w:val="003B5CDE"/>
    <w:rsid w:val="003B6070"/>
    <w:rsid w:val="003B728F"/>
    <w:rsid w:val="003D21E7"/>
    <w:rsid w:val="003D35D1"/>
    <w:rsid w:val="003D3AEB"/>
    <w:rsid w:val="003E1968"/>
    <w:rsid w:val="003E2F1D"/>
    <w:rsid w:val="003E66E9"/>
    <w:rsid w:val="003F05B9"/>
    <w:rsid w:val="003F5D71"/>
    <w:rsid w:val="003F6F15"/>
    <w:rsid w:val="00400BF7"/>
    <w:rsid w:val="004015BF"/>
    <w:rsid w:val="00403B5D"/>
    <w:rsid w:val="00404E24"/>
    <w:rsid w:val="00410ADB"/>
    <w:rsid w:val="004138D6"/>
    <w:rsid w:val="00416E57"/>
    <w:rsid w:val="00430303"/>
    <w:rsid w:val="0043685A"/>
    <w:rsid w:val="00441254"/>
    <w:rsid w:val="00441E9A"/>
    <w:rsid w:val="00454F94"/>
    <w:rsid w:val="00455390"/>
    <w:rsid w:val="004567CF"/>
    <w:rsid w:val="00456E34"/>
    <w:rsid w:val="004606E8"/>
    <w:rsid w:val="00461955"/>
    <w:rsid w:val="00467579"/>
    <w:rsid w:val="00467A50"/>
    <w:rsid w:val="0047381F"/>
    <w:rsid w:val="00474D4E"/>
    <w:rsid w:val="00475F2C"/>
    <w:rsid w:val="00486EC7"/>
    <w:rsid w:val="00487E51"/>
    <w:rsid w:val="004902C7"/>
    <w:rsid w:val="0049336B"/>
    <w:rsid w:val="00493B96"/>
    <w:rsid w:val="004944E9"/>
    <w:rsid w:val="004950F5"/>
    <w:rsid w:val="004A0FAE"/>
    <w:rsid w:val="004A1600"/>
    <w:rsid w:val="004A525B"/>
    <w:rsid w:val="004A661A"/>
    <w:rsid w:val="004B599E"/>
    <w:rsid w:val="004C1BD8"/>
    <w:rsid w:val="004C3374"/>
    <w:rsid w:val="004C3682"/>
    <w:rsid w:val="004E16F7"/>
    <w:rsid w:val="004E5BDE"/>
    <w:rsid w:val="004F3E1F"/>
    <w:rsid w:val="004F47AA"/>
    <w:rsid w:val="004F60FC"/>
    <w:rsid w:val="004F72C7"/>
    <w:rsid w:val="004F78D2"/>
    <w:rsid w:val="004F79DB"/>
    <w:rsid w:val="005003DD"/>
    <w:rsid w:val="0050584C"/>
    <w:rsid w:val="005078A5"/>
    <w:rsid w:val="00510701"/>
    <w:rsid w:val="00511042"/>
    <w:rsid w:val="005115EB"/>
    <w:rsid w:val="00512483"/>
    <w:rsid w:val="0051633F"/>
    <w:rsid w:val="00524E37"/>
    <w:rsid w:val="0052689C"/>
    <w:rsid w:val="00537FC1"/>
    <w:rsid w:val="00545257"/>
    <w:rsid w:val="0054544B"/>
    <w:rsid w:val="00552531"/>
    <w:rsid w:val="00570114"/>
    <w:rsid w:val="00573626"/>
    <w:rsid w:val="0057384B"/>
    <w:rsid w:val="005837CC"/>
    <w:rsid w:val="00583AC9"/>
    <w:rsid w:val="00584E70"/>
    <w:rsid w:val="0059046B"/>
    <w:rsid w:val="00590A9F"/>
    <w:rsid w:val="005922D2"/>
    <w:rsid w:val="005B0650"/>
    <w:rsid w:val="005B7E64"/>
    <w:rsid w:val="005C4FB4"/>
    <w:rsid w:val="005C5A22"/>
    <w:rsid w:val="005C7411"/>
    <w:rsid w:val="005C77CB"/>
    <w:rsid w:val="005D27DE"/>
    <w:rsid w:val="005D5622"/>
    <w:rsid w:val="005D67A5"/>
    <w:rsid w:val="005E78E4"/>
    <w:rsid w:val="005F2850"/>
    <w:rsid w:val="005F3B3D"/>
    <w:rsid w:val="005F421B"/>
    <w:rsid w:val="005F7533"/>
    <w:rsid w:val="005F7AC8"/>
    <w:rsid w:val="006008FC"/>
    <w:rsid w:val="006013AD"/>
    <w:rsid w:val="00603FD7"/>
    <w:rsid w:val="0060638B"/>
    <w:rsid w:val="00606DE0"/>
    <w:rsid w:val="006076CD"/>
    <w:rsid w:val="006114D2"/>
    <w:rsid w:val="00613662"/>
    <w:rsid w:val="0061444B"/>
    <w:rsid w:val="00614E0C"/>
    <w:rsid w:val="0061686D"/>
    <w:rsid w:val="00617A9F"/>
    <w:rsid w:val="006227A6"/>
    <w:rsid w:val="00622BDC"/>
    <w:rsid w:val="00625010"/>
    <w:rsid w:val="0062537A"/>
    <w:rsid w:val="00626270"/>
    <w:rsid w:val="00627E9E"/>
    <w:rsid w:val="00634A83"/>
    <w:rsid w:val="00634F31"/>
    <w:rsid w:val="00634FC4"/>
    <w:rsid w:val="0063611E"/>
    <w:rsid w:val="006362FA"/>
    <w:rsid w:val="0064028E"/>
    <w:rsid w:val="006453F2"/>
    <w:rsid w:val="00646A11"/>
    <w:rsid w:val="00651150"/>
    <w:rsid w:val="00651E64"/>
    <w:rsid w:val="0066193C"/>
    <w:rsid w:val="0066406B"/>
    <w:rsid w:val="00666D85"/>
    <w:rsid w:val="00670A56"/>
    <w:rsid w:val="00673A0E"/>
    <w:rsid w:val="00674B3E"/>
    <w:rsid w:val="00674C8C"/>
    <w:rsid w:val="00675472"/>
    <w:rsid w:val="00675F9E"/>
    <w:rsid w:val="00676176"/>
    <w:rsid w:val="006761A7"/>
    <w:rsid w:val="006954A6"/>
    <w:rsid w:val="006A1552"/>
    <w:rsid w:val="006A1E95"/>
    <w:rsid w:val="006A27D7"/>
    <w:rsid w:val="006A685A"/>
    <w:rsid w:val="006B62A3"/>
    <w:rsid w:val="006C3063"/>
    <w:rsid w:val="006C477B"/>
    <w:rsid w:val="006D79D6"/>
    <w:rsid w:val="006E1BBD"/>
    <w:rsid w:val="006E2F24"/>
    <w:rsid w:val="006E35FF"/>
    <w:rsid w:val="006E6603"/>
    <w:rsid w:val="006F0CE3"/>
    <w:rsid w:val="006F1C53"/>
    <w:rsid w:val="006F22E9"/>
    <w:rsid w:val="006F32DB"/>
    <w:rsid w:val="006F7173"/>
    <w:rsid w:val="006F76BB"/>
    <w:rsid w:val="0070093E"/>
    <w:rsid w:val="0070098E"/>
    <w:rsid w:val="00700F2A"/>
    <w:rsid w:val="00701E9B"/>
    <w:rsid w:val="00702D27"/>
    <w:rsid w:val="00710C05"/>
    <w:rsid w:val="007117A6"/>
    <w:rsid w:val="00711C2D"/>
    <w:rsid w:val="00711CC9"/>
    <w:rsid w:val="00711FCE"/>
    <w:rsid w:val="00720C4D"/>
    <w:rsid w:val="0072132F"/>
    <w:rsid w:val="0072457D"/>
    <w:rsid w:val="007255B9"/>
    <w:rsid w:val="00731EE6"/>
    <w:rsid w:val="00733904"/>
    <w:rsid w:val="00734624"/>
    <w:rsid w:val="007379AD"/>
    <w:rsid w:val="00741211"/>
    <w:rsid w:val="00741BA0"/>
    <w:rsid w:val="0074370D"/>
    <w:rsid w:val="00750E25"/>
    <w:rsid w:val="0075214F"/>
    <w:rsid w:val="00752F74"/>
    <w:rsid w:val="0075644B"/>
    <w:rsid w:val="00761D81"/>
    <w:rsid w:val="00773186"/>
    <w:rsid w:val="00777145"/>
    <w:rsid w:val="007775E0"/>
    <w:rsid w:val="00783582"/>
    <w:rsid w:val="0078405F"/>
    <w:rsid w:val="00784D33"/>
    <w:rsid w:val="00784FF8"/>
    <w:rsid w:val="00785AAF"/>
    <w:rsid w:val="007923DF"/>
    <w:rsid w:val="007964E2"/>
    <w:rsid w:val="00796D66"/>
    <w:rsid w:val="00796DBB"/>
    <w:rsid w:val="007A174D"/>
    <w:rsid w:val="007B419C"/>
    <w:rsid w:val="007B42B8"/>
    <w:rsid w:val="007B53D6"/>
    <w:rsid w:val="007B5DF3"/>
    <w:rsid w:val="007B7D04"/>
    <w:rsid w:val="007C35B2"/>
    <w:rsid w:val="007C53B7"/>
    <w:rsid w:val="007D04C1"/>
    <w:rsid w:val="007D2DD0"/>
    <w:rsid w:val="007D7D86"/>
    <w:rsid w:val="007E3A1D"/>
    <w:rsid w:val="007E4083"/>
    <w:rsid w:val="007E4DB8"/>
    <w:rsid w:val="007F00D3"/>
    <w:rsid w:val="007F3196"/>
    <w:rsid w:val="007F409A"/>
    <w:rsid w:val="00800146"/>
    <w:rsid w:val="00804462"/>
    <w:rsid w:val="0080513B"/>
    <w:rsid w:val="00806330"/>
    <w:rsid w:val="00807359"/>
    <w:rsid w:val="008075A7"/>
    <w:rsid w:val="00810BAB"/>
    <w:rsid w:val="008171CB"/>
    <w:rsid w:val="00825D1E"/>
    <w:rsid w:val="00826629"/>
    <w:rsid w:val="00837DC0"/>
    <w:rsid w:val="00842D7B"/>
    <w:rsid w:val="00853525"/>
    <w:rsid w:val="00855DD8"/>
    <w:rsid w:val="00857AB7"/>
    <w:rsid w:val="008627F7"/>
    <w:rsid w:val="0086669A"/>
    <w:rsid w:val="008752A2"/>
    <w:rsid w:val="0087673E"/>
    <w:rsid w:val="0087775E"/>
    <w:rsid w:val="00890A27"/>
    <w:rsid w:val="008921BE"/>
    <w:rsid w:val="00893B35"/>
    <w:rsid w:val="00894F6D"/>
    <w:rsid w:val="008A2382"/>
    <w:rsid w:val="008A3AEF"/>
    <w:rsid w:val="008A6377"/>
    <w:rsid w:val="008B023D"/>
    <w:rsid w:val="008B0542"/>
    <w:rsid w:val="008B16AA"/>
    <w:rsid w:val="008B2D18"/>
    <w:rsid w:val="008B4FAE"/>
    <w:rsid w:val="008C1343"/>
    <w:rsid w:val="008C5A2E"/>
    <w:rsid w:val="008E1DCD"/>
    <w:rsid w:val="008E1EF9"/>
    <w:rsid w:val="008E5EE5"/>
    <w:rsid w:val="008E68DD"/>
    <w:rsid w:val="008E6D06"/>
    <w:rsid w:val="008F1925"/>
    <w:rsid w:val="008F7A04"/>
    <w:rsid w:val="00904B9A"/>
    <w:rsid w:val="00904CFD"/>
    <w:rsid w:val="00906943"/>
    <w:rsid w:val="00912DEE"/>
    <w:rsid w:val="0091608A"/>
    <w:rsid w:val="00917CB5"/>
    <w:rsid w:val="00925792"/>
    <w:rsid w:val="0093128E"/>
    <w:rsid w:val="0093185A"/>
    <w:rsid w:val="009465DC"/>
    <w:rsid w:val="009469D5"/>
    <w:rsid w:val="00946BF8"/>
    <w:rsid w:val="00947561"/>
    <w:rsid w:val="00951937"/>
    <w:rsid w:val="009542A9"/>
    <w:rsid w:val="00955DA5"/>
    <w:rsid w:val="009576EC"/>
    <w:rsid w:val="00957C62"/>
    <w:rsid w:val="009643C7"/>
    <w:rsid w:val="00965D2C"/>
    <w:rsid w:val="0096705E"/>
    <w:rsid w:val="009670BC"/>
    <w:rsid w:val="009705AB"/>
    <w:rsid w:val="009741B0"/>
    <w:rsid w:val="009771E6"/>
    <w:rsid w:val="0097737B"/>
    <w:rsid w:val="00984E2B"/>
    <w:rsid w:val="009A17AA"/>
    <w:rsid w:val="009B7F56"/>
    <w:rsid w:val="009C07E3"/>
    <w:rsid w:val="009C3346"/>
    <w:rsid w:val="009C3A17"/>
    <w:rsid w:val="009C4B24"/>
    <w:rsid w:val="009C75C9"/>
    <w:rsid w:val="009D019F"/>
    <w:rsid w:val="009D2D2D"/>
    <w:rsid w:val="009E247A"/>
    <w:rsid w:val="009E305A"/>
    <w:rsid w:val="009E5F85"/>
    <w:rsid w:val="009F29E7"/>
    <w:rsid w:val="009F4617"/>
    <w:rsid w:val="009F58CB"/>
    <w:rsid w:val="009F5C88"/>
    <w:rsid w:val="009F7ACC"/>
    <w:rsid w:val="00A001D0"/>
    <w:rsid w:val="00A11E77"/>
    <w:rsid w:val="00A12DD4"/>
    <w:rsid w:val="00A13EEA"/>
    <w:rsid w:val="00A14B51"/>
    <w:rsid w:val="00A1793C"/>
    <w:rsid w:val="00A21DC4"/>
    <w:rsid w:val="00A26E46"/>
    <w:rsid w:val="00A3057F"/>
    <w:rsid w:val="00A3141D"/>
    <w:rsid w:val="00A36F92"/>
    <w:rsid w:val="00A4049A"/>
    <w:rsid w:val="00A449AB"/>
    <w:rsid w:val="00A45257"/>
    <w:rsid w:val="00A52528"/>
    <w:rsid w:val="00A566CA"/>
    <w:rsid w:val="00A57C26"/>
    <w:rsid w:val="00A629B9"/>
    <w:rsid w:val="00A63B72"/>
    <w:rsid w:val="00A65255"/>
    <w:rsid w:val="00A66E44"/>
    <w:rsid w:val="00A70BE8"/>
    <w:rsid w:val="00A75E7B"/>
    <w:rsid w:val="00A7629B"/>
    <w:rsid w:val="00A77E5D"/>
    <w:rsid w:val="00A8023D"/>
    <w:rsid w:val="00A822E4"/>
    <w:rsid w:val="00A91623"/>
    <w:rsid w:val="00A94FFE"/>
    <w:rsid w:val="00A97263"/>
    <w:rsid w:val="00AA2727"/>
    <w:rsid w:val="00AB7D08"/>
    <w:rsid w:val="00AC0490"/>
    <w:rsid w:val="00AC2EEE"/>
    <w:rsid w:val="00AC7344"/>
    <w:rsid w:val="00AC78A8"/>
    <w:rsid w:val="00AC7BF8"/>
    <w:rsid w:val="00AD3E13"/>
    <w:rsid w:val="00AD454A"/>
    <w:rsid w:val="00AD490D"/>
    <w:rsid w:val="00AD63CE"/>
    <w:rsid w:val="00AE1E4B"/>
    <w:rsid w:val="00AE68BF"/>
    <w:rsid w:val="00AF7602"/>
    <w:rsid w:val="00B01D9D"/>
    <w:rsid w:val="00B04296"/>
    <w:rsid w:val="00B05289"/>
    <w:rsid w:val="00B13623"/>
    <w:rsid w:val="00B15E63"/>
    <w:rsid w:val="00B16E52"/>
    <w:rsid w:val="00B20899"/>
    <w:rsid w:val="00B218E8"/>
    <w:rsid w:val="00B304F3"/>
    <w:rsid w:val="00B31779"/>
    <w:rsid w:val="00B34447"/>
    <w:rsid w:val="00B34700"/>
    <w:rsid w:val="00B34BB5"/>
    <w:rsid w:val="00B34D0E"/>
    <w:rsid w:val="00B35B30"/>
    <w:rsid w:val="00B36192"/>
    <w:rsid w:val="00B3774B"/>
    <w:rsid w:val="00B37F90"/>
    <w:rsid w:val="00B42A2F"/>
    <w:rsid w:val="00B46D0F"/>
    <w:rsid w:val="00B53495"/>
    <w:rsid w:val="00B536DE"/>
    <w:rsid w:val="00B543DF"/>
    <w:rsid w:val="00B55F06"/>
    <w:rsid w:val="00B608D4"/>
    <w:rsid w:val="00B75F0C"/>
    <w:rsid w:val="00B8629E"/>
    <w:rsid w:val="00B877F7"/>
    <w:rsid w:val="00B90D8F"/>
    <w:rsid w:val="00B945BD"/>
    <w:rsid w:val="00BA02F9"/>
    <w:rsid w:val="00BA1AB0"/>
    <w:rsid w:val="00BA6F32"/>
    <w:rsid w:val="00BA7A0C"/>
    <w:rsid w:val="00BB3461"/>
    <w:rsid w:val="00BB55DE"/>
    <w:rsid w:val="00BB5CF8"/>
    <w:rsid w:val="00BB7805"/>
    <w:rsid w:val="00BC1F18"/>
    <w:rsid w:val="00BC2360"/>
    <w:rsid w:val="00BD7524"/>
    <w:rsid w:val="00BD7AF6"/>
    <w:rsid w:val="00BF1281"/>
    <w:rsid w:val="00BF3E32"/>
    <w:rsid w:val="00BF4036"/>
    <w:rsid w:val="00BF5D23"/>
    <w:rsid w:val="00C00909"/>
    <w:rsid w:val="00C01C0C"/>
    <w:rsid w:val="00C02254"/>
    <w:rsid w:val="00C04FF8"/>
    <w:rsid w:val="00C1087C"/>
    <w:rsid w:val="00C15305"/>
    <w:rsid w:val="00C16B36"/>
    <w:rsid w:val="00C21D5C"/>
    <w:rsid w:val="00C250DE"/>
    <w:rsid w:val="00C3035F"/>
    <w:rsid w:val="00C305D8"/>
    <w:rsid w:val="00C34DD7"/>
    <w:rsid w:val="00C35631"/>
    <w:rsid w:val="00C3571C"/>
    <w:rsid w:val="00C419EE"/>
    <w:rsid w:val="00C42674"/>
    <w:rsid w:val="00C47387"/>
    <w:rsid w:val="00C50468"/>
    <w:rsid w:val="00C51B9E"/>
    <w:rsid w:val="00C52765"/>
    <w:rsid w:val="00C56316"/>
    <w:rsid w:val="00C565DD"/>
    <w:rsid w:val="00C60C1A"/>
    <w:rsid w:val="00C661DD"/>
    <w:rsid w:val="00C74741"/>
    <w:rsid w:val="00C75227"/>
    <w:rsid w:val="00C803E1"/>
    <w:rsid w:val="00CA0D64"/>
    <w:rsid w:val="00CA6DF1"/>
    <w:rsid w:val="00CB0E1F"/>
    <w:rsid w:val="00CB18F4"/>
    <w:rsid w:val="00CB25A6"/>
    <w:rsid w:val="00CB2D53"/>
    <w:rsid w:val="00CC172C"/>
    <w:rsid w:val="00CC2B13"/>
    <w:rsid w:val="00CC5608"/>
    <w:rsid w:val="00CD1B5C"/>
    <w:rsid w:val="00CD3D37"/>
    <w:rsid w:val="00CD63BC"/>
    <w:rsid w:val="00CE7E32"/>
    <w:rsid w:val="00CF1B47"/>
    <w:rsid w:val="00CF2935"/>
    <w:rsid w:val="00CF29F8"/>
    <w:rsid w:val="00CF38A3"/>
    <w:rsid w:val="00D0265A"/>
    <w:rsid w:val="00D04BF2"/>
    <w:rsid w:val="00D050EC"/>
    <w:rsid w:val="00D0675A"/>
    <w:rsid w:val="00D10D7F"/>
    <w:rsid w:val="00D13F15"/>
    <w:rsid w:val="00D148EF"/>
    <w:rsid w:val="00D16268"/>
    <w:rsid w:val="00D17165"/>
    <w:rsid w:val="00D371C7"/>
    <w:rsid w:val="00D40C25"/>
    <w:rsid w:val="00D5101A"/>
    <w:rsid w:val="00D52E62"/>
    <w:rsid w:val="00D54E10"/>
    <w:rsid w:val="00D56523"/>
    <w:rsid w:val="00D61255"/>
    <w:rsid w:val="00D62BE9"/>
    <w:rsid w:val="00D63DC3"/>
    <w:rsid w:val="00D64CE8"/>
    <w:rsid w:val="00D67008"/>
    <w:rsid w:val="00D733F4"/>
    <w:rsid w:val="00D7681B"/>
    <w:rsid w:val="00D801D5"/>
    <w:rsid w:val="00D94D2D"/>
    <w:rsid w:val="00D972DE"/>
    <w:rsid w:val="00DA17F6"/>
    <w:rsid w:val="00DA5071"/>
    <w:rsid w:val="00DA5CE8"/>
    <w:rsid w:val="00DA627B"/>
    <w:rsid w:val="00DB24C1"/>
    <w:rsid w:val="00DB33BA"/>
    <w:rsid w:val="00DB714E"/>
    <w:rsid w:val="00DC073E"/>
    <w:rsid w:val="00DC1DE0"/>
    <w:rsid w:val="00DD0530"/>
    <w:rsid w:val="00DD123B"/>
    <w:rsid w:val="00DE0B09"/>
    <w:rsid w:val="00DE118F"/>
    <w:rsid w:val="00DE5212"/>
    <w:rsid w:val="00E03249"/>
    <w:rsid w:val="00E270B2"/>
    <w:rsid w:val="00E30FE0"/>
    <w:rsid w:val="00E37177"/>
    <w:rsid w:val="00E47724"/>
    <w:rsid w:val="00E4781A"/>
    <w:rsid w:val="00E51DBE"/>
    <w:rsid w:val="00E539E4"/>
    <w:rsid w:val="00E63E8D"/>
    <w:rsid w:val="00E67302"/>
    <w:rsid w:val="00E70091"/>
    <w:rsid w:val="00E70118"/>
    <w:rsid w:val="00E722D9"/>
    <w:rsid w:val="00E72AEA"/>
    <w:rsid w:val="00E73BCE"/>
    <w:rsid w:val="00E74102"/>
    <w:rsid w:val="00E82716"/>
    <w:rsid w:val="00E94F87"/>
    <w:rsid w:val="00EA3F62"/>
    <w:rsid w:val="00EB14CC"/>
    <w:rsid w:val="00EC53A4"/>
    <w:rsid w:val="00EE193A"/>
    <w:rsid w:val="00EE1C22"/>
    <w:rsid w:val="00EE38FC"/>
    <w:rsid w:val="00EE39D9"/>
    <w:rsid w:val="00EE4BF7"/>
    <w:rsid w:val="00F00EE5"/>
    <w:rsid w:val="00F025CE"/>
    <w:rsid w:val="00F05DEE"/>
    <w:rsid w:val="00F1074A"/>
    <w:rsid w:val="00F13333"/>
    <w:rsid w:val="00F20346"/>
    <w:rsid w:val="00F21ADB"/>
    <w:rsid w:val="00F24445"/>
    <w:rsid w:val="00F337B5"/>
    <w:rsid w:val="00F3452D"/>
    <w:rsid w:val="00F35758"/>
    <w:rsid w:val="00F370F2"/>
    <w:rsid w:val="00F371CA"/>
    <w:rsid w:val="00F40B79"/>
    <w:rsid w:val="00F4150B"/>
    <w:rsid w:val="00F42BF8"/>
    <w:rsid w:val="00F51DD5"/>
    <w:rsid w:val="00F626C4"/>
    <w:rsid w:val="00F66C97"/>
    <w:rsid w:val="00F805FE"/>
    <w:rsid w:val="00F80721"/>
    <w:rsid w:val="00F95CA3"/>
    <w:rsid w:val="00F97898"/>
    <w:rsid w:val="00FA1406"/>
    <w:rsid w:val="00FB425A"/>
    <w:rsid w:val="00FB61EA"/>
    <w:rsid w:val="00FB62C1"/>
    <w:rsid w:val="00FC2263"/>
    <w:rsid w:val="00FC2985"/>
    <w:rsid w:val="00FC2E96"/>
    <w:rsid w:val="00FC446E"/>
    <w:rsid w:val="00FC4E37"/>
    <w:rsid w:val="00FC4F8A"/>
    <w:rsid w:val="00FC6914"/>
    <w:rsid w:val="00FD0FB9"/>
    <w:rsid w:val="00FD7CCC"/>
    <w:rsid w:val="00FF0700"/>
    <w:rsid w:val="00FF6C7D"/>
    <w:rsid w:val="15045122"/>
    <w:rsid w:val="1EC9787E"/>
    <w:rsid w:val="433C2C9A"/>
    <w:rsid w:val="43757A4E"/>
    <w:rsid w:val="4B8D54F1"/>
    <w:rsid w:val="4C61313D"/>
    <w:rsid w:val="678B5176"/>
    <w:rsid w:val="6F825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annotation text" w:unhideWhenUsed="1" w:qFormat="1"/>
    <w:lsdException w:name="header" w:unhideWhenUsed="1" w:qFormat="1"/>
    <w:lsdException w:name="footer" w:uiPriority="99" w:unhideWhenUsed="1" w:qFormat="1"/>
    <w:lsdException w:name="caption" w:uiPriority="35" w:unhideWhenUsed="1" w:qFormat="1"/>
    <w:lsdException w:name="annotation reference" w:unhideWhenUsed="1" w:qFormat="1"/>
    <w:lsdException w:name="line number" w:semiHidden="1" w:uiPriority="99" w:unhideWhenUsed="1"/>
    <w:lsdException w:name="endnote reference" w:uiPriority="99" w:unhideWhenUsed="1" w:qFormat="1"/>
    <w:lsdException w:name="endnote text" w:unhideWhenUsed="1" w:qFormat="1"/>
    <w:lsdException w:name="table of authorities" w:semiHidden="1" w:uiPriority="99" w:unhideWhenUsed="1"/>
    <w:lsdException w:name="macro" w:semiHidden="1" w:uiPriority="99" w:unhideWhenUsed="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nhideWhenUsed="1" w:qFormat="1"/>
    <w:lsdException w:name="Body Text Indent 2" w:qFormat="1"/>
    <w:lsdException w:name="Hyperlink" w:uiPriority="99" w:unhideWhenUsed="1" w:qFormat="1"/>
    <w:lsdException w:name="FollowedHyperlink" w:uiPriority="99"/>
    <w:lsdException w:name="Strong" w:uiPriority="22" w:qFormat="1"/>
    <w:lsdException w:name="Emphasis" w:uiPriority="20" w:qFormat="1"/>
    <w:lsdException w:name="Document Map" w:unhideWhenUsed="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59" w:qFormat="1"/>
    <w:lsdException w:name="Placeholder Text" w:uiPriority="99" w:unhideWhenUsed="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c">
    <w:name w:val="Normal"/>
    <w:qFormat/>
    <w:pPr>
      <w:widowControl w:val="0"/>
      <w:spacing w:line="360" w:lineRule="auto"/>
      <w:ind w:firstLineChars="200" w:firstLine="200"/>
      <w:jc w:val="both"/>
    </w:pPr>
    <w:rPr>
      <w:rFonts w:ascii="Times New Roman" w:eastAsia="宋体" w:hAnsi="Times New Roman"/>
      <w:kern w:val="2"/>
      <w:sz w:val="24"/>
      <w:szCs w:val="22"/>
    </w:rPr>
  </w:style>
  <w:style w:type="paragraph" w:styleId="1">
    <w:name w:val="heading 1"/>
    <w:basedOn w:val="ac"/>
    <w:next w:val="ac"/>
    <w:link w:val="1Char1"/>
    <w:qFormat/>
    <w:pPr>
      <w:keepNext/>
      <w:keepLines/>
      <w:ind w:firstLineChars="0" w:firstLine="0"/>
      <w:jc w:val="center"/>
      <w:outlineLvl w:val="0"/>
    </w:pPr>
    <w:rPr>
      <w:b/>
      <w:bCs/>
      <w:kern w:val="44"/>
      <w:sz w:val="32"/>
      <w:szCs w:val="44"/>
    </w:rPr>
  </w:style>
  <w:style w:type="paragraph" w:styleId="21">
    <w:name w:val="heading 2"/>
    <w:basedOn w:val="ac"/>
    <w:next w:val="ac"/>
    <w:link w:val="2Char"/>
    <w:unhideWhenUsed/>
    <w:qFormat/>
    <w:pPr>
      <w:keepNext/>
      <w:keepLines/>
      <w:ind w:firstLineChars="0" w:firstLine="0"/>
      <w:jc w:val="left"/>
      <w:outlineLvl w:val="1"/>
    </w:pPr>
    <w:rPr>
      <w:rFonts w:cstheme="majorBidi"/>
      <w:b/>
      <w:bCs/>
      <w:sz w:val="28"/>
      <w:szCs w:val="32"/>
    </w:rPr>
  </w:style>
  <w:style w:type="paragraph" w:styleId="31">
    <w:name w:val="heading 3"/>
    <w:basedOn w:val="ac"/>
    <w:next w:val="ac"/>
    <w:link w:val="3Char"/>
    <w:unhideWhenUsed/>
    <w:qFormat/>
    <w:pPr>
      <w:keepNext/>
      <w:keepLines/>
      <w:spacing w:before="260" w:after="260" w:line="416" w:lineRule="auto"/>
      <w:ind w:firstLineChars="0" w:firstLine="0"/>
      <w:outlineLvl w:val="2"/>
    </w:pPr>
    <w:rPr>
      <w:rFonts w:asciiTheme="minorHAnsi" w:eastAsiaTheme="minorEastAsia" w:hAnsiTheme="minorHAnsi"/>
      <w:b/>
      <w:bCs/>
      <w:sz w:val="32"/>
      <w:szCs w:val="32"/>
    </w:rPr>
  </w:style>
  <w:style w:type="paragraph" w:styleId="40">
    <w:name w:val="heading 4"/>
    <w:basedOn w:val="ac"/>
    <w:next w:val="ac"/>
    <w:link w:val="4Char"/>
    <w:unhideWhenUsed/>
    <w:qFormat/>
    <w:pPr>
      <w:keepNext/>
      <w:keepLines/>
      <w:spacing w:before="280" w:after="290" w:line="376" w:lineRule="auto"/>
      <w:ind w:firstLineChars="0" w:firstLine="0"/>
      <w:outlineLvl w:val="3"/>
    </w:pPr>
    <w:rPr>
      <w:rFonts w:asciiTheme="majorHAnsi" w:eastAsiaTheme="majorEastAsia" w:hAnsiTheme="majorHAnsi" w:cstheme="majorBidi"/>
      <w:b/>
      <w:bCs/>
      <w:sz w:val="28"/>
      <w:szCs w:val="28"/>
    </w:rPr>
  </w:style>
  <w:style w:type="paragraph" w:styleId="51">
    <w:name w:val="heading 5"/>
    <w:basedOn w:val="ac"/>
    <w:next w:val="ac"/>
    <w:link w:val="5Char"/>
    <w:qFormat/>
    <w:pPr>
      <w:keepNext/>
      <w:keepLines/>
      <w:widowControl/>
      <w:adjustRightInd w:val="0"/>
      <w:spacing w:before="280" w:after="290" w:line="376" w:lineRule="atLeast"/>
      <w:ind w:left="2495" w:firstLineChars="0" w:firstLine="482"/>
      <w:textAlignment w:val="baseline"/>
      <w:outlineLvl w:val="4"/>
    </w:pPr>
    <w:rPr>
      <w:rFonts w:ascii="Calibri" w:hAnsi="Calibri" w:cs="宋体"/>
      <w:b/>
      <w:spacing w:val="10"/>
      <w:kern w:val="0"/>
      <w:sz w:val="28"/>
      <w:szCs w:val="20"/>
    </w:rPr>
  </w:style>
  <w:style w:type="paragraph" w:styleId="61">
    <w:name w:val="heading 6"/>
    <w:basedOn w:val="ac"/>
    <w:next w:val="ac"/>
    <w:link w:val="6Char"/>
    <w:qFormat/>
    <w:pPr>
      <w:keepNext/>
      <w:keepLines/>
      <w:widowControl/>
      <w:tabs>
        <w:tab w:val="left" w:pos="1152"/>
      </w:tabs>
      <w:adjustRightInd w:val="0"/>
      <w:spacing w:before="240" w:after="64" w:line="319" w:lineRule="auto"/>
      <w:ind w:left="1152" w:hanging="1152"/>
      <w:jc w:val="left"/>
      <w:textAlignment w:val="baseline"/>
      <w:outlineLvl w:val="5"/>
    </w:pPr>
    <w:rPr>
      <w:rFonts w:ascii="Arial" w:eastAsia="黑体" w:hAnsi="Arial" w:cs="宋体"/>
      <w:b/>
      <w:spacing w:val="10"/>
      <w:kern w:val="0"/>
      <w:szCs w:val="20"/>
      <w:lang w:val="zh-CN"/>
    </w:rPr>
  </w:style>
  <w:style w:type="paragraph" w:styleId="70">
    <w:name w:val="heading 7"/>
    <w:basedOn w:val="ac"/>
    <w:next w:val="ac"/>
    <w:link w:val="7Char"/>
    <w:qFormat/>
    <w:pPr>
      <w:keepNext/>
      <w:keepLines/>
      <w:widowControl/>
      <w:tabs>
        <w:tab w:val="left" w:pos="1296"/>
      </w:tabs>
      <w:adjustRightInd w:val="0"/>
      <w:spacing w:before="240" w:after="64" w:line="319" w:lineRule="auto"/>
      <w:ind w:left="1296" w:hanging="1296"/>
      <w:jc w:val="left"/>
      <w:textAlignment w:val="baseline"/>
      <w:outlineLvl w:val="6"/>
    </w:pPr>
    <w:rPr>
      <w:rFonts w:cs="宋体"/>
      <w:b/>
      <w:spacing w:val="10"/>
      <w:kern w:val="0"/>
      <w:szCs w:val="20"/>
      <w:lang w:val="zh-CN"/>
    </w:rPr>
  </w:style>
  <w:style w:type="paragraph" w:styleId="8">
    <w:name w:val="heading 8"/>
    <w:basedOn w:val="ac"/>
    <w:next w:val="ac"/>
    <w:link w:val="8Char"/>
    <w:qFormat/>
    <w:pPr>
      <w:keepNext/>
      <w:keepLines/>
      <w:widowControl/>
      <w:tabs>
        <w:tab w:val="left" w:pos="1440"/>
      </w:tabs>
      <w:adjustRightInd w:val="0"/>
      <w:spacing w:before="240" w:after="64" w:line="319" w:lineRule="auto"/>
      <w:ind w:left="1440" w:hanging="1440"/>
      <w:jc w:val="left"/>
      <w:textAlignment w:val="baseline"/>
      <w:outlineLvl w:val="7"/>
    </w:pPr>
    <w:rPr>
      <w:rFonts w:ascii="Arial" w:eastAsia="黑体" w:hAnsi="Arial" w:cs="宋体"/>
      <w:spacing w:val="10"/>
      <w:kern w:val="0"/>
      <w:szCs w:val="20"/>
      <w:lang w:val="zh-CN"/>
    </w:rPr>
  </w:style>
  <w:style w:type="paragraph" w:styleId="90">
    <w:name w:val="heading 9"/>
    <w:basedOn w:val="ac"/>
    <w:next w:val="ac"/>
    <w:link w:val="9Char"/>
    <w:qFormat/>
    <w:pPr>
      <w:keepNext/>
      <w:keepLines/>
      <w:widowControl/>
      <w:tabs>
        <w:tab w:val="left" w:pos="1584"/>
      </w:tabs>
      <w:adjustRightInd w:val="0"/>
      <w:spacing w:before="240" w:after="64" w:line="319" w:lineRule="auto"/>
      <w:ind w:left="1584" w:hanging="1584"/>
      <w:jc w:val="left"/>
      <w:textAlignment w:val="baseline"/>
      <w:outlineLvl w:val="8"/>
    </w:pPr>
    <w:rPr>
      <w:rFonts w:ascii="Arial" w:eastAsia="黑体" w:hAnsi="Arial" w:cs="宋体"/>
      <w:spacing w:val="10"/>
      <w:kern w:val="0"/>
      <w:szCs w:val="20"/>
      <w:lang w:val="zh-CN"/>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32">
    <w:name w:val="List 3"/>
    <w:basedOn w:val="ac"/>
    <w:pPr>
      <w:widowControl/>
      <w:spacing w:line="520" w:lineRule="exact"/>
      <w:ind w:leftChars="400" w:left="100" w:hangingChars="200" w:hanging="200"/>
    </w:pPr>
    <w:rPr>
      <w:rFonts w:cs="宋体"/>
      <w:szCs w:val="20"/>
    </w:rPr>
  </w:style>
  <w:style w:type="paragraph" w:styleId="71">
    <w:name w:val="toc 7"/>
    <w:basedOn w:val="ac"/>
    <w:next w:val="ac"/>
    <w:uiPriority w:val="39"/>
    <w:unhideWhenUsed/>
    <w:qFormat/>
    <w:pPr>
      <w:spacing w:line="240" w:lineRule="auto"/>
      <w:ind w:leftChars="1200" w:left="2520" w:firstLineChars="0" w:firstLine="0"/>
    </w:pPr>
    <w:rPr>
      <w:rFonts w:asciiTheme="minorHAnsi" w:eastAsiaTheme="minorEastAsia" w:hAnsiTheme="minorHAnsi"/>
      <w:sz w:val="21"/>
    </w:rPr>
  </w:style>
  <w:style w:type="paragraph" w:styleId="22">
    <w:name w:val="List Number 2"/>
    <w:basedOn w:val="ac"/>
    <w:pPr>
      <w:widowControl/>
      <w:tabs>
        <w:tab w:val="left" w:pos="780"/>
      </w:tabs>
      <w:spacing w:line="300" w:lineRule="auto"/>
      <w:ind w:leftChars="200" w:left="780" w:hangingChars="200" w:hanging="360"/>
    </w:pPr>
    <w:rPr>
      <w:rFonts w:cs="宋体"/>
      <w:szCs w:val="20"/>
    </w:rPr>
  </w:style>
  <w:style w:type="paragraph" w:styleId="af0">
    <w:name w:val="Note Heading"/>
    <w:basedOn w:val="ac"/>
    <w:next w:val="ac"/>
    <w:link w:val="Char"/>
    <w:pPr>
      <w:widowControl/>
      <w:spacing w:line="300" w:lineRule="auto"/>
      <w:jc w:val="center"/>
    </w:pPr>
    <w:rPr>
      <w:rFonts w:cs="宋体"/>
      <w:szCs w:val="20"/>
      <w:lang w:val="zh-CN"/>
    </w:rPr>
  </w:style>
  <w:style w:type="paragraph" w:styleId="41">
    <w:name w:val="List Bullet 4"/>
    <w:basedOn w:val="ac"/>
    <w:pPr>
      <w:widowControl/>
      <w:tabs>
        <w:tab w:val="left" w:pos="1620"/>
      </w:tabs>
      <w:spacing w:line="300" w:lineRule="auto"/>
      <w:ind w:leftChars="600" w:left="1620" w:hangingChars="200" w:hanging="360"/>
    </w:pPr>
    <w:rPr>
      <w:rFonts w:cs="宋体"/>
      <w:szCs w:val="20"/>
    </w:rPr>
  </w:style>
  <w:style w:type="paragraph" w:styleId="80">
    <w:name w:val="index 8"/>
    <w:basedOn w:val="ac"/>
    <w:next w:val="ac"/>
    <w:pPr>
      <w:widowControl/>
      <w:spacing w:line="520" w:lineRule="exact"/>
      <w:ind w:leftChars="1400" w:left="1400" w:firstLineChars="192" w:firstLine="538"/>
    </w:pPr>
    <w:rPr>
      <w:rFonts w:cs="宋体"/>
      <w:kern w:val="28"/>
      <w:szCs w:val="20"/>
    </w:rPr>
  </w:style>
  <w:style w:type="paragraph" w:styleId="af1">
    <w:name w:val="E-mail Signature"/>
    <w:basedOn w:val="ac"/>
    <w:link w:val="Char0"/>
    <w:pPr>
      <w:widowControl/>
      <w:spacing w:line="300" w:lineRule="auto"/>
    </w:pPr>
    <w:rPr>
      <w:rFonts w:cs="宋体"/>
      <w:szCs w:val="20"/>
      <w:lang w:val="zh-CN"/>
    </w:rPr>
  </w:style>
  <w:style w:type="paragraph" w:styleId="af2">
    <w:name w:val="List Number"/>
    <w:basedOn w:val="ac"/>
    <w:pPr>
      <w:widowControl/>
      <w:tabs>
        <w:tab w:val="left" w:pos="360"/>
      </w:tabs>
      <w:spacing w:line="300" w:lineRule="auto"/>
      <w:ind w:left="360" w:hangingChars="200" w:hanging="360"/>
    </w:pPr>
    <w:rPr>
      <w:rFonts w:cs="宋体"/>
      <w:szCs w:val="20"/>
    </w:rPr>
  </w:style>
  <w:style w:type="paragraph" w:styleId="af3">
    <w:name w:val="Normal Indent"/>
    <w:basedOn w:val="ac"/>
    <w:next w:val="ac"/>
    <w:link w:val="Char1"/>
    <w:qFormat/>
    <w:pPr>
      <w:adjustRightInd w:val="0"/>
      <w:spacing w:line="240" w:lineRule="auto"/>
      <w:ind w:firstLineChars="0" w:firstLine="0"/>
      <w:jc w:val="left"/>
    </w:pPr>
    <w:rPr>
      <w:rFonts w:cs="Times New Roman"/>
      <w:spacing w:val="-25"/>
      <w:sz w:val="21"/>
      <w:szCs w:val="24"/>
    </w:rPr>
  </w:style>
  <w:style w:type="paragraph" w:styleId="af4">
    <w:name w:val="caption"/>
    <w:basedOn w:val="ac"/>
    <w:next w:val="ac"/>
    <w:link w:val="Char2"/>
    <w:uiPriority w:val="35"/>
    <w:unhideWhenUsed/>
    <w:qFormat/>
    <w:rPr>
      <w:rFonts w:asciiTheme="majorHAnsi" w:eastAsia="黑体" w:hAnsiTheme="majorHAnsi" w:cstheme="majorBidi"/>
      <w:sz w:val="20"/>
      <w:szCs w:val="20"/>
    </w:rPr>
  </w:style>
  <w:style w:type="paragraph" w:styleId="52">
    <w:name w:val="index 5"/>
    <w:basedOn w:val="ac"/>
    <w:next w:val="ac"/>
    <w:pPr>
      <w:widowControl/>
      <w:spacing w:line="520" w:lineRule="exact"/>
      <w:ind w:leftChars="800" w:left="800" w:firstLineChars="192" w:firstLine="538"/>
    </w:pPr>
    <w:rPr>
      <w:rFonts w:cs="宋体"/>
      <w:kern w:val="28"/>
      <w:szCs w:val="20"/>
    </w:rPr>
  </w:style>
  <w:style w:type="paragraph" w:styleId="a0">
    <w:name w:val="List Bullet"/>
    <w:basedOn w:val="ac"/>
    <w:pPr>
      <w:widowControl/>
      <w:numPr>
        <w:numId w:val="1"/>
      </w:numPr>
      <w:spacing w:line="520" w:lineRule="exact"/>
    </w:pPr>
    <w:rPr>
      <w:rFonts w:cs="宋体"/>
      <w:kern w:val="28"/>
      <w:szCs w:val="20"/>
    </w:rPr>
  </w:style>
  <w:style w:type="paragraph" w:styleId="af5">
    <w:name w:val="envelope address"/>
    <w:basedOn w:val="ac"/>
    <w:pPr>
      <w:framePr w:w="7920" w:h="1980" w:hRule="exact" w:hSpace="180" w:wrap="auto" w:hAnchor="page" w:xAlign="center" w:yAlign="bottom"/>
      <w:widowControl/>
      <w:snapToGrid w:val="0"/>
      <w:spacing w:line="300" w:lineRule="auto"/>
      <w:ind w:leftChars="1400" w:left="100"/>
    </w:pPr>
    <w:rPr>
      <w:rFonts w:ascii="Arial" w:hAnsi="Arial" w:cs="Arial"/>
      <w:szCs w:val="20"/>
    </w:rPr>
  </w:style>
  <w:style w:type="paragraph" w:styleId="af6">
    <w:name w:val="Document Map"/>
    <w:basedOn w:val="ac"/>
    <w:link w:val="Char3"/>
    <w:unhideWhenUsed/>
    <w:qFormat/>
    <w:pPr>
      <w:spacing w:line="240" w:lineRule="auto"/>
      <w:ind w:firstLineChars="0" w:firstLine="0"/>
    </w:pPr>
    <w:rPr>
      <w:rFonts w:ascii="宋体" w:hAnsiTheme="minorHAnsi"/>
      <w:sz w:val="18"/>
      <w:szCs w:val="18"/>
    </w:rPr>
  </w:style>
  <w:style w:type="paragraph" w:styleId="af7">
    <w:name w:val="toa heading"/>
    <w:basedOn w:val="ac"/>
    <w:next w:val="ac"/>
    <w:pPr>
      <w:widowControl/>
      <w:adjustRightInd w:val="0"/>
      <w:spacing w:before="120"/>
      <w:jc w:val="center"/>
      <w:textAlignment w:val="baseline"/>
    </w:pPr>
    <w:rPr>
      <w:rFonts w:ascii="Arial" w:eastAsia="黑体" w:hAnsi="Arial" w:cs="宋体"/>
      <w:kern w:val="0"/>
      <w:szCs w:val="20"/>
    </w:rPr>
  </w:style>
  <w:style w:type="paragraph" w:styleId="af8">
    <w:name w:val="annotation text"/>
    <w:basedOn w:val="ac"/>
    <w:link w:val="Char4"/>
    <w:unhideWhenUsed/>
    <w:qFormat/>
    <w:pPr>
      <w:spacing w:line="240" w:lineRule="auto"/>
      <w:ind w:firstLineChars="0" w:firstLine="0"/>
      <w:jc w:val="left"/>
    </w:pPr>
    <w:rPr>
      <w:rFonts w:asciiTheme="minorHAnsi" w:eastAsiaTheme="minorEastAsia" w:hAnsiTheme="minorHAnsi"/>
      <w:sz w:val="21"/>
    </w:rPr>
  </w:style>
  <w:style w:type="paragraph" w:styleId="62">
    <w:name w:val="index 6"/>
    <w:basedOn w:val="ac"/>
    <w:next w:val="ac"/>
    <w:pPr>
      <w:widowControl/>
      <w:spacing w:line="520" w:lineRule="exact"/>
      <w:ind w:leftChars="1000" w:left="1000" w:firstLineChars="192" w:firstLine="538"/>
    </w:pPr>
    <w:rPr>
      <w:rFonts w:cs="宋体"/>
      <w:kern w:val="28"/>
      <w:szCs w:val="20"/>
    </w:rPr>
  </w:style>
  <w:style w:type="paragraph" w:styleId="af9">
    <w:name w:val="Salutation"/>
    <w:basedOn w:val="ac"/>
    <w:next w:val="ac"/>
    <w:link w:val="Char5"/>
    <w:pPr>
      <w:widowControl/>
      <w:spacing w:line="300" w:lineRule="auto"/>
    </w:pPr>
    <w:rPr>
      <w:rFonts w:cs="宋体"/>
      <w:szCs w:val="20"/>
      <w:lang w:val="zh-CN"/>
    </w:rPr>
  </w:style>
  <w:style w:type="paragraph" w:styleId="33">
    <w:name w:val="Body Text 3"/>
    <w:basedOn w:val="ac"/>
    <w:link w:val="3Char0"/>
    <w:pPr>
      <w:widowControl/>
      <w:spacing w:after="120" w:line="520" w:lineRule="exact"/>
    </w:pPr>
    <w:rPr>
      <w:rFonts w:cs="宋体"/>
      <w:sz w:val="16"/>
      <w:szCs w:val="16"/>
      <w:lang w:val="zh-CN"/>
    </w:rPr>
  </w:style>
  <w:style w:type="paragraph" w:styleId="afa">
    <w:name w:val="Closing"/>
    <w:basedOn w:val="ac"/>
    <w:link w:val="Char6"/>
    <w:pPr>
      <w:widowControl/>
      <w:spacing w:line="300" w:lineRule="auto"/>
      <w:ind w:leftChars="2100" w:left="100"/>
    </w:pPr>
    <w:rPr>
      <w:rFonts w:cs="宋体"/>
      <w:szCs w:val="20"/>
      <w:lang w:val="zh-CN"/>
    </w:rPr>
  </w:style>
  <w:style w:type="paragraph" w:styleId="34">
    <w:name w:val="List Bullet 3"/>
    <w:basedOn w:val="ac"/>
    <w:pPr>
      <w:widowControl/>
      <w:tabs>
        <w:tab w:val="left" w:pos="1200"/>
      </w:tabs>
      <w:spacing w:line="300" w:lineRule="auto"/>
      <w:ind w:leftChars="400" w:left="1200" w:hangingChars="200" w:hanging="360"/>
    </w:pPr>
    <w:rPr>
      <w:rFonts w:cs="宋体"/>
      <w:szCs w:val="20"/>
    </w:rPr>
  </w:style>
  <w:style w:type="paragraph" w:styleId="afb">
    <w:name w:val="Body Text"/>
    <w:basedOn w:val="ac"/>
    <w:link w:val="Char10"/>
    <w:qFormat/>
    <w:pPr>
      <w:widowControl/>
      <w:spacing w:after="120" w:line="520" w:lineRule="exact"/>
    </w:pPr>
    <w:rPr>
      <w:rFonts w:cs="宋体"/>
      <w:kern w:val="0"/>
      <w:sz w:val="20"/>
      <w:szCs w:val="20"/>
      <w:lang w:val="zh-CN"/>
    </w:rPr>
  </w:style>
  <w:style w:type="paragraph" w:styleId="afc">
    <w:name w:val="Body Text Indent"/>
    <w:basedOn w:val="ac"/>
    <w:link w:val="Char7"/>
    <w:qFormat/>
    <w:pPr>
      <w:widowControl/>
      <w:ind w:firstLine="480"/>
    </w:pPr>
    <w:rPr>
      <w:rFonts w:cs="宋体"/>
      <w:kern w:val="0"/>
      <w:szCs w:val="20"/>
      <w:lang w:val="zh-CN"/>
    </w:rPr>
  </w:style>
  <w:style w:type="paragraph" w:styleId="35">
    <w:name w:val="List Number 3"/>
    <w:basedOn w:val="ac"/>
    <w:pPr>
      <w:widowControl/>
      <w:tabs>
        <w:tab w:val="left" w:pos="1200"/>
      </w:tabs>
      <w:spacing w:line="300" w:lineRule="auto"/>
      <w:ind w:leftChars="400" w:left="1200" w:hangingChars="200" w:hanging="360"/>
    </w:pPr>
    <w:rPr>
      <w:rFonts w:cs="宋体"/>
      <w:szCs w:val="20"/>
    </w:rPr>
  </w:style>
  <w:style w:type="paragraph" w:styleId="23">
    <w:name w:val="List 2"/>
    <w:basedOn w:val="ac"/>
    <w:pPr>
      <w:widowControl/>
      <w:spacing w:line="520" w:lineRule="exact"/>
      <w:ind w:leftChars="200" w:left="100" w:hangingChars="200" w:hanging="200"/>
    </w:pPr>
    <w:rPr>
      <w:rFonts w:cs="宋体"/>
      <w:szCs w:val="20"/>
    </w:rPr>
  </w:style>
  <w:style w:type="paragraph" w:styleId="afd">
    <w:name w:val="List Continue"/>
    <w:basedOn w:val="ac"/>
    <w:pPr>
      <w:widowControl/>
      <w:spacing w:after="120" w:line="520" w:lineRule="exact"/>
      <w:ind w:leftChars="200" w:left="420" w:firstLineChars="192" w:firstLine="538"/>
    </w:pPr>
    <w:rPr>
      <w:rFonts w:cs="宋体"/>
      <w:kern w:val="28"/>
      <w:szCs w:val="20"/>
    </w:rPr>
  </w:style>
  <w:style w:type="paragraph" w:styleId="afe">
    <w:name w:val="Block Text"/>
    <w:basedOn w:val="ac"/>
    <w:pPr>
      <w:widowControl/>
      <w:ind w:left="113" w:right="113"/>
      <w:jc w:val="left"/>
    </w:pPr>
    <w:rPr>
      <w:rFonts w:cs="宋体"/>
      <w:szCs w:val="20"/>
    </w:rPr>
  </w:style>
  <w:style w:type="paragraph" w:styleId="2">
    <w:name w:val="List Bullet 2"/>
    <w:basedOn w:val="ac"/>
    <w:pPr>
      <w:widowControl/>
      <w:numPr>
        <w:numId w:val="2"/>
      </w:numPr>
      <w:spacing w:line="520" w:lineRule="exact"/>
    </w:pPr>
    <w:rPr>
      <w:rFonts w:cs="宋体"/>
      <w:kern w:val="28"/>
      <w:szCs w:val="20"/>
    </w:rPr>
  </w:style>
  <w:style w:type="paragraph" w:styleId="HTML">
    <w:name w:val="HTML Address"/>
    <w:basedOn w:val="ac"/>
    <w:link w:val="HTMLChar"/>
    <w:pPr>
      <w:widowControl/>
      <w:spacing w:line="300" w:lineRule="auto"/>
    </w:pPr>
    <w:rPr>
      <w:rFonts w:cs="宋体"/>
      <w:i/>
      <w:iCs/>
      <w:szCs w:val="20"/>
      <w:lang w:val="zh-CN"/>
    </w:rPr>
  </w:style>
  <w:style w:type="paragraph" w:styleId="42">
    <w:name w:val="index 4"/>
    <w:basedOn w:val="ac"/>
    <w:next w:val="ac"/>
    <w:pPr>
      <w:widowControl/>
      <w:spacing w:line="520" w:lineRule="exact"/>
      <w:ind w:leftChars="600" w:left="600" w:firstLineChars="192" w:firstLine="538"/>
    </w:pPr>
    <w:rPr>
      <w:rFonts w:cs="宋体"/>
      <w:kern w:val="28"/>
      <w:szCs w:val="20"/>
    </w:rPr>
  </w:style>
  <w:style w:type="paragraph" w:styleId="53">
    <w:name w:val="toc 5"/>
    <w:basedOn w:val="ac"/>
    <w:next w:val="ac"/>
    <w:uiPriority w:val="39"/>
    <w:unhideWhenUsed/>
    <w:qFormat/>
    <w:pPr>
      <w:spacing w:line="240" w:lineRule="auto"/>
      <w:ind w:leftChars="800" w:left="1680" w:firstLineChars="0" w:firstLine="0"/>
    </w:pPr>
    <w:rPr>
      <w:rFonts w:asciiTheme="minorHAnsi" w:eastAsiaTheme="minorEastAsia" w:hAnsiTheme="minorHAnsi"/>
      <w:sz w:val="21"/>
    </w:rPr>
  </w:style>
  <w:style w:type="paragraph" w:styleId="36">
    <w:name w:val="toc 3"/>
    <w:basedOn w:val="ac"/>
    <w:next w:val="ac"/>
    <w:uiPriority w:val="39"/>
    <w:unhideWhenUsed/>
    <w:qFormat/>
    <w:pPr>
      <w:ind w:leftChars="400" w:left="840"/>
    </w:pPr>
  </w:style>
  <w:style w:type="paragraph" w:styleId="aff">
    <w:name w:val="Plain Text"/>
    <w:basedOn w:val="ac"/>
    <w:link w:val="Char11"/>
    <w:qFormat/>
    <w:pPr>
      <w:ind w:firstLine="480"/>
    </w:pPr>
    <w:rPr>
      <w:rFonts w:ascii="仿宋_GB2312" w:hAnsi="Calibri" w:cs="Times New Roman"/>
      <w:sz w:val="21"/>
    </w:rPr>
  </w:style>
  <w:style w:type="paragraph" w:styleId="54">
    <w:name w:val="List Bullet 5"/>
    <w:basedOn w:val="ac"/>
    <w:pPr>
      <w:widowControl/>
      <w:tabs>
        <w:tab w:val="left" w:pos="2040"/>
      </w:tabs>
      <w:spacing w:line="300" w:lineRule="auto"/>
      <w:ind w:leftChars="800" w:left="2040" w:hangingChars="200" w:hanging="360"/>
    </w:pPr>
    <w:rPr>
      <w:rFonts w:cs="宋体"/>
      <w:szCs w:val="20"/>
    </w:rPr>
  </w:style>
  <w:style w:type="paragraph" w:styleId="43">
    <w:name w:val="List Number 4"/>
    <w:basedOn w:val="ac"/>
    <w:pPr>
      <w:widowControl/>
      <w:tabs>
        <w:tab w:val="left" w:pos="1620"/>
      </w:tabs>
      <w:spacing w:line="300" w:lineRule="auto"/>
      <w:ind w:leftChars="600" w:left="1620" w:hangingChars="200" w:hanging="360"/>
    </w:pPr>
    <w:rPr>
      <w:rFonts w:cs="宋体"/>
      <w:szCs w:val="20"/>
    </w:rPr>
  </w:style>
  <w:style w:type="paragraph" w:styleId="81">
    <w:name w:val="toc 8"/>
    <w:basedOn w:val="ac"/>
    <w:next w:val="ac"/>
    <w:uiPriority w:val="39"/>
    <w:unhideWhenUsed/>
    <w:qFormat/>
    <w:pPr>
      <w:spacing w:line="240" w:lineRule="auto"/>
      <w:ind w:leftChars="1400" w:left="2940" w:firstLineChars="0" w:firstLine="0"/>
    </w:pPr>
    <w:rPr>
      <w:rFonts w:asciiTheme="minorHAnsi" w:eastAsiaTheme="minorEastAsia" w:hAnsiTheme="minorHAnsi"/>
      <w:sz w:val="21"/>
    </w:rPr>
  </w:style>
  <w:style w:type="paragraph" w:styleId="37">
    <w:name w:val="index 3"/>
    <w:basedOn w:val="ac"/>
    <w:next w:val="ac"/>
    <w:pPr>
      <w:widowControl/>
      <w:spacing w:line="520" w:lineRule="exact"/>
      <w:ind w:leftChars="400" w:left="400" w:firstLineChars="192" w:firstLine="538"/>
    </w:pPr>
    <w:rPr>
      <w:rFonts w:cs="宋体"/>
      <w:kern w:val="28"/>
      <w:szCs w:val="20"/>
    </w:rPr>
  </w:style>
  <w:style w:type="paragraph" w:styleId="aff0">
    <w:name w:val="Date"/>
    <w:basedOn w:val="ac"/>
    <w:next w:val="ac"/>
    <w:link w:val="Char8"/>
    <w:unhideWhenUsed/>
    <w:qFormat/>
    <w:pPr>
      <w:spacing w:line="240" w:lineRule="auto"/>
      <w:ind w:leftChars="2500" w:left="100" w:firstLineChars="0" w:firstLine="0"/>
    </w:pPr>
    <w:rPr>
      <w:rFonts w:asciiTheme="minorHAnsi" w:eastAsiaTheme="minorEastAsia" w:hAnsiTheme="minorHAnsi"/>
      <w:sz w:val="21"/>
    </w:rPr>
  </w:style>
  <w:style w:type="paragraph" w:styleId="24">
    <w:name w:val="Body Text Indent 2"/>
    <w:basedOn w:val="ac"/>
    <w:link w:val="2Char0"/>
    <w:qFormat/>
    <w:pPr>
      <w:widowControl/>
      <w:spacing w:after="120" w:line="480" w:lineRule="auto"/>
      <w:ind w:leftChars="200" w:left="420"/>
    </w:pPr>
    <w:rPr>
      <w:rFonts w:cs="宋体"/>
      <w:kern w:val="0"/>
      <w:sz w:val="20"/>
      <w:szCs w:val="20"/>
      <w:lang w:val="zh-CN"/>
    </w:rPr>
  </w:style>
  <w:style w:type="paragraph" w:styleId="aff1">
    <w:name w:val="endnote text"/>
    <w:basedOn w:val="ac"/>
    <w:link w:val="Char9"/>
    <w:unhideWhenUsed/>
    <w:qFormat/>
    <w:pPr>
      <w:snapToGrid w:val="0"/>
      <w:ind w:firstLineChars="0" w:firstLine="0"/>
      <w:jc w:val="left"/>
    </w:pPr>
    <w:rPr>
      <w:szCs w:val="21"/>
    </w:rPr>
  </w:style>
  <w:style w:type="paragraph" w:styleId="55">
    <w:name w:val="List Continue 5"/>
    <w:basedOn w:val="ac"/>
    <w:pPr>
      <w:widowControl/>
      <w:spacing w:after="120" w:line="300" w:lineRule="auto"/>
      <w:ind w:leftChars="1000" w:left="2100"/>
    </w:pPr>
    <w:rPr>
      <w:rFonts w:cs="宋体"/>
      <w:szCs w:val="20"/>
    </w:rPr>
  </w:style>
  <w:style w:type="paragraph" w:styleId="aff2">
    <w:name w:val="Balloon Text"/>
    <w:basedOn w:val="ac"/>
    <w:link w:val="Chara"/>
    <w:unhideWhenUsed/>
    <w:qFormat/>
    <w:pPr>
      <w:spacing w:line="240" w:lineRule="auto"/>
      <w:ind w:firstLineChars="0" w:firstLine="0"/>
    </w:pPr>
    <w:rPr>
      <w:rFonts w:asciiTheme="minorHAnsi" w:eastAsiaTheme="minorEastAsia" w:hAnsiTheme="minorHAnsi"/>
      <w:sz w:val="18"/>
      <w:szCs w:val="18"/>
    </w:rPr>
  </w:style>
  <w:style w:type="paragraph" w:styleId="aff3">
    <w:name w:val="footer"/>
    <w:basedOn w:val="ac"/>
    <w:link w:val="Charb"/>
    <w:uiPriority w:val="99"/>
    <w:unhideWhenUsed/>
    <w:qFormat/>
    <w:pPr>
      <w:tabs>
        <w:tab w:val="center" w:pos="4153"/>
        <w:tab w:val="right" w:pos="8306"/>
      </w:tabs>
      <w:snapToGrid w:val="0"/>
      <w:spacing w:line="240" w:lineRule="auto"/>
      <w:ind w:firstLineChars="0" w:firstLine="0"/>
      <w:jc w:val="left"/>
    </w:pPr>
    <w:rPr>
      <w:sz w:val="21"/>
      <w:szCs w:val="18"/>
    </w:rPr>
  </w:style>
  <w:style w:type="paragraph" w:styleId="aff4">
    <w:name w:val="envelope return"/>
    <w:basedOn w:val="ac"/>
    <w:pPr>
      <w:widowControl/>
      <w:snapToGrid w:val="0"/>
      <w:spacing w:line="300" w:lineRule="auto"/>
    </w:pPr>
    <w:rPr>
      <w:rFonts w:ascii="Arial" w:hAnsi="Arial" w:cs="Arial"/>
      <w:szCs w:val="20"/>
    </w:rPr>
  </w:style>
  <w:style w:type="paragraph" w:styleId="aff5">
    <w:name w:val="header"/>
    <w:basedOn w:val="ac"/>
    <w:link w:val="Charc"/>
    <w:unhideWhenUsed/>
    <w:qFormat/>
    <w:pPr>
      <w:pBdr>
        <w:bottom w:val="single" w:sz="6" w:space="1" w:color="auto"/>
      </w:pBdr>
      <w:tabs>
        <w:tab w:val="center" w:pos="4153"/>
        <w:tab w:val="right" w:pos="8306"/>
      </w:tabs>
      <w:snapToGrid w:val="0"/>
      <w:spacing w:line="240" w:lineRule="auto"/>
      <w:ind w:firstLineChars="0" w:firstLine="0"/>
      <w:jc w:val="center"/>
    </w:pPr>
    <w:rPr>
      <w:sz w:val="21"/>
      <w:szCs w:val="18"/>
    </w:rPr>
  </w:style>
  <w:style w:type="paragraph" w:styleId="aff6">
    <w:name w:val="Signature"/>
    <w:basedOn w:val="ac"/>
    <w:link w:val="Chard"/>
    <w:pPr>
      <w:widowControl/>
      <w:spacing w:line="300" w:lineRule="auto"/>
      <w:ind w:leftChars="2100" w:left="100"/>
    </w:pPr>
    <w:rPr>
      <w:rFonts w:cs="宋体"/>
      <w:szCs w:val="20"/>
      <w:lang w:val="zh-CN"/>
    </w:rPr>
  </w:style>
  <w:style w:type="paragraph" w:styleId="10">
    <w:name w:val="toc 1"/>
    <w:basedOn w:val="ac"/>
    <w:next w:val="ac"/>
    <w:uiPriority w:val="39"/>
    <w:unhideWhenUsed/>
    <w:qFormat/>
  </w:style>
  <w:style w:type="paragraph" w:styleId="44">
    <w:name w:val="List Continue 4"/>
    <w:basedOn w:val="ac"/>
    <w:pPr>
      <w:widowControl/>
      <w:spacing w:after="120" w:line="520" w:lineRule="exact"/>
      <w:ind w:leftChars="800" w:left="1680" w:firstLineChars="192" w:firstLine="538"/>
    </w:pPr>
    <w:rPr>
      <w:rFonts w:cs="宋体"/>
      <w:kern w:val="28"/>
      <w:szCs w:val="20"/>
    </w:rPr>
  </w:style>
  <w:style w:type="paragraph" w:styleId="45">
    <w:name w:val="toc 4"/>
    <w:basedOn w:val="ac"/>
    <w:next w:val="ac"/>
    <w:uiPriority w:val="39"/>
    <w:unhideWhenUsed/>
    <w:qFormat/>
    <w:pPr>
      <w:spacing w:line="240" w:lineRule="auto"/>
      <w:ind w:leftChars="600" w:left="1260" w:firstLineChars="0" w:firstLine="0"/>
    </w:pPr>
    <w:rPr>
      <w:rFonts w:asciiTheme="minorHAnsi" w:eastAsiaTheme="minorEastAsia" w:hAnsiTheme="minorHAnsi"/>
      <w:sz w:val="21"/>
    </w:rPr>
  </w:style>
  <w:style w:type="paragraph" w:styleId="aff7">
    <w:name w:val="index heading"/>
    <w:basedOn w:val="ac"/>
    <w:next w:val="11"/>
    <w:pPr>
      <w:widowControl/>
      <w:spacing w:line="520" w:lineRule="exact"/>
      <w:ind w:firstLineChars="192" w:firstLine="538"/>
    </w:pPr>
    <w:rPr>
      <w:rFonts w:cs="宋体"/>
      <w:kern w:val="28"/>
      <w:szCs w:val="20"/>
    </w:rPr>
  </w:style>
  <w:style w:type="paragraph" w:styleId="11">
    <w:name w:val="index 1"/>
    <w:basedOn w:val="ac"/>
    <w:next w:val="ac"/>
    <w:pPr>
      <w:widowControl/>
      <w:spacing w:line="520" w:lineRule="exact"/>
      <w:ind w:firstLineChars="192" w:firstLine="538"/>
    </w:pPr>
    <w:rPr>
      <w:rFonts w:cs="宋体"/>
      <w:kern w:val="28"/>
      <w:szCs w:val="20"/>
    </w:rPr>
  </w:style>
  <w:style w:type="paragraph" w:styleId="aff8">
    <w:name w:val="Subtitle"/>
    <w:basedOn w:val="ac"/>
    <w:link w:val="Chare"/>
    <w:qFormat/>
    <w:pPr>
      <w:widowControl/>
      <w:spacing w:before="240" w:after="60" w:line="312" w:lineRule="auto"/>
      <w:jc w:val="center"/>
      <w:outlineLvl w:val="1"/>
    </w:pPr>
    <w:rPr>
      <w:rFonts w:ascii="Arial" w:hAnsi="Arial" w:cs="宋体"/>
      <w:b/>
      <w:bCs/>
      <w:kern w:val="28"/>
      <w:sz w:val="32"/>
      <w:szCs w:val="32"/>
      <w:lang w:val="zh-CN"/>
    </w:rPr>
  </w:style>
  <w:style w:type="paragraph" w:styleId="56">
    <w:name w:val="List Number 5"/>
    <w:basedOn w:val="ac"/>
    <w:pPr>
      <w:widowControl/>
      <w:tabs>
        <w:tab w:val="left" w:pos="2040"/>
      </w:tabs>
      <w:spacing w:line="300" w:lineRule="auto"/>
      <w:ind w:leftChars="800" w:left="2040" w:hangingChars="200" w:hanging="360"/>
    </w:pPr>
    <w:rPr>
      <w:rFonts w:cs="宋体"/>
      <w:szCs w:val="20"/>
    </w:rPr>
  </w:style>
  <w:style w:type="paragraph" w:styleId="aff9">
    <w:name w:val="List"/>
    <w:basedOn w:val="ac"/>
    <w:pPr>
      <w:widowControl/>
      <w:adjustRightInd w:val="0"/>
      <w:spacing w:line="20" w:lineRule="atLeast"/>
      <w:jc w:val="center"/>
      <w:textAlignment w:val="baseline"/>
    </w:pPr>
    <w:rPr>
      <w:rFonts w:eastAsia="幼圆" w:cs="宋体"/>
      <w:snapToGrid w:val="0"/>
      <w:kern w:val="0"/>
      <w:sz w:val="18"/>
      <w:szCs w:val="20"/>
    </w:rPr>
  </w:style>
  <w:style w:type="paragraph" w:styleId="affa">
    <w:name w:val="footnote text"/>
    <w:basedOn w:val="ac"/>
    <w:link w:val="Charf"/>
    <w:pPr>
      <w:widowControl/>
      <w:snapToGrid w:val="0"/>
      <w:spacing w:line="520" w:lineRule="exact"/>
      <w:ind w:firstLineChars="192" w:firstLine="538"/>
      <w:jc w:val="left"/>
    </w:pPr>
    <w:rPr>
      <w:rFonts w:cs="宋体"/>
      <w:kern w:val="28"/>
      <w:sz w:val="18"/>
      <w:szCs w:val="18"/>
      <w:lang w:val="zh-CN"/>
    </w:rPr>
  </w:style>
  <w:style w:type="paragraph" w:styleId="63">
    <w:name w:val="toc 6"/>
    <w:basedOn w:val="ac"/>
    <w:next w:val="ac"/>
    <w:uiPriority w:val="39"/>
    <w:unhideWhenUsed/>
    <w:qFormat/>
    <w:pPr>
      <w:spacing w:line="240" w:lineRule="auto"/>
      <w:ind w:leftChars="1000" w:left="2100" w:firstLineChars="0" w:firstLine="0"/>
    </w:pPr>
    <w:rPr>
      <w:rFonts w:asciiTheme="minorHAnsi" w:eastAsiaTheme="minorEastAsia" w:hAnsiTheme="minorHAnsi"/>
      <w:sz w:val="21"/>
    </w:rPr>
  </w:style>
  <w:style w:type="paragraph" w:styleId="57">
    <w:name w:val="List 5"/>
    <w:basedOn w:val="ac"/>
    <w:pPr>
      <w:widowControl/>
      <w:spacing w:line="520" w:lineRule="exact"/>
      <w:ind w:leftChars="800" w:left="100" w:hangingChars="200" w:hanging="200"/>
    </w:pPr>
    <w:rPr>
      <w:rFonts w:cs="宋体"/>
      <w:kern w:val="28"/>
      <w:szCs w:val="20"/>
    </w:rPr>
  </w:style>
  <w:style w:type="paragraph" w:styleId="38">
    <w:name w:val="Body Text Indent 3"/>
    <w:basedOn w:val="ac"/>
    <w:link w:val="3Char1"/>
    <w:pPr>
      <w:widowControl/>
      <w:spacing w:after="120" w:line="520" w:lineRule="exact"/>
      <w:ind w:leftChars="200" w:left="420"/>
    </w:pPr>
    <w:rPr>
      <w:rFonts w:cs="宋体"/>
      <w:kern w:val="0"/>
      <w:sz w:val="16"/>
      <w:szCs w:val="16"/>
      <w:lang w:val="zh-CN"/>
    </w:rPr>
  </w:style>
  <w:style w:type="paragraph" w:styleId="72">
    <w:name w:val="index 7"/>
    <w:basedOn w:val="ac"/>
    <w:next w:val="ac"/>
    <w:pPr>
      <w:widowControl/>
      <w:spacing w:line="520" w:lineRule="exact"/>
      <w:ind w:leftChars="1200" w:left="1200" w:firstLineChars="192" w:firstLine="538"/>
    </w:pPr>
    <w:rPr>
      <w:rFonts w:cs="宋体"/>
      <w:kern w:val="28"/>
      <w:szCs w:val="20"/>
    </w:rPr>
  </w:style>
  <w:style w:type="paragraph" w:styleId="9">
    <w:name w:val="index 9"/>
    <w:basedOn w:val="ac"/>
    <w:next w:val="ac"/>
    <w:pPr>
      <w:widowControl/>
      <w:numPr>
        <w:numId w:val="3"/>
      </w:numPr>
      <w:tabs>
        <w:tab w:val="clear" w:pos="937"/>
      </w:tabs>
      <w:spacing w:line="520" w:lineRule="exact"/>
      <w:ind w:leftChars="1600" w:left="1600" w:firstLine="200"/>
    </w:pPr>
    <w:rPr>
      <w:rFonts w:cs="宋体"/>
      <w:kern w:val="28"/>
      <w:sz w:val="28"/>
      <w:szCs w:val="20"/>
    </w:rPr>
  </w:style>
  <w:style w:type="paragraph" w:styleId="affb">
    <w:name w:val="table of figures"/>
    <w:basedOn w:val="ac"/>
    <w:next w:val="ac"/>
    <w:pPr>
      <w:widowControl/>
      <w:spacing w:beforeLines="50" w:afterLines="50"/>
      <w:jc w:val="center"/>
    </w:pPr>
    <w:rPr>
      <w:rFonts w:eastAsia="楷体_GB2312" w:cs="宋体"/>
      <w:b/>
      <w:bCs/>
      <w:color w:val="000000"/>
      <w:szCs w:val="21"/>
    </w:rPr>
  </w:style>
  <w:style w:type="paragraph" w:styleId="25">
    <w:name w:val="toc 2"/>
    <w:basedOn w:val="ac"/>
    <w:next w:val="ac"/>
    <w:uiPriority w:val="39"/>
    <w:unhideWhenUsed/>
    <w:qFormat/>
    <w:pPr>
      <w:ind w:leftChars="200" w:left="420"/>
    </w:pPr>
  </w:style>
  <w:style w:type="paragraph" w:styleId="91">
    <w:name w:val="toc 9"/>
    <w:basedOn w:val="ac"/>
    <w:next w:val="ac"/>
    <w:uiPriority w:val="39"/>
    <w:unhideWhenUsed/>
    <w:qFormat/>
    <w:pPr>
      <w:spacing w:line="240" w:lineRule="auto"/>
      <w:ind w:leftChars="1600" w:left="3360" w:firstLineChars="0" w:firstLine="0"/>
    </w:pPr>
    <w:rPr>
      <w:rFonts w:asciiTheme="minorHAnsi" w:eastAsiaTheme="minorEastAsia" w:hAnsiTheme="minorHAnsi"/>
      <w:sz w:val="21"/>
    </w:rPr>
  </w:style>
  <w:style w:type="paragraph" w:styleId="26">
    <w:name w:val="Body Text 2"/>
    <w:basedOn w:val="ac"/>
    <w:link w:val="2Char1"/>
    <w:pPr>
      <w:widowControl/>
      <w:spacing w:after="120" w:line="480" w:lineRule="auto"/>
    </w:pPr>
    <w:rPr>
      <w:rFonts w:cs="宋体"/>
      <w:szCs w:val="20"/>
      <w:lang w:val="zh-CN"/>
    </w:rPr>
  </w:style>
  <w:style w:type="paragraph" w:styleId="46">
    <w:name w:val="List 4"/>
    <w:basedOn w:val="ac"/>
    <w:pPr>
      <w:widowControl/>
      <w:spacing w:line="520" w:lineRule="exact"/>
      <w:ind w:leftChars="600" w:left="100" w:hangingChars="200" w:hanging="200"/>
    </w:pPr>
    <w:rPr>
      <w:rFonts w:cs="宋体"/>
      <w:szCs w:val="20"/>
    </w:rPr>
  </w:style>
  <w:style w:type="paragraph" w:styleId="27">
    <w:name w:val="List Continue 2"/>
    <w:basedOn w:val="ac"/>
    <w:pPr>
      <w:widowControl/>
      <w:spacing w:after="120" w:line="520" w:lineRule="exact"/>
      <w:ind w:leftChars="400" w:left="840" w:firstLineChars="192" w:firstLine="538"/>
    </w:pPr>
    <w:rPr>
      <w:rFonts w:cs="宋体"/>
      <w:kern w:val="28"/>
      <w:szCs w:val="20"/>
    </w:rPr>
  </w:style>
  <w:style w:type="paragraph" w:styleId="affc">
    <w:name w:val="Message Header"/>
    <w:basedOn w:val="ac"/>
    <w:link w:val="Charf0"/>
    <w:pPr>
      <w:widowControl/>
      <w:pBdr>
        <w:top w:val="single" w:sz="6" w:space="1" w:color="auto"/>
        <w:left w:val="single" w:sz="6" w:space="1" w:color="auto"/>
        <w:bottom w:val="single" w:sz="6" w:space="1" w:color="auto"/>
        <w:right w:val="single" w:sz="6" w:space="1" w:color="auto"/>
      </w:pBdr>
      <w:shd w:val="pct20" w:color="auto" w:fill="auto"/>
      <w:spacing w:line="300" w:lineRule="auto"/>
      <w:ind w:leftChars="500" w:left="1080" w:hangingChars="500" w:hanging="1080"/>
    </w:pPr>
    <w:rPr>
      <w:rFonts w:ascii="Arial" w:hAnsi="Arial" w:cs="宋体"/>
      <w:szCs w:val="20"/>
      <w:lang w:val="zh-CN"/>
    </w:rPr>
  </w:style>
  <w:style w:type="paragraph" w:styleId="HTML0">
    <w:name w:val="HTML Preformatted"/>
    <w:basedOn w:val="ac"/>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jc w:val="left"/>
    </w:pPr>
    <w:rPr>
      <w:rFonts w:ascii="宋体" w:eastAsiaTheme="minorEastAsia" w:hAnsi="宋体" w:cs="宋体"/>
      <w:kern w:val="0"/>
      <w:szCs w:val="24"/>
    </w:rPr>
  </w:style>
  <w:style w:type="paragraph" w:styleId="affd">
    <w:name w:val="Normal (Web)"/>
    <w:basedOn w:val="ac"/>
    <w:uiPriority w:val="99"/>
    <w:unhideWhenUsed/>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styleId="39">
    <w:name w:val="List Continue 3"/>
    <w:basedOn w:val="ac"/>
    <w:pPr>
      <w:widowControl/>
      <w:spacing w:after="120" w:line="520" w:lineRule="exact"/>
      <w:ind w:leftChars="600" w:left="1260" w:firstLineChars="192" w:firstLine="538"/>
    </w:pPr>
    <w:rPr>
      <w:rFonts w:cs="宋体"/>
      <w:kern w:val="28"/>
      <w:szCs w:val="20"/>
    </w:rPr>
  </w:style>
  <w:style w:type="paragraph" w:styleId="28">
    <w:name w:val="index 2"/>
    <w:basedOn w:val="ac"/>
    <w:next w:val="ac"/>
    <w:pPr>
      <w:widowControl/>
      <w:spacing w:line="520" w:lineRule="exact"/>
      <w:ind w:leftChars="200" w:left="200" w:firstLineChars="192" w:firstLine="538"/>
    </w:pPr>
    <w:rPr>
      <w:rFonts w:cs="宋体"/>
      <w:kern w:val="28"/>
      <w:szCs w:val="20"/>
    </w:rPr>
  </w:style>
  <w:style w:type="paragraph" w:styleId="affe">
    <w:name w:val="Title"/>
    <w:basedOn w:val="ac"/>
    <w:next w:val="ac"/>
    <w:link w:val="Charf1"/>
    <w:qFormat/>
    <w:pPr>
      <w:spacing w:before="240" w:after="60"/>
      <w:jc w:val="center"/>
      <w:outlineLvl w:val="0"/>
    </w:pPr>
    <w:rPr>
      <w:rFonts w:asciiTheme="majorHAnsi" w:eastAsiaTheme="majorEastAsia" w:hAnsiTheme="majorHAnsi" w:cstheme="majorBidi"/>
      <w:b/>
      <w:bCs/>
      <w:sz w:val="32"/>
      <w:szCs w:val="32"/>
    </w:rPr>
  </w:style>
  <w:style w:type="paragraph" w:styleId="afff">
    <w:name w:val="annotation subject"/>
    <w:basedOn w:val="af8"/>
    <w:next w:val="af8"/>
    <w:link w:val="Charf2"/>
    <w:unhideWhenUsed/>
    <w:qFormat/>
    <w:rPr>
      <w:b/>
      <w:bCs/>
    </w:rPr>
  </w:style>
  <w:style w:type="paragraph" w:styleId="afff0">
    <w:name w:val="Body Text First Indent"/>
    <w:basedOn w:val="afb"/>
    <w:link w:val="Charf3"/>
    <w:pPr>
      <w:spacing w:line="400" w:lineRule="atLeast"/>
      <w:ind w:firstLineChars="100" w:firstLine="420"/>
      <w:jc w:val="left"/>
    </w:pPr>
    <w:rPr>
      <w:sz w:val="24"/>
    </w:rPr>
  </w:style>
  <w:style w:type="paragraph" w:styleId="29">
    <w:name w:val="Body Text First Indent 2"/>
    <w:basedOn w:val="afc"/>
    <w:link w:val="2Char10"/>
    <w:pPr>
      <w:spacing w:after="120" w:line="240" w:lineRule="auto"/>
      <w:ind w:leftChars="200" w:left="420" w:firstLine="420"/>
    </w:pPr>
    <w:rPr>
      <w:kern w:val="2"/>
      <w:sz w:val="28"/>
      <w:szCs w:val="28"/>
    </w:rPr>
  </w:style>
  <w:style w:type="table" w:styleId="afff1">
    <w:name w:val="Table Grid"/>
    <w:basedOn w:val="a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Theme"/>
    <w:basedOn w:val="ae"/>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Elegant"/>
    <w:basedOn w:val="ae"/>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58">
    <w:name w:val="Table Grid 5"/>
    <w:basedOn w:val="ae"/>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ff4">
    <w:name w:val="Strong"/>
    <w:uiPriority w:val="22"/>
    <w:qFormat/>
    <w:rPr>
      <w:b/>
      <w:bCs/>
    </w:rPr>
  </w:style>
  <w:style w:type="character" w:styleId="afff5">
    <w:name w:val="endnote reference"/>
    <w:basedOn w:val="ad"/>
    <w:uiPriority w:val="99"/>
    <w:unhideWhenUsed/>
    <w:qFormat/>
    <w:rPr>
      <w:vertAlign w:val="superscript"/>
    </w:rPr>
  </w:style>
  <w:style w:type="character" w:styleId="afff6">
    <w:name w:val="page number"/>
  </w:style>
  <w:style w:type="character" w:styleId="afff7">
    <w:name w:val="FollowedHyperlink"/>
    <w:uiPriority w:val="99"/>
    <w:rPr>
      <w:color w:val="800080"/>
      <w:u w:val="single"/>
    </w:rPr>
  </w:style>
  <w:style w:type="character" w:styleId="afff8">
    <w:name w:val="Emphasis"/>
    <w:uiPriority w:val="20"/>
    <w:qFormat/>
    <w:rPr>
      <w:color w:val="C60A00"/>
    </w:rPr>
  </w:style>
  <w:style w:type="character" w:styleId="afff9">
    <w:name w:val="Hyperlink"/>
    <w:basedOn w:val="ad"/>
    <w:uiPriority w:val="99"/>
    <w:unhideWhenUsed/>
    <w:qFormat/>
    <w:rPr>
      <w:color w:val="0563C1" w:themeColor="hyperlink"/>
      <w:u w:val="single"/>
    </w:rPr>
  </w:style>
  <w:style w:type="character" w:styleId="afffa">
    <w:name w:val="annotation reference"/>
    <w:basedOn w:val="ad"/>
    <w:unhideWhenUsed/>
    <w:qFormat/>
    <w:rPr>
      <w:sz w:val="21"/>
      <w:szCs w:val="21"/>
    </w:rPr>
  </w:style>
  <w:style w:type="character" w:styleId="afffb">
    <w:name w:val="footnote reference"/>
    <w:rPr>
      <w:vertAlign w:val="superscript"/>
    </w:rPr>
  </w:style>
  <w:style w:type="character" w:customStyle="1" w:styleId="Charc">
    <w:name w:val="页眉 Char"/>
    <w:basedOn w:val="ad"/>
    <w:link w:val="aff5"/>
    <w:uiPriority w:val="99"/>
    <w:qFormat/>
    <w:rPr>
      <w:rFonts w:ascii="Times New Roman" w:eastAsia="宋体" w:hAnsi="Times New Roman"/>
      <w:szCs w:val="18"/>
    </w:rPr>
  </w:style>
  <w:style w:type="character" w:customStyle="1" w:styleId="Charb">
    <w:name w:val="页脚 Char"/>
    <w:basedOn w:val="ad"/>
    <w:link w:val="aff3"/>
    <w:uiPriority w:val="99"/>
    <w:qFormat/>
    <w:rPr>
      <w:rFonts w:ascii="Times New Roman" w:eastAsia="宋体" w:hAnsi="Times New Roman"/>
      <w:szCs w:val="18"/>
    </w:rPr>
  </w:style>
  <w:style w:type="character" w:customStyle="1" w:styleId="2Char">
    <w:name w:val="标题 2 Char"/>
    <w:basedOn w:val="ad"/>
    <w:link w:val="21"/>
    <w:uiPriority w:val="9"/>
    <w:qFormat/>
    <w:rPr>
      <w:rFonts w:ascii="Times New Roman" w:eastAsia="宋体" w:hAnsi="Times New Roman" w:cstheme="majorBidi"/>
      <w:b/>
      <w:bCs/>
      <w:sz w:val="28"/>
      <w:szCs w:val="32"/>
    </w:rPr>
  </w:style>
  <w:style w:type="paragraph" w:customStyle="1" w:styleId="a7">
    <w:name w:val="图题"/>
    <w:basedOn w:val="afffc"/>
    <w:next w:val="ac"/>
    <w:link w:val="afffd"/>
    <w:qFormat/>
    <w:pPr>
      <w:numPr>
        <w:ilvl w:val="5"/>
        <w:numId w:val="4"/>
      </w:numPr>
    </w:pPr>
  </w:style>
  <w:style w:type="paragraph" w:customStyle="1" w:styleId="afffc">
    <w:name w:val="图"/>
    <w:basedOn w:val="ac"/>
    <w:link w:val="afffe"/>
    <w:qFormat/>
    <w:pPr>
      <w:spacing w:line="240" w:lineRule="auto"/>
      <w:ind w:firstLineChars="0" w:firstLine="0"/>
      <w:jc w:val="center"/>
    </w:pPr>
    <w:rPr>
      <w:rFonts w:cs="Times New Roman"/>
      <w:bCs/>
      <w:kern w:val="0"/>
      <w:sz w:val="21"/>
      <w:szCs w:val="21"/>
    </w:rPr>
  </w:style>
  <w:style w:type="paragraph" w:customStyle="1" w:styleId="affff">
    <w:name w:val="前文"/>
    <w:basedOn w:val="ac"/>
    <w:link w:val="affff0"/>
    <w:qFormat/>
    <w:pPr>
      <w:ind w:firstLineChars="0" w:firstLine="0"/>
      <w:jc w:val="left"/>
    </w:pPr>
    <w:rPr>
      <w:rFonts w:eastAsia="楷体"/>
      <w:b/>
    </w:rPr>
  </w:style>
  <w:style w:type="character" w:customStyle="1" w:styleId="afffd">
    <w:name w:val="图题 字符"/>
    <w:basedOn w:val="ad"/>
    <w:link w:val="a7"/>
    <w:qFormat/>
    <w:rPr>
      <w:rFonts w:ascii="Times New Roman" w:eastAsia="宋体" w:hAnsi="Times New Roman" w:cs="Times New Roman"/>
      <w:bCs/>
      <w:sz w:val="21"/>
      <w:szCs w:val="21"/>
    </w:rPr>
  </w:style>
  <w:style w:type="character" w:customStyle="1" w:styleId="affff0">
    <w:name w:val="前文 字符"/>
    <w:basedOn w:val="ad"/>
    <w:link w:val="affff"/>
    <w:qFormat/>
    <w:rPr>
      <w:rFonts w:ascii="Times New Roman" w:eastAsia="楷体" w:hAnsi="Times New Roman"/>
      <w:b/>
      <w:sz w:val="24"/>
    </w:rPr>
  </w:style>
  <w:style w:type="character" w:customStyle="1" w:styleId="1Char1">
    <w:name w:val="标题 1 Char1"/>
    <w:basedOn w:val="ad"/>
    <w:link w:val="1"/>
    <w:qFormat/>
    <w:rPr>
      <w:rFonts w:ascii="Times New Roman" w:eastAsia="宋体" w:hAnsi="Times New Roman"/>
      <w:b/>
      <w:bCs/>
      <w:kern w:val="44"/>
      <w:sz w:val="32"/>
      <w:szCs w:val="44"/>
    </w:rPr>
  </w:style>
  <w:style w:type="character" w:customStyle="1" w:styleId="afffe">
    <w:name w:val="图 字符"/>
    <w:basedOn w:val="ad"/>
    <w:link w:val="afffc"/>
    <w:qFormat/>
    <w:rPr>
      <w:rFonts w:ascii="Times New Roman" w:eastAsia="宋体" w:hAnsi="Times New Roman" w:cs="Times New Roman"/>
      <w:bCs/>
      <w:kern w:val="0"/>
      <w:szCs w:val="21"/>
    </w:rPr>
  </w:style>
  <w:style w:type="character" w:customStyle="1" w:styleId="3Char">
    <w:name w:val="标题 3 Char"/>
    <w:basedOn w:val="ad"/>
    <w:link w:val="31"/>
    <w:uiPriority w:val="9"/>
    <w:qFormat/>
    <w:rPr>
      <w:b/>
      <w:bCs/>
      <w:sz w:val="32"/>
      <w:szCs w:val="32"/>
    </w:rPr>
  </w:style>
  <w:style w:type="character" w:customStyle="1" w:styleId="4Char">
    <w:name w:val="标题 4 Char"/>
    <w:basedOn w:val="ad"/>
    <w:link w:val="40"/>
    <w:uiPriority w:val="9"/>
    <w:qFormat/>
    <w:rPr>
      <w:rFonts w:asciiTheme="majorHAnsi" w:eastAsiaTheme="majorEastAsia" w:hAnsiTheme="majorHAnsi" w:cstheme="majorBidi"/>
      <w:b/>
      <w:bCs/>
      <w:sz w:val="28"/>
      <w:szCs w:val="28"/>
    </w:rPr>
  </w:style>
  <w:style w:type="character" w:customStyle="1" w:styleId="Char3">
    <w:name w:val="文档结构图 Char"/>
    <w:basedOn w:val="ad"/>
    <w:link w:val="af6"/>
    <w:uiPriority w:val="99"/>
    <w:semiHidden/>
    <w:qFormat/>
    <w:rPr>
      <w:rFonts w:ascii="宋体" w:eastAsia="宋体"/>
      <w:sz w:val="18"/>
      <w:szCs w:val="18"/>
    </w:rPr>
  </w:style>
  <w:style w:type="character" w:customStyle="1" w:styleId="Char4">
    <w:name w:val="批注文字 Char"/>
    <w:basedOn w:val="ad"/>
    <w:link w:val="af8"/>
    <w:uiPriority w:val="99"/>
    <w:semiHidden/>
    <w:qFormat/>
  </w:style>
  <w:style w:type="character" w:customStyle="1" w:styleId="Char8">
    <w:name w:val="日期 Char"/>
    <w:basedOn w:val="ad"/>
    <w:link w:val="aff0"/>
    <w:uiPriority w:val="99"/>
    <w:semiHidden/>
    <w:qFormat/>
  </w:style>
  <w:style w:type="character" w:customStyle="1" w:styleId="Chara">
    <w:name w:val="批注框文本 Char"/>
    <w:basedOn w:val="ad"/>
    <w:link w:val="aff2"/>
    <w:uiPriority w:val="99"/>
    <w:semiHidden/>
    <w:qFormat/>
    <w:rPr>
      <w:sz w:val="18"/>
      <w:szCs w:val="18"/>
    </w:rPr>
  </w:style>
  <w:style w:type="character" w:customStyle="1" w:styleId="Charf2">
    <w:name w:val="批注主题 Char"/>
    <w:basedOn w:val="Char4"/>
    <w:link w:val="afff"/>
    <w:uiPriority w:val="99"/>
    <w:semiHidden/>
    <w:qFormat/>
    <w:rPr>
      <w:b/>
      <w:bCs/>
    </w:rPr>
  </w:style>
  <w:style w:type="paragraph" w:styleId="affff1">
    <w:name w:val="List Paragraph"/>
    <w:basedOn w:val="ac"/>
    <w:uiPriority w:val="34"/>
    <w:qFormat/>
    <w:pPr>
      <w:spacing w:line="240" w:lineRule="auto"/>
      <w:ind w:firstLine="420"/>
    </w:pPr>
    <w:rPr>
      <w:rFonts w:asciiTheme="minorHAnsi" w:eastAsiaTheme="minorEastAsia" w:hAnsiTheme="minorHAnsi"/>
      <w:sz w:val="21"/>
    </w:rPr>
  </w:style>
  <w:style w:type="table" w:customStyle="1" w:styleId="210">
    <w:name w:val="无格式表格 21"/>
    <w:basedOn w:val="ae"/>
    <w:uiPriority w:val="42"/>
    <w:qFormat/>
    <w:rPr>
      <w:rFonts w:ascii="Times New Roman" w:eastAsia="宋体" w:hAnsi="Times New Roman" w:cs="Times New Roma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8">
    <w:name w:val="表格标题"/>
    <w:basedOn w:val="af4"/>
    <w:qFormat/>
    <w:pPr>
      <w:numPr>
        <w:ilvl w:val="6"/>
        <w:numId w:val="4"/>
      </w:numPr>
      <w:snapToGrid w:val="0"/>
      <w:spacing w:beforeLines="20" w:before="62" w:line="240" w:lineRule="auto"/>
      <w:ind w:left="0" w:firstLineChars="0"/>
      <w:jc w:val="center"/>
    </w:pPr>
    <w:rPr>
      <w:rFonts w:ascii="Times New Roman" w:eastAsia="宋体" w:hAnsi="Times New Roman" w:cs="Times New Roman"/>
      <w:sz w:val="21"/>
      <w:szCs w:val="21"/>
    </w:rPr>
  </w:style>
  <w:style w:type="paragraph" w:customStyle="1" w:styleId="affff2">
    <w:name w:val="表格文本"/>
    <w:basedOn w:val="ac"/>
    <w:qFormat/>
    <w:pPr>
      <w:snapToGrid w:val="0"/>
      <w:spacing w:line="240" w:lineRule="auto"/>
      <w:ind w:firstLineChars="0" w:firstLine="0"/>
      <w:jc w:val="center"/>
      <w:textAlignment w:val="center"/>
    </w:pPr>
    <w:rPr>
      <w:rFonts w:cs="Verdana"/>
      <w:bCs/>
      <w:kern w:val="0"/>
      <w:sz w:val="21"/>
      <w:szCs w:val="20"/>
    </w:rPr>
  </w:style>
  <w:style w:type="paragraph" w:customStyle="1" w:styleId="12">
    <w:name w:val="1 正文"/>
    <w:basedOn w:val="ac"/>
    <w:qFormat/>
    <w:pPr>
      <w:adjustRightInd w:val="0"/>
      <w:snapToGrid w:val="0"/>
    </w:pPr>
    <w:rPr>
      <w:rFonts w:cs="Times New Roman"/>
      <w:szCs w:val="21"/>
    </w:rPr>
  </w:style>
  <w:style w:type="table" w:customStyle="1" w:styleId="220">
    <w:name w:val="无格式表格 22"/>
    <w:basedOn w:val="ae"/>
    <w:uiPriority w:val="42"/>
    <w:qFormat/>
    <w:pPr>
      <w:jc w:val="center"/>
    </w:pPr>
    <w:rPr>
      <w:rFonts w:ascii="Times New Roman" w:eastAsia="宋体" w:hAnsi="Times New Roman" w:cs="Times New Roman"/>
    </w:rPr>
    <w:tblPr>
      <w:tblBorders>
        <w:top w:val="single" w:sz="12" w:space="0" w:color="auto"/>
        <w:bottom w:val="single" w:sz="12" w:space="0" w:color="auto"/>
        <w:insideH w:val="single" w:sz="4" w:space="0" w:color="auto"/>
      </w:tblBorders>
    </w:tblPr>
    <w:tcPr>
      <w:vAlign w:val="center"/>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ffff3">
    <w:name w:val="Placeholder Text"/>
    <w:uiPriority w:val="99"/>
    <w:unhideWhenUsed/>
    <w:qFormat/>
    <w:rPr>
      <w:color w:val="808080"/>
    </w:rPr>
  </w:style>
  <w:style w:type="paragraph" w:customStyle="1" w:styleId="a5">
    <w:name w:val="二级标题"/>
    <w:basedOn w:val="21"/>
    <w:link w:val="affff4"/>
    <w:qFormat/>
    <w:pPr>
      <w:numPr>
        <w:ilvl w:val="1"/>
        <w:numId w:val="4"/>
      </w:numPr>
      <w:adjustRightInd w:val="0"/>
      <w:snapToGrid w:val="0"/>
      <w:spacing w:beforeLines="50" w:before="156"/>
    </w:pPr>
  </w:style>
  <w:style w:type="character" w:customStyle="1" w:styleId="affff4">
    <w:name w:val="二级标题 字符"/>
    <w:basedOn w:val="2Char"/>
    <w:link w:val="a5"/>
    <w:qFormat/>
    <w:rPr>
      <w:rFonts w:ascii="Times New Roman" w:eastAsia="宋体" w:hAnsi="Times New Roman" w:cstheme="majorBidi"/>
      <w:b/>
      <w:bCs/>
      <w:kern w:val="2"/>
      <w:sz w:val="28"/>
      <w:szCs w:val="32"/>
    </w:rPr>
  </w:style>
  <w:style w:type="paragraph" w:customStyle="1" w:styleId="a6">
    <w:name w:val="三级标题"/>
    <w:basedOn w:val="31"/>
    <w:next w:val="ac"/>
    <w:link w:val="affff5"/>
    <w:qFormat/>
    <w:pPr>
      <w:numPr>
        <w:ilvl w:val="2"/>
        <w:numId w:val="4"/>
      </w:numPr>
      <w:adjustRightInd w:val="0"/>
      <w:snapToGrid w:val="0"/>
      <w:spacing w:before="100" w:after="0" w:line="360" w:lineRule="auto"/>
      <w:jc w:val="left"/>
    </w:pPr>
    <w:rPr>
      <w:rFonts w:ascii="Times New Roman" w:eastAsia="宋体" w:hAnsi="Times New Roman"/>
      <w:sz w:val="24"/>
    </w:rPr>
  </w:style>
  <w:style w:type="character" w:customStyle="1" w:styleId="affff5">
    <w:name w:val="三级标题 字符"/>
    <w:basedOn w:val="ad"/>
    <w:link w:val="a6"/>
    <w:qFormat/>
    <w:rPr>
      <w:rFonts w:ascii="Times New Roman" w:eastAsia="宋体" w:hAnsi="Times New Roman"/>
      <w:b/>
      <w:bCs/>
      <w:kern w:val="2"/>
      <w:sz w:val="24"/>
      <w:szCs w:val="32"/>
    </w:rPr>
  </w:style>
  <w:style w:type="paragraph" w:customStyle="1" w:styleId="affff6">
    <w:name w:val="论文正文"/>
    <w:basedOn w:val="ac"/>
    <w:link w:val="affff7"/>
    <w:qFormat/>
    <w:pPr>
      <w:adjustRightInd w:val="0"/>
      <w:snapToGrid w:val="0"/>
      <w:spacing w:line="400" w:lineRule="exact"/>
    </w:pPr>
    <w:rPr>
      <w:rFonts w:cs="Times New Roman"/>
      <w:szCs w:val="24"/>
    </w:rPr>
  </w:style>
  <w:style w:type="character" w:customStyle="1" w:styleId="affff7">
    <w:name w:val="论文正文 字符"/>
    <w:basedOn w:val="ad"/>
    <w:link w:val="affff6"/>
    <w:qFormat/>
    <w:rPr>
      <w:rFonts w:ascii="Times New Roman" w:eastAsia="宋体" w:hAnsi="Times New Roman" w:cs="Times New Roman"/>
      <w:sz w:val="24"/>
      <w:szCs w:val="24"/>
    </w:rPr>
  </w:style>
  <w:style w:type="table" w:customStyle="1" w:styleId="13">
    <w:name w:val="网格型1"/>
    <w:basedOn w:val="ae"/>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e"/>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9">
    <w:name w:val="尾注文本 Char"/>
    <w:basedOn w:val="ad"/>
    <w:link w:val="aff1"/>
    <w:uiPriority w:val="99"/>
    <w:qFormat/>
    <w:rPr>
      <w:rFonts w:ascii="Times New Roman" w:eastAsia="宋体" w:hAnsi="Times New Roman"/>
      <w:sz w:val="24"/>
      <w:szCs w:val="21"/>
    </w:rPr>
  </w:style>
  <w:style w:type="paragraph" w:customStyle="1" w:styleId="a3">
    <w:name w:val="章节标题（一级）"/>
    <w:basedOn w:val="1"/>
    <w:next w:val="ac"/>
    <w:link w:val="affff8"/>
    <w:qFormat/>
    <w:pPr>
      <w:numPr>
        <w:numId w:val="4"/>
      </w:numPr>
      <w:spacing w:before="120"/>
      <w:textAlignment w:val="center"/>
    </w:pPr>
    <w:rPr>
      <w:rFonts w:cs="Times New Roman"/>
      <w:szCs w:val="28"/>
    </w:rPr>
  </w:style>
  <w:style w:type="character" w:customStyle="1" w:styleId="Charf1">
    <w:name w:val="标题 Char"/>
    <w:basedOn w:val="ad"/>
    <w:link w:val="affe"/>
    <w:uiPriority w:val="10"/>
    <w:qFormat/>
    <w:rPr>
      <w:rFonts w:asciiTheme="majorHAnsi" w:eastAsiaTheme="majorEastAsia" w:hAnsiTheme="majorHAnsi" w:cstheme="majorBidi"/>
      <w:b/>
      <w:bCs/>
      <w:sz w:val="32"/>
      <w:szCs w:val="32"/>
    </w:rPr>
  </w:style>
  <w:style w:type="character" w:customStyle="1" w:styleId="affff8">
    <w:name w:val="章节标题（一级） 字符"/>
    <w:basedOn w:val="Charf1"/>
    <w:link w:val="a3"/>
    <w:qFormat/>
    <w:rPr>
      <w:rFonts w:ascii="Times New Roman" w:eastAsia="宋体" w:hAnsi="Times New Roman" w:cs="Times New Roman"/>
      <w:b/>
      <w:bCs/>
      <w:kern w:val="44"/>
      <w:sz w:val="32"/>
      <w:szCs w:val="28"/>
    </w:rPr>
  </w:style>
  <w:style w:type="paragraph" w:customStyle="1" w:styleId="TOC1">
    <w:name w:val="TOC 标题1"/>
    <w:basedOn w:val="1"/>
    <w:next w:val="ac"/>
    <w:uiPriority w:val="39"/>
    <w:unhideWhenUsed/>
    <w:qFormat/>
    <w:pPr>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customStyle="1" w:styleId="a9">
    <w:name w:val="公式编号"/>
    <w:basedOn w:val="ac"/>
    <w:link w:val="affff9"/>
    <w:qFormat/>
    <w:pPr>
      <w:numPr>
        <w:ilvl w:val="7"/>
        <w:numId w:val="4"/>
      </w:numPr>
      <w:ind w:firstLineChars="0"/>
      <w:jc w:val="center"/>
    </w:pPr>
    <w:rPr>
      <w:rFonts w:cs="Times New Roman"/>
    </w:rPr>
  </w:style>
  <w:style w:type="table" w:customStyle="1" w:styleId="221">
    <w:name w:val="无格式表格 221"/>
    <w:basedOn w:val="ae"/>
    <w:uiPriority w:val="42"/>
    <w:qFormat/>
    <w:pPr>
      <w:jc w:val="center"/>
    </w:pPr>
    <w:rPr>
      <w:rFonts w:ascii="Times New Roman" w:eastAsia="宋体" w:hAnsi="Times New Roman" w:cs="Times New Roman"/>
    </w:rPr>
    <w:tblPr>
      <w:tblBorders>
        <w:top w:val="single" w:sz="12" w:space="0" w:color="auto"/>
        <w:bottom w:val="single" w:sz="12" w:space="0" w:color="auto"/>
        <w:insideH w:val="single" w:sz="4" w:space="0" w:color="auto"/>
      </w:tblBorders>
    </w:tblPr>
    <w:tcPr>
      <w:vAlign w:val="center"/>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ffff9">
    <w:name w:val="公式编号 字符"/>
    <w:basedOn w:val="ad"/>
    <w:link w:val="a9"/>
    <w:qFormat/>
    <w:rPr>
      <w:rFonts w:ascii="Times New Roman" w:eastAsia="宋体" w:hAnsi="Times New Roman" w:cs="Times New Roman"/>
      <w:kern w:val="2"/>
      <w:sz w:val="24"/>
      <w:szCs w:val="22"/>
    </w:rPr>
  </w:style>
  <w:style w:type="paragraph" w:customStyle="1" w:styleId="affffa">
    <w:name w:val="表内格式"/>
    <w:basedOn w:val="ac"/>
    <w:qFormat/>
    <w:pPr>
      <w:spacing w:line="240" w:lineRule="auto"/>
      <w:ind w:firstLineChars="0" w:firstLine="0"/>
    </w:pPr>
    <w:rPr>
      <w:rFonts w:asciiTheme="minorHAnsi" w:eastAsiaTheme="minorEastAsia" w:hAnsiTheme="minorHAnsi"/>
      <w:sz w:val="21"/>
      <w:szCs w:val="21"/>
    </w:rPr>
  </w:style>
  <w:style w:type="paragraph" w:customStyle="1" w:styleId="14">
    <w:name w:val="修订1"/>
    <w:hidden/>
    <w:semiHidden/>
    <w:rPr>
      <w:rFonts w:ascii="Times New Roman" w:eastAsia="宋体" w:hAnsi="Times New Roman"/>
      <w:kern w:val="2"/>
      <w:sz w:val="24"/>
      <w:szCs w:val="22"/>
    </w:rPr>
  </w:style>
  <w:style w:type="table" w:customStyle="1" w:styleId="47">
    <w:name w:val="网格型4"/>
    <w:basedOn w:val="ae"/>
    <w:uiPriority w:val="59"/>
    <w:qFormat/>
    <w:rPr>
      <w:rFonts w:ascii="Times New Roman" w:eastAsia="宋体"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OC2">
    <w:name w:val="TOC 标题2"/>
    <w:basedOn w:val="1"/>
    <w:next w:val="ac"/>
    <w:uiPriority w:val="39"/>
    <w:unhideWhenUsed/>
    <w:qFormat/>
    <w:pPr>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character" w:customStyle="1" w:styleId="fontstyle01">
    <w:name w:val="fontstyle01"/>
    <w:basedOn w:val="ad"/>
    <w:rPr>
      <w:rFonts w:ascii="宋体" w:eastAsia="宋体" w:hAnsi="宋体" w:hint="eastAsia"/>
      <w:color w:val="231F20"/>
      <w:sz w:val="18"/>
      <w:szCs w:val="18"/>
    </w:rPr>
  </w:style>
  <w:style w:type="table" w:customStyle="1" w:styleId="3a">
    <w:name w:val="网格型3"/>
    <w:basedOn w:val="ae"/>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无格式表格 222"/>
    <w:basedOn w:val="ae"/>
    <w:uiPriority w:val="42"/>
    <w:qFormat/>
    <w:pPr>
      <w:jc w:val="center"/>
    </w:pPr>
    <w:rPr>
      <w:rFonts w:ascii="Times New Roman" w:eastAsia="宋体" w:hAnsi="Times New Roman" w:cs="Times New Roman"/>
    </w:rPr>
    <w:tblPr>
      <w:tblBorders>
        <w:top w:val="single" w:sz="12" w:space="0" w:color="auto"/>
        <w:bottom w:val="single" w:sz="12" w:space="0" w:color="auto"/>
        <w:insideH w:val="single" w:sz="4" w:space="0" w:color="auto"/>
      </w:tblBorders>
    </w:tblPr>
    <w:tcPr>
      <w:vAlign w:val="center"/>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59">
    <w:name w:val="标题 5 字符"/>
    <w:basedOn w:val="ad"/>
    <w:uiPriority w:val="9"/>
    <w:semiHidden/>
    <w:rPr>
      <w:rFonts w:ascii="Times New Roman" w:eastAsia="宋体" w:hAnsi="Times New Roman"/>
      <w:b/>
      <w:bCs/>
      <w:kern w:val="2"/>
      <w:sz w:val="28"/>
      <w:szCs w:val="28"/>
    </w:rPr>
  </w:style>
  <w:style w:type="character" w:customStyle="1" w:styleId="64">
    <w:name w:val="标题 6 字符"/>
    <w:basedOn w:val="ad"/>
    <w:uiPriority w:val="9"/>
    <w:semiHidden/>
    <w:rPr>
      <w:rFonts w:asciiTheme="majorHAnsi" w:eastAsiaTheme="majorEastAsia" w:hAnsiTheme="majorHAnsi" w:cstheme="majorBidi"/>
      <w:b/>
      <w:bCs/>
      <w:kern w:val="2"/>
      <w:sz w:val="24"/>
      <w:szCs w:val="24"/>
    </w:rPr>
  </w:style>
  <w:style w:type="character" w:customStyle="1" w:styleId="73">
    <w:name w:val="标题 7 字符"/>
    <w:basedOn w:val="ad"/>
    <w:uiPriority w:val="9"/>
    <w:semiHidden/>
    <w:rPr>
      <w:rFonts w:ascii="Times New Roman" w:eastAsia="宋体" w:hAnsi="Times New Roman"/>
      <w:b/>
      <w:bCs/>
      <w:kern w:val="2"/>
      <w:sz w:val="24"/>
      <w:szCs w:val="24"/>
    </w:rPr>
  </w:style>
  <w:style w:type="character" w:customStyle="1" w:styleId="82">
    <w:name w:val="标题 8 字符"/>
    <w:basedOn w:val="ad"/>
    <w:uiPriority w:val="9"/>
    <w:semiHidden/>
    <w:rPr>
      <w:rFonts w:asciiTheme="majorHAnsi" w:eastAsiaTheme="majorEastAsia" w:hAnsiTheme="majorHAnsi" w:cstheme="majorBidi"/>
      <w:kern w:val="2"/>
      <w:sz w:val="24"/>
      <w:szCs w:val="24"/>
    </w:rPr>
  </w:style>
  <w:style w:type="character" w:customStyle="1" w:styleId="92">
    <w:name w:val="标题 9 字符"/>
    <w:basedOn w:val="ad"/>
    <w:uiPriority w:val="9"/>
    <w:semiHidden/>
    <w:rPr>
      <w:rFonts w:asciiTheme="majorHAnsi" w:eastAsiaTheme="majorEastAsia" w:hAnsiTheme="majorHAnsi" w:cstheme="majorBidi"/>
      <w:kern w:val="2"/>
      <w:sz w:val="21"/>
      <w:szCs w:val="21"/>
    </w:rPr>
  </w:style>
  <w:style w:type="character" w:customStyle="1" w:styleId="affffb">
    <w:name w:val="纯文本 字符"/>
    <w:basedOn w:val="ad"/>
    <w:uiPriority w:val="99"/>
    <w:semiHidden/>
    <w:rPr>
      <w:rFonts w:asciiTheme="minorEastAsia" w:hAnsi="Courier New" w:cs="Courier New"/>
      <w:kern w:val="2"/>
      <w:sz w:val="24"/>
      <w:szCs w:val="22"/>
    </w:rPr>
  </w:style>
  <w:style w:type="character" w:customStyle="1" w:styleId="2b">
    <w:name w:val="批注框文本 字符2"/>
    <w:qFormat/>
    <w:rPr>
      <w:kern w:val="2"/>
      <w:sz w:val="18"/>
      <w:szCs w:val="18"/>
    </w:rPr>
  </w:style>
  <w:style w:type="paragraph" w:customStyle="1" w:styleId="affffc">
    <w:name w:val="附件栏"/>
    <w:basedOn w:val="ac"/>
    <w:pPr>
      <w:spacing w:line="240" w:lineRule="auto"/>
      <w:ind w:firstLineChars="0" w:firstLine="0"/>
    </w:pPr>
    <w:rPr>
      <w:rFonts w:cs="Times New Roman"/>
      <w:sz w:val="21"/>
      <w:szCs w:val="24"/>
    </w:rPr>
  </w:style>
  <w:style w:type="paragraph" w:customStyle="1" w:styleId="affffd">
    <w:name w:val="抄送栏"/>
    <w:basedOn w:val="ac"/>
    <w:pPr>
      <w:adjustRightInd w:val="0"/>
      <w:spacing w:line="454" w:lineRule="atLeast"/>
      <w:ind w:left="1310" w:right="357" w:firstLineChars="0" w:hanging="953"/>
    </w:pPr>
    <w:rPr>
      <w:rFonts w:cs="Times New Roman"/>
      <w:sz w:val="21"/>
      <w:szCs w:val="24"/>
    </w:rPr>
  </w:style>
  <w:style w:type="paragraph" w:customStyle="1" w:styleId="affffe">
    <w:name w:val="印发栏"/>
    <w:basedOn w:val="af3"/>
    <w:pPr>
      <w:tabs>
        <w:tab w:val="right" w:pos="8465"/>
      </w:tabs>
      <w:spacing w:line="454" w:lineRule="atLeast"/>
      <w:ind w:left="357" w:right="357"/>
    </w:pPr>
    <w:rPr>
      <w:spacing w:val="0"/>
    </w:rPr>
  </w:style>
  <w:style w:type="paragraph" w:customStyle="1" w:styleId="afffff">
    <w:name w:val="密级"/>
    <w:basedOn w:val="ac"/>
    <w:pPr>
      <w:adjustRightInd w:val="0"/>
      <w:spacing w:line="440" w:lineRule="atLeast"/>
      <w:ind w:firstLineChars="0" w:firstLine="0"/>
      <w:jc w:val="right"/>
    </w:pPr>
    <w:rPr>
      <w:rFonts w:ascii="黑体" w:eastAsia="黑体" w:cs="Times New Roman"/>
      <w:kern w:val="0"/>
      <w:sz w:val="30"/>
      <w:szCs w:val="24"/>
    </w:rPr>
  </w:style>
  <w:style w:type="paragraph" w:customStyle="1" w:styleId="afffff0">
    <w:name w:val="紧急程度"/>
    <w:basedOn w:val="afffff"/>
    <w:pPr>
      <w:overflowPunct w:val="0"/>
    </w:pPr>
    <w:rPr>
      <w:sz w:val="32"/>
    </w:rPr>
  </w:style>
  <w:style w:type="paragraph" w:customStyle="1" w:styleId="2c">
    <w:name w:val="标题2"/>
    <w:basedOn w:val="ac"/>
    <w:next w:val="ac"/>
    <w:link w:val="2Char2"/>
    <w:qFormat/>
    <w:pPr>
      <w:spacing w:line="240" w:lineRule="auto"/>
      <w:ind w:firstLineChars="0" w:firstLine="0"/>
      <w:jc w:val="center"/>
    </w:pPr>
    <w:rPr>
      <w:rFonts w:eastAsia="方正楷体_GBK" w:cs="Times New Roman"/>
      <w:sz w:val="21"/>
      <w:szCs w:val="24"/>
    </w:rPr>
  </w:style>
  <w:style w:type="paragraph" w:customStyle="1" w:styleId="afffff1">
    <w:name w:val="红线"/>
    <w:basedOn w:val="1"/>
    <w:pPr>
      <w:keepNext w:val="0"/>
      <w:keepLines w:val="0"/>
      <w:autoSpaceDE w:val="0"/>
      <w:autoSpaceDN w:val="0"/>
      <w:adjustRightInd w:val="0"/>
      <w:spacing w:after="851" w:line="227" w:lineRule="atLeast"/>
      <w:ind w:right="-142"/>
      <w:outlineLvl w:val="9"/>
    </w:pPr>
    <w:rPr>
      <w:rFonts w:ascii="宋体" w:cs="Times New Roman"/>
      <w:bCs w:val="0"/>
      <w:kern w:val="0"/>
      <w:sz w:val="10"/>
      <w:szCs w:val="24"/>
    </w:rPr>
  </w:style>
  <w:style w:type="paragraph" w:customStyle="1" w:styleId="afffff2">
    <w:name w:val="印数"/>
    <w:basedOn w:val="affffe"/>
    <w:pPr>
      <w:spacing w:line="400" w:lineRule="atLeast"/>
      <w:jc w:val="right"/>
    </w:pPr>
  </w:style>
  <w:style w:type="paragraph" w:customStyle="1" w:styleId="3b">
    <w:name w:val="标题3"/>
    <w:basedOn w:val="ac"/>
    <w:next w:val="ac"/>
    <w:qFormat/>
    <w:pPr>
      <w:spacing w:line="240" w:lineRule="auto"/>
      <w:ind w:firstLineChars="0" w:firstLine="0"/>
    </w:pPr>
    <w:rPr>
      <w:rFonts w:eastAsia="方正黑体_GBK" w:cs="Times New Roman"/>
      <w:sz w:val="21"/>
      <w:szCs w:val="24"/>
    </w:rPr>
  </w:style>
  <w:style w:type="paragraph" w:customStyle="1" w:styleId="15">
    <w:name w:val="标题1"/>
    <w:basedOn w:val="ac"/>
    <w:next w:val="ac"/>
    <w:qFormat/>
    <w:pPr>
      <w:tabs>
        <w:tab w:val="left" w:pos="9193"/>
        <w:tab w:val="left" w:pos="9827"/>
      </w:tabs>
      <w:spacing w:line="640" w:lineRule="atLeast"/>
      <w:ind w:firstLineChars="0" w:firstLine="0"/>
      <w:jc w:val="center"/>
    </w:pPr>
    <w:rPr>
      <w:rFonts w:eastAsia="方正小标宋_GBK" w:cs="Times New Roman"/>
      <w:sz w:val="44"/>
      <w:szCs w:val="24"/>
    </w:rPr>
  </w:style>
  <w:style w:type="paragraph" w:customStyle="1" w:styleId="16">
    <w:name w:val="样式1"/>
    <w:basedOn w:val="ac"/>
    <w:link w:val="1Char"/>
    <w:qFormat/>
    <w:pPr>
      <w:spacing w:line="240" w:lineRule="auto"/>
      <w:ind w:firstLineChars="0" w:firstLine="0"/>
    </w:pPr>
    <w:rPr>
      <w:rFonts w:cs="Times New Roman"/>
      <w:sz w:val="21"/>
      <w:szCs w:val="24"/>
    </w:rPr>
  </w:style>
  <w:style w:type="paragraph" w:customStyle="1" w:styleId="afffff3">
    <w:name w:val="文头"/>
    <w:basedOn w:val="ac"/>
    <w:pPr>
      <w:tabs>
        <w:tab w:val="left" w:pos="6663"/>
      </w:tabs>
      <w:spacing w:before="40" w:after="800" w:line="1640" w:lineRule="atLeast"/>
      <w:ind w:left="511" w:right="227" w:firstLineChars="0" w:hanging="284"/>
      <w:jc w:val="distribute"/>
    </w:pPr>
    <w:rPr>
      <w:rFonts w:ascii="汉鼎简大宋" w:eastAsia="汉鼎简大宋" w:cs="Times New Roman"/>
      <w:b/>
      <w:color w:val="FF0000"/>
      <w:w w:val="50"/>
      <w:sz w:val="136"/>
      <w:szCs w:val="24"/>
    </w:rPr>
  </w:style>
  <w:style w:type="paragraph" w:customStyle="1" w:styleId="afffff4">
    <w:name w:val="线型"/>
    <w:basedOn w:val="affffd"/>
    <w:pPr>
      <w:spacing w:line="240" w:lineRule="auto"/>
      <w:ind w:left="0" w:firstLine="0"/>
      <w:jc w:val="center"/>
    </w:pPr>
  </w:style>
  <w:style w:type="character" w:customStyle="1" w:styleId="320">
    <w:name w:val="标题 3 字符2"/>
    <w:basedOn w:val="ad"/>
    <w:qFormat/>
    <w:rPr>
      <w:b/>
      <w:bCs/>
      <w:kern w:val="2"/>
      <w:sz w:val="32"/>
      <w:szCs w:val="32"/>
    </w:rPr>
  </w:style>
  <w:style w:type="paragraph" w:customStyle="1" w:styleId="TEXT-NEW">
    <w:name w:val="TEXT-NEW"/>
    <w:link w:val="TEXT-NEWChar"/>
    <w:qFormat/>
    <w:pPr>
      <w:spacing w:line="520" w:lineRule="exact"/>
      <w:ind w:firstLineChars="200" w:firstLine="200"/>
      <w:jc w:val="both"/>
    </w:pPr>
    <w:rPr>
      <w:rFonts w:ascii="Times New Roman" w:eastAsia="宋体" w:hAnsi="Times New Roman" w:cs="宋体"/>
      <w:kern w:val="2"/>
      <w:sz w:val="24"/>
    </w:rPr>
  </w:style>
  <w:style w:type="character" w:customStyle="1" w:styleId="TEXT-NEWChar">
    <w:name w:val="TEXT-NEW Char"/>
    <w:link w:val="TEXT-NEW"/>
    <w:qFormat/>
    <w:rPr>
      <w:rFonts w:ascii="Times New Roman" w:eastAsia="宋体" w:hAnsi="Times New Roman" w:cs="宋体"/>
      <w:kern w:val="2"/>
      <w:sz w:val="24"/>
    </w:rPr>
  </w:style>
  <w:style w:type="character" w:customStyle="1" w:styleId="223">
    <w:name w:val="标题 2 字符2"/>
    <w:basedOn w:val="ad"/>
    <w:qFormat/>
    <w:rPr>
      <w:rFonts w:asciiTheme="majorHAnsi" w:eastAsiaTheme="majorEastAsia" w:hAnsiTheme="majorHAnsi" w:cstheme="majorBidi"/>
      <w:b/>
      <w:bCs/>
      <w:kern w:val="2"/>
      <w:sz w:val="32"/>
      <w:szCs w:val="32"/>
    </w:rPr>
  </w:style>
  <w:style w:type="character" w:customStyle="1" w:styleId="420">
    <w:name w:val="标题 4 字符2"/>
    <w:basedOn w:val="ad"/>
    <w:qFormat/>
    <w:rPr>
      <w:rFonts w:asciiTheme="majorHAnsi" w:eastAsiaTheme="majorEastAsia" w:hAnsiTheme="majorHAnsi" w:cstheme="majorBidi"/>
      <w:b/>
      <w:bCs/>
      <w:kern w:val="2"/>
      <w:sz w:val="28"/>
      <w:szCs w:val="28"/>
    </w:rPr>
  </w:style>
  <w:style w:type="character" w:customStyle="1" w:styleId="5Char">
    <w:name w:val="标题 5 Char"/>
    <w:basedOn w:val="ad"/>
    <w:link w:val="51"/>
    <w:qFormat/>
    <w:rPr>
      <w:rFonts w:ascii="Calibri" w:eastAsia="宋体" w:hAnsi="Calibri" w:cs="宋体"/>
      <w:b/>
      <w:spacing w:val="10"/>
      <w:sz w:val="28"/>
    </w:rPr>
  </w:style>
  <w:style w:type="character" w:customStyle="1" w:styleId="6Char">
    <w:name w:val="标题 6 Char"/>
    <w:basedOn w:val="ad"/>
    <w:link w:val="61"/>
    <w:rPr>
      <w:rFonts w:ascii="Arial" w:eastAsia="黑体" w:hAnsi="Arial" w:cs="宋体"/>
      <w:b/>
      <w:spacing w:val="10"/>
      <w:sz w:val="24"/>
      <w:lang w:val="zh-CN" w:eastAsia="zh-CN"/>
    </w:rPr>
  </w:style>
  <w:style w:type="character" w:customStyle="1" w:styleId="7Char">
    <w:name w:val="标题 7 Char"/>
    <w:basedOn w:val="ad"/>
    <w:link w:val="70"/>
    <w:rPr>
      <w:rFonts w:ascii="Times New Roman" w:eastAsia="宋体" w:hAnsi="Times New Roman" w:cs="宋体"/>
      <w:b/>
      <w:spacing w:val="10"/>
      <w:sz w:val="24"/>
      <w:lang w:val="zh-CN" w:eastAsia="zh-CN"/>
    </w:rPr>
  </w:style>
  <w:style w:type="character" w:customStyle="1" w:styleId="8Char">
    <w:name w:val="标题 8 Char"/>
    <w:basedOn w:val="ad"/>
    <w:link w:val="8"/>
    <w:rPr>
      <w:rFonts w:ascii="Arial" w:eastAsia="黑体" w:hAnsi="Arial" w:cs="宋体"/>
      <w:spacing w:val="10"/>
      <w:sz w:val="24"/>
      <w:lang w:val="zh-CN" w:eastAsia="zh-CN"/>
    </w:rPr>
  </w:style>
  <w:style w:type="character" w:customStyle="1" w:styleId="9Char">
    <w:name w:val="标题 9 Char"/>
    <w:basedOn w:val="ad"/>
    <w:link w:val="90"/>
    <w:rPr>
      <w:rFonts w:ascii="Arial" w:eastAsia="黑体" w:hAnsi="Arial" w:cs="宋体"/>
      <w:spacing w:val="10"/>
      <w:sz w:val="24"/>
      <w:lang w:val="zh-CN" w:eastAsia="zh-CN"/>
    </w:rPr>
  </w:style>
  <w:style w:type="character" w:customStyle="1" w:styleId="120">
    <w:name w:val="标题 1 字符2"/>
    <w:rPr>
      <w:b/>
      <w:kern w:val="44"/>
      <w:sz w:val="44"/>
      <w:szCs w:val="24"/>
    </w:rPr>
  </w:style>
  <w:style w:type="paragraph" w:customStyle="1" w:styleId="ParaCharCharCharCharCharCharCharCharCharChar">
    <w:name w:val="默认段落字体 Para Char Char Char Char Char Char Char Char Char Char"/>
    <w:basedOn w:val="ac"/>
    <w:qFormat/>
    <w:pPr>
      <w:widowControl/>
      <w:spacing w:line="520" w:lineRule="exact"/>
    </w:pPr>
    <w:rPr>
      <w:rFonts w:cs="宋体"/>
      <w:szCs w:val="20"/>
    </w:rPr>
  </w:style>
  <w:style w:type="paragraph" w:customStyle="1" w:styleId="afffff5">
    <w:name w:val="标准"/>
    <w:basedOn w:val="ac"/>
    <w:qFormat/>
    <w:pPr>
      <w:widowControl/>
      <w:adjustRightInd w:val="0"/>
      <w:jc w:val="center"/>
      <w:textAlignment w:val="baseline"/>
    </w:pPr>
    <w:rPr>
      <w:rFonts w:cs="宋体"/>
      <w:kern w:val="0"/>
      <w:szCs w:val="20"/>
    </w:rPr>
  </w:style>
  <w:style w:type="paragraph" w:customStyle="1" w:styleId="CharCharCharChar">
    <w:name w:val="Char Char Char Char"/>
    <w:basedOn w:val="ac"/>
    <w:qFormat/>
    <w:pPr>
      <w:widowControl/>
      <w:spacing w:line="520" w:lineRule="exact"/>
    </w:pPr>
    <w:rPr>
      <w:rFonts w:cs="宋体"/>
      <w:szCs w:val="20"/>
    </w:rPr>
  </w:style>
  <w:style w:type="paragraph" w:customStyle="1" w:styleId="xl24">
    <w:name w:val="xl24"/>
    <w:basedOn w:val="ac"/>
    <w:qFormat/>
    <w:pPr>
      <w:widowControl/>
      <w:spacing w:before="100" w:beforeAutospacing="1" w:after="100" w:afterAutospacing="1" w:line="520" w:lineRule="exact"/>
      <w:jc w:val="center"/>
    </w:pPr>
    <w:rPr>
      <w:rFonts w:ascii="宋体" w:hAnsi="宋体" w:cs="宋体"/>
      <w:kern w:val="0"/>
      <w:szCs w:val="20"/>
    </w:rPr>
  </w:style>
  <w:style w:type="paragraph" w:customStyle="1" w:styleId="Afffff6">
    <w:name w:val="正文A"/>
    <w:link w:val="AChar"/>
    <w:qFormat/>
    <w:pPr>
      <w:tabs>
        <w:tab w:val="left" w:pos="0"/>
      </w:tabs>
      <w:adjustRightInd w:val="0"/>
      <w:spacing w:before="120" w:line="360" w:lineRule="auto"/>
      <w:ind w:firstLine="480"/>
      <w:jc w:val="both"/>
    </w:pPr>
    <w:rPr>
      <w:rFonts w:ascii="Times New Roman" w:eastAsia="宋体" w:hAnsi="Times New Roman" w:cs="Times New Roman"/>
      <w:snapToGrid w:val="0"/>
      <w:sz w:val="24"/>
    </w:rPr>
  </w:style>
  <w:style w:type="character" w:customStyle="1" w:styleId="AChar">
    <w:name w:val="正文A Char"/>
    <w:link w:val="Afffff6"/>
    <w:rPr>
      <w:rFonts w:ascii="Times New Roman" w:eastAsia="宋体" w:hAnsi="Times New Roman" w:cs="Times New Roman"/>
      <w:snapToGrid w:val="0"/>
      <w:sz w:val="24"/>
    </w:rPr>
  </w:style>
  <w:style w:type="paragraph" w:customStyle="1" w:styleId="Charf4">
    <w:name w:val="Char"/>
    <w:basedOn w:val="ac"/>
    <w:qFormat/>
    <w:pPr>
      <w:widowControl/>
      <w:spacing w:line="520" w:lineRule="exact"/>
    </w:pPr>
    <w:rPr>
      <w:rFonts w:cs="宋体"/>
      <w:szCs w:val="20"/>
    </w:rPr>
  </w:style>
  <w:style w:type="paragraph" w:customStyle="1" w:styleId="CharCharCharCharCharCharCharCharCharCharCharCharChar">
    <w:name w:val="Char Char Char Char Char Char Char Char Char Char Char Char Char"/>
    <w:basedOn w:val="ac"/>
    <w:qFormat/>
    <w:pPr>
      <w:widowControl/>
      <w:spacing w:line="520" w:lineRule="exact"/>
    </w:pPr>
    <w:rPr>
      <w:rFonts w:cs="宋体"/>
      <w:szCs w:val="20"/>
    </w:rPr>
  </w:style>
  <w:style w:type="character" w:customStyle="1" w:styleId="3c">
    <w:name w:val="日期 字符3"/>
    <w:basedOn w:val="ad"/>
    <w:rPr>
      <w:rFonts w:cs="宋体"/>
      <w:lang w:val="zh-CN" w:eastAsia="zh-CN"/>
    </w:rPr>
  </w:style>
  <w:style w:type="character" w:customStyle="1" w:styleId="afffff7">
    <w:name w:val="正文文本缩进 字符"/>
    <w:basedOn w:val="ad"/>
    <w:uiPriority w:val="99"/>
    <w:semiHidden/>
    <w:rPr>
      <w:rFonts w:ascii="Times New Roman" w:eastAsia="宋体" w:hAnsi="Times New Roman"/>
      <w:kern w:val="2"/>
      <w:sz w:val="24"/>
      <w:szCs w:val="22"/>
    </w:rPr>
  </w:style>
  <w:style w:type="character" w:customStyle="1" w:styleId="Char7">
    <w:name w:val="正文文本缩进 Char"/>
    <w:basedOn w:val="ad"/>
    <w:link w:val="afc"/>
    <w:rPr>
      <w:rFonts w:ascii="Times New Roman" w:eastAsia="宋体" w:hAnsi="Times New Roman" w:cs="宋体"/>
      <w:sz w:val="24"/>
      <w:lang w:val="zh-CN" w:eastAsia="zh-CN"/>
    </w:rPr>
  </w:style>
  <w:style w:type="paragraph" w:customStyle="1" w:styleId="afffff8">
    <w:name w:val="文章"/>
    <w:link w:val="Charf5"/>
    <w:qFormat/>
    <w:pPr>
      <w:widowControl w:val="0"/>
      <w:adjustRightInd w:val="0"/>
      <w:snapToGrid w:val="0"/>
      <w:spacing w:line="360" w:lineRule="auto"/>
      <w:ind w:firstLineChars="200" w:firstLine="200"/>
    </w:pPr>
    <w:rPr>
      <w:rFonts w:ascii="Garamond" w:eastAsia="宋体" w:hAnsi="Garamond" w:cs="Times New Roman"/>
      <w:kern w:val="2"/>
      <w:sz w:val="24"/>
      <w:szCs w:val="24"/>
    </w:rPr>
  </w:style>
  <w:style w:type="character" w:customStyle="1" w:styleId="2d">
    <w:name w:val="正文文本缩进 2 字符"/>
    <w:basedOn w:val="ad"/>
    <w:uiPriority w:val="99"/>
    <w:semiHidden/>
    <w:rPr>
      <w:rFonts w:ascii="Times New Roman" w:eastAsia="宋体" w:hAnsi="Times New Roman"/>
      <w:kern w:val="2"/>
      <w:sz w:val="24"/>
      <w:szCs w:val="22"/>
    </w:rPr>
  </w:style>
  <w:style w:type="character" w:customStyle="1" w:styleId="2Char0">
    <w:name w:val="正文文本缩进 2 Char"/>
    <w:basedOn w:val="ad"/>
    <w:link w:val="24"/>
    <w:rPr>
      <w:rFonts w:ascii="Times New Roman" w:eastAsia="宋体" w:hAnsi="Times New Roman" w:cs="宋体"/>
      <w:lang w:val="zh-CN" w:eastAsia="zh-CN"/>
    </w:rPr>
  </w:style>
  <w:style w:type="character" w:customStyle="1" w:styleId="afffff9">
    <w:name w:val="正文文本 字符"/>
    <w:basedOn w:val="ad"/>
    <w:uiPriority w:val="99"/>
    <w:semiHidden/>
    <w:rPr>
      <w:rFonts w:ascii="Times New Roman" w:eastAsia="宋体" w:hAnsi="Times New Roman"/>
      <w:kern w:val="2"/>
      <w:sz w:val="24"/>
      <w:szCs w:val="22"/>
    </w:rPr>
  </w:style>
  <w:style w:type="character" w:customStyle="1" w:styleId="Charf6">
    <w:name w:val="正文文本 Char"/>
    <w:basedOn w:val="ad"/>
    <w:uiPriority w:val="99"/>
    <w:semiHidden/>
    <w:rPr>
      <w:kern w:val="2"/>
      <w:sz w:val="21"/>
      <w:szCs w:val="24"/>
    </w:rPr>
  </w:style>
  <w:style w:type="character" w:customStyle="1" w:styleId="Char10">
    <w:name w:val="正文文本 Char1"/>
    <w:link w:val="afb"/>
    <w:rPr>
      <w:rFonts w:ascii="Times New Roman" w:eastAsia="宋体" w:hAnsi="Times New Roman" w:cs="宋体"/>
      <w:lang w:val="zh-CN" w:eastAsia="zh-CN"/>
    </w:rPr>
  </w:style>
  <w:style w:type="character" w:customStyle="1" w:styleId="3d">
    <w:name w:val="正文文本缩进 3 字符"/>
    <w:basedOn w:val="ad"/>
    <w:uiPriority w:val="99"/>
    <w:semiHidden/>
    <w:rPr>
      <w:rFonts w:ascii="Times New Roman" w:eastAsia="宋体" w:hAnsi="Times New Roman"/>
      <w:kern w:val="2"/>
      <w:sz w:val="16"/>
      <w:szCs w:val="16"/>
    </w:rPr>
  </w:style>
  <w:style w:type="character" w:customStyle="1" w:styleId="3Char1">
    <w:name w:val="正文文本缩进 3 Char"/>
    <w:basedOn w:val="ad"/>
    <w:link w:val="38"/>
    <w:rPr>
      <w:rFonts w:ascii="Times New Roman" w:eastAsia="宋体" w:hAnsi="Times New Roman" w:cs="宋体"/>
      <w:sz w:val="16"/>
      <w:szCs w:val="16"/>
      <w:lang w:val="zh-CN" w:eastAsia="zh-CN"/>
    </w:rPr>
  </w:style>
  <w:style w:type="character" w:customStyle="1" w:styleId="2e">
    <w:name w:val="页眉 字符2"/>
    <w:qFormat/>
    <w:rPr>
      <w:kern w:val="2"/>
      <w:sz w:val="18"/>
      <w:szCs w:val="24"/>
    </w:rPr>
  </w:style>
  <w:style w:type="paragraph" w:customStyle="1" w:styleId="xl25">
    <w:name w:val="xl25"/>
    <w:basedOn w:val="ac"/>
    <w:qFormat/>
    <w:pPr>
      <w:widowControl/>
      <w:pBdr>
        <w:lef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character" w:customStyle="1" w:styleId="CharChar">
    <w:name w:val="Char Char"/>
    <w:rPr>
      <w:rFonts w:ascii="宋体" w:eastAsia="宋体" w:hAnsi="宋体" w:cs="宋体"/>
      <w:sz w:val="24"/>
      <w:szCs w:val="24"/>
      <w:lang w:val="en-US" w:eastAsia="zh-CN" w:bidi="ar-SA"/>
    </w:rPr>
  </w:style>
  <w:style w:type="character" w:customStyle="1" w:styleId="2f">
    <w:name w:val="页脚 字符2"/>
    <w:uiPriority w:val="99"/>
    <w:qFormat/>
    <w:rPr>
      <w:kern w:val="2"/>
      <w:sz w:val="28"/>
      <w:szCs w:val="24"/>
    </w:rPr>
  </w:style>
  <w:style w:type="paragraph" w:customStyle="1" w:styleId="17">
    <w:name w:val="1"/>
    <w:basedOn w:val="ac"/>
    <w:next w:val="aff"/>
    <w:qFormat/>
    <w:pPr>
      <w:widowControl/>
    </w:pPr>
    <w:rPr>
      <w:rFonts w:ascii="宋体" w:hAnsi="Courier New" w:cs="宋体"/>
      <w:sz w:val="28"/>
      <w:szCs w:val="20"/>
    </w:rPr>
  </w:style>
  <w:style w:type="character" w:customStyle="1" w:styleId="Char11">
    <w:name w:val="纯文本 Char1"/>
    <w:link w:val="aff"/>
    <w:qFormat/>
    <w:rPr>
      <w:rFonts w:ascii="仿宋_GB2312" w:eastAsia="宋体" w:hAnsi="Calibri" w:cs="Times New Roman"/>
      <w:kern w:val="2"/>
      <w:sz w:val="21"/>
      <w:szCs w:val="22"/>
    </w:rPr>
  </w:style>
  <w:style w:type="paragraph" w:customStyle="1" w:styleId="D">
    <w:name w:val="标题D"/>
    <w:qFormat/>
    <w:pPr>
      <w:adjustRightInd w:val="0"/>
      <w:snapToGrid w:val="0"/>
      <w:spacing w:before="240" w:line="360" w:lineRule="auto"/>
      <w:outlineLvl w:val="3"/>
    </w:pPr>
    <w:rPr>
      <w:rFonts w:ascii="宋体" w:eastAsia="宋体" w:hAnsi="Times New Roman" w:cs="Times New Roman"/>
      <w:b/>
      <w:snapToGrid w:val="0"/>
      <w:sz w:val="24"/>
    </w:rPr>
  </w:style>
  <w:style w:type="character" w:customStyle="1" w:styleId="DChar">
    <w:name w:val="标题D Char"/>
    <w:rPr>
      <w:rFonts w:ascii="宋体"/>
      <w:b/>
      <w:snapToGrid w:val="0"/>
      <w:sz w:val="24"/>
      <w:lang w:val="en-US" w:eastAsia="zh-CN" w:bidi="ar-SA"/>
    </w:rPr>
  </w:style>
  <w:style w:type="paragraph" w:customStyle="1" w:styleId="Char12">
    <w:name w:val="Char1"/>
    <w:basedOn w:val="ac"/>
    <w:qFormat/>
    <w:pPr>
      <w:widowControl/>
      <w:spacing w:line="520" w:lineRule="exact"/>
    </w:pPr>
    <w:rPr>
      <w:rFonts w:cs="宋体"/>
      <w:szCs w:val="20"/>
    </w:rPr>
  </w:style>
  <w:style w:type="paragraph" w:customStyle="1" w:styleId="Afffffa">
    <w:name w:val="表名A"/>
    <w:basedOn w:val="ac"/>
    <w:link w:val="AChar0"/>
    <w:qFormat/>
    <w:pPr>
      <w:widowControl/>
      <w:tabs>
        <w:tab w:val="left" w:pos="0"/>
      </w:tabs>
      <w:adjustRightInd w:val="0"/>
      <w:snapToGrid w:val="0"/>
      <w:spacing w:beforeLines="80" w:afterLines="20" w:line="520" w:lineRule="exact"/>
      <w:jc w:val="center"/>
    </w:pPr>
    <w:rPr>
      <w:rFonts w:ascii="Calibri" w:hAnsi="Calibri" w:cs="宋体"/>
      <w:b/>
      <w:bCs/>
      <w:szCs w:val="21"/>
    </w:rPr>
  </w:style>
  <w:style w:type="paragraph" w:customStyle="1" w:styleId="C">
    <w:name w:val="表文C"/>
    <w:basedOn w:val="ac"/>
    <w:qFormat/>
    <w:pPr>
      <w:widowControl/>
      <w:tabs>
        <w:tab w:val="left" w:pos="0"/>
      </w:tabs>
      <w:adjustRightInd w:val="0"/>
      <w:snapToGrid w:val="0"/>
      <w:spacing w:line="520" w:lineRule="exact"/>
      <w:jc w:val="center"/>
    </w:pPr>
    <w:rPr>
      <w:rFonts w:cs="宋体"/>
      <w:kern w:val="0"/>
      <w:szCs w:val="21"/>
    </w:rPr>
  </w:style>
  <w:style w:type="paragraph" w:customStyle="1" w:styleId="ParaCharCharCharChar">
    <w:name w:val="默认段落字体 Para Char Char Char Char"/>
    <w:basedOn w:val="ac"/>
    <w:qFormat/>
    <w:pPr>
      <w:widowControl/>
      <w:spacing w:line="520" w:lineRule="exact"/>
    </w:pPr>
    <w:rPr>
      <w:rFonts w:cs="宋体"/>
      <w:szCs w:val="20"/>
    </w:rPr>
  </w:style>
  <w:style w:type="paragraph" w:customStyle="1" w:styleId="313">
    <w:name w:val="样式 标题 3 + 右侧:  1 字符3"/>
    <w:basedOn w:val="31"/>
    <w:qFormat/>
    <w:pPr>
      <w:widowControl/>
      <w:numPr>
        <w:ilvl w:val="2"/>
        <w:numId w:val="5"/>
      </w:numPr>
      <w:spacing w:before="0" w:after="0" w:line="415" w:lineRule="auto"/>
      <w:ind w:leftChars="200" w:left="200" w:rightChars="100" w:right="100"/>
      <w:jc w:val="left"/>
    </w:pPr>
    <w:rPr>
      <w:rFonts w:ascii="Times New Roman" w:eastAsia="黑体" w:hAnsi="Times New Roman" w:cs="宋体"/>
      <w:bCs w:val="0"/>
      <w:sz w:val="24"/>
      <w:szCs w:val="20"/>
    </w:rPr>
  </w:style>
  <w:style w:type="character" w:customStyle="1" w:styleId="2f0">
    <w:name w:val="文档结构图 字符2"/>
    <w:qFormat/>
    <w:rPr>
      <w:szCs w:val="24"/>
      <w:shd w:val="clear" w:color="auto" w:fill="000080"/>
    </w:rPr>
  </w:style>
  <w:style w:type="character" w:customStyle="1" w:styleId="Char13">
    <w:name w:val="文档结构图 Char1"/>
    <w:basedOn w:val="ad"/>
    <w:uiPriority w:val="99"/>
    <w:semiHidden/>
    <w:rPr>
      <w:rFonts w:ascii="Microsoft YaHei UI" w:eastAsia="Microsoft YaHei UI"/>
      <w:kern w:val="2"/>
      <w:sz w:val="18"/>
      <w:szCs w:val="18"/>
    </w:rPr>
  </w:style>
  <w:style w:type="paragraph" w:customStyle="1" w:styleId="afffffb">
    <w:name w:val="文本条款"/>
    <w:basedOn w:val="ac"/>
    <w:qFormat/>
    <w:pPr>
      <w:widowControl/>
      <w:spacing w:line="480" w:lineRule="exact"/>
      <w:ind w:firstLine="560"/>
    </w:pPr>
    <w:rPr>
      <w:rFonts w:ascii="宋体" w:cs="宋体"/>
      <w:sz w:val="28"/>
      <w:szCs w:val="20"/>
    </w:rPr>
  </w:style>
  <w:style w:type="paragraph" w:customStyle="1" w:styleId="Char20">
    <w:name w:val="Char2"/>
    <w:basedOn w:val="ac"/>
    <w:qFormat/>
    <w:pPr>
      <w:widowControl/>
      <w:spacing w:line="520" w:lineRule="exact"/>
    </w:pPr>
    <w:rPr>
      <w:rFonts w:cs="宋体"/>
      <w:szCs w:val="20"/>
    </w:rPr>
  </w:style>
  <w:style w:type="paragraph" w:customStyle="1" w:styleId="10815">
    <w:name w:val="样式 左 首行缩进:  1.08 厘米 行距: 1.5 倍行距"/>
    <w:basedOn w:val="ac"/>
    <w:qFormat/>
    <w:pPr>
      <w:widowControl/>
      <w:ind w:leftChars="100" w:left="420" w:rightChars="100" w:right="100" w:firstLine="615"/>
      <w:jc w:val="left"/>
    </w:pPr>
    <w:rPr>
      <w:rFonts w:cs="宋体"/>
      <w:szCs w:val="20"/>
    </w:rPr>
  </w:style>
  <w:style w:type="paragraph" w:customStyle="1" w:styleId="31321">
    <w:name w:val="样式 样式 标题 3 + 右侧:  1 字符3 + 左侧:  2 字符 右侧:  1 字符"/>
    <w:basedOn w:val="313"/>
    <w:qFormat/>
    <w:pPr>
      <w:ind w:leftChars="400" w:left="400"/>
    </w:pPr>
  </w:style>
  <w:style w:type="paragraph" w:customStyle="1" w:styleId="B">
    <w:name w:val="标题B"/>
    <w:qFormat/>
    <w:pPr>
      <w:adjustRightInd w:val="0"/>
      <w:snapToGrid w:val="0"/>
      <w:spacing w:before="400"/>
      <w:outlineLvl w:val="1"/>
    </w:pPr>
    <w:rPr>
      <w:rFonts w:ascii="Times New Roman" w:eastAsia="宋体" w:hAnsi="Times New Roman" w:cs="Times New Roman"/>
      <w:b/>
      <w:sz w:val="30"/>
    </w:rPr>
  </w:style>
  <w:style w:type="paragraph" w:customStyle="1" w:styleId="afffffc">
    <w:name w:val="表文"/>
    <w:qFormat/>
    <w:pPr>
      <w:tabs>
        <w:tab w:val="left" w:pos="0"/>
      </w:tabs>
      <w:adjustRightInd w:val="0"/>
      <w:snapToGrid w:val="0"/>
      <w:jc w:val="center"/>
    </w:pPr>
    <w:rPr>
      <w:rFonts w:ascii="宋体" w:eastAsia="宋体" w:hAnsi="Times New Roman" w:cs="Times New Roman"/>
      <w:snapToGrid w:val="0"/>
      <w:sz w:val="21"/>
    </w:rPr>
  </w:style>
  <w:style w:type="paragraph" w:customStyle="1" w:styleId="afffffd">
    <w:name w:val="图表名"/>
    <w:basedOn w:val="ac"/>
    <w:next w:val="ac"/>
    <w:link w:val="CharChar0"/>
    <w:qFormat/>
    <w:pPr>
      <w:widowControl/>
      <w:tabs>
        <w:tab w:val="left" w:pos="1560"/>
      </w:tabs>
      <w:spacing w:line="520" w:lineRule="exact"/>
      <w:jc w:val="center"/>
    </w:pPr>
    <w:rPr>
      <w:rFonts w:ascii="黑体" w:eastAsia="黑体" w:hAnsi="Calibri" w:cs="宋体"/>
      <w:bCs/>
      <w:snapToGrid w:val="0"/>
      <w:kern w:val="0"/>
      <w:sz w:val="20"/>
      <w:szCs w:val="20"/>
    </w:rPr>
  </w:style>
  <w:style w:type="paragraph" w:customStyle="1" w:styleId="Afffffe">
    <w:name w:val="图表名A"/>
    <w:qFormat/>
    <w:pPr>
      <w:tabs>
        <w:tab w:val="left" w:pos="0"/>
      </w:tabs>
      <w:adjustRightInd w:val="0"/>
      <w:snapToGrid w:val="0"/>
      <w:spacing w:before="156" w:after="156"/>
      <w:jc w:val="center"/>
    </w:pPr>
    <w:rPr>
      <w:rFonts w:ascii="Times New Roman" w:eastAsia="宋体" w:hAnsi="Times New Roman" w:cs="Times New Roman"/>
      <w:b/>
      <w:snapToGrid w:val="0"/>
      <w:sz w:val="21"/>
    </w:rPr>
  </w:style>
  <w:style w:type="paragraph" w:customStyle="1" w:styleId="affffff">
    <w:name w:val="报告正文"/>
    <w:basedOn w:val="ac"/>
    <w:link w:val="Charf7"/>
    <w:qFormat/>
    <w:pPr>
      <w:widowControl/>
      <w:spacing w:before="50"/>
      <w:ind w:firstLine="540"/>
    </w:pPr>
    <w:rPr>
      <w:rFonts w:ascii="Calibri" w:hAnsi="Calibri" w:cs="宋体"/>
      <w:szCs w:val="20"/>
    </w:rPr>
  </w:style>
  <w:style w:type="paragraph" w:customStyle="1" w:styleId="Char5CharCharChar">
    <w:name w:val="Char5 Char Char Char"/>
    <w:basedOn w:val="ac"/>
    <w:next w:val="ac"/>
    <w:qFormat/>
    <w:pPr>
      <w:widowControl/>
    </w:pPr>
    <w:rPr>
      <w:rFonts w:ascii="宋体" w:hAnsi="宋体" w:cs="宋体"/>
      <w:szCs w:val="20"/>
    </w:rPr>
  </w:style>
  <w:style w:type="paragraph" w:customStyle="1" w:styleId="text">
    <w:name w:val="text"/>
    <w:basedOn w:val="ac"/>
    <w:qFormat/>
    <w:pPr>
      <w:widowControl/>
      <w:spacing w:line="520" w:lineRule="exact"/>
      <w:ind w:firstLine="480"/>
    </w:pPr>
    <w:rPr>
      <w:rFonts w:ascii="宋体" w:hAnsi="宋体" w:cs="宋体"/>
      <w:snapToGrid w:val="0"/>
      <w:color w:val="000000"/>
      <w:kern w:val="0"/>
      <w:szCs w:val="20"/>
      <w:lang w:val="en-GB"/>
    </w:rPr>
  </w:style>
  <w:style w:type="paragraph" w:customStyle="1" w:styleId="new">
    <w:name w:val="正文new"/>
    <w:basedOn w:val="ac"/>
    <w:qFormat/>
    <w:pPr>
      <w:widowControl/>
    </w:pPr>
    <w:rPr>
      <w:rFonts w:cs="宋体"/>
      <w:sz w:val="28"/>
      <w:szCs w:val="20"/>
    </w:rPr>
  </w:style>
  <w:style w:type="paragraph" w:customStyle="1" w:styleId="C0">
    <w:name w:val="标题C"/>
    <w:qFormat/>
    <w:pPr>
      <w:tabs>
        <w:tab w:val="left" w:pos="0"/>
      </w:tabs>
      <w:adjustRightInd w:val="0"/>
      <w:snapToGrid w:val="0"/>
      <w:spacing w:before="300"/>
      <w:outlineLvl w:val="2"/>
    </w:pPr>
    <w:rPr>
      <w:rFonts w:ascii="Times New Roman" w:eastAsia="宋体" w:hAnsi="Times New Roman" w:cs="Times New Roman"/>
      <w:b/>
      <w:snapToGrid w:val="0"/>
      <w:sz w:val="28"/>
    </w:rPr>
  </w:style>
  <w:style w:type="paragraph" w:customStyle="1" w:styleId="CharCharCharCharCharChar">
    <w:name w:val="Char Char Char Char Char Char"/>
    <w:basedOn w:val="ac"/>
    <w:qFormat/>
    <w:pPr>
      <w:widowControl/>
      <w:spacing w:line="520" w:lineRule="exact"/>
    </w:pPr>
    <w:rPr>
      <w:rFonts w:cs="宋体"/>
      <w:szCs w:val="20"/>
    </w:rPr>
  </w:style>
  <w:style w:type="paragraph" w:customStyle="1" w:styleId="CharChar2">
    <w:name w:val="正文+首行缩进 Char Char2"/>
    <w:basedOn w:val="ac"/>
    <w:link w:val="CharChar2Char"/>
    <w:qFormat/>
    <w:pPr>
      <w:widowControl/>
      <w:spacing w:afterLines="50"/>
      <w:ind w:firstLine="480"/>
    </w:pPr>
    <w:rPr>
      <w:rFonts w:ascii="Calibri" w:hAnsi="Calibri" w:cs="宋体"/>
      <w:szCs w:val="20"/>
    </w:rPr>
  </w:style>
  <w:style w:type="character" w:customStyle="1" w:styleId="CharChar2Char">
    <w:name w:val="正文+首行缩进 Char Char2 Char"/>
    <w:link w:val="CharChar2"/>
    <w:rPr>
      <w:rFonts w:ascii="Calibri" w:eastAsia="宋体" w:hAnsi="Calibri" w:cs="宋体"/>
      <w:kern w:val="2"/>
      <w:sz w:val="24"/>
    </w:rPr>
  </w:style>
  <w:style w:type="paragraph" w:customStyle="1" w:styleId="CharChar1">
    <w:name w:val="正文+首行缩进 Char Char"/>
    <w:basedOn w:val="ac"/>
    <w:link w:val="CharCharChar"/>
    <w:qFormat/>
    <w:pPr>
      <w:widowControl/>
      <w:spacing w:afterLines="50"/>
      <w:ind w:firstLine="480"/>
    </w:pPr>
    <w:rPr>
      <w:rFonts w:ascii="Calibri" w:hAnsi="Calibri" w:cs="宋体"/>
      <w:szCs w:val="20"/>
    </w:rPr>
  </w:style>
  <w:style w:type="character" w:customStyle="1" w:styleId="CharCharChar">
    <w:name w:val="正文+首行缩进 Char Char Char"/>
    <w:link w:val="CharChar1"/>
    <w:rPr>
      <w:rFonts w:ascii="Calibri" w:eastAsia="宋体" w:hAnsi="Calibri" w:cs="宋体"/>
      <w:kern w:val="2"/>
      <w:sz w:val="24"/>
    </w:rPr>
  </w:style>
  <w:style w:type="paragraph" w:customStyle="1" w:styleId="CharChar10">
    <w:name w:val="正文+首行缩进 Char Char1"/>
    <w:basedOn w:val="ac"/>
    <w:link w:val="CharCharChar2"/>
    <w:qFormat/>
    <w:pPr>
      <w:widowControl/>
      <w:spacing w:afterLines="50"/>
      <w:ind w:firstLine="480"/>
    </w:pPr>
    <w:rPr>
      <w:rFonts w:ascii="Calibri" w:hAnsi="Calibri" w:cs="宋体"/>
      <w:szCs w:val="20"/>
    </w:rPr>
  </w:style>
  <w:style w:type="character" w:customStyle="1" w:styleId="CharCharChar2">
    <w:name w:val="正文+首行缩进 Char Char Char2"/>
    <w:link w:val="CharChar10"/>
    <w:rPr>
      <w:rFonts w:ascii="Calibri" w:eastAsia="宋体" w:hAnsi="Calibri" w:cs="宋体"/>
      <w:kern w:val="2"/>
      <w:sz w:val="24"/>
    </w:rPr>
  </w:style>
  <w:style w:type="paragraph" w:customStyle="1" w:styleId="affffff0">
    <w:name w:val="表格 正文"/>
    <w:basedOn w:val="ac"/>
    <w:link w:val="Charf8"/>
    <w:qFormat/>
    <w:pPr>
      <w:widowControl/>
      <w:spacing w:line="520" w:lineRule="exact"/>
      <w:jc w:val="center"/>
    </w:pPr>
    <w:rPr>
      <w:rFonts w:ascii="Calibri" w:hAnsi="Calibri" w:cs="宋体"/>
      <w:szCs w:val="21"/>
    </w:rPr>
  </w:style>
  <w:style w:type="character" w:customStyle="1" w:styleId="Charf8">
    <w:name w:val="表格 正文 Char"/>
    <w:link w:val="affffff0"/>
    <w:rPr>
      <w:rFonts w:ascii="Calibri" w:eastAsia="宋体" w:hAnsi="Calibri" w:cs="宋体"/>
      <w:kern w:val="2"/>
      <w:sz w:val="24"/>
      <w:szCs w:val="21"/>
    </w:rPr>
  </w:style>
  <w:style w:type="character" w:customStyle="1" w:styleId="CharChar0">
    <w:name w:val="图表名 Char Char"/>
    <w:link w:val="afffffd"/>
    <w:rPr>
      <w:rFonts w:ascii="黑体" w:eastAsia="黑体" w:hAnsi="Calibri" w:cs="宋体"/>
      <w:bCs/>
      <w:snapToGrid w:val="0"/>
    </w:rPr>
  </w:style>
  <w:style w:type="paragraph" w:customStyle="1" w:styleId="affffff1">
    <w:name w:val="图表头"/>
    <w:basedOn w:val="ac"/>
    <w:link w:val="Charf9"/>
    <w:qFormat/>
    <w:pPr>
      <w:widowControl/>
      <w:spacing w:beforeLines="50" w:afterLines="50" w:line="520" w:lineRule="exact"/>
      <w:jc w:val="center"/>
    </w:pPr>
    <w:rPr>
      <w:rFonts w:ascii="Calibri" w:eastAsia="黑体" w:hAnsi="Calibri" w:cs="宋体"/>
      <w:kern w:val="0"/>
      <w:szCs w:val="21"/>
    </w:rPr>
  </w:style>
  <w:style w:type="paragraph" w:customStyle="1" w:styleId="E">
    <w:name w:val="标题E"/>
    <w:basedOn w:val="ac"/>
    <w:qFormat/>
    <w:pPr>
      <w:widowControl/>
      <w:tabs>
        <w:tab w:val="left" w:pos="0"/>
      </w:tabs>
      <w:adjustRightInd w:val="0"/>
      <w:jc w:val="left"/>
      <w:outlineLvl w:val="4"/>
    </w:pPr>
    <w:rPr>
      <w:rFonts w:cs="Plotter"/>
      <w:snapToGrid w:val="0"/>
      <w:kern w:val="0"/>
      <w:szCs w:val="20"/>
    </w:rPr>
  </w:style>
  <w:style w:type="paragraph" w:customStyle="1" w:styleId="affffff2">
    <w:name w:val="表名"/>
    <w:next w:val="ac"/>
    <w:link w:val="CharChar3"/>
    <w:qFormat/>
    <w:pPr>
      <w:spacing w:beforeLines="50" w:line="360" w:lineRule="auto"/>
      <w:ind w:firstLine="454"/>
    </w:pPr>
    <w:rPr>
      <w:rFonts w:ascii="Times New Roman" w:eastAsia="宋体" w:hAnsi="Times New Roman" w:cs="Times New Roman"/>
      <w:b/>
      <w:kern w:val="2"/>
      <w:sz w:val="24"/>
      <w:szCs w:val="24"/>
    </w:rPr>
  </w:style>
  <w:style w:type="paragraph" w:customStyle="1" w:styleId="LA">
    <w:name w:val="表文LA"/>
    <w:qFormat/>
    <w:pPr>
      <w:tabs>
        <w:tab w:val="left" w:pos="0"/>
      </w:tabs>
      <w:adjustRightInd w:val="0"/>
      <w:snapToGrid w:val="0"/>
      <w:spacing w:beforeLines="10" w:afterLines="10"/>
      <w:jc w:val="center"/>
    </w:pPr>
    <w:rPr>
      <w:rFonts w:ascii="宋体" w:eastAsia="宋体" w:hAnsi="Times New Roman" w:cs="Times New Roman"/>
      <w:snapToGrid w:val="0"/>
      <w:sz w:val="21"/>
    </w:rPr>
  </w:style>
  <w:style w:type="paragraph" w:customStyle="1" w:styleId="LA0">
    <w:name w:val="正文LA"/>
    <w:qFormat/>
    <w:pPr>
      <w:tabs>
        <w:tab w:val="left" w:pos="0"/>
      </w:tabs>
      <w:adjustRightInd w:val="0"/>
      <w:spacing w:beforeLines="50" w:line="360" w:lineRule="auto"/>
      <w:ind w:firstLineChars="225" w:firstLine="225"/>
      <w:jc w:val="both"/>
    </w:pPr>
    <w:rPr>
      <w:rFonts w:ascii="宋体" w:eastAsia="宋体" w:hAnsi="宋体" w:cs="Times New Roman"/>
      <w:snapToGrid w:val="0"/>
      <w:sz w:val="24"/>
    </w:rPr>
  </w:style>
  <w:style w:type="paragraph" w:customStyle="1" w:styleId="LA1">
    <w:name w:val="图名LA"/>
    <w:basedOn w:val="ac"/>
    <w:link w:val="LAChar"/>
    <w:qFormat/>
    <w:pPr>
      <w:widowControl/>
      <w:tabs>
        <w:tab w:val="left" w:pos="0"/>
      </w:tabs>
      <w:adjustRightInd w:val="0"/>
      <w:snapToGrid w:val="0"/>
      <w:spacing w:beforeLines="50" w:afterLines="50" w:line="520" w:lineRule="exact"/>
      <w:jc w:val="center"/>
    </w:pPr>
    <w:rPr>
      <w:rFonts w:cs="宋体"/>
      <w:b/>
      <w:snapToGrid w:val="0"/>
      <w:kern w:val="0"/>
      <w:szCs w:val="20"/>
      <w:lang w:val="zh-CN"/>
    </w:rPr>
  </w:style>
  <w:style w:type="character" w:customStyle="1" w:styleId="LAChar">
    <w:name w:val="图名LA Char"/>
    <w:link w:val="LA1"/>
    <w:rPr>
      <w:rFonts w:ascii="Times New Roman" w:eastAsia="宋体" w:hAnsi="Times New Roman" w:cs="宋体"/>
      <w:b/>
      <w:snapToGrid w:val="0"/>
      <w:sz w:val="24"/>
      <w:lang w:val="zh-CN" w:eastAsia="zh-CN"/>
    </w:rPr>
  </w:style>
  <w:style w:type="paragraph" w:customStyle="1" w:styleId="C1">
    <w:name w:val="C图名"/>
    <w:next w:val="ac"/>
    <w:link w:val="CCharChar"/>
    <w:qFormat/>
    <w:pPr>
      <w:spacing w:afterLines="50"/>
      <w:jc w:val="center"/>
    </w:pPr>
    <w:rPr>
      <w:rFonts w:ascii="黑体" w:eastAsia="黑体" w:hAnsi="宋体" w:cs="Times New Roman"/>
      <w:b/>
      <w:bCs/>
      <w:kern w:val="2"/>
      <w:szCs w:val="24"/>
    </w:rPr>
  </w:style>
  <w:style w:type="paragraph" w:customStyle="1" w:styleId="B0">
    <w:name w:val="B图"/>
    <w:basedOn w:val="Affffff3"/>
    <w:next w:val="Affffff3"/>
    <w:link w:val="BChar"/>
    <w:pPr>
      <w:spacing w:beforeLines="50" w:line="240" w:lineRule="auto"/>
      <w:ind w:firstLineChars="0" w:firstLine="0"/>
      <w:jc w:val="center"/>
    </w:pPr>
  </w:style>
  <w:style w:type="paragraph" w:customStyle="1" w:styleId="Affffff3">
    <w:name w:val="A 正文"/>
    <w:link w:val="AChar1"/>
    <w:qFormat/>
    <w:pPr>
      <w:spacing w:line="360" w:lineRule="auto"/>
      <w:ind w:firstLineChars="200" w:firstLine="480"/>
      <w:jc w:val="both"/>
    </w:pPr>
    <w:rPr>
      <w:rFonts w:ascii="Times New Roman" w:eastAsia="宋体" w:hAnsi="Times New Roman" w:cs="宋体"/>
      <w:sz w:val="24"/>
      <w:szCs w:val="24"/>
    </w:rPr>
  </w:style>
  <w:style w:type="character" w:customStyle="1" w:styleId="AChar1">
    <w:name w:val="A 正文 Char"/>
    <w:link w:val="Affffff3"/>
    <w:rPr>
      <w:rFonts w:ascii="Times New Roman" w:eastAsia="宋体" w:hAnsi="Times New Roman" w:cs="宋体"/>
      <w:sz w:val="24"/>
      <w:szCs w:val="24"/>
    </w:rPr>
  </w:style>
  <w:style w:type="character" w:customStyle="1" w:styleId="CCharChar">
    <w:name w:val="C图名 Char Char"/>
    <w:link w:val="C1"/>
    <w:rPr>
      <w:rFonts w:ascii="黑体" w:eastAsia="黑体" w:hAnsi="宋体" w:cs="Times New Roman"/>
      <w:b/>
      <w:bCs/>
      <w:kern w:val="2"/>
      <w:szCs w:val="24"/>
    </w:rPr>
  </w:style>
  <w:style w:type="character" w:customStyle="1" w:styleId="BChar">
    <w:name w:val="B图 Char"/>
    <w:link w:val="B0"/>
    <w:rPr>
      <w:rFonts w:ascii="Times New Roman" w:eastAsia="宋体" w:hAnsi="Times New Roman" w:cs="宋体"/>
      <w:sz w:val="24"/>
      <w:szCs w:val="24"/>
    </w:rPr>
  </w:style>
  <w:style w:type="paragraph" w:customStyle="1" w:styleId="Affffff4">
    <w:name w:val="图名A"/>
    <w:basedOn w:val="Afffffe"/>
    <w:qFormat/>
    <w:pPr>
      <w:spacing w:beforeLines="20" w:afterLines="80"/>
    </w:pPr>
  </w:style>
  <w:style w:type="paragraph" w:customStyle="1" w:styleId="LB">
    <w:name w:val="标题LB"/>
    <w:basedOn w:val="Afffff6"/>
    <w:qFormat/>
    <w:pPr>
      <w:snapToGrid w:val="0"/>
      <w:spacing w:beforeLines="50"/>
      <w:ind w:firstLineChars="200" w:firstLine="200"/>
    </w:pPr>
    <w:rPr>
      <w:rFonts w:ascii="宋体" w:hAnsi="宋体"/>
    </w:rPr>
  </w:style>
  <w:style w:type="paragraph" w:customStyle="1" w:styleId="5">
    <w:name w:val="样式5"/>
    <w:basedOn w:val="af4"/>
    <w:qFormat/>
    <w:pPr>
      <w:widowControl/>
      <w:numPr>
        <w:numId w:val="6"/>
      </w:numPr>
      <w:tabs>
        <w:tab w:val="clear" w:pos="1212"/>
      </w:tabs>
      <w:ind w:left="840"/>
      <w:jc w:val="center"/>
    </w:pPr>
    <w:rPr>
      <w:rFonts w:ascii="宋体" w:eastAsia="宋体" w:hAnsi="宋体" w:cs="Arial"/>
      <w:sz w:val="21"/>
      <w:szCs w:val="21"/>
    </w:rPr>
  </w:style>
  <w:style w:type="paragraph" w:customStyle="1" w:styleId="6">
    <w:name w:val="样式6"/>
    <w:basedOn w:val="af4"/>
    <w:qFormat/>
    <w:pPr>
      <w:widowControl/>
      <w:numPr>
        <w:numId w:val="7"/>
      </w:numPr>
      <w:tabs>
        <w:tab w:val="clear" w:pos="1212"/>
        <w:tab w:val="left" w:pos="425"/>
      </w:tabs>
      <w:ind w:left="425" w:hanging="425"/>
      <w:jc w:val="center"/>
    </w:pPr>
    <w:rPr>
      <w:rFonts w:ascii="宋体" w:eastAsia="宋体" w:hAnsi="宋体" w:cs="Arial"/>
      <w:sz w:val="21"/>
      <w:szCs w:val="21"/>
    </w:rPr>
  </w:style>
  <w:style w:type="paragraph" w:customStyle="1" w:styleId="affffff5">
    <w:name w:val="正文文字"/>
    <w:basedOn w:val="ac"/>
    <w:qFormat/>
    <w:pPr>
      <w:widowControl/>
      <w:spacing w:afterLines="50"/>
    </w:pPr>
    <w:rPr>
      <w:rFonts w:cs="宋体"/>
      <w:szCs w:val="20"/>
    </w:rPr>
  </w:style>
  <w:style w:type="paragraph" w:customStyle="1" w:styleId="0">
    <w:name w:val="标题0"/>
    <w:basedOn w:val="ac"/>
    <w:qFormat/>
    <w:pPr>
      <w:widowControl/>
      <w:spacing w:before="312" w:after="312"/>
      <w:jc w:val="center"/>
    </w:pPr>
    <w:rPr>
      <w:rFonts w:cs="宋体"/>
      <w:b/>
      <w:sz w:val="36"/>
      <w:szCs w:val="36"/>
    </w:rPr>
  </w:style>
  <w:style w:type="paragraph" w:customStyle="1" w:styleId="LC">
    <w:name w:val="标题LC"/>
    <w:qFormat/>
    <w:pPr>
      <w:tabs>
        <w:tab w:val="left" w:pos="0"/>
      </w:tabs>
      <w:adjustRightInd w:val="0"/>
      <w:snapToGrid w:val="0"/>
      <w:spacing w:beforeLines="150"/>
      <w:outlineLvl w:val="2"/>
    </w:pPr>
    <w:rPr>
      <w:rFonts w:ascii="宋体" w:eastAsia="宋体" w:hAnsi="宋体" w:cs="Times New Roman"/>
      <w:b/>
      <w:snapToGrid w:val="0"/>
      <w:sz w:val="28"/>
    </w:rPr>
  </w:style>
  <w:style w:type="paragraph" w:customStyle="1" w:styleId="LA2">
    <w:name w:val="表名LA"/>
    <w:basedOn w:val="ac"/>
    <w:qFormat/>
    <w:pPr>
      <w:widowControl/>
      <w:tabs>
        <w:tab w:val="left" w:pos="0"/>
      </w:tabs>
      <w:adjustRightInd w:val="0"/>
      <w:snapToGrid w:val="0"/>
      <w:spacing w:beforeLines="80" w:afterLines="20" w:line="520" w:lineRule="exact"/>
      <w:jc w:val="center"/>
    </w:pPr>
    <w:rPr>
      <w:rFonts w:cs="宋体"/>
      <w:b/>
      <w:snapToGrid w:val="0"/>
      <w:kern w:val="0"/>
      <w:szCs w:val="20"/>
    </w:rPr>
  </w:style>
  <w:style w:type="paragraph" w:customStyle="1" w:styleId="LA3">
    <w:name w:val="图文LA"/>
    <w:basedOn w:val="ac"/>
    <w:qFormat/>
    <w:pPr>
      <w:widowControl/>
      <w:tabs>
        <w:tab w:val="left" w:pos="0"/>
      </w:tabs>
      <w:adjustRightInd w:val="0"/>
      <w:spacing w:beforeLines="50"/>
      <w:jc w:val="center"/>
    </w:pPr>
    <w:rPr>
      <w:rFonts w:ascii="宋体" w:hAnsi="宋体" w:cs="宋体"/>
      <w:snapToGrid w:val="0"/>
      <w:kern w:val="0"/>
      <w:szCs w:val="20"/>
    </w:rPr>
  </w:style>
  <w:style w:type="paragraph" w:customStyle="1" w:styleId="LD">
    <w:name w:val="标题LD"/>
    <w:link w:val="LDChar"/>
    <w:qFormat/>
    <w:pPr>
      <w:adjustRightInd w:val="0"/>
      <w:snapToGrid w:val="0"/>
      <w:spacing w:beforeLines="50" w:afterLines="50"/>
      <w:ind w:firstLineChars="200" w:firstLine="482"/>
      <w:outlineLvl w:val="3"/>
    </w:pPr>
    <w:rPr>
      <w:rFonts w:ascii="宋体" w:eastAsia="宋体" w:hAnsi="宋体" w:cs="Times New Roman"/>
      <w:b/>
      <w:sz w:val="24"/>
    </w:rPr>
  </w:style>
  <w:style w:type="character" w:customStyle="1" w:styleId="LDChar">
    <w:name w:val="标题LD Char"/>
    <w:link w:val="LD"/>
    <w:rPr>
      <w:rFonts w:ascii="宋体" w:eastAsia="宋体" w:hAnsi="宋体" w:cs="Times New Roman"/>
      <w:b/>
      <w:sz w:val="24"/>
    </w:rPr>
  </w:style>
  <w:style w:type="paragraph" w:customStyle="1" w:styleId="xl45">
    <w:name w:val="xl45"/>
    <w:basedOn w:val="ac"/>
    <w:qFormat/>
    <w:pPr>
      <w:widowControl/>
      <w:pBdr>
        <w:left w:val="single" w:sz="4" w:space="0" w:color="auto"/>
        <w:bottom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affffff6">
    <w:name w:val="正文+首行缩进"/>
    <w:basedOn w:val="ac"/>
    <w:link w:val="Charfa"/>
    <w:qFormat/>
    <w:pPr>
      <w:widowControl/>
      <w:spacing w:afterLines="50"/>
      <w:ind w:firstLine="480"/>
    </w:pPr>
    <w:rPr>
      <w:rFonts w:ascii="Calibri" w:hAnsi="Calibri" w:cs="宋体"/>
      <w:szCs w:val="20"/>
    </w:rPr>
  </w:style>
  <w:style w:type="character" w:customStyle="1" w:styleId="Charfa">
    <w:name w:val="正文+首行缩进 Char"/>
    <w:link w:val="affffff6"/>
    <w:rPr>
      <w:rFonts w:ascii="Calibri" w:eastAsia="宋体" w:hAnsi="Calibri" w:cs="宋体"/>
      <w:kern w:val="2"/>
      <w:sz w:val="24"/>
    </w:rPr>
  </w:style>
  <w:style w:type="paragraph" w:customStyle="1" w:styleId="Affffff7">
    <w:name w:val="表文A"/>
    <w:qFormat/>
    <w:pPr>
      <w:tabs>
        <w:tab w:val="left" w:pos="0"/>
      </w:tabs>
      <w:adjustRightInd w:val="0"/>
      <w:snapToGrid w:val="0"/>
      <w:jc w:val="center"/>
    </w:pPr>
    <w:rPr>
      <w:rFonts w:ascii="宋体" w:eastAsia="宋体" w:hAnsi="Times New Roman" w:cs="Times New Roman"/>
      <w:snapToGrid w:val="0"/>
      <w:sz w:val="21"/>
    </w:rPr>
  </w:style>
  <w:style w:type="paragraph" w:customStyle="1" w:styleId="A20">
    <w:name w:val="样式 正文A + 首行缩进:  2 字符"/>
    <w:basedOn w:val="Afffff6"/>
    <w:qFormat/>
    <w:pPr>
      <w:widowControl w:val="0"/>
      <w:spacing w:before="0" w:afterLines="50"/>
      <w:ind w:firstLineChars="200" w:firstLine="200"/>
    </w:pPr>
    <w:rPr>
      <w:rFonts w:cs="宋体"/>
    </w:rPr>
  </w:style>
  <w:style w:type="paragraph" w:customStyle="1" w:styleId="LA4">
    <w:name w:val="标题LA"/>
    <w:basedOn w:val="LB"/>
    <w:link w:val="LAChar0"/>
    <w:qFormat/>
    <w:pPr>
      <w:spacing w:beforeLines="100"/>
      <w:ind w:firstLine="562"/>
    </w:pPr>
    <w:rPr>
      <w:rFonts w:ascii="黑体" w:eastAsia="黑体"/>
      <w:sz w:val="28"/>
      <w:szCs w:val="28"/>
    </w:rPr>
  </w:style>
  <w:style w:type="character" w:customStyle="1" w:styleId="LAChar0">
    <w:name w:val="标题LA Char"/>
    <w:link w:val="LA4"/>
    <w:rPr>
      <w:rFonts w:ascii="黑体" w:eastAsia="黑体" w:hAnsi="宋体" w:cs="Times New Roman"/>
      <w:snapToGrid w:val="0"/>
      <w:sz w:val="28"/>
      <w:szCs w:val="28"/>
    </w:rPr>
  </w:style>
  <w:style w:type="paragraph" w:customStyle="1" w:styleId="48">
    <w:name w:val="样式4"/>
    <w:basedOn w:val="aff9"/>
    <w:qFormat/>
    <w:pPr>
      <w:snapToGrid w:val="0"/>
    </w:pPr>
    <w:rPr>
      <w:spacing w:val="8"/>
      <w:kern w:val="24"/>
    </w:rPr>
  </w:style>
  <w:style w:type="character" w:customStyle="1" w:styleId="Charf5">
    <w:name w:val="文章 Char"/>
    <w:link w:val="afffff8"/>
    <w:rPr>
      <w:rFonts w:ascii="Garamond" w:eastAsia="宋体" w:hAnsi="Garamond" w:cs="Times New Roman"/>
      <w:kern w:val="2"/>
      <w:sz w:val="24"/>
      <w:szCs w:val="24"/>
    </w:rPr>
  </w:style>
  <w:style w:type="character" w:customStyle="1" w:styleId="Charf9">
    <w:name w:val="图表头 Char"/>
    <w:link w:val="affffff1"/>
    <w:rPr>
      <w:rFonts w:ascii="Calibri" w:eastAsia="黑体" w:hAnsi="Calibri" w:cs="宋体"/>
      <w:sz w:val="24"/>
      <w:szCs w:val="21"/>
    </w:rPr>
  </w:style>
  <w:style w:type="character" w:customStyle="1" w:styleId="2f1">
    <w:name w:val="批注文字 字符2"/>
    <w:basedOn w:val="ad"/>
    <w:qFormat/>
    <w:rPr>
      <w:rFonts w:cs="宋体"/>
      <w:kern w:val="2"/>
      <w:sz w:val="24"/>
      <w:lang w:val="zh-CN" w:eastAsia="zh-CN"/>
    </w:rPr>
  </w:style>
  <w:style w:type="character" w:customStyle="1" w:styleId="3e">
    <w:name w:val="批注主题 字符3"/>
    <w:basedOn w:val="2f1"/>
    <w:qFormat/>
    <w:rPr>
      <w:rFonts w:cs="宋体"/>
      <w:b/>
      <w:bCs/>
      <w:kern w:val="2"/>
      <w:sz w:val="24"/>
      <w:lang w:val="zh-CN" w:eastAsia="zh-CN"/>
    </w:rPr>
  </w:style>
  <w:style w:type="paragraph" w:customStyle="1" w:styleId="30505">
    <w:name w:val="样式 标题 3 + 段前: 0.5 行 段后: 0.5 行"/>
    <w:basedOn w:val="31"/>
    <w:qFormat/>
    <w:pPr>
      <w:widowControl/>
      <w:spacing w:beforeLines="50" w:before="0" w:afterLines="50" w:after="0" w:line="480" w:lineRule="auto"/>
      <w:jc w:val="left"/>
    </w:pPr>
    <w:rPr>
      <w:rFonts w:ascii="Times New Roman" w:eastAsia="楷体_GB2312" w:hAnsi="Times New Roman" w:cs="Times New Roman"/>
      <w:b w:val="0"/>
      <w:color w:val="3399FF"/>
      <w:sz w:val="28"/>
      <w:szCs w:val="28"/>
    </w:rPr>
  </w:style>
  <w:style w:type="paragraph" w:customStyle="1" w:styleId="20505">
    <w:name w:val="样式 标题 2 + 段前: 0.5 行 段后: 0.5 行"/>
    <w:basedOn w:val="21"/>
    <w:qFormat/>
    <w:pPr>
      <w:widowControl/>
      <w:spacing w:beforeLines="50" w:afterLines="50"/>
    </w:pPr>
    <w:rPr>
      <w:rFonts w:eastAsia="楷体_GB2312" w:cs="Times New Roman"/>
      <w:b w:val="0"/>
      <w:color w:val="003366"/>
      <w:sz w:val="30"/>
      <w:szCs w:val="30"/>
    </w:rPr>
  </w:style>
  <w:style w:type="paragraph" w:customStyle="1" w:styleId="Char50">
    <w:name w:val="Char5"/>
    <w:basedOn w:val="ac"/>
    <w:qFormat/>
    <w:pPr>
      <w:widowControl/>
      <w:spacing w:line="520" w:lineRule="exact"/>
    </w:pPr>
    <w:rPr>
      <w:rFonts w:ascii="Tahoma" w:hAnsi="Tahoma" w:cs="Tahoma"/>
      <w:szCs w:val="20"/>
    </w:rPr>
  </w:style>
  <w:style w:type="paragraph" w:customStyle="1" w:styleId="205050">
    <w:name w:val="样式 首行缩进:  2 字符 段前: 0.5 行 段后: 0.5 行"/>
    <w:basedOn w:val="ac"/>
    <w:next w:val="ac"/>
    <w:semiHidden/>
    <w:qFormat/>
    <w:pPr>
      <w:widowControl/>
      <w:adjustRightInd w:val="0"/>
      <w:snapToGrid w:val="0"/>
      <w:spacing w:before="156" w:after="156" w:line="400" w:lineRule="atLeast"/>
      <w:ind w:firstLine="480"/>
    </w:pPr>
    <w:rPr>
      <w:rFonts w:eastAsia="楷体_GB2312" w:cs="宋体"/>
      <w:szCs w:val="20"/>
    </w:rPr>
  </w:style>
  <w:style w:type="paragraph" w:customStyle="1" w:styleId="410505">
    <w:name w:val="样式 标题 41. + 段前: 0.5 行 段后: 0.5 行"/>
    <w:basedOn w:val="40"/>
    <w:qFormat/>
    <w:pPr>
      <w:widowControl/>
      <w:spacing w:beforeLines="50" w:before="0" w:afterLines="50" w:after="0" w:line="360" w:lineRule="auto"/>
      <w:jc w:val="left"/>
    </w:pPr>
    <w:rPr>
      <w:rFonts w:ascii="Times New Roman" w:eastAsia="楷体_GB2312" w:hAnsi="Times New Roman" w:cs="Times New Roman"/>
      <w:b w:val="0"/>
      <w:color w:val="3366FF"/>
      <w:sz w:val="24"/>
      <w:szCs w:val="24"/>
    </w:rPr>
  </w:style>
  <w:style w:type="paragraph" w:customStyle="1" w:styleId="Char1CharCharChar">
    <w:name w:val="Char1 Char Char Char"/>
    <w:basedOn w:val="ac"/>
    <w:qFormat/>
    <w:pPr>
      <w:widowControl/>
      <w:spacing w:line="520" w:lineRule="exact"/>
    </w:pPr>
    <w:rPr>
      <w:rFonts w:ascii="Tahoma" w:hAnsi="Tahoma" w:cs="宋体"/>
      <w:szCs w:val="20"/>
    </w:rPr>
  </w:style>
  <w:style w:type="paragraph" w:customStyle="1" w:styleId="18">
    <w:name w:val="正文1"/>
    <w:link w:val="1Char0"/>
    <w:qFormat/>
    <w:pPr>
      <w:widowControl w:val="0"/>
      <w:adjustRightInd w:val="0"/>
      <w:spacing w:afterLines="50" w:line="360" w:lineRule="auto"/>
      <w:ind w:firstLineChars="200" w:firstLine="200"/>
      <w:jc w:val="both"/>
    </w:pPr>
    <w:rPr>
      <w:rFonts w:ascii="Times New Roman" w:eastAsia="宋体" w:hAnsi="Times New Roman" w:cs="Times New Roman"/>
      <w:spacing w:val="10"/>
      <w:sz w:val="24"/>
      <w:szCs w:val="24"/>
    </w:rPr>
  </w:style>
  <w:style w:type="paragraph" w:customStyle="1" w:styleId="affffff8">
    <w:name w:val="表"/>
    <w:link w:val="Charfb"/>
    <w:qFormat/>
    <w:pPr>
      <w:widowControl w:val="0"/>
      <w:adjustRightInd w:val="0"/>
      <w:snapToGrid w:val="0"/>
      <w:jc w:val="center"/>
      <w:textAlignment w:val="baseline"/>
    </w:pPr>
    <w:rPr>
      <w:rFonts w:ascii="Times New Roman" w:eastAsia="宋体" w:hAnsi="Times New Roman" w:cs="Times New Roman"/>
      <w:iCs/>
      <w:kern w:val="24"/>
      <w:sz w:val="21"/>
      <w:szCs w:val="21"/>
    </w:rPr>
  </w:style>
  <w:style w:type="character" w:customStyle="1" w:styleId="Charfb">
    <w:name w:val="表 Char"/>
    <w:link w:val="affffff8"/>
    <w:qFormat/>
    <w:rPr>
      <w:rFonts w:ascii="Times New Roman" w:eastAsia="宋体" w:hAnsi="Times New Roman" w:cs="Times New Roman"/>
      <w:iCs/>
      <w:kern w:val="24"/>
      <w:sz w:val="21"/>
      <w:szCs w:val="21"/>
    </w:rPr>
  </w:style>
  <w:style w:type="character" w:customStyle="1" w:styleId="1Char0">
    <w:name w:val="正文1 Char"/>
    <w:link w:val="18"/>
    <w:qFormat/>
    <w:rPr>
      <w:rFonts w:ascii="Times New Roman" w:eastAsia="宋体" w:hAnsi="Times New Roman" w:cs="Times New Roman"/>
      <w:spacing w:val="10"/>
      <w:sz w:val="24"/>
      <w:szCs w:val="24"/>
    </w:rPr>
  </w:style>
  <w:style w:type="character" w:customStyle="1" w:styleId="AChar0">
    <w:name w:val="表名A Char"/>
    <w:link w:val="Afffffa"/>
    <w:rPr>
      <w:rFonts w:ascii="Calibri" w:eastAsia="宋体" w:hAnsi="Calibri" w:cs="宋体"/>
      <w:b/>
      <w:bCs/>
      <w:kern w:val="2"/>
      <w:sz w:val="24"/>
      <w:szCs w:val="21"/>
    </w:rPr>
  </w:style>
  <w:style w:type="paragraph" w:customStyle="1" w:styleId="affffff9">
    <w:name w:val="表格"/>
    <w:next w:val="ac"/>
    <w:qFormat/>
    <w:pPr>
      <w:jc w:val="center"/>
    </w:pPr>
    <w:rPr>
      <w:rFonts w:ascii="Times New Roman" w:eastAsia="宋体" w:hAnsi="Times New Roman" w:cs="Times New Roman"/>
      <w:kern w:val="2"/>
      <w:sz w:val="21"/>
      <w:szCs w:val="24"/>
    </w:rPr>
  </w:style>
  <w:style w:type="paragraph" w:customStyle="1" w:styleId="CharCharChar1CharCharCharCharCharCharCharCharCharCharCharChar2Char">
    <w:name w:val="Char Char Char1 Char Char Char Char Char Char Char Char Char Char Char Char2 Char"/>
    <w:basedOn w:val="ac"/>
    <w:qFormat/>
    <w:pPr>
      <w:widowControl/>
    </w:pPr>
    <w:rPr>
      <w:rFonts w:ascii="宋体" w:cs="宋体"/>
      <w:szCs w:val="20"/>
    </w:rPr>
  </w:style>
  <w:style w:type="paragraph" w:customStyle="1" w:styleId="CharCharCharCharCharCharCharCharCharCharCharCharCharCharCharCharCharCharChar">
    <w:name w:val="Char Char Char Char Char Char Char Char Char Char Char Char Char Char Char Char Char Char Char"/>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affffffa">
    <w:name w:val="公式"/>
    <w:basedOn w:val="ac"/>
    <w:qFormat/>
    <w:pPr>
      <w:widowControl/>
      <w:spacing w:before="120" w:after="120" w:line="520" w:lineRule="exact"/>
      <w:jc w:val="center"/>
    </w:pPr>
    <w:rPr>
      <w:rFonts w:ascii="Book Antiqua" w:hAnsi="Book Antiqua" w:cs="宋体"/>
      <w:szCs w:val="20"/>
    </w:rPr>
  </w:style>
  <w:style w:type="paragraph" w:customStyle="1" w:styleId="affffffb">
    <w:name w:val="图名"/>
    <w:basedOn w:val="ac"/>
    <w:next w:val="ac"/>
    <w:link w:val="Charfc"/>
    <w:qFormat/>
    <w:pPr>
      <w:widowControl/>
      <w:spacing w:before="240" w:after="240" w:line="520" w:lineRule="exact"/>
      <w:contextualSpacing/>
      <w:jc w:val="center"/>
    </w:pPr>
    <w:rPr>
      <w:rFonts w:ascii="Century Gothic" w:hAnsi="Century Gothic" w:cs="宋体"/>
      <w:szCs w:val="20"/>
    </w:rPr>
  </w:style>
  <w:style w:type="paragraph" w:customStyle="1" w:styleId="affffffc">
    <w:name w:val="表格后空行"/>
    <w:next w:val="afffff8"/>
    <w:qFormat/>
    <w:pPr>
      <w:adjustRightInd w:val="0"/>
      <w:spacing w:line="240" w:lineRule="atLeast"/>
      <w:ind w:firstLineChars="200" w:firstLine="200"/>
    </w:pPr>
    <w:rPr>
      <w:rFonts w:ascii="Book Antiqua" w:eastAsia="宋体" w:hAnsi="Book Antiqua" w:cs="Times New Roman"/>
      <w:spacing w:val="2"/>
      <w:kern w:val="2"/>
      <w:sz w:val="18"/>
      <w:szCs w:val="18"/>
    </w:rPr>
  </w:style>
  <w:style w:type="paragraph" w:customStyle="1" w:styleId="19">
    <w:name w:val="表格 1"/>
    <w:basedOn w:val="ac"/>
    <w:next w:val="affffffc"/>
    <w:qFormat/>
    <w:pPr>
      <w:widowControl/>
      <w:spacing w:line="280" w:lineRule="atLeast"/>
      <w:jc w:val="center"/>
    </w:pPr>
    <w:rPr>
      <w:rFonts w:cs="宋体"/>
      <w:szCs w:val="20"/>
    </w:rPr>
  </w:style>
  <w:style w:type="paragraph" w:customStyle="1" w:styleId="2f2">
    <w:name w:val="表格 2"/>
    <w:basedOn w:val="ac"/>
    <w:next w:val="affffffc"/>
    <w:qFormat/>
    <w:pPr>
      <w:widowControl/>
      <w:spacing w:line="280" w:lineRule="atLeast"/>
      <w:jc w:val="center"/>
    </w:pPr>
    <w:rPr>
      <w:rFonts w:cs="宋体"/>
      <w:sz w:val="25"/>
      <w:szCs w:val="25"/>
    </w:rPr>
  </w:style>
  <w:style w:type="paragraph" w:customStyle="1" w:styleId="3f">
    <w:name w:val="表格 3"/>
    <w:basedOn w:val="ac"/>
    <w:next w:val="affffffc"/>
    <w:qFormat/>
    <w:pPr>
      <w:widowControl/>
      <w:spacing w:line="280" w:lineRule="atLeast"/>
      <w:jc w:val="center"/>
    </w:pPr>
    <w:rPr>
      <w:rFonts w:cs="宋体"/>
      <w:szCs w:val="20"/>
    </w:rPr>
  </w:style>
  <w:style w:type="paragraph" w:customStyle="1" w:styleId="49">
    <w:name w:val="表格 4"/>
    <w:basedOn w:val="ac"/>
    <w:qFormat/>
    <w:pPr>
      <w:widowControl/>
      <w:jc w:val="center"/>
    </w:pPr>
    <w:rPr>
      <w:rFonts w:ascii="黑体" w:eastAsia="黑体" w:cs="宋体"/>
      <w:kern w:val="0"/>
      <w:sz w:val="23"/>
      <w:szCs w:val="23"/>
    </w:rPr>
  </w:style>
  <w:style w:type="paragraph" w:customStyle="1" w:styleId="5a">
    <w:name w:val="表格 5"/>
    <w:basedOn w:val="ac"/>
    <w:next w:val="affffffc"/>
    <w:qFormat/>
    <w:pPr>
      <w:widowControl/>
      <w:spacing w:line="280" w:lineRule="atLeast"/>
      <w:jc w:val="center"/>
    </w:pPr>
    <w:rPr>
      <w:rFonts w:cs="宋体"/>
      <w:sz w:val="22"/>
    </w:rPr>
  </w:style>
  <w:style w:type="paragraph" w:customStyle="1" w:styleId="65">
    <w:name w:val="表格 6"/>
    <w:basedOn w:val="ac"/>
    <w:next w:val="affffffc"/>
    <w:qFormat/>
    <w:pPr>
      <w:widowControl/>
      <w:spacing w:line="280" w:lineRule="atLeast"/>
      <w:ind w:left="16"/>
      <w:jc w:val="center"/>
    </w:pPr>
    <w:rPr>
      <w:rFonts w:cs="宋体"/>
      <w:kern w:val="0"/>
      <w:szCs w:val="21"/>
    </w:rPr>
  </w:style>
  <w:style w:type="paragraph" w:customStyle="1" w:styleId="74">
    <w:name w:val="表格 7"/>
    <w:basedOn w:val="ac"/>
    <w:next w:val="affffffc"/>
    <w:qFormat/>
    <w:pPr>
      <w:widowControl/>
      <w:spacing w:line="280" w:lineRule="atLeast"/>
      <w:jc w:val="center"/>
    </w:pPr>
    <w:rPr>
      <w:rFonts w:cs="宋体"/>
      <w:kern w:val="0"/>
      <w:sz w:val="20"/>
      <w:szCs w:val="20"/>
    </w:rPr>
  </w:style>
  <w:style w:type="paragraph" w:customStyle="1" w:styleId="83">
    <w:name w:val="表格 8"/>
    <w:basedOn w:val="ac"/>
    <w:next w:val="affffffc"/>
    <w:qFormat/>
    <w:pPr>
      <w:widowControl/>
      <w:spacing w:line="280" w:lineRule="atLeast"/>
      <w:jc w:val="center"/>
    </w:pPr>
    <w:rPr>
      <w:rFonts w:cs="宋体"/>
      <w:sz w:val="18"/>
      <w:szCs w:val="18"/>
    </w:rPr>
  </w:style>
  <w:style w:type="paragraph" w:customStyle="1" w:styleId="affffffd">
    <w:name w:val="插图"/>
    <w:basedOn w:val="ac"/>
    <w:next w:val="ac"/>
    <w:link w:val="Charfd"/>
    <w:qFormat/>
    <w:pPr>
      <w:widowControl/>
      <w:spacing w:beforeLines="50" w:before="50" w:afterLines="50" w:after="50" w:line="240" w:lineRule="auto"/>
      <w:ind w:firstLineChars="0" w:firstLine="0"/>
      <w:jc w:val="center"/>
    </w:pPr>
    <w:rPr>
      <w:rFonts w:cs="宋体"/>
      <w:szCs w:val="20"/>
      <w:lang w:val="zh-CN"/>
    </w:rPr>
  </w:style>
  <w:style w:type="paragraph" w:customStyle="1" w:styleId="affffffe">
    <w:name w:val="续表头"/>
    <w:basedOn w:val="ac"/>
    <w:next w:val="ac"/>
    <w:qFormat/>
    <w:pPr>
      <w:widowControl/>
      <w:spacing w:before="120" w:line="240" w:lineRule="atLeast"/>
      <w:jc w:val="center"/>
    </w:pPr>
    <w:rPr>
      <w:rFonts w:ascii="Century Gothic" w:hAnsi="Century Gothic" w:cs="宋体"/>
      <w:szCs w:val="20"/>
    </w:rPr>
  </w:style>
  <w:style w:type="paragraph" w:customStyle="1" w:styleId="afffffff">
    <w:name w:val="注释"/>
    <w:basedOn w:val="ac"/>
    <w:qFormat/>
    <w:pPr>
      <w:widowControl/>
      <w:ind w:firstLine="523"/>
    </w:pPr>
    <w:rPr>
      <w:rFonts w:ascii="宋体" w:cs="宋体"/>
      <w:szCs w:val="21"/>
    </w:rPr>
  </w:style>
  <w:style w:type="paragraph" w:customStyle="1" w:styleId="afffffff0">
    <w:name w:val="段落"/>
    <w:basedOn w:val="ac"/>
    <w:qFormat/>
    <w:pPr>
      <w:widowControl/>
      <w:ind w:firstLineChars="203" w:firstLine="203"/>
    </w:pPr>
    <w:rPr>
      <w:rFonts w:ascii="宋体" w:cs="宋体"/>
      <w:szCs w:val="20"/>
    </w:rPr>
  </w:style>
  <w:style w:type="paragraph" w:customStyle="1" w:styleId="afffffff1">
    <w:name w:val="表注"/>
    <w:basedOn w:val="ac"/>
    <w:qFormat/>
    <w:pPr>
      <w:widowControl/>
      <w:spacing w:line="520" w:lineRule="exact"/>
    </w:pPr>
    <w:rPr>
      <w:rFonts w:ascii="Plotter" w:hAnsi="Plotter" w:cs="宋体"/>
      <w:sz w:val="18"/>
      <w:szCs w:val="20"/>
    </w:rPr>
  </w:style>
  <w:style w:type="paragraph" w:customStyle="1" w:styleId="afffffff2">
    <w:name w:val="正文表格图名"/>
    <w:link w:val="Char14"/>
    <w:qFormat/>
    <w:pPr>
      <w:spacing w:after="200" w:line="276" w:lineRule="auto"/>
      <w:jc w:val="center"/>
    </w:pPr>
    <w:rPr>
      <w:rFonts w:ascii="Calibri" w:eastAsia="宋体" w:hAnsi="Calibri" w:cs="Times New Roman"/>
      <w:kern w:val="2"/>
      <w:sz w:val="21"/>
      <w:szCs w:val="21"/>
    </w:rPr>
  </w:style>
  <w:style w:type="paragraph" w:customStyle="1" w:styleId="afffffff3">
    <w:name w:val="图表标题"/>
    <w:basedOn w:val="ac"/>
    <w:qFormat/>
    <w:pPr>
      <w:widowControl/>
      <w:spacing w:line="520" w:lineRule="exact"/>
      <w:jc w:val="center"/>
    </w:pPr>
    <w:rPr>
      <w:rFonts w:eastAsia="黑体" w:cs="宋体"/>
      <w:b/>
      <w:szCs w:val="20"/>
    </w:rPr>
  </w:style>
  <w:style w:type="paragraph" w:customStyle="1" w:styleId="afffffff4">
    <w:name w:val="图标"/>
    <w:basedOn w:val="af4"/>
    <w:qFormat/>
    <w:pPr>
      <w:widowControl/>
      <w:adjustRightInd w:val="0"/>
      <w:jc w:val="center"/>
      <w:textAlignment w:val="baseline"/>
    </w:pPr>
    <w:rPr>
      <w:rFonts w:ascii="宋体" w:eastAsia="宋体" w:hAnsi="Arial" w:cs="Times New Roman"/>
      <w:sz w:val="18"/>
    </w:rPr>
  </w:style>
  <w:style w:type="paragraph" w:customStyle="1" w:styleId="1a">
    <w:name w:val="表格1"/>
    <w:basedOn w:val="ac"/>
    <w:qFormat/>
    <w:pPr>
      <w:keepNext/>
      <w:widowControl/>
      <w:adjustRightInd w:val="0"/>
      <w:spacing w:line="520" w:lineRule="exact"/>
      <w:jc w:val="center"/>
      <w:textAlignment w:val="baseline"/>
    </w:pPr>
    <w:rPr>
      <w:rFonts w:cs="宋体"/>
      <w:kern w:val="0"/>
      <w:szCs w:val="20"/>
    </w:rPr>
  </w:style>
  <w:style w:type="paragraph" w:customStyle="1" w:styleId="2f3">
    <w:name w:val="样式2"/>
    <w:basedOn w:val="ac"/>
    <w:qFormat/>
    <w:pPr>
      <w:widowControl/>
      <w:tabs>
        <w:tab w:val="left" w:pos="1320"/>
      </w:tabs>
      <w:adjustRightInd w:val="0"/>
      <w:spacing w:before="120" w:after="120" w:line="300" w:lineRule="auto"/>
      <w:ind w:left="1320" w:right="567" w:hanging="420"/>
      <w:textAlignment w:val="baseline"/>
    </w:pPr>
    <w:rPr>
      <w:rFonts w:cs="宋体"/>
      <w:b/>
      <w:kern w:val="0"/>
      <w:sz w:val="28"/>
      <w:szCs w:val="20"/>
    </w:rPr>
  </w:style>
  <w:style w:type="paragraph" w:customStyle="1" w:styleId="xl64">
    <w:name w:val="xl64"/>
    <w:basedOn w:val="ac"/>
    <w:qFormat/>
    <w:pPr>
      <w:widowControl/>
      <w:pBdr>
        <w:top w:val="single" w:sz="12" w:space="0" w:color="auto"/>
        <w:left w:val="single" w:sz="12"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character" w:customStyle="1" w:styleId="3f0">
    <w:name w:val="标题 字符3"/>
    <w:basedOn w:val="ad"/>
    <w:rPr>
      <w:rFonts w:ascii="Arial" w:hAnsi="Arial" w:cs="宋体"/>
      <w:b/>
      <w:bCs/>
      <w:kern w:val="2"/>
      <w:sz w:val="44"/>
      <w:szCs w:val="32"/>
      <w:lang w:val="zh-CN" w:eastAsia="zh-CN"/>
    </w:rPr>
  </w:style>
  <w:style w:type="paragraph" w:customStyle="1" w:styleId="font5">
    <w:name w:val="font5"/>
    <w:basedOn w:val="ac"/>
    <w:qFormat/>
    <w:pPr>
      <w:widowControl/>
      <w:spacing w:before="100" w:beforeAutospacing="1" w:after="100" w:afterAutospacing="1" w:line="520" w:lineRule="exact"/>
      <w:jc w:val="left"/>
    </w:pPr>
    <w:rPr>
      <w:rFonts w:ascii="宋体" w:cs="Arial Unicode MS"/>
      <w:kern w:val="0"/>
      <w:sz w:val="18"/>
      <w:szCs w:val="18"/>
    </w:rPr>
  </w:style>
  <w:style w:type="paragraph" w:customStyle="1" w:styleId="xl26">
    <w:name w:val="xl26"/>
    <w:basedOn w:val="ac"/>
    <w:qFormat/>
    <w:pPr>
      <w:widowControl/>
      <w:pBdr>
        <w:top w:val="single" w:sz="4" w:space="0" w:color="auto"/>
        <w:left w:val="single" w:sz="4" w:space="0" w:color="auto"/>
        <w:bottom w:val="double" w:sz="6" w:space="0" w:color="auto"/>
        <w:right w:val="single" w:sz="4" w:space="0" w:color="auto"/>
      </w:pBdr>
      <w:spacing w:before="100" w:beforeAutospacing="1" w:after="100" w:afterAutospacing="1" w:line="520" w:lineRule="exact"/>
      <w:jc w:val="center"/>
    </w:pPr>
    <w:rPr>
      <w:rFonts w:ascii="Arial Unicode MS" w:eastAsia="Arial Unicode MS" w:hAnsi="Arial Unicode MS" w:cs="Arial Unicode MS"/>
      <w:kern w:val="0"/>
      <w:szCs w:val="20"/>
    </w:rPr>
  </w:style>
  <w:style w:type="paragraph" w:customStyle="1" w:styleId="xl27">
    <w:name w:val="xl27"/>
    <w:basedOn w:val="ac"/>
    <w:qFormat/>
    <w:pPr>
      <w:widowControl/>
      <w:pBdr>
        <w:top w:val="single" w:sz="4" w:space="0" w:color="auto"/>
        <w:left w:val="single" w:sz="4" w:space="0" w:color="auto"/>
        <w:bottom w:val="double" w:sz="6" w:space="0" w:color="auto"/>
        <w:right w:val="double" w:sz="6" w:space="0" w:color="auto"/>
      </w:pBdr>
      <w:spacing w:before="100" w:beforeAutospacing="1" w:after="100" w:afterAutospacing="1" w:line="520" w:lineRule="exact"/>
      <w:jc w:val="center"/>
    </w:pPr>
    <w:rPr>
      <w:rFonts w:ascii="Arial Unicode MS" w:eastAsia="Arial Unicode MS" w:hAnsi="Arial Unicode MS" w:cs="Arial Unicode MS"/>
      <w:kern w:val="0"/>
      <w:szCs w:val="20"/>
    </w:rPr>
  </w:style>
  <w:style w:type="paragraph" w:customStyle="1" w:styleId="xl28">
    <w:name w:val="xl28"/>
    <w:basedOn w:val="ac"/>
    <w:qFormat/>
    <w:pPr>
      <w:widowControl/>
      <w:pBdr>
        <w:top w:val="double" w:sz="6" w:space="0" w:color="auto"/>
        <w:left w:val="double" w:sz="6" w:space="0" w:color="auto"/>
        <w:bottom w:val="single" w:sz="4" w:space="0" w:color="auto"/>
        <w:right w:val="single" w:sz="4"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29">
    <w:name w:val="xl29"/>
    <w:basedOn w:val="ac"/>
    <w:qFormat/>
    <w:pPr>
      <w:widowControl/>
      <w:pBdr>
        <w:top w:val="double" w:sz="6"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30">
    <w:name w:val="xl30"/>
    <w:basedOn w:val="ac"/>
    <w:qFormat/>
    <w:pPr>
      <w:widowControl/>
      <w:pBdr>
        <w:top w:val="double" w:sz="6" w:space="0" w:color="auto"/>
        <w:left w:val="single" w:sz="4" w:space="0" w:color="auto"/>
        <w:bottom w:val="single" w:sz="4" w:space="0" w:color="auto"/>
        <w:right w:val="double" w:sz="6"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31">
    <w:name w:val="xl31"/>
    <w:basedOn w:val="ac"/>
    <w:qFormat/>
    <w:pPr>
      <w:widowControl/>
      <w:pBdr>
        <w:top w:val="double" w:sz="6" w:space="0" w:color="auto"/>
        <w:bottom w:val="single" w:sz="4" w:space="0" w:color="auto"/>
        <w:right w:val="single" w:sz="4"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32">
    <w:name w:val="xl32"/>
    <w:basedOn w:val="ac"/>
    <w:qFormat/>
    <w:pPr>
      <w:widowControl/>
      <w:pBdr>
        <w:top w:val="single" w:sz="4" w:space="0" w:color="auto"/>
        <w:bottom w:val="single" w:sz="4" w:space="0" w:color="auto"/>
        <w:right w:val="single" w:sz="4" w:space="0" w:color="auto"/>
      </w:pBdr>
      <w:spacing w:before="100" w:beforeAutospacing="1" w:after="100" w:afterAutospacing="1" w:line="520" w:lineRule="exact"/>
      <w:jc w:val="center"/>
    </w:pPr>
    <w:rPr>
      <w:rFonts w:eastAsia="Arial Unicode MS" w:cs="宋体"/>
      <w:kern w:val="0"/>
      <w:szCs w:val="20"/>
    </w:rPr>
  </w:style>
  <w:style w:type="paragraph" w:customStyle="1" w:styleId="xl33">
    <w:name w:val="xl33"/>
    <w:basedOn w:val="ac"/>
    <w:qFormat/>
    <w:pPr>
      <w:widowControl/>
      <w:pBdr>
        <w:top w:val="single" w:sz="4" w:space="0" w:color="auto"/>
        <w:bottom w:val="double" w:sz="6" w:space="0" w:color="auto"/>
        <w:right w:val="single" w:sz="4" w:space="0" w:color="auto"/>
      </w:pBdr>
      <w:spacing w:before="100" w:beforeAutospacing="1" w:after="100" w:afterAutospacing="1" w:line="520" w:lineRule="exact"/>
      <w:jc w:val="center"/>
    </w:pPr>
    <w:rPr>
      <w:rFonts w:eastAsia="Arial Unicode MS" w:cs="宋体"/>
      <w:kern w:val="0"/>
      <w:szCs w:val="20"/>
    </w:rPr>
  </w:style>
  <w:style w:type="character" w:customStyle="1" w:styleId="javascript">
    <w:name w:val="javascript"/>
    <w:basedOn w:val="ad"/>
  </w:style>
  <w:style w:type="paragraph" w:customStyle="1" w:styleId="xl65">
    <w:name w:val="xl65"/>
    <w:basedOn w:val="ac"/>
    <w:qFormat/>
    <w:pPr>
      <w:widowControl/>
      <w:pBdr>
        <w:top w:val="single" w:sz="12"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6">
    <w:name w:val="xl66"/>
    <w:basedOn w:val="ac"/>
    <w:qFormat/>
    <w:pPr>
      <w:widowControl/>
      <w:pBdr>
        <w:top w:val="single" w:sz="12" w:space="0" w:color="auto"/>
        <w:left w:val="single" w:sz="4" w:space="0" w:color="auto"/>
        <w:bottom w:val="single" w:sz="4" w:space="0" w:color="auto"/>
        <w:right w:val="single" w:sz="12"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7">
    <w:name w:val="xl67"/>
    <w:basedOn w:val="ac"/>
    <w:qFormat/>
    <w:pPr>
      <w:widowControl/>
      <w:pBdr>
        <w:top w:val="single" w:sz="4" w:space="0" w:color="auto"/>
        <w:left w:val="single" w:sz="12"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8">
    <w:name w:val="xl68"/>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9">
    <w:name w:val="xl69"/>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color w:val="FF0000"/>
      <w:kern w:val="0"/>
      <w:sz w:val="20"/>
      <w:szCs w:val="20"/>
    </w:rPr>
  </w:style>
  <w:style w:type="paragraph" w:customStyle="1" w:styleId="xl70">
    <w:name w:val="xl70"/>
    <w:basedOn w:val="ac"/>
    <w:qFormat/>
    <w:pPr>
      <w:widowControl/>
      <w:pBdr>
        <w:top w:val="single" w:sz="4" w:space="0" w:color="auto"/>
        <w:left w:val="single" w:sz="4" w:space="0" w:color="auto"/>
        <w:bottom w:val="single" w:sz="4" w:space="0" w:color="auto"/>
        <w:right w:val="single" w:sz="12"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71">
    <w:name w:val="xl71"/>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pPr>
    <w:rPr>
      <w:rFonts w:ascii="宋体" w:cs="宋体"/>
      <w:kern w:val="0"/>
      <w:szCs w:val="20"/>
    </w:rPr>
  </w:style>
  <w:style w:type="paragraph" w:customStyle="1" w:styleId="xl72">
    <w:name w:val="xl72"/>
    <w:basedOn w:val="ac"/>
    <w:qFormat/>
    <w:pPr>
      <w:widowControl/>
      <w:pBdr>
        <w:top w:val="single" w:sz="4" w:space="0" w:color="auto"/>
        <w:left w:val="single" w:sz="4" w:space="0" w:color="auto"/>
        <w:bottom w:val="single" w:sz="4" w:space="0" w:color="auto"/>
        <w:right w:val="single" w:sz="12" w:space="0" w:color="auto"/>
      </w:pBdr>
      <w:spacing w:before="100" w:beforeAutospacing="1" w:after="100" w:afterAutospacing="1" w:line="520" w:lineRule="exact"/>
      <w:jc w:val="left"/>
    </w:pPr>
    <w:rPr>
      <w:rFonts w:ascii="宋体" w:cs="宋体"/>
      <w:kern w:val="0"/>
      <w:szCs w:val="20"/>
    </w:rPr>
  </w:style>
  <w:style w:type="paragraph" w:customStyle="1" w:styleId="xl73">
    <w:name w:val="xl73"/>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kern w:val="0"/>
      <w:sz w:val="20"/>
      <w:szCs w:val="20"/>
    </w:rPr>
  </w:style>
  <w:style w:type="paragraph" w:customStyle="1" w:styleId="xl74">
    <w:name w:val="xl74"/>
    <w:basedOn w:val="ac"/>
    <w:qFormat/>
    <w:pPr>
      <w:widowControl/>
      <w:pBdr>
        <w:top w:val="single" w:sz="4" w:space="0" w:color="auto"/>
        <w:left w:val="single" w:sz="12" w:space="0" w:color="auto"/>
        <w:bottom w:val="single" w:sz="12"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75">
    <w:name w:val="xl75"/>
    <w:basedOn w:val="ac"/>
    <w:qFormat/>
    <w:pPr>
      <w:widowControl/>
      <w:pBdr>
        <w:top w:val="single" w:sz="4" w:space="0" w:color="auto"/>
        <w:left w:val="single" w:sz="4" w:space="0" w:color="auto"/>
        <w:bottom w:val="single" w:sz="12" w:space="0" w:color="auto"/>
        <w:right w:val="single" w:sz="4" w:space="0" w:color="auto"/>
      </w:pBdr>
      <w:spacing w:before="100" w:beforeAutospacing="1" w:after="100" w:afterAutospacing="1" w:line="520" w:lineRule="exact"/>
      <w:jc w:val="center"/>
    </w:pPr>
    <w:rPr>
      <w:rFonts w:ascii="宋体" w:cs="宋体"/>
      <w:kern w:val="0"/>
      <w:sz w:val="20"/>
      <w:szCs w:val="20"/>
    </w:rPr>
  </w:style>
  <w:style w:type="paragraph" w:customStyle="1" w:styleId="xl76">
    <w:name w:val="xl76"/>
    <w:basedOn w:val="ac"/>
    <w:qFormat/>
    <w:pPr>
      <w:widowControl/>
      <w:pBdr>
        <w:top w:val="single" w:sz="4" w:space="0" w:color="auto"/>
        <w:left w:val="single" w:sz="4" w:space="0" w:color="auto"/>
        <w:bottom w:val="single" w:sz="12" w:space="0" w:color="auto"/>
        <w:right w:val="single" w:sz="4" w:space="0" w:color="auto"/>
      </w:pBdr>
      <w:spacing w:before="100" w:beforeAutospacing="1" w:after="100" w:afterAutospacing="1" w:line="520" w:lineRule="exact"/>
      <w:jc w:val="left"/>
    </w:pPr>
    <w:rPr>
      <w:rFonts w:ascii="宋体" w:cs="宋体"/>
      <w:kern w:val="0"/>
      <w:szCs w:val="20"/>
    </w:rPr>
  </w:style>
  <w:style w:type="paragraph" w:customStyle="1" w:styleId="xl77">
    <w:name w:val="xl77"/>
    <w:basedOn w:val="ac"/>
    <w:qFormat/>
    <w:pPr>
      <w:widowControl/>
      <w:pBdr>
        <w:top w:val="single" w:sz="4" w:space="0" w:color="auto"/>
        <w:left w:val="single" w:sz="4" w:space="0" w:color="auto"/>
        <w:bottom w:val="single" w:sz="12" w:space="0" w:color="auto"/>
        <w:right w:val="single" w:sz="12" w:space="0" w:color="auto"/>
      </w:pBdr>
      <w:spacing w:before="100" w:beforeAutospacing="1" w:after="100" w:afterAutospacing="1" w:line="520" w:lineRule="exact"/>
      <w:jc w:val="left"/>
    </w:pPr>
    <w:rPr>
      <w:rFonts w:ascii="宋体" w:cs="宋体"/>
      <w:kern w:val="0"/>
      <w:szCs w:val="20"/>
    </w:rPr>
  </w:style>
  <w:style w:type="paragraph" w:customStyle="1" w:styleId="xl79">
    <w:name w:val="xl79"/>
    <w:basedOn w:val="ac"/>
    <w:qFormat/>
    <w:pPr>
      <w:widowControl/>
      <w:pBdr>
        <w:top w:val="single" w:sz="12" w:space="0" w:color="auto"/>
        <w:left w:val="single" w:sz="8" w:space="0" w:color="auto"/>
        <w:right w:val="single" w:sz="8"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80">
    <w:name w:val="xl80"/>
    <w:basedOn w:val="ac"/>
    <w:qFormat/>
    <w:pPr>
      <w:widowControl/>
      <w:pBdr>
        <w:left w:val="single" w:sz="8" w:space="0" w:color="auto"/>
        <w:bottom w:val="single" w:sz="8" w:space="0" w:color="auto"/>
        <w:right w:val="single" w:sz="8"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AChar2">
    <w:name w:val="图名A Char"/>
    <w:basedOn w:val="ac"/>
    <w:qFormat/>
    <w:pPr>
      <w:widowControl/>
      <w:tabs>
        <w:tab w:val="left" w:pos="0"/>
      </w:tabs>
      <w:adjustRightInd w:val="0"/>
      <w:snapToGrid w:val="0"/>
      <w:spacing w:beforeLines="20" w:afterLines="80" w:line="520" w:lineRule="exact"/>
      <w:jc w:val="center"/>
    </w:pPr>
    <w:rPr>
      <w:rFonts w:cs="宋体"/>
      <w:b/>
      <w:snapToGrid w:val="0"/>
      <w:kern w:val="0"/>
      <w:szCs w:val="20"/>
    </w:rPr>
  </w:style>
  <w:style w:type="paragraph" w:customStyle="1" w:styleId="CharCharChar0">
    <w:name w:val="Char Char Char"/>
    <w:basedOn w:val="af6"/>
    <w:qFormat/>
    <w:pPr>
      <w:widowControl/>
      <w:shd w:val="clear" w:color="auto" w:fill="000080"/>
      <w:adjustRightInd w:val="0"/>
      <w:spacing w:line="436" w:lineRule="exact"/>
      <w:ind w:left="357" w:firstLineChars="200" w:firstLine="200"/>
      <w:jc w:val="left"/>
      <w:outlineLvl w:val="3"/>
    </w:pPr>
    <w:rPr>
      <w:rFonts w:ascii="Tahoma" w:hAnsi="Tahoma" w:cs="Times New Roman"/>
      <w:b/>
      <w:kern w:val="0"/>
      <w:sz w:val="44"/>
      <w:szCs w:val="21"/>
    </w:rPr>
  </w:style>
  <w:style w:type="paragraph" w:customStyle="1" w:styleId="afffffff5">
    <w:name w:val="图上附注"/>
    <w:basedOn w:val="ac"/>
    <w:link w:val="Charfe"/>
    <w:qFormat/>
    <w:pPr>
      <w:widowControl/>
      <w:spacing w:line="240" w:lineRule="atLeast"/>
      <w:jc w:val="center"/>
      <w:textAlignment w:val="center"/>
    </w:pPr>
    <w:rPr>
      <w:rFonts w:ascii="Arial" w:eastAsia="黑体" w:hAnsi="Arial" w:cs="宋体"/>
      <w:snapToGrid w:val="0"/>
      <w:color w:val="FF00FF"/>
      <w:kern w:val="0"/>
      <w:szCs w:val="20"/>
    </w:rPr>
  </w:style>
  <w:style w:type="character" w:customStyle="1" w:styleId="Charfe">
    <w:name w:val="图上附注 Char"/>
    <w:link w:val="afffffff5"/>
    <w:rPr>
      <w:rFonts w:ascii="Arial" w:eastAsia="黑体" w:hAnsi="Arial" w:cs="宋体"/>
      <w:snapToGrid w:val="0"/>
      <w:color w:val="FF00FF"/>
      <w:sz w:val="24"/>
    </w:rPr>
  </w:style>
  <w:style w:type="paragraph" w:customStyle="1" w:styleId="00">
    <w:name w:val="0"/>
    <w:basedOn w:val="ac"/>
    <w:qFormat/>
    <w:pPr>
      <w:widowControl/>
      <w:spacing w:line="520" w:lineRule="exact"/>
    </w:pPr>
    <w:rPr>
      <w:rFonts w:cs="宋体"/>
      <w:kern w:val="0"/>
      <w:szCs w:val="21"/>
    </w:rPr>
  </w:style>
  <w:style w:type="character" w:customStyle="1" w:styleId="Charff">
    <w:name w:val="表头 Char"/>
    <w:rPr>
      <w:rFonts w:ascii="Century Gothic" w:eastAsia="宋体" w:hAnsi="Century Gothic"/>
      <w:spacing w:val="2"/>
      <w:kern w:val="2"/>
      <w:sz w:val="21"/>
      <w:szCs w:val="21"/>
      <w:lang w:val="en-US" w:eastAsia="zh-CN" w:bidi="ar-SA"/>
    </w:rPr>
  </w:style>
  <w:style w:type="paragraph" w:customStyle="1" w:styleId="afffffff6">
    <w:name w:val="图注"/>
    <w:basedOn w:val="af4"/>
    <w:link w:val="Charff0"/>
    <w:qFormat/>
    <w:pPr>
      <w:keepLines/>
      <w:widowControl/>
      <w:spacing w:line="240" w:lineRule="auto"/>
      <w:jc w:val="center"/>
    </w:pPr>
    <w:rPr>
      <w:rFonts w:ascii="黑体" w:hAnsi="黑体" w:cs="Times New Roman"/>
      <w:sz w:val="24"/>
      <w:lang w:val="zh-CN"/>
    </w:rPr>
  </w:style>
  <w:style w:type="character" w:customStyle="1" w:styleId="Char2">
    <w:name w:val="题注 Char"/>
    <w:link w:val="af4"/>
    <w:uiPriority w:val="35"/>
    <w:qFormat/>
    <w:rPr>
      <w:rFonts w:asciiTheme="majorHAnsi" w:eastAsia="黑体" w:hAnsiTheme="majorHAnsi" w:cstheme="majorBidi"/>
      <w:kern w:val="2"/>
    </w:rPr>
  </w:style>
  <w:style w:type="character" w:customStyle="1" w:styleId="Charff1">
    <w:name w:val="节名 Char"/>
    <w:rPr>
      <w:rFonts w:ascii="宋体" w:eastAsia="宋体" w:hAnsi="宋体"/>
      <w:b/>
      <w:bCs/>
      <w:kern w:val="2"/>
      <w:sz w:val="30"/>
      <w:szCs w:val="30"/>
      <w:lang w:val="en-US" w:eastAsia="zh-CN" w:bidi="ar-SA"/>
    </w:rPr>
  </w:style>
  <w:style w:type="character" w:customStyle="1" w:styleId="Charff2">
    <w:name w:val="小节名 Char"/>
    <w:rPr>
      <w:rFonts w:ascii="华文细黑" w:eastAsia="华文细黑" w:hAnsi="华文细黑"/>
      <w:bCs/>
      <w:kern w:val="2"/>
      <w:sz w:val="28"/>
      <w:szCs w:val="28"/>
      <w:lang w:val="en-US" w:eastAsia="zh-CN" w:bidi="ar-SA"/>
    </w:rPr>
  </w:style>
  <w:style w:type="paragraph" w:customStyle="1" w:styleId="Afffffff7">
    <w:name w:val="表格文字A"/>
    <w:basedOn w:val="Afffff6"/>
    <w:qFormat/>
    <w:pPr>
      <w:widowControl w:val="0"/>
      <w:tabs>
        <w:tab w:val="clear" w:pos="0"/>
      </w:tabs>
      <w:adjustRightInd/>
      <w:spacing w:before="0" w:line="240" w:lineRule="auto"/>
      <w:ind w:firstLine="0"/>
    </w:pPr>
    <w:rPr>
      <w:rFonts w:ascii="仿宋_GB2312" w:eastAsia="仿宋_GB2312" w:cs="宋体"/>
      <w:snapToGrid/>
      <w:sz w:val="21"/>
    </w:rPr>
  </w:style>
  <w:style w:type="paragraph" w:customStyle="1" w:styleId="B1">
    <w:name w:val="表格文字B"/>
    <w:basedOn w:val="Afffffff7"/>
    <w:qFormat/>
    <w:pPr>
      <w:jc w:val="center"/>
    </w:pPr>
  </w:style>
  <w:style w:type="paragraph" w:customStyle="1" w:styleId="Afffffff8">
    <w:name w:val="正文A加粗"/>
    <w:basedOn w:val="Afffff6"/>
    <w:link w:val="AChar3"/>
    <w:qFormat/>
    <w:pPr>
      <w:widowControl w:val="0"/>
      <w:tabs>
        <w:tab w:val="clear" w:pos="0"/>
      </w:tabs>
      <w:adjustRightInd/>
      <w:spacing w:before="80" w:after="80"/>
      <w:ind w:firstLineChars="200" w:firstLine="200"/>
    </w:pPr>
    <w:rPr>
      <w:rFonts w:ascii="仿宋_GB2312" w:eastAsia="仿宋_GB2312" w:cs="宋体"/>
      <w:b/>
      <w:bCs/>
      <w:kern w:val="2"/>
    </w:rPr>
  </w:style>
  <w:style w:type="character" w:customStyle="1" w:styleId="AChar3">
    <w:name w:val="正文A加粗 Char"/>
    <w:link w:val="Afffffff8"/>
    <w:rPr>
      <w:rFonts w:ascii="仿宋_GB2312" w:eastAsia="仿宋_GB2312" w:hAnsi="Times New Roman" w:cs="宋体"/>
      <w:b/>
      <w:bCs/>
      <w:snapToGrid w:val="0"/>
      <w:kern w:val="2"/>
      <w:sz w:val="24"/>
    </w:rPr>
  </w:style>
  <w:style w:type="character" w:customStyle="1" w:styleId="CharChar4">
    <w:name w:val="普通文字 Char Char"/>
    <w:rPr>
      <w:rFonts w:ascii="宋体" w:eastAsia="宋体" w:hAnsi="Courier New" w:cs="Courier New"/>
      <w:kern w:val="2"/>
      <w:sz w:val="18"/>
      <w:szCs w:val="18"/>
      <w:lang w:val="en-US" w:eastAsia="zh-CN" w:bidi="ar-SA"/>
    </w:rPr>
  </w:style>
  <w:style w:type="paragraph" w:customStyle="1" w:styleId="2151">
    <w:name w:val="样式 (符号) 宋体 黑色 左 首行缩进:  2 字符 行距: 1.5 倍行距1"/>
    <w:basedOn w:val="ac"/>
    <w:qFormat/>
    <w:pPr>
      <w:widowControl/>
      <w:adjustRightInd w:val="0"/>
      <w:snapToGrid w:val="0"/>
      <w:jc w:val="left"/>
    </w:pPr>
    <w:rPr>
      <w:rFonts w:ascii="宋体" w:hAnsi="宋体" w:cs="宋体"/>
      <w:snapToGrid w:val="0"/>
      <w:color w:val="000000"/>
      <w:kern w:val="24"/>
      <w:szCs w:val="20"/>
    </w:rPr>
  </w:style>
  <w:style w:type="paragraph" w:customStyle="1" w:styleId="A30">
    <w:name w:val="A3三级标题"/>
    <w:basedOn w:val="31"/>
    <w:next w:val="ac"/>
    <w:qFormat/>
    <w:pPr>
      <w:widowControl/>
      <w:spacing w:before="120" w:after="120" w:line="360" w:lineRule="auto"/>
      <w:ind w:left="1260" w:hanging="420"/>
      <w:jc w:val="left"/>
    </w:pPr>
    <w:rPr>
      <w:rFonts w:ascii="Times New Roman" w:eastAsia="仿宋_GB2312" w:hAnsi="Times New Roman" w:cs="Times New Roman"/>
      <w:b w:val="0"/>
      <w:sz w:val="28"/>
      <w:szCs w:val="24"/>
    </w:rPr>
  </w:style>
  <w:style w:type="paragraph" w:customStyle="1" w:styleId="A21">
    <w:name w:val="A2二级标题"/>
    <w:basedOn w:val="21"/>
    <w:next w:val="A30"/>
    <w:qFormat/>
    <w:pPr>
      <w:widowControl/>
      <w:spacing w:before="120" w:after="120"/>
      <w:ind w:left="840" w:hanging="420"/>
    </w:pPr>
    <w:rPr>
      <w:rFonts w:ascii="黑体" w:eastAsia="黑体" w:cs="Times New Roman"/>
      <w:b w:val="0"/>
      <w:sz w:val="30"/>
      <w:szCs w:val="24"/>
    </w:rPr>
  </w:style>
  <w:style w:type="paragraph" w:customStyle="1" w:styleId="A10">
    <w:name w:val="A1 一级标题"/>
    <w:basedOn w:val="1"/>
    <w:next w:val="A21"/>
    <w:qFormat/>
    <w:pPr>
      <w:widowControl/>
      <w:spacing w:before="200" w:after="120"/>
      <w:ind w:left="420" w:hanging="420"/>
    </w:pPr>
    <w:rPr>
      <w:rFonts w:eastAsia="黑体" w:cs="Times New Roman"/>
      <w:b w:val="0"/>
      <w:sz w:val="52"/>
    </w:rPr>
  </w:style>
  <w:style w:type="paragraph" w:customStyle="1" w:styleId="Afffffff9">
    <w:name w:val="A正文"/>
    <w:basedOn w:val="Afffff6"/>
    <w:link w:val="AChar4"/>
    <w:qFormat/>
    <w:pPr>
      <w:widowControl w:val="0"/>
      <w:tabs>
        <w:tab w:val="clear" w:pos="0"/>
      </w:tabs>
      <w:adjustRightInd/>
      <w:spacing w:before="80" w:after="80"/>
      <w:ind w:firstLineChars="200" w:firstLine="200"/>
    </w:pPr>
    <w:rPr>
      <w:rFonts w:ascii="仿宋_GB2312" w:eastAsia="仿宋_GB2312" w:hAnsi="宋体" w:cs="宋体"/>
      <w:snapToGrid/>
      <w:kern w:val="2"/>
      <w:szCs w:val="27"/>
    </w:rPr>
  </w:style>
  <w:style w:type="character" w:customStyle="1" w:styleId="AChar4">
    <w:name w:val="A正文 Char"/>
    <w:link w:val="Afffffff9"/>
    <w:rPr>
      <w:rFonts w:ascii="仿宋_GB2312" w:eastAsia="仿宋_GB2312" w:hAnsi="宋体" w:cs="宋体"/>
      <w:kern w:val="2"/>
      <w:sz w:val="24"/>
      <w:szCs w:val="27"/>
    </w:rPr>
  </w:style>
  <w:style w:type="paragraph" w:customStyle="1" w:styleId="A4">
    <w:name w:val="A4四级标题"/>
    <w:basedOn w:val="40"/>
    <w:link w:val="A4Char"/>
    <w:qFormat/>
    <w:pPr>
      <w:widowControl/>
      <w:numPr>
        <w:numId w:val="8"/>
      </w:numPr>
      <w:spacing w:before="80" w:after="80" w:line="360" w:lineRule="auto"/>
      <w:ind w:left="425" w:hanging="425"/>
      <w:jc w:val="left"/>
    </w:pPr>
    <w:rPr>
      <w:rFonts w:ascii="宋体" w:eastAsia="宋体" w:hAnsi="宋体" w:cs="Angsana New"/>
      <w:b w:val="0"/>
      <w:sz w:val="24"/>
      <w:lang w:val="zh-CN" w:bidi="th-TH"/>
    </w:rPr>
  </w:style>
  <w:style w:type="character" w:customStyle="1" w:styleId="A4Char">
    <w:name w:val="A4四级标题 Char"/>
    <w:link w:val="A4"/>
    <w:rPr>
      <w:rFonts w:ascii="宋体" w:eastAsia="宋体" w:hAnsi="宋体" w:cs="Angsana New"/>
      <w:bCs/>
      <w:kern w:val="2"/>
      <w:sz w:val="24"/>
      <w:szCs w:val="28"/>
      <w:lang w:val="zh-CN" w:eastAsia="zh-CN" w:bidi="th-TH"/>
    </w:rPr>
  </w:style>
  <w:style w:type="paragraph" w:customStyle="1" w:styleId="afffffffa">
    <w:name w:val="使用的正文"/>
    <w:link w:val="Char15"/>
    <w:qFormat/>
    <w:pPr>
      <w:spacing w:line="360" w:lineRule="auto"/>
      <w:ind w:firstLineChars="200" w:firstLine="200"/>
    </w:pPr>
    <w:rPr>
      <w:rFonts w:ascii="Calibri" w:eastAsia="宋体" w:hAnsi="Calibri" w:cs="Times New Roman"/>
      <w:kern w:val="2"/>
      <w:sz w:val="24"/>
      <w:szCs w:val="24"/>
    </w:rPr>
  </w:style>
  <w:style w:type="character" w:customStyle="1" w:styleId="Char15">
    <w:name w:val="使用的正文 Char1"/>
    <w:link w:val="afffffffa"/>
    <w:rPr>
      <w:rFonts w:ascii="Calibri" w:eastAsia="宋体" w:hAnsi="Calibri" w:cs="Times New Roman"/>
      <w:kern w:val="2"/>
      <w:sz w:val="24"/>
      <w:szCs w:val="24"/>
    </w:rPr>
  </w:style>
  <w:style w:type="paragraph" w:customStyle="1" w:styleId="afffffffb">
    <w:name w:val="正文＋小四"/>
    <w:basedOn w:val="ac"/>
    <w:link w:val="Charff3"/>
    <w:qFormat/>
    <w:pPr>
      <w:widowControl/>
      <w:spacing w:line="480" w:lineRule="exact"/>
      <w:ind w:firstLine="480"/>
    </w:pPr>
    <w:rPr>
      <w:rFonts w:ascii="Calibri" w:hAnsi="Calibri" w:cs="宋体"/>
      <w:szCs w:val="20"/>
    </w:rPr>
  </w:style>
  <w:style w:type="character" w:customStyle="1" w:styleId="Charff3">
    <w:name w:val="正文＋小四 Char"/>
    <w:link w:val="afffffffb"/>
    <w:rPr>
      <w:rFonts w:ascii="Calibri" w:eastAsia="宋体" w:hAnsi="Calibri" w:cs="宋体"/>
      <w:kern w:val="2"/>
      <w:sz w:val="24"/>
    </w:rPr>
  </w:style>
  <w:style w:type="paragraph" w:customStyle="1" w:styleId="Afffffffc">
    <w:name w:val="A 图名"/>
    <w:basedOn w:val="ac"/>
    <w:qFormat/>
    <w:pPr>
      <w:keepNext/>
      <w:keepLines/>
      <w:widowControl/>
      <w:spacing w:beforeLines="20" w:afterLines="50" w:line="520" w:lineRule="exact"/>
      <w:jc w:val="center"/>
      <w:outlineLvl w:val="3"/>
    </w:pPr>
    <w:rPr>
      <w:rFonts w:eastAsia="黑体" w:hAnsi="宋体" w:cs="宋体"/>
      <w:bCs/>
      <w:kern w:val="24"/>
      <w:szCs w:val="28"/>
    </w:rPr>
  </w:style>
  <w:style w:type="paragraph" w:customStyle="1" w:styleId="Afffffffd">
    <w:name w:val="A 表名"/>
    <w:basedOn w:val="-NEW"/>
    <w:link w:val="AChar5"/>
    <w:qFormat/>
  </w:style>
  <w:style w:type="paragraph" w:customStyle="1" w:styleId="-NEW">
    <w:name w:val="图名-NEW"/>
    <w:next w:val="TEXT-NEW"/>
    <w:qFormat/>
    <w:pPr>
      <w:spacing w:afterLines="50" w:after="161"/>
      <w:jc w:val="center"/>
    </w:pPr>
    <w:rPr>
      <w:rFonts w:ascii="Times New Roman" w:eastAsia="黑体" w:hAnsi="Times New Roman" w:cs="Times New Roman"/>
      <w:kern w:val="2"/>
      <w:sz w:val="24"/>
      <w:szCs w:val="21"/>
    </w:rPr>
  </w:style>
  <w:style w:type="paragraph" w:customStyle="1" w:styleId="A50">
    <w:name w:val="A5 列表项目"/>
    <w:link w:val="A5Char"/>
    <w:qFormat/>
    <w:pPr>
      <w:numPr>
        <w:numId w:val="9"/>
      </w:numPr>
      <w:spacing w:line="360" w:lineRule="auto"/>
    </w:pPr>
    <w:rPr>
      <w:rFonts w:ascii="仿宋_GB2312" w:eastAsia="仿宋_GB2312" w:hAnsi="宋体" w:cs="Times New Roman"/>
      <w:kern w:val="2"/>
      <w:sz w:val="24"/>
      <w:szCs w:val="27"/>
    </w:rPr>
  </w:style>
  <w:style w:type="character" w:customStyle="1" w:styleId="A5Char">
    <w:name w:val="A5 列表项目 Char"/>
    <w:link w:val="A50"/>
    <w:rPr>
      <w:rFonts w:ascii="仿宋_GB2312" w:eastAsia="仿宋_GB2312" w:hAnsi="宋体" w:cs="Times New Roman"/>
      <w:kern w:val="2"/>
      <w:sz w:val="24"/>
      <w:szCs w:val="27"/>
    </w:rPr>
  </w:style>
  <w:style w:type="character" w:customStyle="1" w:styleId="CharCharChar12">
    <w:name w:val="Char Char Char12"/>
    <w:rPr>
      <w:rFonts w:eastAsia="宋体"/>
      <w:b/>
      <w:bCs/>
      <w:kern w:val="2"/>
      <w:sz w:val="28"/>
      <w:szCs w:val="28"/>
      <w:lang w:bidi="ar-SA"/>
    </w:rPr>
  </w:style>
  <w:style w:type="paragraph" w:customStyle="1" w:styleId="CharCharCharCharCharChar2CharCharCharChar">
    <w:name w:val="Char Char Char Char Char Char2 Char Char Char Char"/>
    <w:basedOn w:val="ac"/>
    <w:qFormat/>
    <w:pPr>
      <w:widowControl/>
    </w:pPr>
    <w:rPr>
      <w:rFonts w:ascii="宋体" w:hAnsi="宋体" w:cs="宋体"/>
      <w:szCs w:val="20"/>
    </w:rPr>
  </w:style>
  <w:style w:type="paragraph" w:customStyle="1" w:styleId="DMZHENGWEN">
    <w:name w:val="DMZHENGWEN"/>
    <w:basedOn w:val="ac"/>
    <w:link w:val="DMZHENGWENChar"/>
    <w:qFormat/>
    <w:pPr>
      <w:widowControl/>
      <w:jc w:val="left"/>
    </w:pPr>
    <w:rPr>
      <w:rFonts w:ascii="Calibri" w:hAnsi="Calibri" w:cs="宋体"/>
      <w:szCs w:val="20"/>
    </w:rPr>
  </w:style>
  <w:style w:type="character" w:customStyle="1" w:styleId="DMZHENGWENChar">
    <w:name w:val="DMZHENGWEN Char"/>
    <w:link w:val="DMZHENGWEN"/>
    <w:rPr>
      <w:rFonts w:ascii="Calibri" w:eastAsia="宋体" w:hAnsi="Calibri" w:cs="宋体"/>
      <w:kern w:val="2"/>
      <w:sz w:val="24"/>
    </w:rPr>
  </w:style>
  <w:style w:type="paragraph" w:customStyle="1" w:styleId="CharCharChar20">
    <w:name w:val="Char Char Char2"/>
    <w:basedOn w:val="ac"/>
    <w:qFormat/>
    <w:pPr>
      <w:widowControl/>
    </w:pPr>
    <w:rPr>
      <w:rFonts w:ascii="宋体" w:hAnsi="宋体" w:cs="宋体"/>
      <w:szCs w:val="20"/>
    </w:rPr>
  </w:style>
  <w:style w:type="paragraph" w:customStyle="1" w:styleId="3f1">
    <w:name w:val="样式 题注 + 左侧:  3 字符 + 黑体 黑色"/>
    <w:basedOn w:val="ac"/>
    <w:link w:val="3CharChar"/>
    <w:qFormat/>
    <w:pPr>
      <w:widowControl/>
      <w:tabs>
        <w:tab w:val="center" w:pos="4560"/>
        <w:tab w:val="right" w:pos="8400"/>
      </w:tabs>
      <w:spacing w:line="520" w:lineRule="exact"/>
      <w:ind w:leftChars="300" w:left="720"/>
    </w:pPr>
    <w:rPr>
      <w:rFonts w:ascii="黑体" w:eastAsia="黑体" w:hAnsi="黑体" w:cs="宋体"/>
      <w:color w:val="000000"/>
      <w:szCs w:val="20"/>
    </w:rPr>
  </w:style>
  <w:style w:type="character" w:customStyle="1" w:styleId="3CharChar">
    <w:name w:val="样式 题注 + 左侧:  3 字符 + 黑体 黑色 Char Char"/>
    <w:link w:val="3f1"/>
    <w:rPr>
      <w:rFonts w:ascii="黑体" w:eastAsia="黑体" w:hAnsi="黑体" w:cs="宋体"/>
      <w:color w:val="000000"/>
      <w:kern w:val="2"/>
      <w:sz w:val="24"/>
    </w:rPr>
  </w:style>
  <w:style w:type="paragraph" w:customStyle="1" w:styleId="Normal1">
    <w:name w:val="Normal1"/>
    <w:link w:val="NormalChar"/>
    <w:qFormat/>
    <w:pPr>
      <w:widowControl w:val="0"/>
      <w:adjustRightInd w:val="0"/>
      <w:spacing w:line="360" w:lineRule="atLeast"/>
      <w:textAlignment w:val="baseline"/>
    </w:pPr>
    <w:rPr>
      <w:rFonts w:ascii="宋体" w:eastAsia="宋体" w:hAnsi="Times New Roman" w:cs="Times New Roman"/>
      <w:sz w:val="24"/>
    </w:rPr>
  </w:style>
  <w:style w:type="character" w:customStyle="1" w:styleId="NormalChar">
    <w:name w:val="Normal Char"/>
    <w:link w:val="Normal1"/>
    <w:rPr>
      <w:rFonts w:ascii="宋体" w:eastAsia="宋体" w:hAnsi="Times New Roman" w:cs="Times New Roman"/>
      <w:sz w:val="24"/>
    </w:rPr>
  </w:style>
  <w:style w:type="paragraph" w:customStyle="1" w:styleId="adm">
    <w:name w:val="adm正文"/>
    <w:basedOn w:val="ac"/>
    <w:link w:val="admChar"/>
    <w:qFormat/>
    <w:pPr>
      <w:widowControl/>
      <w:adjustRightInd w:val="0"/>
      <w:spacing w:line="520" w:lineRule="exact"/>
      <w:jc w:val="center"/>
    </w:pPr>
    <w:rPr>
      <w:rFonts w:ascii="Calibri" w:hAnsi="Calibri" w:cs="宋体"/>
      <w:szCs w:val="20"/>
    </w:rPr>
  </w:style>
  <w:style w:type="paragraph" w:customStyle="1" w:styleId="4a">
    <w:name w:val="4"/>
    <w:basedOn w:val="ac"/>
    <w:next w:val="aff"/>
    <w:qFormat/>
    <w:pPr>
      <w:widowControl/>
      <w:spacing w:line="520" w:lineRule="exact"/>
    </w:pPr>
    <w:rPr>
      <w:rFonts w:ascii="宋体" w:hAnsi="Courier New" w:cs="宋体"/>
      <w:szCs w:val="21"/>
    </w:rPr>
  </w:style>
  <w:style w:type="character" w:customStyle="1" w:styleId="admChar">
    <w:name w:val="adm正文 Char"/>
    <w:link w:val="adm"/>
    <w:rPr>
      <w:rFonts w:ascii="Calibri" w:eastAsia="宋体" w:hAnsi="Calibri" w:cs="宋体"/>
      <w:kern w:val="2"/>
      <w:sz w:val="24"/>
    </w:rPr>
  </w:style>
  <w:style w:type="paragraph" w:customStyle="1" w:styleId="afffffffe">
    <w:name w:val="点标题"/>
    <w:basedOn w:val="ac"/>
    <w:next w:val="afc"/>
    <w:qFormat/>
    <w:pPr>
      <w:widowControl/>
      <w:spacing w:after="156" w:line="400" w:lineRule="atLeast"/>
      <w:ind w:firstLine="480"/>
      <w:jc w:val="left"/>
    </w:pPr>
    <w:rPr>
      <w:rFonts w:cs="宋体"/>
      <w:szCs w:val="20"/>
    </w:rPr>
  </w:style>
  <w:style w:type="character" w:customStyle="1" w:styleId="2CharChar">
    <w:name w:val="正文文字缩进 2 Char Char"/>
    <w:rPr>
      <w:rFonts w:ascii="宋体" w:eastAsia="宋体"/>
      <w:kern w:val="2"/>
      <w:sz w:val="24"/>
      <w:lang w:val="en-US" w:eastAsia="zh-CN" w:bidi="ar-SA"/>
    </w:rPr>
  </w:style>
  <w:style w:type="paragraph" w:customStyle="1" w:styleId="100">
    <w:name w:val="样式 标题 1 + 左侧:  0 厘米 首行缩进:  0 厘米"/>
    <w:next w:val="afe"/>
    <w:qFormat/>
    <w:rPr>
      <w:rFonts w:ascii="Arial" w:eastAsia="黑体" w:hAnsi="Arial" w:cs="宋体"/>
      <w:bCs/>
      <w:kern w:val="44"/>
      <w:sz w:val="32"/>
    </w:rPr>
  </w:style>
  <w:style w:type="paragraph" w:customStyle="1" w:styleId="CharCharChar1CharCharCharCharCharCharCharCharCharChar">
    <w:name w:val="Char Char Char1 Char Char Char Char Char Char Char Char Char Char"/>
    <w:basedOn w:val="ac"/>
    <w:qFormat/>
    <w:pPr>
      <w:widowControl/>
    </w:pPr>
    <w:rPr>
      <w:rFonts w:ascii="宋体" w:hAnsi="宋体" w:cs="宋体"/>
      <w:szCs w:val="20"/>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30">
    <w:name w:val="样式3"/>
    <w:basedOn w:val="afffffffa"/>
    <w:link w:val="3Char2"/>
    <w:qFormat/>
    <w:pPr>
      <w:numPr>
        <w:numId w:val="10"/>
      </w:numPr>
      <w:ind w:firstLineChars="0" w:firstLine="0"/>
      <w:jc w:val="both"/>
    </w:pPr>
    <w:rPr>
      <w:rFonts w:ascii="黑体" w:eastAsia="黑体"/>
      <w:b/>
      <w:bCs/>
      <w:snapToGrid w:val="0"/>
      <w:kern w:val="0"/>
      <w:sz w:val="21"/>
      <w:szCs w:val="21"/>
      <w:lang w:val="zh-CN"/>
    </w:rPr>
  </w:style>
  <w:style w:type="character" w:customStyle="1" w:styleId="3Char2">
    <w:name w:val="样式3 Char"/>
    <w:link w:val="30"/>
    <w:qFormat/>
    <w:rPr>
      <w:rFonts w:ascii="黑体" w:eastAsia="黑体" w:hAnsi="Calibri" w:cs="Times New Roman"/>
      <w:b/>
      <w:bCs/>
      <w:snapToGrid w:val="0"/>
      <w:sz w:val="21"/>
      <w:szCs w:val="21"/>
      <w:lang w:val="zh-CN" w:eastAsia="zh-CN"/>
    </w:rPr>
  </w:style>
  <w:style w:type="character" w:customStyle="1" w:styleId="1Char">
    <w:name w:val="样式1 Char"/>
    <w:link w:val="16"/>
    <w:rPr>
      <w:rFonts w:ascii="Times New Roman" w:eastAsia="宋体" w:hAnsi="Times New Roman" w:cs="Times New Roman"/>
      <w:kern w:val="2"/>
      <w:sz w:val="21"/>
      <w:szCs w:val="24"/>
    </w:rPr>
  </w:style>
  <w:style w:type="character" w:customStyle="1" w:styleId="Charfc">
    <w:name w:val="图名 Char"/>
    <w:link w:val="affffffb"/>
    <w:rPr>
      <w:rFonts w:ascii="Century Gothic" w:eastAsia="宋体" w:hAnsi="Century Gothic" w:cs="宋体"/>
      <w:kern w:val="2"/>
      <w:sz w:val="24"/>
    </w:rPr>
  </w:style>
  <w:style w:type="character" w:customStyle="1" w:styleId="1Char2">
    <w:name w:val="标题 1 Char"/>
    <w:qFormat/>
    <w:rPr>
      <w:rFonts w:ascii="宋体" w:eastAsia="宋体" w:hAnsi="宋体"/>
      <w:b/>
      <w:bCs/>
      <w:color w:val="000000"/>
      <w:kern w:val="44"/>
      <w:sz w:val="32"/>
      <w:szCs w:val="32"/>
      <w:lang w:val="en-US" w:eastAsia="zh-CN" w:bidi="ar-SA"/>
    </w:rPr>
  </w:style>
  <w:style w:type="paragraph" w:customStyle="1" w:styleId="CharCharCharCharCharCharChar">
    <w:name w:val="Char Char Char Char Char Char Char"/>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Affffffff">
    <w:name w:val="标题A"/>
    <w:qFormat/>
    <w:pPr>
      <w:tabs>
        <w:tab w:val="left" w:pos="0"/>
      </w:tabs>
      <w:adjustRightInd w:val="0"/>
      <w:spacing w:line="840" w:lineRule="auto"/>
      <w:jc w:val="center"/>
      <w:outlineLvl w:val="0"/>
    </w:pPr>
    <w:rPr>
      <w:rFonts w:ascii="Times New Roman" w:eastAsia="宋体" w:hAnsi="Times New Roman" w:cs="Times New Roman"/>
      <w:b/>
      <w:snapToGrid w:val="0"/>
      <w:sz w:val="32"/>
    </w:rPr>
  </w:style>
  <w:style w:type="paragraph" w:customStyle="1" w:styleId="305">
    <w:name w:val="样式 标题 3 + 段前: 0.5 行"/>
    <w:basedOn w:val="31"/>
    <w:qFormat/>
    <w:pPr>
      <w:widowControl/>
      <w:tabs>
        <w:tab w:val="left" w:pos="630"/>
        <w:tab w:val="left" w:pos="709"/>
      </w:tabs>
      <w:spacing w:beforeLines="50" w:before="0" w:after="0" w:line="240" w:lineRule="auto"/>
      <w:ind w:left="709" w:hanging="709"/>
      <w:jc w:val="left"/>
    </w:pPr>
    <w:rPr>
      <w:rFonts w:ascii="Arial" w:eastAsia="黑体" w:hAnsi="Arial" w:cs="宋体"/>
      <w:bCs w:val="0"/>
      <w:sz w:val="24"/>
      <w:szCs w:val="20"/>
    </w:rPr>
  </w:style>
  <w:style w:type="paragraph" w:customStyle="1" w:styleId="F">
    <w:name w:val="标题F"/>
    <w:basedOn w:val="E"/>
    <w:qFormat/>
    <w:pPr>
      <w:numPr>
        <w:numId w:val="11"/>
      </w:numPr>
      <w:tabs>
        <w:tab w:val="clear" w:pos="0"/>
        <w:tab w:val="left" w:pos="717"/>
        <w:tab w:val="left" w:pos="956"/>
      </w:tabs>
      <w:spacing w:beforeLines="50"/>
      <w:ind w:left="0" w:firstLine="420"/>
    </w:pPr>
    <w:rPr>
      <w:rFonts w:cs="Times New Roman"/>
      <w:szCs w:val="24"/>
    </w:rPr>
  </w:style>
  <w:style w:type="paragraph" w:customStyle="1" w:styleId="B2">
    <w:name w:val="表文B"/>
    <w:qFormat/>
    <w:pPr>
      <w:tabs>
        <w:tab w:val="left" w:pos="0"/>
      </w:tabs>
      <w:adjustRightInd w:val="0"/>
      <w:snapToGrid w:val="0"/>
      <w:spacing w:line="264" w:lineRule="auto"/>
    </w:pPr>
    <w:rPr>
      <w:rFonts w:ascii="宋体" w:eastAsia="宋体" w:hAnsi="Times New Roman" w:cs="Times New Roman"/>
      <w:snapToGrid w:val="0"/>
      <w:sz w:val="21"/>
    </w:rPr>
  </w:style>
  <w:style w:type="paragraph" w:customStyle="1" w:styleId="05">
    <w:name w:val="样式 段前: 0.5 行"/>
    <w:basedOn w:val="ac"/>
    <w:qFormat/>
    <w:pPr>
      <w:widowControl/>
      <w:spacing w:beforeLines="50" w:line="520" w:lineRule="exact"/>
      <w:ind w:firstLine="420"/>
    </w:pPr>
    <w:rPr>
      <w:rFonts w:ascii="宋体" w:hAnsi="宋体" w:cs="宋体"/>
      <w:szCs w:val="20"/>
    </w:rPr>
  </w:style>
  <w:style w:type="paragraph" w:customStyle="1" w:styleId="0505">
    <w:name w:val="样式 样式 段前: 0.5 行 + 段前: 0.5 行"/>
    <w:basedOn w:val="05"/>
    <w:qFormat/>
    <w:pPr>
      <w:tabs>
        <w:tab w:val="left" w:pos="1050"/>
      </w:tabs>
      <w:ind w:firstLine="200"/>
    </w:pPr>
    <w:rPr>
      <w:rFonts w:ascii="Times New Roman" w:eastAsia="华文中宋" w:hAnsi="Times New Roman"/>
    </w:rPr>
  </w:style>
  <w:style w:type="paragraph" w:customStyle="1" w:styleId="affffffff0">
    <w:name w:val="表格内容"/>
    <w:basedOn w:val="ac"/>
    <w:link w:val="CharChar5"/>
    <w:qFormat/>
    <w:pPr>
      <w:widowControl/>
      <w:spacing w:line="520" w:lineRule="exact"/>
      <w:jc w:val="center"/>
    </w:pPr>
    <w:rPr>
      <w:rFonts w:ascii="宋体" w:cs="宋体"/>
      <w:spacing w:val="8"/>
      <w:kern w:val="0"/>
      <w:szCs w:val="21"/>
      <w:lang w:val="zh-CN"/>
    </w:rPr>
  </w:style>
  <w:style w:type="paragraph" w:customStyle="1" w:styleId="CharCharChar3CharCharCharChar">
    <w:name w:val="Char Char Char3 Char Char Char Char"/>
    <w:basedOn w:val="ac"/>
    <w:qFormat/>
    <w:pPr>
      <w:widowControl/>
      <w:spacing w:line="520" w:lineRule="exact"/>
    </w:pPr>
    <w:rPr>
      <w:rFonts w:cs="宋体"/>
      <w:szCs w:val="20"/>
    </w:rPr>
  </w:style>
  <w:style w:type="character" w:customStyle="1" w:styleId="Char14">
    <w:name w:val="正文表格图名 Char1"/>
    <w:link w:val="afffffff2"/>
    <w:rPr>
      <w:rFonts w:ascii="Calibri" w:eastAsia="宋体" w:hAnsi="Calibri" w:cs="Times New Roman"/>
      <w:kern w:val="2"/>
      <w:sz w:val="21"/>
      <w:szCs w:val="21"/>
    </w:rPr>
  </w:style>
  <w:style w:type="paragraph" w:customStyle="1" w:styleId="4b">
    <w:name w:val="4正文"/>
    <w:basedOn w:val="ac"/>
    <w:link w:val="4Char0"/>
    <w:qFormat/>
    <w:pPr>
      <w:widowControl/>
      <w:adjustRightInd w:val="0"/>
      <w:snapToGrid w:val="0"/>
      <w:ind w:firstLine="560"/>
    </w:pPr>
    <w:rPr>
      <w:rFonts w:ascii="宋体" w:hAnsi="宋体" w:cs="宋体"/>
      <w:snapToGrid w:val="0"/>
      <w:color w:val="000000"/>
      <w:sz w:val="28"/>
      <w:szCs w:val="28"/>
      <w:lang w:val="zh-CN"/>
    </w:rPr>
  </w:style>
  <w:style w:type="character" w:customStyle="1" w:styleId="4Char0">
    <w:name w:val="4正文 Char"/>
    <w:link w:val="4b"/>
    <w:rPr>
      <w:rFonts w:ascii="宋体" w:eastAsia="宋体" w:hAnsi="宋体" w:cs="宋体"/>
      <w:snapToGrid w:val="0"/>
      <w:color w:val="000000"/>
      <w:kern w:val="2"/>
      <w:sz w:val="28"/>
      <w:szCs w:val="28"/>
      <w:lang w:val="zh-CN"/>
    </w:rPr>
  </w:style>
  <w:style w:type="paragraph" w:customStyle="1" w:styleId="affffffff1">
    <w:name w:val="报告表中"/>
    <w:basedOn w:val="ac"/>
    <w:qFormat/>
    <w:pPr>
      <w:widowControl/>
      <w:spacing w:line="520" w:lineRule="exact"/>
      <w:jc w:val="center"/>
    </w:pPr>
    <w:rPr>
      <w:rFonts w:cs="宋体"/>
      <w:sz w:val="18"/>
      <w:szCs w:val="20"/>
    </w:rPr>
  </w:style>
  <w:style w:type="paragraph" w:customStyle="1" w:styleId="20061013">
    <w:name w:val="正文缩进20061013"/>
    <w:basedOn w:val="ac"/>
    <w:link w:val="20061013Char1"/>
    <w:qFormat/>
    <w:pPr>
      <w:widowControl/>
      <w:spacing w:before="200"/>
      <w:ind w:firstLine="480"/>
    </w:pPr>
    <w:rPr>
      <w:rFonts w:ascii="Calibri" w:hAnsi="Calibri" w:cs="宋体"/>
      <w:szCs w:val="20"/>
    </w:rPr>
  </w:style>
  <w:style w:type="character" w:customStyle="1" w:styleId="20061013Char1">
    <w:name w:val="正文缩进20061013 Char1"/>
    <w:link w:val="20061013"/>
    <w:rPr>
      <w:rFonts w:ascii="Calibri" w:eastAsia="宋体" w:hAnsi="Calibri" w:cs="宋体"/>
      <w:kern w:val="2"/>
      <w:sz w:val="24"/>
    </w:rPr>
  </w:style>
  <w:style w:type="paragraph" w:customStyle="1" w:styleId="CharCharCharCharCharCharCharCharCharCharCharCharCharCharCharCharCharCharChar2">
    <w:name w:val="Char Char Char Char Char Char Char Char Char Char Char Char Char Char Char Char Char Char Char2"/>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a2">
    <w:name w:val="小标题"/>
    <w:basedOn w:val="ac"/>
    <w:next w:val="ac"/>
    <w:link w:val="Charff4"/>
    <w:qFormat/>
    <w:pPr>
      <w:widowControl/>
      <w:numPr>
        <w:numId w:val="12"/>
      </w:numPr>
      <w:spacing w:beforeLines="50" w:afterLines="50" w:line="520" w:lineRule="exact"/>
      <w:ind w:firstLine="200"/>
    </w:pPr>
    <w:rPr>
      <w:rFonts w:ascii="宋体" w:hAnsi="宋体" w:cs="宋体"/>
      <w:szCs w:val="20"/>
      <w:lang w:val="zh-CN"/>
    </w:rPr>
  </w:style>
  <w:style w:type="character" w:customStyle="1" w:styleId="Charff4">
    <w:name w:val="小标题 Char"/>
    <w:link w:val="a2"/>
    <w:rPr>
      <w:rFonts w:ascii="宋体" w:eastAsia="宋体" w:hAnsi="宋体" w:cs="宋体"/>
      <w:kern w:val="2"/>
      <w:sz w:val="24"/>
      <w:lang w:val="zh-CN" w:eastAsia="zh-CN"/>
    </w:rPr>
  </w:style>
  <w:style w:type="character" w:customStyle="1" w:styleId="Charf7">
    <w:name w:val="报告正文 Char"/>
    <w:link w:val="affffff"/>
    <w:qFormat/>
    <w:rPr>
      <w:rFonts w:ascii="Calibri" w:eastAsia="宋体" w:hAnsi="Calibri" w:cs="宋体"/>
      <w:kern w:val="2"/>
      <w:sz w:val="24"/>
    </w:rPr>
  </w:style>
  <w:style w:type="paragraph" w:customStyle="1" w:styleId="ACharChar">
    <w:name w:val="图名A Char Char"/>
    <w:basedOn w:val="ac"/>
    <w:link w:val="ACharCharChar"/>
    <w:qFormat/>
    <w:pPr>
      <w:widowControl/>
      <w:tabs>
        <w:tab w:val="left" w:pos="0"/>
      </w:tabs>
      <w:adjustRightInd w:val="0"/>
      <w:snapToGrid w:val="0"/>
      <w:spacing w:beforeLines="20" w:afterLines="80" w:line="520" w:lineRule="exact"/>
      <w:jc w:val="center"/>
    </w:pPr>
    <w:rPr>
      <w:rFonts w:ascii="Calibri" w:hAnsi="Calibri" w:cs="Plotter"/>
      <w:b/>
      <w:snapToGrid w:val="0"/>
      <w:kern w:val="0"/>
      <w:szCs w:val="20"/>
    </w:rPr>
  </w:style>
  <w:style w:type="character" w:customStyle="1" w:styleId="ACharCharChar">
    <w:name w:val="图名A Char Char Char"/>
    <w:link w:val="ACharChar"/>
    <w:rPr>
      <w:rFonts w:ascii="Calibri" w:eastAsia="宋体" w:hAnsi="Calibri" w:cs="Plotter"/>
      <w:b/>
      <w:snapToGrid w:val="0"/>
      <w:sz w:val="24"/>
    </w:rPr>
  </w:style>
  <w:style w:type="paragraph" w:customStyle="1" w:styleId="1-">
    <w:name w:val="图标1-"/>
    <w:basedOn w:val="afffffffa"/>
    <w:qFormat/>
    <w:pPr>
      <w:ind w:firstLineChars="0" w:firstLine="0"/>
      <w:jc w:val="center"/>
    </w:pPr>
    <w:rPr>
      <w:rFonts w:eastAsia="仿宋_GB2312"/>
    </w:rPr>
  </w:style>
  <w:style w:type="paragraph" w:customStyle="1" w:styleId="2-">
    <w:name w:val="表2-"/>
    <w:basedOn w:val="Afffff6"/>
    <w:qFormat/>
    <w:pPr>
      <w:widowControl w:val="0"/>
      <w:numPr>
        <w:numId w:val="13"/>
      </w:numPr>
      <w:tabs>
        <w:tab w:val="clear" w:pos="679"/>
      </w:tabs>
      <w:adjustRightInd/>
      <w:spacing w:before="80" w:after="80"/>
      <w:ind w:left="425" w:firstLineChars="200" w:firstLine="200"/>
      <w:jc w:val="center"/>
    </w:pPr>
    <w:rPr>
      <w:rFonts w:eastAsia="仿宋_GB2312"/>
      <w:snapToGrid/>
      <w:kern w:val="2"/>
      <w:szCs w:val="24"/>
    </w:rPr>
  </w:style>
  <w:style w:type="paragraph" w:customStyle="1" w:styleId="2-0">
    <w:name w:val="图2-"/>
    <w:basedOn w:val="1-"/>
    <w:qFormat/>
    <w:pPr>
      <w:numPr>
        <w:numId w:val="14"/>
      </w:numPr>
      <w:tabs>
        <w:tab w:val="clear" w:pos="3492"/>
        <w:tab w:val="left" w:pos="943"/>
        <w:tab w:val="left" w:pos="1262"/>
      </w:tabs>
      <w:ind w:left="1262" w:hanging="420"/>
    </w:pPr>
  </w:style>
  <w:style w:type="paragraph" w:customStyle="1" w:styleId="50m">
    <w:name w:val="50m刚构"/>
    <w:basedOn w:val="ac"/>
    <w:qFormat/>
    <w:pPr>
      <w:widowControl/>
      <w:numPr>
        <w:numId w:val="15"/>
      </w:numPr>
      <w:spacing w:line="520" w:lineRule="exact"/>
      <w:ind w:firstLine="200"/>
      <w:jc w:val="center"/>
    </w:pPr>
    <w:rPr>
      <w:rFonts w:cs="宋体"/>
      <w:b/>
      <w:szCs w:val="20"/>
    </w:rPr>
  </w:style>
  <w:style w:type="paragraph" w:customStyle="1" w:styleId="3CF3X116">
    <w:name w:val="样式 标题 3(C+F3)X.1.1 + 两端对齐 段前: 6 磅"/>
    <w:basedOn w:val="31"/>
    <w:qFormat/>
    <w:pPr>
      <w:widowControl/>
      <w:tabs>
        <w:tab w:val="left" w:pos="900"/>
      </w:tabs>
      <w:spacing w:before="0" w:afterLines="50" w:after="0" w:line="720" w:lineRule="exact"/>
      <w:ind w:left="425" w:hanging="720"/>
      <w:jc w:val="left"/>
      <w:textAlignment w:val="baseline"/>
    </w:pPr>
    <w:rPr>
      <w:rFonts w:ascii="华文细黑" w:eastAsia="华文细黑" w:hAnsi="华文细黑" w:cs="宋体"/>
      <w:bCs w:val="0"/>
      <w:sz w:val="28"/>
      <w:szCs w:val="20"/>
    </w:rPr>
  </w:style>
  <w:style w:type="paragraph" w:customStyle="1" w:styleId="affffffff2">
    <w:name w:val="表－左"/>
    <w:basedOn w:val="affffff8"/>
    <w:qFormat/>
    <w:pPr>
      <w:ind w:firstLineChars="54" w:firstLine="113"/>
      <w:jc w:val="left"/>
    </w:pPr>
  </w:style>
  <w:style w:type="paragraph" w:customStyle="1" w:styleId="affffffff3">
    <w:name w:val="表－右"/>
    <w:basedOn w:val="affffff8"/>
    <w:qFormat/>
    <w:pPr>
      <w:jc w:val="right"/>
    </w:pPr>
    <w:rPr>
      <w:caps/>
    </w:rPr>
  </w:style>
  <w:style w:type="paragraph" w:customStyle="1" w:styleId="affffffff4">
    <w:name w:val="报告正文文字"/>
    <w:basedOn w:val="ac"/>
    <w:qFormat/>
    <w:pPr>
      <w:widowControl/>
      <w:ind w:firstLine="560"/>
    </w:pPr>
    <w:rPr>
      <w:rFonts w:cs="宋体"/>
      <w:sz w:val="28"/>
      <w:szCs w:val="20"/>
    </w:rPr>
  </w:style>
  <w:style w:type="character" w:customStyle="1" w:styleId="Charf3">
    <w:name w:val="正文首行缩进 Char"/>
    <w:basedOn w:val="afffff9"/>
    <w:link w:val="afff0"/>
    <w:rPr>
      <w:rFonts w:ascii="Times New Roman" w:eastAsia="宋体" w:hAnsi="Times New Roman" w:cs="宋体"/>
      <w:kern w:val="2"/>
      <w:sz w:val="24"/>
      <w:szCs w:val="22"/>
      <w:lang w:val="zh-CN" w:eastAsia="zh-CN"/>
    </w:rPr>
  </w:style>
  <w:style w:type="paragraph" w:customStyle="1" w:styleId="D0">
    <w:name w:val="D表名"/>
    <w:next w:val="ac"/>
    <w:qFormat/>
    <w:pPr>
      <w:spacing w:beforeLines="50" w:line="360" w:lineRule="auto"/>
      <w:jc w:val="center"/>
    </w:pPr>
    <w:rPr>
      <w:rFonts w:ascii="Times New Roman" w:eastAsia="黑体" w:hAnsi="Times New Roman" w:cs="Times New Roman"/>
      <w:b/>
      <w:kern w:val="2"/>
      <w:szCs w:val="24"/>
    </w:rPr>
  </w:style>
  <w:style w:type="paragraph" w:customStyle="1" w:styleId="CharCharChar1CharCharCharCharCharCharCharCharCharCharCharCharChar">
    <w:name w:val="Char Char Char1 Char Char Char Char Char Char Char Char Char Char Char Char Char"/>
    <w:basedOn w:val="ac"/>
    <w:qFormat/>
    <w:pPr>
      <w:widowControl/>
    </w:pPr>
    <w:rPr>
      <w:rFonts w:ascii="宋体" w:hAnsi="宋体" w:cs="宋体"/>
      <w:szCs w:val="20"/>
    </w:rPr>
  </w:style>
  <w:style w:type="character" w:customStyle="1" w:styleId="AChar20">
    <w:name w:val="正文A Char2"/>
    <w:qFormat/>
    <w:rPr>
      <w:rFonts w:eastAsia="宋体"/>
      <w:snapToGrid w:val="0"/>
      <w:sz w:val="24"/>
      <w:lang w:val="en-US" w:eastAsia="zh-CN" w:bidi="ar-SA"/>
    </w:rPr>
  </w:style>
  <w:style w:type="paragraph" w:customStyle="1" w:styleId="A22">
    <w:name w:val="正文A + 首行缩进:  2 字符"/>
    <w:basedOn w:val="Afffff6"/>
    <w:link w:val="A2CharChar"/>
    <w:qFormat/>
    <w:pPr>
      <w:spacing w:before="0"/>
      <w:ind w:firstLineChars="200" w:firstLine="200"/>
    </w:pPr>
    <w:rPr>
      <w:rFonts w:ascii="Arial" w:hAnsi="Arial"/>
    </w:rPr>
  </w:style>
  <w:style w:type="paragraph" w:customStyle="1" w:styleId="A23">
    <w:name w:val="正文A + 首行缩进:  2 字符 + 宋体"/>
    <w:basedOn w:val="A22"/>
    <w:link w:val="A2Char"/>
    <w:qFormat/>
    <w:rPr>
      <w:rFonts w:ascii="宋体" w:hAnsi="宋体"/>
    </w:rPr>
  </w:style>
  <w:style w:type="character" w:customStyle="1" w:styleId="A2CharChar">
    <w:name w:val="正文A + 首行缩进:  2 字符 Char Char"/>
    <w:link w:val="A22"/>
    <w:rPr>
      <w:rFonts w:ascii="Arial" w:eastAsia="宋体" w:hAnsi="Arial" w:cs="Times New Roman"/>
      <w:snapToGrid w:val="0"/>
      <w:sz w:val="24"/>
    </w:rPr>
  </w:style>
  <w:style w:type="character" w:customStyle="1" w:styleId="A2Char">
    <w:name w:val="正文A + 首行缩进:  2 字符 + 宋体 Char"/>
    <w:link w:val="A23"/>
    <w:rPr>
      <w:rFonts w:ascii="宋体" w:eastAsia="宋体" w:hAnsi="宋体" w:cs="Times New Roman"/>
      <w:snapToGrid w:val="0"/>
      <w:sz w:val="24"/>
    </w:rPr>
  </w:style>
  <w:style w:type="paragraph" w:customStyle="1" w:styleId="1b">
    <w:name w:val="表1"/>
    <w:basedOn w:val="ac"/>
    <w:qFormat/>
    <w:pPr>
      <w:widowControl/>
      <w:tabs>
        <w:tab w:val="left" w:pos="1215"/>
      </w:tabs>
      <w:overflowPunct w:val="0"/>
      <w:autoSpaceDE w:val="0"/>
      <w:autoSpaceDN w:val="0"/>
      <w:adjustRightInd w:val="0"/>
      <w:spacing w:before="200" w:line="320" w:lineRule="atLeast"/>
      <w:ind w:left="1215" w:hanging="420"/>
      <w:textAlignment w:val="baseline"/>
    </w:pPr>
    <w:rPr>
      <w:rFonts w:cs="宋体"/>
      <w:kern w:val="0"/>
      <w:szCs w:val="20"/>
    </w:rPr>
  </w:style>
  <w:style w:type="paragraph" w:customStyle="1" w:styleId="Char1Char">
    <w:name w:val="正文文本 Char1 Char"/>
    <w:basedOn w:val="ac"/>
    <w:next w:val="26"/>
    <w:qFormat/>
    <w:pPr>
      <w:widowControl/>
      <w:spacing w:after="120" w:line="480" w:lineRule="auto"/>
    </w:pPr>
    <w:rPr>
      <w:rFonts w:cs="宋体"/>
      <w:szCs w:val="20"/>
    </w:rPr>
  </w:style>
  <w:style w:type="character" w:customStyle="1" w:styleId="2f4">
    <w:name w:val="正文文本 2 字符"/>
    <w:basedOn w:val="ad"/>
    <w:uiPriority w:val="99"/>
    <w:semiHidden/>
    <w:rPr>
      <w:rFonts w:ascii="Times New Roman" w:eastAsia="宋体" w:hAnsi="Times New Roman"/>
      <w:kern w:val="2"/>
      <w:sz w:val="24"/>
      <w:szCs w:val="22"/>
    </w:rPr>
  </w:style>
  <w:style w:type="character" w:customStyle="1" w:styleId="2Char1">
    <w:name w:val="正文文本 2 Char"/>
    <w:basedOn w:val="ad"/>
    <w:link w:val="26"/>
    <w:rPr>
      <w:rFonts w:ascii="Times New Roman" w:eastAsia="宋体" w:hAnsi="Times New Roman" w:cs="宋体"/>
      <w:kern w:val="2"/>
      <w:sz w:val="24"/>
      <w:lang w:val="zh-CN" w:eastAsia="zh-CN"/>
    </w:rPr>
  </w:style>
  <w:style w:type="paragraph" w:customStyle="1" w:styleId="aa0">
    <w:name w:val="aa"/>
    <w:basedOn w:val="ac"/>
    <w:qFormat/>
    <w:pPr>
      <w:widowControl/>
    </w:pPr>
    <w:rPr>
      <w:rFonts w:cs="宋体"/>
      <w:szCs w:val="20"/>
    </w:rPr>
  </w:style>
  <w:style w:type="paragraph" w:customStyle="1" w:styleId="3f2">
    <w:name w:val="3"/>
    <w:basedOn w:val="ac"/>
    <w:next w:val="24"/>
    <w:qFormat/>
    <w:pPr>
      <w:widowControl/>
      <w:spacing w:after="120" w:line="480" w:lineRule="auto"/>
      <w:ind w:leftChars="200" w:left="420"/>
    </w:pPr>
    <w:rPr>
      <w:rFonts w:cs="宋体"/>
      <w:szCs w:val="20"/>
    </w:rPr>
  </w:style>
  <w:style w:type="paragraph" w:customStyle="1" w:styleId="PlainText1">
    <w:name w:val="Plain Text1"/>
    <w:basedOn w:val="ac"/>
    <w:qFormat/>
    <w:pPr>
      <w:widowControl/>
      <w:autoSpaceDE w:val="0"/>
      <w:autoSpaceDN w:val="0"/>
      <w:adjustRightInd w:val="0"/>
      <w:spacing w:line="520" w:lineRule="exact"/>
      <w:textAlignment w:val="baseline"/>
    </w:pPr>
    <w:rPr>
      <w:rFonts w:ascii="宋体" w:hAnsi="Tms Rmn" w:cs="宋体"/>
      <w:kern w:val="0"/>
      <w:szCs w:val="20"/>
    </w:rPr>
  </w:style>
  <w:style w:type="paragraph" w:customStyle="1" w:styleId="-CharChar">
    <w:name w:val="正文-缩进 Char Char"/>
    <w:basedOn w:val="ac"/>
    <w:qFormat/>
    <w:pPr>
      <w:widowControl/>
      <w:spacing w:before="120" w:after="120"/>
      <w:ind w:firstLine="480"/>
    </w:pPr>
    <w:rPr>
      <w:rFonts w:cs="宋体"/>
      <w:szCs w:val="20"/>
    </w:rPr>
  </w:style>
  <w:style w:type="paragraph" w:customStyle="1" w:styleId="xl62">
    <w:name w:val="xl62"/>
    <w:basedOn w:val="ac"/>
    <w:qFormat/>
    <w:pPr>
      <w:widowControl/>
      <w:spacing w:before="100" w:beforeAutospacing="1" w:after="100" w:afterAutospacing="1" w:line="520" w:lineRule="exact"/>
      <w:jc w:val="center"/>
    </w:pPr>
    <w:rPr>
      <w:rFonts w:ascii="宋体" w:cs="宋体"/>
      <w:b/>
      <w:bCs/>
      <w:kern w:val="0"/>
      <w:sz w:val="28"/>
      <w:szCs w:val="28"/>
    </w:rPr>
  </w:style>
  <w:style w:type="paragraph" w:customStyle="1" w:styleId="font7">
    <w:name w:val="font7"/>
    <w:basedOn w:val="ac"/>
    <w:qFormat/>
    <w:pPr>
      <w:widowControl/>
      <w:spacing w:before="100" w:beforeAutospacing="1" w:after="100" w:afterAutospacing="1" w:line="520" w:lineRule="exact"/>
      <w:jc w:val="left"/>
    </w:pPr>
    <w:rPr>
      <w:rFonts w:ascii="宋体" w:cs="宋体" w:hint="eastAsia"/>
      <w:kern w:val="0"/>
      <w:sz w:val="20"/>
      <w:szCs w:val="20"/>
    </w:rPr>
  </w:style>
  <w:style w:type="paragraph" w:customStyle="1" w:styleId="affffffff5">
    <w:name w:val="表格样式"/>
    <w:basedOn w:val="ac"/>
    <w:qFormat/>
    <w:pPr>
      <w:widowControl/>
      <w:autoSpaceDE w:val="0"/>
      <w:autoSpaceDN w:val="0"/>
      <w:adjustRightInd w:val="0"/>
      <w:spacing w:after="100" w:line="400" w:lineRule="exact"/>
      <w:jc w:val="center"/>
    </w:pPr>
    <w:rPr>
      <w:rFonts w:ascii="宋体" w:cs="宋体"/>
      <w:color w:val="000000"/>
      <w:kern w:val="0"/>
      <w:szCs w:val="20"/>
    </w:rPr>
  </w:style>
  <w:style w:type="paragraph" w:customStyle="1" w:styleId="E0">
    <w:name w:val="E表文"/>
    <w:basedOn w:val="ac"/>
    <w:next w:val="Affffff3"/>
    <w:qFormat/>
    <w:pPr>
      <w:widowControl/>
      <w:spacing w:line="520" w:lineRule="exact"/>
      <w:jc w:val="center"/>
    </w:pPr>
    <w:rPr>
      <w:rFonts w:ascii="宋体" w:hAnsi="宋体" w:cs="宋体"/>
      <w:kern w:val="0"/>
      <w:szCs w:val="20"/>
    </w:rPr>
  </w:style>
  <w:style w:type="paragraph" w:customStyle="1" w:styleId="2f5">
    <w:name w:val="2"/>
    <w:basedOn w:val="ac"/>
    <w:next w:val="afb"/>
    <w:qFormat/>
    <w:pPr>
      <w:widowControl/>
      <w:spacing w:line="240" w:lineRule="atLeast"/>
      <w:jc w:val="center"/>
    </w:pPr>
    <w:rPr>
      <w:rFonts w:cs="宋体"/>
      <w:szCs w:val="21"/>
    </w:rPr>
  </w:style>
  <w:style w:type="paragraph" w:customStyle="1" w:styleId="-03815">
    <w:name w:val="样式 宋体 小四 黑色 右侧:  -0.38 厘米 行距: 1.5 倍行距"/>
    <w:basedOn w:val="ac"/>
    <w:qFormat/>
    <w:pPr>
      <w:widowControl/>
      <w:ind w:right="-215"/>
    </w:pPr>
    <w:rPr>
      <w:rFonts w:ascii="宋体" w:eastAsia="Times New Roman" w:hAnsi="宋体" w:cs="宋体"/>
      <w:color w:val="000000"/>
      <w:szCs w:val="20"/>
    </w:rPr>
  </w:style>
  <w:style w:type="paragraph" w:customStyle="1" w:styleId="affffffff6">
    <w:name w:val="章节"/>
    <w:next w:val="ac"/>
    <w:qFormat/>
    <w:pPr>
      <w:adjustRightInd w:val="0"/>
      <w:snapToGrid w:val="0"/>
      <w:spacing w:beforeLines="200" w:afterLines="200"/>
    </w:pPr>
    <w:rPr>
      <w:rFonts w:ascii="黑体" w:eastAsia="黑体" w:hAnsi="Times New Roman" w:cs="Times New Roman"/>
      <w:b/>
      <w:spacing w:val="4"/>
      <w:sz w:val="30"/>
    </w:rPr>
  </w:style>
  <w:style w:type="paragraph" w:customStyle="1" w:styleId="110">
    <w:name w:val="1.1"/>
    <w:next w:val="31"/>
    <w:qFormat/>
    <w:pPr>
      <w:spacing w:beforeLines="100" w:afterLines="50" w:line="300" w:lineRule="auto"/>
      <w:jc w:val="both"/>
    </w:pPr>
    <w:rPr>
      <w:rFonts w:ascii="黑体" w:eastAsia="黑体" w:hAnsi="Times New Roman" w:cs="Times New Roman"/>
      <w:b/>
      <w:spacing w:val="4"/>
      <w:sz w:val="28"/>
    </w:rPr>
  </w:style>
  <w:style w:type="character" w:customStyle="1" w:styleId="affffffff7">
    <w:name w:val="上标"/>
    <w:rPr>
      <w:rFonts w:ascii="Times New Roman" w:eastAsia="宋体" w:hAnsi="Times New Roman"/>
      <w:spacing w:val="0"/>
      <w:sz w:val="24"/>
      <w:vertAlign w:val="superscript"/>
    </w:rPr>
  </w:style>
  <w:style w:type="paragraph" w:customStyle="1" w:styleId="ACharChar0">
    <w:name w:val="表名A Char Char"/>
    <w:basedOn w:val="ac"/>
    <w:link w:val="ACharCharChar0"/>
    <w:qFormat/>
    <w:pPr>
      <w:widowControl/>
      <w:tabs>
        <w:tab w:val="left" w:pos="0"/>
      </w:tabs>
      <w:adjustRightInd w:val="0"/>
      <w:snapToGrid w:val="0"/>
      <w:spacing w:beforeLines="80" w:afterLines="20" w:line="520" w:lineRule="exact"/>
      <w:jc w:val="center"/>
    </w:pPr>
    <w:rPr>
      <w:rFonts w:ascii="Calibri" w:hAnsi="Calibri" w:cs="宋体"/>
      <w:b/>
      <w:snapToGrid w:val="0"/>
      <w:kern w:val="0"/>
      <w:szCs w:val="20"/>
    </w:rPr>
  </w:style>
  <w:style w:type="character" w:customStyle="1" w:styleId="ACharCharChar0">
    <w:name w:val="表名A Char Char Char"/>
    <w:link w:val="ACharChar0"/>
    <w:rPr>
      <w:rFonts w:ascii="Calibri" w:eastAsia="宋体" w:hAnsi="Calibri" w:cs="宋体"/>
      <w:b/>
      <w:snapToGrid w:val="0"/>
      <w:sz w:val="24"/>
    </w:rPr>
  </w:style>
  <w:style w:type="character" w:customStyle="1" w:styleId="DCharChar">
    <w:name w:val="标题D Char Char"/>
    <w:rPr>
      <w:b/>
      <w:sz w:val="24"/>
      <w:lang w:val="en-US" w:eastAsia="zh-CN" w:bidi="ar-SA"/>
    </w:rPr>
  </w:style>
  <w:style w:type="paragraph" w:customStyle="1" w:styleId="ACharChar1">
    <w:name w:val="图表名A Char Char"/>
    <w:link w:val="ACharCharChar1"/>
    <w:qFormat/>
    <w:pPr>
      <w:tabs>
        <w:tab w:val="left" w:pos="0"/>
      </w:tabs>
      <w:adjustRightInd w:val="0"/>
      <w:snapToGrid w:val="0"/>
      <w:spacing w:beforeLines="50" w:afterLines="50"/>
      <w:jc w:val="center"/>
    </w:pPr>
    <w:rPr>
      <w:rFonts w:ascii="Times New Roman" w:eastAsia="宋体" w:hAnsi="Times New Roman" w:cs="Times New Roman"/>
      <w:b/>
      <w:snapToGrid w:val="0"/>
      <w:sz w:val="21"/>
    </w:rPr>
  </w:style>
  <w:style w:type="character" w:customStyle="1" w:styleId="ACharCharChar1">
    <w:name w:val="图表名A Char Char Char"/>
    <w:link w:val="ACharChar1"/>
    <w:rPr>
      <w:rFonts w:ascii="Times New Roman" w:eastAsia="宋体" w:hAnsi="Times New Roman" w:cs="Times New Roman"/>
      <w:b/>
      <w:snapToGrid w:val="0"/>
      <w:sz w:val="21"/>
    </w:rPr>
  </w:style>
  <w:style w:type="character" w:customStyle="1" w:styleId="3f3">
    <w:name w:val="正文文本 3 字符"/>
    <w:basedOn w:val="ad"/>
    <w:uiPriority w:val="99"/>
    <w:semiHidden/>
    <w:rPr>
      <w:rFonts w:ascii="Times New Roman" w:eastAsia="宋体" w:hAnsi="Times New Roman"/>
      <w:kern w:val="2"/>
      <w:sz w:val="16"/>
      <w:szCs w:val="16"/>
    </w:rPr>
  </w:style>
  <w:style w:type="character" w:customStyle="1" w:styleId="3Char0">
    <w:name w:val="正文文本 3 Char"/>
    <w:basedOn w:val="ad"/>
    <w:link w:val="33"/>
    <w:rPr>
      <w:rFonts w:ascii="Times New Roman" w:eastAsia="宋体" w:hAnsi="Times New Roman" w:cs="宋体"/>
      <w:kern w:val="2"/>
      <w:sz w:val="16"/>
      <w:szCs w:val="16"/>
      <w:lang w:val="zh-CN" w:eastAsia="zh-CN"/>
    </w:rPr>
  </w:style>
  <w:style w:type="paragraph" w:customStyle="1" w:styleId="affffffff8">
    <w:name w:val="内容"/>
    <w:basedOn w:val="ac"/>
    <w:qFormat/>
    <w:pPr>
      <w:widowControl/>
      <w:ind w:firstLine="482"/>
    </w:pPr>
    <w:rPr>
      <w:rFonts w:ascii="宋体" w:hAnsi="宋体" w:cs="宋体"/>
      <w:szCs w:val="20"/>
    </w:rPr>
  </w:style>
  <w:style w:type="paragraph" w:customStyle="1" w:styleId="affffffff9">
    <w:name w:val="港珠澳正文"/>
    <w:basedOn w:val="ac"/>
    <w:qFormat/>
    <w:pPr>
      <w:widowControl/>
      <w:spacing w:beforeLines="100" w:afterLines="100"/>
      <w:jc w:val="left"/>
    </w:pPr>
    <w:rPr>
      <w:rFonts w:cs="宋体"/>
      <w:color w:val="000000"/>
      <w:szCs w:val="20"/>
    </w:rPr>
  </w:style>
  <w:style w:type="paragraph" w:customStyle="1" w:styleId="050">
    <w:name w:val="样式 段后: 0.5 行"/>
    <w:basedOn w:val="ac"/>
    <w:qFormat/>
    <w:pPr>
      <w:widowControl/>
      <w:spacing w:afterLines="50"/>
      <w:jc w:val="center"/>
    </w:pPr>
    <w:rPr>
      <w:rFonts w:cs="宋体"/>
      <w:szCs w:val="20"/>
    </w:rPr>
  </w:style>
  <w:style w:type="paragraph" w:customStyle="1" w:styleId="05050">
    <w:name w:val="图 段后: 0.5 行 + 段后: 0.5 行"/>
    <w:basedOn w:val="B0"/>
  </w:style>
  <w:style w:type="paragraph" w:customStyle="1" w:styleId="LA1212">
    <w:name w:val="表文LA 段前: 1.2 磅 段后: 1.2 磅"/>
    <w:basedOn w:val="LA"/>
    <w:qFormat/>
    <w:pPr>
      <w:widowControl w:val="0"/>
      <w:spacing w:beforeLines="0" w:afterLines="0" w:line="360" w:lineRule="auto"/>
    </w:pPr>
    <w:rPr>
      <w:rFonts w:ascii="Times New Roman" w:cs="宋体"/>
      <w:sz w:val="24"/>
      <w:szCs w:val="21"/>
    </w:rPr>
  </w:style>
  <w:style w:type="paragraph" w:customStyle="1" w:styleId="5780515">
    <w:name w:val="标题 5 + 小四 段前: 7.8 磅 段后: 0.5 行 行距: 1.5 倍行距"/>
    <w:basedOn w:val="51"/>
    <w:qFormat/>
    <w:pPr>
      <w:adjustRightInd/>
      <w:spacing w:before="156" w:afterLines="50" w:line="360" w:lineRule="auto"/>
      <w:ind w:left="0" w:firstLine="0"/>
      <w:textAlignment w:val="auto"/>
    </w:pPr>
    <w:rPr>
      <w:b w:val="0"/>
      <w:spacing w:val="0"/>
      <w:kern w:val="2"/>
      <w:sz w:val="24"/>
    </w:rPr>
  </w:style>
  <w:style w:type="paragraph" w:customStyle="1" w:styleId="CharChar6">
    <w:name w:val="表格 正文 Char Char"/>
    <w:basedOn w:val="CharChar1"/>
    <w:link w:val="CharCharChar1"/>
    <w:qFormat/>
    <w:pPr>
      <w:spacing w:afterLines="0" w:line="240" w:lineRule="auto"/>
      <w:ind w:firstLineChars="0" w:firstLine="0"/>
      <w:jc w:val="center"/>
    </w:pPr>
    <w:rPr>
      <w:sz w:val="21"/>
      <w:szCs w:val="21"/>
    </w:rPr>
  </w:style>
  <w:style w:type="character" w:customStyle="1" w:styleId="CharCharChar1">
    <w:name w:val="表格 正文 Char Char Char"/>
    <w:link w:val="CharChar6"/>
    <w:rPr>
      <w:rFonts w:ascii="Calibri" w:eastAsia="宋体" w:hAnsi="Calibri" w:cs="宋体"/>
      <w:kern w:val="2"/>
      <w:sz w:val="21"/>
      <w:szCs w:val="21"/>
    </w:rPr>
  </w:style>
  <w:style w:type="paragraph" w:customStyle="1" w:styleId="affffffffa">
    <w:name w:val="表格正文"/>
    <w:basedOn w:val="LA0"/>
    <w:qFormat/>
    <w:pPr>
      <w:widowControl w:val="0"/>
      <w:spacing w:beforeLines="0" w:afterLines="50"/>
      <w:ind w:firstLineChars="0" w:firstLine="0"/>
      <w:jc w:val="center"/>
    </w:pPr>
    <w:rPr>
      <w:b/>
      <w:bCs/>
      <w:kern w:val="2"/>
      <w:sz w:val="21"/>
      <w:szCs w:val="21"/>
    </w:rPr>
  </w:style>
  <w:style w:type="paragraph" w:customStyle="1" w:styleId="CharChar7">
    <w:name w:val="样式 表格 正文 + 加粗 Char Char"/>
    <w:basedOn w:val="CharChar6"/>
    <w:link w:val="CharCharChar3"/>
    <w:qFormat/>
    <w:rPr>
      <w:bCs/>
      <w:spacing w:val="129"/>
    </w:rPr>
  </w:style>
  <w:style w:type="character" w:customStyle="1" w:styleId="CharCharChar3">
    <w:name w:val="样式 表格 正文 + 加粗 Char Char Char"/>
    <w:link w:val="CharChar7"/>
    <w:rPr>
      <w:rFonts w:ascii="Calibri" w:eastAsia="宋体" w:hAnsi="Calibri" w:cs="宋体"/>
      <w:bCs/>
      <w:spacing w:val="129"/>
      <w:kern w:val="2"/>
      <w:sz w:val="21"/>
      <w:szCs w:val="21"/>
    </w:rPr>
  </w:style>
  <w:style w:type="paragraph" w:customStyle="1" w:styleId="CharChar8">
    <w:name w:val="样式 样式 表格 正文 + 加粗 + 加粗 Char Char"/>
    <w:basedOn w:val="CharChar7"/>
    <w:link w:val="CharCharChar4"/>
    <w:qFormat/>
  </w:style>
  <w:style w:type="character" w:customStyle="1" w:styleId="CharCharChar4">
    <w:name w:val="样式 样式 表格 正文 + 加粗 + 加粗 Char Char Char"/>
    <w:link w:val="CharChar8"/>
    <w:rPr>
      <w:rFonts w:ascii="Calibri" w:eastAsia="宋体" w:hAnsi="Calibri" w:cs="宋体"/>
      <w:bCs/>
      <w:spacing w:val="129"/>
      <w:kern w:val="2"/>
      <w:sz w:val="21"/>
      <w:szCs w:val="21"/>
    </w:rPr>
  </w:style>
  <w:style w:type="paragraph" w:customStyle="1" w:styleId="CharChar9">
    <w:name w:val="样式 样式 样式 表格 正文 + 加粗 + 加粗 + 加粗 Char Char"/>
    <w:basedOn w:val="CharChar8"/>
    <w:link w:val="CharCharChar5"/>
    <w:qFormat/>
  </w:style>
  <w:style w:type="character" w:customStyle="1" w:styleId="CharCharChar5">
    <w:name w:val="样式 样式 样式 表格 正文 + 加粗 + 加粗 + 加粗 Char Char Char"/>
    <w:link w:val="CharChar9"/>
    <w:rPr>
      <w:rFonts w:ascii="Calibri" w:eastAsia="宋体" w:hAnsi="Calibri" w:cs="宋体"/>
      <w:bCs/>
      <w:spacing w:val="129"/>
      <w:kern w:val="2"/>
      <w:sz w:val="21"/>
      <w:szCs w:val="21"/>
    </w:rPr>
  </w:style>
  <w:style w:type="paragraph" w:customStyle="1" w:styleId="CharChara">
    <w:name w:val="样式 样式 样式 样式 表格 正文 + 加粗 + 加粗 + 加粗 + 加粗 Char Char"/>
    <w:basedOn w:val="CharChar9"/>
    <w:link w:val="CharCharChar6"/>
    <w:qFormat/>
  </w:style>
  <w:style w:type="character" w:customStyle="1" w:styleId="CharCharChar6">
    <w:name w:val="样式 样式 样式 样式 表格 正文 + 加粗 + 加粗 + 加粗 + 加粗 Char Char Char"/>
    <w:link w:val="CharChara"/>
    <w:rPr>
      <w:rFonts w:ascii="Calibri" w:eastAsia="宋体" w:hAnsi="Calibri" w:cs="宋体"/>
      <w:bCs/>
      <w:spacing w:val="129"/>
      <w:kern w:val="2"/>
      <w:sz w:val="21"/>
      <w:szCs w:val="21"/>
    </w:rPr>
  </w:style>
  <w:style w:type="paragraph" w:customStyle="1" w:styleId="affffffffb">
    <w:name w:val="注"/>
    <w:basedOn w:val="ac"/>
    <w:qFormat/>
    <w:pPr>
      <w:widowControl/>
      <w:spacing w:afterLines="50"/>
    </w:pPr>
    <w:rPr>
      <w:rFonts w:cs="宋体"/>
      <w:sz w:val="18"/>
      <w:szCs w:val="20"/>
    </w:rPr>
  </w:style>
  <w:style w:type="paragraph" w:customStyle="1" w:styleId="A0208">
    <w:name w:val="样式 图名A + 段前: 0.2 行 段后: 0.8 行"/>
    <w:basedOn w:val="ACharChar"/>
    <w:qFormat/>
    <w:pPr>
      <w:spacing w:before="62" w:after="249"/>
    </w:pPr>
    <w:rPr>
      <w:rFonts w:cs="宋体"/>
      <w:bCs/>
    </w:rPr>
  </w:style>
  <w:style w:type="paragraph" w:customStyle="1" w:styleId="405">
    <w:name w:val="样式 标题 4 + 小四 段后: 0.5 行"/>
    <w:basedOn w:val="40"/>
    <w:qFormat/>
    <w:pPr>
      <w:widowControl/>
      <w:snapToGrid w:val="0"/>
      <w:spacing w:before="0" w:afterLines="50" w:after="0" w:line="520" w:lineRule="exact"/>
      <w:jc w:val="left"/>
    </w:pPr>
    <w:rPr>
      <w:rFonts w:ascii="黑体" w:eastAsia="宋体" w:hAnsi="Arial" w:cs="宋体"/>
      <w:sz w:val="24"/>
      <w:szCs w:val="20"/>
    </w:rPr>
  </w:style>
  <w:style w:type="character" w:customStyle="1" w:styleId="font1">
    <w:name w:val="font1"/>
    <w:rPr>
      <w:rFonts w:ascii="宋体" w:eastAsia="宋体" w:hAnsi="宋体" w:hint="eastAsia"/>
      <w:color w:val="000000"/>
      <w:spacing w:val="300"/>
      <w:sz w:val="21"/>
      <w:szCs w:val="21"/>
      <w:u w:val="none"/>
    </w:rPr>
  </w:style>
  <w:style w:type="character" w:customStyle="1" w:styleId="CharCharCharChar0">
    <w:name w:val="正文+首行缩进 Char Char Char Char"/>
    <w:rPr>
      <w:rFonts w:eastAsia="宋体" w:cs="宋体"/>
      <w:kern w:val="2"/>
      <w:sz w:val="24"/>
      <w:lang w:val="en-US" w:eastAsia="zh-CN" w:bidi="ar-SA"/>
    </w:rPr>
  </w:style>
  <w:style w:type="paragraph" w:customStyle="1" w:styleId="5-1">
    <w:name w:val="标题5-1"/>
    <w:basedOn w:val="61"/>
    <w:qFormat/>
    <w:pPr>
      <w:tabs>
        <w:tab w:val="clear" w:pos="1152"/>
      </w:tabs>
      <w:adjustRightInd/>
      <w:spacing w:before="156" w:line="360" w:lineRule="auto"/>
      <w:ind w:left="0" w:firstLine="0"/>
      <w:jc w:val="both"/>
      <w:textAlignment w:val="auto"/>
    </w:pPr>
    <w:rPr>
      <w:rFonts w:eastAsia="宋体"/>
      <w:spacing w:val="0"/>
      <w:kern w:val="2"/>
      <w:szCs w:val="24"/>
    </w:rPr>
  </w:style>
  <w:style w:type="character" w:customStyle="1" w:styleId="DChar1">
    <w:name w:val="标题D Char1"/>
    <w:rPr>
      <w:rFonts w:eastAsia="宋体"/>
      <w:b/>
      <w:sz w:val="24"/>
      <w:lang w:val="en-US" w:eastAsia="zh-CN" w:bidi="ar-SA"/>
    </w:rPr>
  </w:style>
  <w:style w:type="paragraph" w:customStyle="1" w:styleId="affffffffc">
    <w:name w:val="样式 表格 正文 + 加粗"/>
    <w:basedOn w:val="affffff0"/>
    <w:qFormat/>
    <w:rPr>
      <w:bCs/>
      <w:spacing w:val="129"/>
      <w:kern w:val="0"/>
    </w:rPr>
  </w:style>
  <w:style w:type="paragraph" w:customStyle="1" w:styleId="affffffffd">
    <w:name w:val="样式 样式 表格 正文 + 加粗 + 加粗"/>
    <w:basedOn w:val="affffffffc"/>
    <w:qFormat/>
  </w:style>
  <w:style w:type="paragraph" w:customStyle="1" w:styleId="affffffffe">
    <w:name w:val="样式 样式 样式 表格 正文 + 加粗 + 加粗 + 加粗"/>
    <w:basedOn w:val="affffffffd"/>
    <w:qFormat/>
  </w:style>
  <w:style w:type="paragraph" w:customStyle="1" w:styleId="afffffffff">
    <w:name w:val="样式 样式 样式 样式 表格 正文 + 加粗 + 加粗 + 加粗 + 加粗"/>
    <w:basedOn w:val="affffffffe"/>
    <w:qFormat/>
  </w:style>
  <w:style w:type="paragraph" w:customStyle="1" w:styleId="ACharChar2">
    <w:name w:val="正文A Char Char"/>
    <w:qFormat/>
    <w:pPr>
      <w:tabs>
        <w:tab w:val="left" w:pos="0"/>
      </w:tabs>
      <w:adjustRightInd w:val="0"/>
      <w:spacing w:before="120" w:line="360" w:lineRule="auto"/>
      <w:ind w:firstLine="488"/>
      <w:jc w:val="both"/>
    </w:pPr>
    <w:rPr>
      <w:rFonts w:ascii="Times New Roman" w:eastAsia="宋体" w:hAnsi="Times New Roman" w:cs="Times New Roman"/>
      <w:sz w:val="24"/>
    </w:rPr>
  </w:style>
  <w:style w:type="paragraph" w:customStyle="1" w:styleId="CharCharChar1CharCharCharChar">
    <w:name w:val="Char Char Char1 Char Char Char Char"/>
    <w:basedOn w:val="ac"/>
    <w:qFormat/>
    <w:pPr>
      <w:widowControl/>
    </w:pPr>
    <w:rPr>
      <w:rFonts w:ascii="宋体" w:hAnsi="宋体" w:cs="宋体"/>
      <w:szCs w:val="20"/>
    </w:rPr>
  </w:style>
  <w:style w:type="paragraph" w:customStyle="1" w:styleId="AChar6">
    <w:name w:val="图表名A Char"/>
    <w:qFormat/>
    <w:pPr>
      <w:tabs>
        <w:tab w:val="left" w:pos="0"/>
      </w:tabs>
      <w:adjustRightInd w:val="0"/>
      <w:snapToGrid w:val="0"/>
      <w:spacing w:beforeLines="50" w:afterLines="50"/>
      <w:jc w:val="center"/>
    </w:pPr>
    <w:rPr>
      <w:rFonts w:ascii="Times New Roman" w:eastAsia="宋体" w:hAnsi="Times New Roman" w:cs="Times New Roman"/>
      <w:b/>
      <w:snapToGrid w:val="0"/>
      <w:sz w:val="21"/>
    </w:rPr>
  </w:style>
  <w:style w:type="paragraph" w:customStyle="1" w:styleId="Charff5">
    <w:name w:val="样式 表格 正文 + 加粗 Char"/>
    <w:qFormat/>
    <w:pPr>
      <w:jc w:val="center"/>
    </w:pPr>
    <w:rPr>
      <w:rFonts w:ascii="Calibri" w:eastAsia="宋体" w:hAnsi="Calibri" w:cs="宋体"/>
      <w:bCs/>
      <w:spacing w:val="129"/>
      <w:szCs w:val="21"/>
    </w:rPr>
  </w:style>
  <w:style w:type="paragraph" w:customStyle="1" w:styleId="Charff6">
    <w:name w:val="样式 样式 表格 正文 + 加粗 + 加粗 Char"/>
    <w:basedOn w:val="Charff5"/>
    <w:qFormat/>
  </w:style>
  <w:style w:type="paragraph" w:customStyle="1" w:styleId="Charff7">
    <w:name w:val="样式 样式 样式 表格 正文 + 加粗 + 加粗 + 加粗 Char"/>
    <w:basedOn w:val="Charff6"/>
    <w:qFormat/>
  </w:style>
  <w:style w:type="paragraph" w:customStyle="1" w:styleId="Charff8">
    <w:name w:val="样式 样式 样式 样式 表格 正文 + 加粗 + 加粗 + 加粗 + 加粗 Char"/>
    <w:basedOn w:val="Charff7"/>
    <w:qFormat/>
  </w:style>
  <w:style w:type="paragraph" w:customStyle="1" w:styleId="CharCharChar1CharCharCharCharCharCharChar">
    <w:name w:val="Char Char Char1 Char Char Char Char Char Char Char"/>
    <w:basedOn w:val="ac"/>
    <w:qFormat/>
    <w:pPr>
      <w:widowControl/>
    </w:pPr>
    <w:rPr>
      <w:rFonts w:ascii="宋体" w:hAnsi="宋体" w:cs="宋体"/>
      <w:szCs w:val="20"/>
    </w:rPr>
  </w:style>
  <w:style w:type="character" w:customStyle="1" w:styleId="20061013Char">
    <w:name w:val="正文缩进20061013 Char"/>
    <w:locked/>
    <w:rPr>
      <w:rFonts w:eastAsia="宋体" w:cs="宋体"/>
      <w:kern w:val="2"/>
      <w:sz w:val="24"/>
      <w:lang w:val="en-US" w:eastAsia="zh-CN" w:bidi="ar-SA"/>
    </w:rPr>
  </w:style>
  <w:style w:type="character" w:customStyle="1" w:styleId="Charff9">
    <w:name w:val="正文表格图名 Char"/>
    <w:rPr>
      <w:kern w:val="2"/>
      <w:sz w:val="21"/>
      <w:szCs w:val="21"/>
      <w:lang w:val="en-US" w:eastAsia="zh-CN" w:bidi="ar-SA"/>
    </w:rPr>
  </w:style>
  <w:style w:type="paragraph" w:customStyle="1" w:styleId="afffffffff0">
    <w:name w:val="附图"/>
    <w:basedOn w:val="1"/>
    <w:qFormat/>
    <w:pPr>
      <w:keepNext w:val="0"/>
      <w:keepLines w:val="0"/>
      <w:widowControl/>
      <w:tabs>
        <w:tab w:val="left" w:pos="720"/>
      </w:tabs>
      <w:adjustRightInd w:val="0"/>
      <w:snapToGrid w:val="0"/>
      <w:spacing w:before="240" w:line="240" w:lineRule="auto"/>
    </w:pPr>
    <w:rPr>
      <w:rFonts w:eastAsia="楷体_GB2312" w:cs="Times New Roman"/>
      <w:b w:val="0"/>
      <w:bCs w:val="0"/>
      <w:spacing w:val="8"/>
      <w:kern w:val="0"/>
      <w:sz w:val="24"/>
      <w:szCs w:val="20"/>
    </w:rPr>
  </w:style>
  <w:style w:type="paragraph" w:customStyle="1" w:styleId="AChar1CharCharCharCharCharCharCharCharCharChar">
    <w:name w:val="正文A Char1 Char Char Char Char Char Char Char Char Char Char"/>
    <w:qFormat/>
    <w:pPr>
      <w:tabs>
        <w:tab w:val="left" w:pos="0"/>
      </w:tabs>
      <w:adjustRightInd w:val="0"/>
      <w:spacing w:before="120" w:line="360" w:lineRule="auto"/>
      <w:ind w:firstLine="480"/>
      <w:jc w:val="both"/>
    </w:pPr>
    <w:rPr>
      <w:rFonts w:ascii="Times New Roman" w:eastAsia="宋体" w:hAnsi="Times New Roman" w:cs="Times New Roman"/>
      <w:snapToGrid w:val="0"/>
      <w:sz w:val="24"/>
    </w:rPr>
  </w:style>
  <w:style w:type="paragraph" w:customStyle="1" w:styleId="ACharArial">
    <w:name w:val="样式 正文A Char + Arial"/>
    <w:link w:val="ACharArialChar"/>
    <w:qFormat/>
    <w:pPr>
      <w:tabs>
        <w:tab w:val="left" w:pos="0"/>
      </w:tabs>
      <w:adjustRightInd w:val="0"/>
      <w:spacing w:line="360" w:lineRule="auto"/>
      <w:ind w:firstLineChars="200" w:firstLine="480"/>
    </w:pPr>
    <w:rPr>
      <w:rFonts w:ascii="Arial" w:eastAsia="宋体" w:hAnsi="Arial" w:cs="Times New Roman"/>
      <w:snapToGrid w:val="0"/>
      <w:sz w:val="24"/>
      <w:szCs w:val="24"/>
    </w:rPr>
  </w:style>
  <w:style w:type="character" w:customStyle="1" w:styleId="ACharChar10">
    <w:name w:val="正文A Char Char1"/>
    <w:rPr>
      <w:rFonts w:eastAsia="宋体"/>
      <w:snapToGrid w:val="0"/>
      <w:sz w:val="24"/>
      <w:lang w:val="en-US" w:eastAsia="zh-CN" w:bidi="ar-SA"/>
    </w:rPr>
  </w:style>
  <w:style w:type="character" w:customStyle="1" w:styleId="ACharArialChar">
    <w:name w:val="样式 正文A Char + Arial Char"/>
    <w:link w:val="ACharArial"/>
    <w:rPr>
      <w:rFonts w:ascii="Arial" w:eastAsia="宋体" w:hAnsi="Arial" w:cs="Times New Roman"/>
      <w:snapToGrid w:val="0"/>
      <w:sz w:val="24"/>
      <w:szCs w:val="24"/>
    </w:rPr>
  </w:style>
  <w:style w:type="paragraph" w:customStyle="1" w:styleId="CharCharCharCharCharChar1Char">
    <w:name w:val="Char Char Char Char Char Char1 Char"/>
    <w:basedOn w:val="ac"/>
    <w:qFormat/>
    <w:pPr>
      <w:widowControl/>
      <w:spacing w:after="160" w:line="240" w:lineRule="exact"/>
      <w:jc w:val="left"/>
    </w:pPr>
    <w:rPr>
      <w:rFonts w:ascii="Verdana" w:hAnsi="Verdana" w:cs="宋体"/>
      <w:kern w:val="0"/>
      <w:szCs w:val="20"/>
      <w:lang w:eastAsia="en-US"/>
    </w:rPr>
  </w:style>
  <w:style w:type="paragraph" w:customStyle="1" w:styleId="afffffffff1">
    <w:name w:val="表号"/>
    <w:basedOn w:val="ac"/>
    <w:link w:val="Charffa"/>
    <w:qFormat/>
    <w:pPr>
      <w:widowControl/>
      <w:tabs>
        <w:tab w:val="left" w:pos="0"/>
      </w:tabs>
      <w:adjustRightInd w:val="0"/>
      <w:spacing w:line="400" w:lineRule="exact"/>
      <w:jc w:val="right"/>
    </w:pPr>
    <w:rPr>
      <w:rFonts w:ascii="Calibri" w:eastAsia="华文楷体" w:hAnsi="Calibri" w:cs="宋体"/>
      <w:snapToGrid w:val="0"/>
      <w:szCs w:val="20"/>
    </w:rPr>
  </w:style>
  <w:style w:type="character" w:customStyle="1" w:styleId="Charffa">
    <w:name w:val="表号 Char"/>
    <w:link w:val="afffffffff1"/>
    <w:rPr>
      <w:rFonts w:ascii="Calibri" w:eastAsia="华文楷体" w:hAnsi="Calibri" w:cs="宋体"/>
      <w:snapToGrid w:val="0"/>
      <w:kern w:val="2"/>
      <w:sz w:val="24"/>
    </w:rPr>
  </w:style>
  <w:style w:type="paragraph" w:customStyle="1" w:styleId="s1Char">
    <w:name w:val="s1 Char"/>
    <w:basedOn w:val="ac"/>
    <w:qFormat/>
    <w:pPr>
      <w:widowControl/>
      <w:adjustRightInd w:val="0"/>
      <w:snapToGrid w:val="0"/>
      <w:spacing w:line="520" w:lineRule="exact"/>
    </w:pPr>
    <w:rPr>
      <w:rFonts w:cs="宋体"/>
      <w:szCs w:val="20"/>
    </w:rPr>
  </w:style>
  <w:style w:type="paragraph" w:customStyle="1" w:styleId="myCharChar">
    <w:name w:val="my Char Char"/>
    <w:basedOn w:val="ac"/>
    <w:next w:val="ac"/>
    <w:link w:val="myCharCharChar"/>
    <w:qFormat/>
    <w:pPr>
      <w:widowControl/>
      <w:tabs>
        <w:tab w:val="left" w:pos="0"/>
      </w:tabs>
      <w:adjustRightInd w:val="0"/>
      <w:spacing w:line="560" w:lineRule="exact"/>
    </w:pPr>
    <w:rPr>
      <w:rFonts w:ascii="Calibri" w:eastAsia="华文楷体" w:hAnsi="Calibri" w:cs="宋体"/>
      <w:snapToGrid w:val="0"/>
      <w:kern w:val="0"/>
      <w:sz w:val="28"/>
      <w:szCs w:val="28"/>
    </w:rPr>
  </w:style>
  <w:style w:type="character" w:customStyle="1" w:styleId="myCharCharChar">
    <w:name w:val="my Char Char Char"/>
    <w:link w:val="myCharChar"/>
    <w:rPr>
      <w:rFonts w:ascii="Calibri" w:eastAsia="华文楷体" w:hAnsi="Calibri" w:cs="宋体"/>
      <w:snapToGrid w:val="0"/>
      <w:sz w:val="28"/>
      <w:szCs w:val="28"/>
    </w:rPr>
  </w:style>
  <w:style w:type="paragraph" w:customStyle="1" w:styleId="CharCharb">
    <w:name w:val="表号 Char Char"/>
    <w:basedOn w:val="ac"/>
    <w:link w:val="CharCharChar7"/>
    <w:qFormat/>
    <w:pPr>
      <w:widowControl/>
      <w:tabs>
        <w:tab w:val="left" w:pos="0"/>
      </w:tabs>
      <w:adjustRightInd w:val="0"/>
      <w:spacing w:line="400" w:lineRule="exact"/>
      <w:ind w:right="450" w:firstLine="480"/>
      <w:jc w:val="right"/>
    </w:pPr>
    <w:rPr>
      <w:rFonts w:ascii="Calibri" w:eastAsia="华文楷体" w:hAnsi="Calibri" w:cs="宋体"/>
      <w:snapToGrid w:val="0"/>
      <w:szCs w:val="20"/>
    </w:rPr>
  </w:style>
  <w:style w:type="character" w:customStyle="1" w:styleId="CharCharChar7">
    <w:name w:val="表号 Char Char Char"/>
    <w:link w:val="CharCharb"/>
    <w:rPr>
      <w:rFonts w:ascii="Calibri" w:eastAsia="华文楷体" w:hAnsi="Calibri" w:cs="宋体"/>
      <w:snapToGrid w:val="0"/>
      <w:kern w:val="2"/>
      <w:sz w:val="24"/>
    </w:rPr>
  </w:style>
  <w:style w:type="character" w:customStyle="1" w:styleId="CharCharChar8">
    <w:name w:val="表头 Char Char Char"/>
    <w:rPr>
      <w:rFonts w:eastAsia="华文楷体"/>
      <w:sz w:val="28"/>
      <w:u w:val="single"/>
      <w:lang w:val="en-US" w:eastAsia="zh-CN" w:bidi="ar-SA"/>
    </w:rPr>
  </w:style>
  <w:style w:type="paragraph" w:customStyle="1" w:styleId="ACharCharChar2">
    <w:name w:val="正文A Char Char Char"/>
    <w:basedOn w:val="ac"/>
    <w:link w:val="ACharCharCharChar"/>
    <w:qFormat/>
    <w:pPr>
      <w:widowControl/>
      <w:tabs>
        <w:tab w:val="left" w:pos="0"/>
      </w:tabs>
      <w:adjustRightInd w:val="0"/>
      <w:spacing w:before="120"/>
      <w:ind w:firstLine="510"/>
    </w:pPr>
    <w:rPr>
      <w:rFonts w:ascii="宋体" w:hAnsi="Calibri" w:cs="宋体"/>
      <w:snapToGrid w:val="0"/>
      <w:szCs w:val="20"/>
    </w:rPr>
  </w:style>
  <w:style w:type="character" w:customStyle="1" w:styleId="ACharCharCharChar">
    <w:name w:val="正文A Char Char Char Char"/>
    <w:link w:val="ACharCharChar2"/>
    <w:rPr>
      <w:rFonts w:ascii="宋体" w:eastAsia="宋体" w:hAnsi="Calibri" w:cs="宋体"/>
      <w:snapToGrid w:val="0"/>
      <w:kern w:val="2"/>
      <w:sz w:val="24"/>
    </w:rPr>
  </w:style>
  <w:style w:type="paragraph" w:customStyle="1" w:styleId="afffffffff2">
    <w:name w:val="小节标题"/>
    <w:basedOn w:val="ac"/>
    <w:next w:val="ac"/>
    <w:qFormat/>
    <w:pPr>
      <w:widowControl/>
      <w:spacing w:before="175" w:after="102" w:line="351" w:lineRule="atLeast"/>
      <w:textAlignment w:val="baseline"/>
    </w:pPr>
    <w:rPr>
      <w:rFonts w:eastAsia="黑体" w:cs="宋体"/>
      <w:color w:val="000000"/>
      <w:kern w:val="0"/>
      <w:szCs w:val="20"/>
      <w:u w:color="000000"/>
    </w:rPr>
  </w:style>
  <w:style w:type="paragraph" w:customStyle="1" w:styleId="afffffffff3">
    <w:name w:val="附标题"/>
    <w:basedOn w:val="ac"/>
    <w:qFormat/>
    <w:pPr>
      <w:widowControl/>
      <w:spacing w:line="520" w:lineRule="exact"/>
      <w:ind w:firstLineChars="192" w:firstLine="538"/>
      <w:jc w:val="center"/>
    </w:pPr>
    <w:rPr>
      <w:rFonts w:ascii="宋体" w:hAnsi="宋体" w:cs="宋体"/>
      <w:kern w:val="0"/>
      <w:sz w:val="28"/>
      <w:szCs w:val="20"/>
    </w:rPr>
  </w:style>
  <w:style w:type="character" w:customStyle="1" w:styleId="1Char3">
    <w:name w:val="样式 标题 1 + 红色 Char"/>
    <w:rPr>
      <w:rFonts w:eastAsia="宋体"/>
      <w:b/>
      <w:bCs/>
      <w:color w:val="FF0000"/>
      <w:kern w:val="44"/>
      <w:sz w:val="30"/>
      <w:szCs w:val="44"/>
      <w:lang w:val="en-US" w:eastAsia="zh-CN" w:bidi="ar-SA"/>
    </w:rPr>
  </w:style>
  <w:style w:type="paragraph" w:customStyle="1" w:styleId="1787812">
    <w:name w:val="样式 标题 1 + 段前: 7.8 磅 段后: 7.8 磅 行距: 多倍行距 1.2 字行"/>
    <w:basedOn w:val="1"/>
    <w:qFormat/>
    <w:pPr>
      <w:widowControl/>
      <w:spacing w:line="288" w:lineRule="auto"/>
    </w:pPr>
    <w:rPr>
      <w:rFonts w:eastAsia="华文新魏" w:cs="宋体"/>
      <w:b w:val="0"/>
      <w:sz w:val="30"/>
      <w:szCs w:val="20"/>
    </w:rPr>
  </w:style>
  <w:style w:type="paragraph" w:customStyle="1" w:styleId="DArial6">
    <w:name w:val="样式 标题D + Arial 黑色 两端对齐 段前: 6 磅"/>
    <w:basedOn w:val="D"/>
    <w:qFormat/>
    <w:pPr>
      <w:spacing w:before="120"/>
      <w:jc w:val="both"/>
    </w:pPr>
    <w:rPr>
      <w:rFonts w:ascii="Arial" w:hAnsi="Arial" w:cs="宋体"/>
      <w:bCs/>
      <w:snapToGrid/>
      <w:color w:val="000000"/>
    </w:rPr>
  </w:style>
  <w:style w:type="character" w:customStyle="1" w:styleId="AChar10">
    <w:name w:val="正文A Char1"/>
    <w:rPr>
      <w:rFonts w:ascii="宋体" w:eastAsia="宋体" w:hAnsi="宋体" w:cs="宋体"/>
      <w:snapToGrid w:val="0"/>
      <w:kern w:val="2"/>
      <w:sz w:val="24"/>
      <w:szCs w:val="24"/>
      <w:lang w:val="en-US" w:eastAsia="zh-CN" w:bidi="ar-SA"/>
    </w:rPr>
  </w:style>
  <w:style w:type="paragraph" w:customStyle="1" w:styleId="A0802">
    <w:name w:val="样式 表名A + 段前: 0.8 行 段后: 0.2 行"/>
    <w:basedOn w:val="Afffffa"/>
    <w:qFormat/>
    <w:pPr>
      <w:spacing w:before="249" w:after="62"/>
    </w:pPr>
    <w:rPr>
      <w:b w:val="0"/>
      <w:snapToGrid w:val="0"/>
      <w:kern w:val="0"/>
      <w:szCs w:val="20"/>
    </w:rPr>
  </w:style>
  <w:style w:type="paragraph" w:customStyle="1" w:styleId="A08020">
    <w:name w:val="表名A + 非加粗 段前: 0.8 行 段后: 0.2 行"/>
    <w:basedOn w:val="Afffffa"/>
    <w:qFormat/>
    <w:pPr>
      <w:spacing w:beforeLines="0" w:afterLines="0" w:line="360" w:lineRule="auto"/>
    </w:pPr>
    <w:rPr>
      <w:b w:val="0"/>
      <w:bCs w:val="0"/>
      <w:snapToGrid w:val="0"/>
      <w:kern w:val="0"/>
      <w:szCs w:val="20"/>
    </w:rPr>
  </w:style>
  <w:style w:type="paragraph" w:customStyle="1" w:styleId="Ab">
    <w:name w:val="表名A + 非加粗"/>
    <w:basedOn w:val="Afffffa"/>
    <w:qFormat/>
    <w:pPr>
      <w:numPr>
        <w:numId w:val="16"/>
      </w:numPr>
      <w:tabs>
        <w:tab w:val="clear" w:pos="170"/>
        <w:tab w:val="left" w:pos="199"/>
        <w:tab w:val="left" w:pos="1212"/>
      </w:tabs>
      <w:ind w:left="199" w:firstLine="288"/>
    </w:pPr>
    <w:rPr>
      <w:rFonts w:ascii="Arial" w:hAnsi="Arial"/>
      <w:b w:val="0"/>
      <w:bCs w:val="0"/>
      <w:snapToGrid w:val="0"/>
      <w:kern w:val="0"/>
      <w:szCs w:val="24"/>
    </w:rPr>
  </w:style>
  <w:style w:type="paragraph" w:customStyle="1" w:styleId="A08021">
    <w:name w:val="样式 表名A + 非加粗 + 段前: 0.8 行 段后: 0.2 行"/>
    <w:basedOn w:val="Ab"/>
    <w:qFormat/>
    <w:pPr>
      <w:spacing w:before="192" w:after="48"/>
      <w:ind w:left="1593" w:hanging="1068"/>
    </w:pPr>
    <w:rPr>
      <w:szCs w:val="20"/>
    </w:rPr>
  </w:style>
  <w:style w:type="paragraph" w:customStyle="1" w:styleId="CharCharChar1CharCharCharCharCharCharCharCharCharCharCharCharChar2">
    <w:name w:val="Char Char Char1 Char Char Char Char Char Char Char Char Char Char Char Char Char2"/>
    <w:basedOn w:val="ac"/>
    <w:qFormat/>
    <w:pPr>
      <w:widowControl/>
    </w:pPr>
    <w:rPr>
      <w:rFonts w:ascii="宋体" w:hAnsi="宋体" w:cs="宋体"/>
      <w:szCs w:val="20"/>
    </w:rPr>
  </w:style>
  <w:style w:type="paragraph" w:customStyle="1" w:styleId="afffffffff4">
    <w:name w:val="小注"/>
    <w:qFormat/>
    <w:pPr>
      <w:spacing w:line="360" w:lineRule="auto"/>
      <w:ind w:leftChars="-1" w:left="-2" w:firstLineChars="300" w:firstLine="540"/>
      <w:jc w:val="both"/>
    </w:pPr>
    <w:rPr>
      <w:rFonts w:ascii="Times New Roman" w:eastAsia="新宋体" w:hAnsi="Times New Roman" w:cs="Times New Roman"/>
      <w:i/>
      <w:iCs/>
      <w:kern w:val="2"/>
      <w:sz w:val="18"/>
      <w:szCs w:val="18"/>
    </w:rPr>
  </w:style>
  <w:style w:type="character" w:customStyle="1" w:styleId="CharChar100">
    <w:name w:val="Char Char10"/>
    <w:rPr>
      <w:rFonts w:ascii="Arial" w:eastAsia="黑体" w:hAnsi="Arial"/>
      <w:b/>
      <w:kern w:val="44"/>
      <w:sz w:val="32"/>
    </w:rPr>
  </w:style>
  <w:style w:type="table" w:customStyle="1" w:styleId="1c">
    <w:name w:val="典雅型1"/>
    <w:basedOn w:val="ae"/>
    <w:pPr>
      <w:widowControl w:val="0"/>
      <w:adjustRightInd w:val="0"/>
      <w:snapToGrid w:val="0"/>
      <w:jc w:val="center"/>
      <w:textAlignment w:val="baseline"/>
    </w:pPr>
    <w:rPr>
      <w:rFonts w:ascii="Times New Roman" w:eastAsia="新宋体" w:hAnsi="Times New Roman" w:cs="Times New Roman"/>
      <w:szCs w:val="21"/>
    </w:rPr>
    <w:tblPr>
      <w:jc w:val="center"/>
      <w:tblBorders>
        <w:top w:val="double" w:sz="4" w:space="0" w:color="auto"/>
        <w:bottom w:val="double" w:sz="4" w:space="0" w:color="auto"/>
        <w:insideH w:val="single" w:sz="6" w:space="0" w:color="auto"/>
        <w:insideV w:val="single" w:sz="6" w:space="0" w:color="auto"/>
      </w:tblBorders>
    </w:tblPr>
    <w:trPr>
      <w:jc w:val="center"/>
    </w:trPr>
    <w:tcPr>
      <w:shd w:val="clear" w:color="auto" w:fill="auto"/>
      <w:tcMar>
        <w:left w:w="0" w:type="dxa"/>
        <w:right w:w="0" w:type="dxa"/>
      </w:tcMar>
      <w:vAlign w:val="center"/>
    </w:tcPr>
    <w:tblStylePr w:type="firstRow">
      <w:rPr>
        <w:caps/>
        <w:color w:val="auto"/>
      </w:rPr>
      <w:tblPr/>
      <w:tcPr>
        <w:tcBorders>
          <w:tl2br w:val="nil"/>
          <w:tr2bl w:val="nil"/>
        </w:tcBorders>
      </w:tcPr>
    </w:tblStylePr>
  </w:style>
  <w:style w:type="paragraph" w:customStyle="1" w:styleId="aa">
    <w:name w:val="叶子正文"/>
    <w:qFormat/>
    <w:pPr>
      <w:numPr>
        <w:ilvl w:val="2"/>
        <w:numId w:val="17"/>
      </w:numPr>
      <w:spacing w:line="360" w:lineRule="auto"/>
    </w:pPr>
    <w:rPr>
      <w:rFonts w:ascii="宋体" w:eastAsia="宋体" w:hAnsi="宋体" w:cs="Times New Roman"/>
      <w:sz w:val="24"/>
    </w:rPr>
  </w:style>
  <w:style w:type="paragraph" w:customStyle="1" w:styleId="3">
    <w:name w:val="叶子标题3"/>
    <w:qFormat/>
    <w:pPr>
      <w:numPr>
        <w:numId w:val="18"/>
      </w:numPr>
      <w:spacing w:before="100" w:beforeAutospacing="1" w:after="100" w:afterAutospacing="1"/>
    </w:pPr>
    <w:rPr>
      <w:rFonts w:ascii="Times New Roman" w:eastAsia="宋体" w:hAnsi="Times New Roman" w:cs="Times New Roman"/>
      <w:sz w:val="24"/>
    </w:rPr>
  </w:style>
  <w:style w:type="paragraph" w:customStyle="1" w:styleId="4">
    <w:name w:val="叶子标题4"/>
    <w:qFormat/>
    <w:pPr>
      <w:numPr>
        <w:ilvl w:val="4"/>
        <w:numId w:val="17"/>
      </w:numPr>
      <w:tabs>
        <w:tab w:val="clear" w:pos="2040"/>
        <w:tab w:val="left" w:pos="900"/>
      </w:tabs>
      <w:spacing w:before="100" w:beforeAutospacing="1" w:after="100" w:afterAutospacing="1"/>
      <w:ind w:left="900"/>
    </w:pPr>
    <w:rPr>
      <w:rFonts w:ascii="Times New Roman" w:eastAsia="宋体" w:hAnsi="Times New Roman" w:cs="Times New Roman"/>
      <w:sz w:val="24"/>
    </w:rPr>
  </w:style>
  <w:style w:type="character" w:customStyle="1" w:styleId="CharCharCharCharChar">
    <w:name w:val="正文+首行缩进 Char Char Char Char Char"/>
    <w:rPr>
      <w:rFonts w:eastAsia="宋体" w:cs="宋体"/>
      <w:kern w:val="2"/>
      <w:sz w:val="24"/>
      <w:lang w:val="en-US" w:eastAsia="zh-CN" w:bidi="ar-SA"/>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c"/>
    <w:qFormat/>
    <w:pPr>
      <w:widowControl/>
    </w:pPr>
    <w:rPr>
      <w:rFonts w:ascii="宋体" w:hAnsi="宋体" w:cs="宋体"/>
      <w:szCs w:val="20"/>
    </w:rPr>
  </w:style>
  <w:style w:type="paragraph" w:customStyle="1" w:styleId="afffffffff5">
    <w:name w:val="样式 宋体 小四"/>
    <w:basedOn w:val="ac"/>
    <w:qFormat/>
    <w:pPr>
      <w:widowControl/>
      <w:ind w:firstLine="480"/>
    </w:pPr>
    <w:rPr>
      <w:rFonts w:ascii="宋体" w:hAnsi="宋体" w:cs="宋体"/>
      <w:szCs w:val="20"/>
    </w:rPr>
  </w:style>
  <w:style w:type="character" w:customStyle="1" w:styleId="CharChar11">
    <w:name w:val="Char Char11"/>
    <w:rPr>
      <w:rFonts w:eastAsia="宋体"/>
      <w:b/>
      <w:bCs/>
      <w:kern w:val="44"/>
      <w:sz w:val="44"/>
      <w:szCs w:val="44"/>
      <w:lang w:val="en-US" w:eastAsia="zh-CN" w:bidi="ar-SA"/>
    </w:rPr>
  </w:style>
  <w:style w:type="character" w:customStyle="1" w:styleId="Char1">
    <w:name w:val="正文缩进 Char"/>
    <w:link w:val="af3"/>
    <w:rPr>
      <w:rFonts w:ascii="Times New Roman" w:eastAsia="宋体" w:hAnsi="Times New Roman" w:cs="Times New Roman"/>
      <w:spacing w:val="-25"/>
      <w:kern w:val="2"/>
      <w:sz w:val="21"/>
      <w:szCs w:val="24"/>
    </w:rPr>
  </w:style>
  <w:style w:type="paragraph" w:customStyle="1" w:styleId="CharCharCharCharCharCharCharCharChar1Char">
    <w:name w:val="Char Char Char Char Char Char Char Char Char1 Char"/>
    <w:basedOn w:val="ac"/>
    <w:qFormat/>
    <w:pPr>
      <w:widowControl/>
    </w:pPr>
    <w:rPr>
      <w:rFonts w:ascii="宋体" w:hAnsi="宋体" w:cs="宋体"/>
      <w:szCs w:val="20"/>
    </w:rPr>
  </w:style>
  <w:style w:type="paragraph" w:customStyle="1" w:styleId="-NEW0">
    <w:name w:val="图片-NEW"/>
    <w:next w:val="TEXT-NEW"/>
    <w:qFormat/>
    <w:pPr>
      <w:spacing w:beforeLines="50"/>
      <w:jc w:val="center"/>
    </w:pPr>
    <w:rPr>
      <w:rFonts w:ascii="Times New Roman" w:eastAsia="宋体" w:hAnsi="Times New Roman" w:cs="宋体"/>
      <w:kern w:val="2"/>
      <w:sz w:val="21"/>
    </w:rPr>
  </w:style>
  <w:style w:type="paragraph" w:customStyle="1" w:styleId="-NEW1">
    <w:name w:val="表名-NEW"/>
    <w:next w:val="TEXT-NEW"/>
    <w:qFormat/>
    <w:pPr>
      <w:spacing w:beforeLines="50" w:line="360" w:lineRule="auto"/>
      <w:jc w:val="center"/>
    </w:pPr>
    <w:rPr>
      <w:rFonts w:ascii="Times New Roman" w:eastAsia="黑体" w:hAnsi="Times New Roman" w:cs="宋体"/>
      <w:kern w:val="2"/>
    </w:rPr>
  </w:style>
  <w:style w:type="paragraph" w:customStyle="1" w:styleId="-NEW2">
    <w:name w:val="表文字-NEW"/>
    <w:next w:val="TEXT-NEW"/>
    <w:qFormat/>
    <w:pPr>
      <w:jc w:val="center"/>
    </w:pPr>
    <w:rPr>
      <w:rFonts w:ascii="Times New Roman" w:eastAsia="宋体" w:hAnsi="Times New Roman" w:cs="宋体"/>
      <w:sz w:val="21"/>
    </w:rPr>
  </w:style>
  <w:style w:type="paragraph" w:customStyle="1" w:styleId="------new">
    <w:name w:val="小注------new"/>
    <w:next w:val="TEXT-NEW"/>
    <w:qFormat/>
    <w:pPr>
      <w:spacing w:afterLines="50"/>
      <w:ind w:firstLineChars="200" w:firstLine="200"/>
    </w:pPr>
    <w:rPr>
      <w:rFonts w:ascii="Times New Roman" w:eastAsia="宋体" w:hAnsi="Times New Roman" w:cs="宋体"/>
      <w:kern w:val="2"/>
      <w:sz w:val="21"/>
      <w:szCs w:val="21"/>
    </w:rPr>
  </w:style>
  <w:style w:type="paragraph" w:customStyle="1" w:styleId="Afffffffff6">
    <w:name w:val="A 图片行"/>
    <w:basedOn w:val="ac"/>
    <w:next w:val="Afffffffc"/>
    <w:link w:val="AChar7"/>
    <w:qFormat/>
    <w:pPr>
      <w:widowControl/>
      <w:spacing w:line="520" w:lineRule="exact"/>
      <w:jc w:val="center"/>
    </w:pPr>
    <w:rPr>
      <w:rFonts w:ascii="Calibri" w:hAnsi="Calibri" w:cs="宋体"/>
      <w:szCs w:val="20"/>
    </w:rPr>
  </w:style>
  <w:style w:type="character" w:customStyle="1" w:styleId="AChar7">
    <w:name w:val="A 图片行 Char"/>
    <w:link w:val="Afffffffff6"/>
    <w:rPr>
      <w:rFonts w:ascii="Calibri" w:eastAsia="宋体" w:hAnsi="Calibri" w:cs="宋体"/>
      <w:kern w:val="2"/>
      <w:sz w:val="24"/>
    </w:rPr>
  </w:style>
  <w:style w:type="character" w:customStyle="1" w:styleId="AChar5">
    <w:name w:val="A 表名 Char"/>
    <w:link w:val="Afffffffd"/>
    <w:rPr>
      <w:rFonts w:ascii="Times New Roman" w:eastAsia="黑体" w:hAnsi="Times New Roman" w:cs="Times New Roman"/>
      <w:kern w:val="2"/>
      <w:sz w:val="24"/>
      <w:szCs w:val="21"/>
    </w:rPr>
  </w:style>
  <w:style w:type="paragraph" w:customStyle="1" w:styleId="CharChar1CharChar">
    <w:name w:val="Char Char1 Char Char"/>
    <w:basedOn w:val="ac"/>
    <w:qFormat/>
    <w:pPr>
      <w:widowControl/>
      <w:spacing w:line="520" w:lineRule="exact"/>
    </w:pPr>
    <w:rPr>
      <w:rFonts w:ascii="宋体" w:hAnsi="宋体" w:cs="宋体"/>
      <w:color w:val="000000"/>
      <w:szCs w:val="21"/>
    </w:rPr>
  </w:style>
  <w:style w:type="paragraph" w:customStyle="1" w:styleId="afffffffff7">
    <w:name w:val="表格文字"/>
    <w:basedOn w:val="ac"/>
    <w:link w:val="Charffb"/>
    <w:qFormat/>
    <w:pPr>
      <w:widowControl/>
      <w:spacing w:line="320" w:lineRule="exact"/>
      <w:jc w:val="center"/>
    </w:pPr>
    <w:rPr>
      <w:rFonts w:ascii="Calibri" w:hAnsi="Calibri" w:cs="宋体"/>
      <w:lang w:val="zh-CN"/>
    </w:rPr>
  </w:style>
  <w:style w:type="character" w:customStyle="1" w:styleId="Charffb">
    <w:name w:val="表格文字 Char"/>
    <w:link w:val="afffffffff7"/>
    <w:rPr>
      <w:rFonts w:ascii="Calibri" w:eastAsia="宋体" w:hAnsi="Calibri" w:cs="宋体"/>
      <w:kern w:val="2"/>
      <w:sz w:val="24"/>
      <w:szCs w:val="22"/>
      <w:lang w:val="zh-CN" w:eastAsia="zh-CN"/>
    </w:rPr>
  </w:style>
  <w:style w:type="paragraph" w:customStyle="1" w:styleId="CharCharCharChar4">
    <w:name w:val="Char Char Char Char4"/>
    <w:basedOn w:val="ac"/>
    <w:pPr>
      <w:widowControl/>
      <w:spacing w:line="520" w:lineRule="exact"/>
    </w:pPr>
    <w:rPr>
      <w:rFonts w:cs="宋体"/>
      <w:szCs w:val="20"/>
    </w:rPr>
  </w:style>
  <w:style w:type="paragraph" w:styleId="afffffffff8">
    <w:name w:val="No Spacing"/>
    <w:basedOn w:val="ac"/>
    <w:link w:val="Char16"/>
    <w:qFormat/>
    <w:pPr>
      <w:widowControl/>
      <w:spacing w:line="240" w:lineRule="auto"/>
      <w:ind w:firstLineChars="0" w:firstLine="0"/>
      <w:jc w:val="center"/>
    </w:pPr>
    <w:rPr>
      <w:rFonts w:ascii="Calibri" w:hAnsi="Calibri" w:cs="宋体"/>
      <w:lang w:val="zh-CN"/>
    </w:rPr>
  </w:style>
  <w:style w:type="character" w:customStyle="1" w:styleId="Char16">
    <w:name w:val="无间隔 Char1"/>
    <w:link w:val="afffffffff8"/>
    <w:rPr>
      <w:rFonts w:ascii="Calibri" w:eastAsia="宋体" w:hAnsi="Calibri" w:cs="宋体"/>
      <w:kern w:val="2"/>
      <w:sz w:val="24"/>
      <w:szCs w:val="22"/>
      <w:lang w:val="zh-CN" w:eastAsia="zh-CN"/>
    </w:rPr>
  </w:style>
  <w:style w:type="paragraph" w:customStyle="1" w:styleId="afffffffff9">
    <w:name w:val="正文格式"/>
    <w:basedOn w:val="ac"/>
    <w:link w:val="Charffc"/>
    <w:qFormat/>
    <w:pPr>
      <w:widowControl/>
      <w:autoSpaceDE w:val="0"/>
      <w:autoSpaceDN w:val="0"/>
      <w:spacing w:line="440" w:lineRule="exact"/>
      <w:jc w:val="left"/>
    </w:pPr>
    <w:rPr>
      <w:rFonts w:cs="宋体"/>
      <w:szCs w:val="20"/>
      <w:lang w:val="zh-CN"/>
    </w:rPr>
  </w:style>
  <w:style w:type="character" w:customStyle="1" w:styleId="Charffc">
    <w:name w:val="正文格式 Char"/>
    <w:link w:val="afffffffff9"/>
    <w:rPr>
      <w:rFonts w:ascii="Times New Roman" w:eastAsia="宋体" w:hAnsi="Times New Roman" w:cs="宋体"/>
      <w:kern w:val="2"/>
      <w:sz w:val="24"/>
      <w:lang w:val="zh-CN" w:eastAsia="zh-CN"/>
    </w:rPr>
  </w:style>
  <w:style w:type="paragraph" w:customStyle="1" w:styleId="afffffffffa">
    <w:name w:val="表题注"/>
    <w:next w:val="ac"/>
    <w:qFormat/>
    <w:pPr>
      <w:snapToGrid w:val="0"/>
      <w:spacing w:beforeLines="50"/>
      <w:jc w:val="center"/>
    </w:pPr>
    <w:rPr>
      <w:rFonts w:ascii="Times New Roman" w:eastAsia="仿宋_GB2312" w:hAnsi="Times New Roman" w:cs="Times New Roman"/>
      <w:b/>
      <w:kern w:val="2"/>
      <w:sz w:val="21"/>
      <w:szCs w:val="21"/>
    </w:rPr>
  </w:style>
  <w:style w:type="paragraph" w:customStyle="1" w:styleId="afffffffffb">
    <w:name w:val="图题注"/>
    <w:next w:val="ac"/>
    <w:qFormat/>
    <w:pPr>
      <w:snapToGrid w:val="0"/>
      <w:spacing w:afterLines="50"/>
      <w:jc w:val="center"/>
    </w:pPr>
    <w:rPr>
      <w:rFonts w:ascii="Times New Roman" w:eastAsia="仿宋_GB2312" w:hAnsi="Times New Roman" w:cs="Times New Roman"/>
      <w:b/>
      <w:kern w:val="2"/>
      <w:sz w:val="21"/>
      <w:szCs w:val="21"/>
    </w:rPr>
  </w:style>
  <w:style w:type="character" w:customStyle="1" w:styleId="Charfd">
    <w:name w:val="插图 Char"/>
    <w:link w:val="affffffd"/>
    <w:rPr>
      <w:rFonts w:ascii="Times New Roman" w:eastAsia="宋体" w:hAnsi="Times New Roman" w:cs="宋体"/>
      <w:kern w:val="2"/>
      <w:sz w:val="24"/>
      <w:lang w:val="zh-CN" w:eastAsia="zh-CN"/>
    </w:rPr>
  </w:style>
  <w:style w:type="paragraph" w:customStyle="1" w:styleId="CharCharCharChar3">
    <w:name w:val="Char Char Char Char3"/>
    <w:basedOn w:val="ac"/>
    <w:qFormat/>
    <w:pPr>
      <w:widowControl/>
      <w:adjustRightInd w:val="0"/>
      <w:spacing w:line="360" w:lineRule="atLeast"/>
      <w:textAlignment w:val="baseline"/>
    </w:pPr>
    <w:rPr>
      <w:rFonts w:cs="宋体"/>
      <w:szCs w:val="20"/>
    </w:rPr>
  </w:style>
  <w:style w:type="paragraph" w:customStyle="1" w:styleId="afffffffffc">
    <w:name w:val="图片表格"/>
    <w:basedOn w:val="ac"/>
    <w:link w:val="CharCharc"/>
    <w:qFormat/>
    <w:pPr>
      <w:widowControl/>
      <w:spacing w:line="300" w:lineRule="auto"/>
      <w:jc w:val="center"/>
      <w:textAlignment w:val="center"/>
    </w:pPr>
    <w:rPr>
      <w:rFonts w:ascii="宋体" w:hAnsi="宋体" w:cs="宋体"/>
      <w:kern w:val="0"/>
      <w:szCs w:val="21"/>
      <w:lang w:val="zh-CN"/>
    </w:rPr>
  </w:style>
  <w:style w:type="character" w:customStyle="1" w:styleId="CharCharc">
    <w:name w:val="图片表格 Char Char"/>
    <w:link w:val="afffffffffc"/>
    <w:rPr>
      <w:rFonts w:ascii="宋体" w:eastAsia="宋体" w:hAnsi="宋体" w:cs="宋体"/>
      <w:sz w:val="24"/>
      <w:szCs w:val="21"/>
      <w:lang w:val="zh-CN" w:eastAsia="zh-CN"/>
    </w:rPr>
  </w:style>
  <w:style w:type="paragraph" w:customStyle="1" w:styleId="afffffffffd">
    <w:name w:val="图表对左"/>
    <w:basedOn w:val="afffffffffc"/>
    <w:qFormat/>
    <w:pPr>
      <w:jc w:val="both"/>
    </w:pPr>
    <w:rPr>
      <w:szCs w:val="20"/>
    </w:rPr>
  </w:style>
  <w:style w:type="paragraph" w:customStyle="1" w:styleId="5b">
    <w:name w:val="正文5"/>
    <w:basedOn w:val="ac"/>
    <w:link w:val="Charffd"/>
    <w:qFormat/>
    <w:pPr>
      <w:widowControl/>
      <w:adjustRightInd w:val="0"/>
      <w:snapToGrid w:val="0"/>
      <w:spacing w:beforeLines="50" w:line="520" w:lineRule="exact"/>
    </w:pPr>
    <w:rPr>
      <w:rFonts w:ascii="Arial" w:hAnsi="Arial" w:cs="宋体"/>
      <w:szCs w:val="20"/>
      <w:lang w:val="zh-CN"/>
    </w:rPr>
  </w:style>
  <w:style w:type="character" w:customStyle="1" w:styleId="Charffd">
    <w:name w:val="正文 Char"/>
    <w:link w:val="5b"/>
    <w:rPr>
      <w:rFonts w:ascii="Arial" w:eastAsia="宋体" w:hAnsi="Arial" w:cs="宋体"/>
      <w:kern w:val="2"/>
      <w:sz w:val="24"/>
      <w:lang w:val="zh-CN" w:eastAsia="zh-CN"/>
    </w:rPr>
  </w:style>
  <w:style w:type="paragraph" w:customStyle="1" w:styleId="afffffffffe">
    <w:name w:val="大连正文"/>
    <w:basedOn w:val="ac"/>
    <w:link w:val="Charffe"/>
    <w:qFormat/>
    <w:pPr>
      <w:widowControl/>
      <w:spacing w:beforeLines="50" w:afterLines="50"/>
      <w:ind w:firstLine="480"/>
    </w:pPr>
    <w:rPr>
      <w:rFonts w:ascii="宋体" w:hAnsi="宋体" w:cs="宋体"/>
      <w:szCs w:val="20"/>
      <w:lang w:val="zh-CN"/>
    </w:rPr>
  </w:style>
  <w:style w:type="character" w:customStyle="1" w:styleId="Charffe">
    <w:name w:val="大连正文 Char"/>
    <w:link w:val="afffffffffe"/>
    <w:rPr>
      <w:rFonts w:ascii="宋体" w:eastAsia="宋体" w:hAnsi="宋体" w:cs="宋体"/>
      <w:kern w:val="2"/>
      <w:sz w:val="24"/>
      <w:lang w:val="zh-CN" w:eastAsia="zh-CN"/>
    </w:rPr>
  </w:style>
  <w:style w:type="paragraph" w:customStyle="1" w:styleId="111">
    <w:name w:val="111图片题注"/>
    <w:basedOn w:val="ac"/>
    <w:qFormat/>
    <w:pPr>
      <w:widowControl/>
      <w:spacing w:beforeLines="50" w:before="50" w:afterLines="50" w:after="50"/>
      <w:jc w:val="center"/>
    </w:pPr>
    <w:rPr>
      <w:rFonts w:cs="宋体"/>
      <w:szCs w:val="20"/>
    </w:rPr>
  </w:style>
  <w:style w:type="paragraph" w:customStyle="1" w:styleId="1110">
    <w:name w:val="111图片行"/>
    <w:basedOn w:val="ac"/>
    <w:qFormat/>
    <w:pPr>
      <w:widowControl/>
      <w:spacing w:line="520" w:lineRule="exact"/>
      <w:jc w:val="center"/>
    </w:pPr>
    <w:rPr>
      <w:rFonts w:cs="宋体"/>
      <w:szCs w:val="20"/>
    </w:rPr>
  </w:style>
  <w:style w:type="paragraph" w:customStyle="1" w:styleId="1111">
    <w:name w:val="111 正文"/>
    <w:basedOn w:val="ac"/>
    <w:qFormat/>
    <w:pPr>
      <w:widowControl/>
      <w:ind w:firstLine="480"/>
      <w:jc w:val="left"/>
    </w:pPr>
    <w:rPr>
      <w:rFonts w:cs="宋体"/>
      <w:szCs w:val="20"/>
    </w:rPr>
  </w:style>
  <w:style w:type="paragraph" w:customStyle="1" w:styleId="111aaa">
    <w:name w:val="111aaa表题注"/>
    <w:basedOn w:val="ac"/>
    <w:qFormat/>
    <w:pPr>
      <w:keepNext/>
      <w:widowControl/>
      <w:spacing w:beforeLines="50" w:before="50" w:line="520" w:lineRule="exact"/>
      <w:jc w:val="center"/>
    </w:pPr>
    <w:rPr>
      <w:rFonts w:cs="宋体"/>
      <w:bCs/>
      <w:kern w:val="0"/>
      <w:szCs w:val="20"/>
      <w:lang w:val="zh-CN"/>
    </w:rPr>
  </w:style>
  <w:style w:type="character" w:customStyle="1" w:styleId="2f6">
    <w:name w:val="正文文本 (2)_"/>
    <w:link w:val="2f7"/>
    <w:rPr>
      <w:rFonts w:ascii="黑体" w:eastAsia="黑体" w:hAnsi="黑体" w:cs="黑体"/>
      <w:sz w:val="22"/>
      <w:shd w:val="clear" w:color="auto" w:fill="FFFFFF"/>
      <w:lang w:val="zh-CN" w:bidi="zh-CN"/>
    </w:rPr>
  </w:style>
  <w:style w:type="paragraph" w:customStyle="1" w:styleId="2f7">
    <w:name w:val="正文文本 (2)"/>
    <w:basedOn w:val="ac"/>
    <w:link w:val="2f6"/>
    <w:qFormat/>
    <w:pPr>
      <w:widowControl/>
      <w:shd w:val="clear" w:color="auto" w:fill="FFFFFF"/>
      <w:spacing w:before="480" w:after="60" w:line="614" w:lineRule="exact"/>
      <w:ind w:hanging="580"/>
      <w:jc w:val="distribute"/>
    </w:pPr>
    <w:rPr>
      <w:rFonts w:ascii="黑体" w:eastAsia="黑体" w:hAnsi="黑体" w:cs="黑体"/>
      <w:kern w:val="0"/>
      <w:sz w:val="22"/>
      <w:szCs w:val="20"/>
      <w:lang w:val="zh-CN" w:bidi="zh-CN"/>
    </w:rPr>
  </w:style>
  <w:style w:type="paragraph" w:customStyle="1" w:styleId="2f8">
    <w:name w:val="样式 首行缩进:  2 字符"/>
    <w:basedOn w:val="ac"/>
    <w:qFormat/>
    <w:pPr>
      <w:widowControl/>
      <w:ind w:firstLine="480"/>
    </w:pPr>
    <w:rPr>
      <w:rFonts w:cs="宋体"/>
      <w:szCs w:val="20"/>
    </w:rPr>
  </w:style>
  <w:style w:type="paragraph" w:customStyle="1" w:styleId="224">
    <w:name w:val="样式 样式 首行缩进:  2 字符 + 首行缩进:  2 字符"/>
    <w:basedOn w:val="2f8"/>
    <w:qFormat/>
    <w:pPr>
      <w:ind w:firstLine="560"/>
    </w:pPr>
  </w:style>
  <w:style w:type="character" w:customStyle="1" w:styleId="wChar">
    <w:name w:val="样式w Char"/>
    <w:link w:val="w"/>
    <w:rPr>
      <w:rFonts w:ascii="宋体" w:hAnsi="宋体"/>
      <w:kern w:val="2"/>
      <w:sz w:val="24"/>
      <w:szCs w:val="24"/>
    </w:rPr>
  </w:style>
  <w:style w:type="paragraph" w:customStyle="1" w:styleId="w">
    <w:name w:val="样式w"/>
    <w:basedOn w:val="ac"/>
    <w:link w:val="wChar"/>
    <w:qFormat/>
    <w:pPr>
      <w:widowControl/>
    </w:pPr>
    <w:rPr>
      <w:rFonts w:ascii="宋体" w:eastAsiaTheme="minorEastAsia" w:hAnsi="宋体"/>
      <w:szCs w:val="24"/>
    </w:rPr>
  </w:style>
  <w:style w:type="paragraph" w:customStyle="1" w:styleId="A42">
    <w:name w:val="样式 A4四级标题 + 字距调整小四2"/>
    <w:basedOn w:val="A30"/>
    <w:qFormat/>
    <w:pPr>
      <w:widowControl w:val="0"/>
      <w:spacing w:line="240" w:lineRule="auto"/>
      <w:ind w:left="0" w:firstLine="0"/>
    </w:pPr>
    <w:rPr>
      <w:rFonts w:eastAsia="黑体"/>
      <w:b/>
      <w:kern w:val="24"/>
      <w:sz w:val="24"/>
    </w:rPr>
  </w:style>
  <w:style w:type="paragraph" w:customStyle="1" w:styleId="2f9">
    <w:name w:val="正文 + 首行缩进:  2 字符"/>
    <w:basedOn w:val="ac"/>
    <w:qFormat/>
    <w:pPr>
      <w:widowControl/>
      <w:adjustRightInd w:val="0"/>
      <w:ind w:firstLine="480"/>
    </w:pPr>
    <w:rPr>
      <w:rFonts w:ascii="宋体" w:cs="宋体"/>
      <w:szCs w:val="20"/>
    </w:rPr>
  </w:style>
  <w:style w:type="character" w:customStyle="1" w:styleId="2Char2">
    <w:name w:val="标题2 Char"/>
    <w:link w:val="2c"/>
    <w:rPr>
      <w:rFonts w:ascii="Times New Roman" w:eastAsia="方正楷体_GBK" w:hAnsi="Times New Roman" w:cs="Times New Roman"/>
      <w:kern w:val="2"/>
      <w:sz w:val="21"/>
      <w:szCs w:val="24"/>
    </w:rPr>
  </w:style>
  <w:style w:type="character" w:customStyle="1" w:styleId="Charfff">
    <w:name w:val="说明正文 Char"/>
    <w:link w:val="affffffffff"/>
    <w:rPr>
      <w:color w:val="000000"/>
      <w:spacing w:val="8"/>
      <w:kern w:val="24"/>
      <w:sz w:val="24"/>
      <w:szCs w:val="24"/>
    </w:rPr>
  </w:style>
  <w:style w:type="paragraph" w:customStyle="1" w:styleId="affffffffff">
    <w:name w:val="说明正文"/>
    <w:basedOn w:val="af3"/>
    <w:link w:val="Charfff"/>
    <w:qFormat/>
    <w:pPr>
      <w:widowControl/>
      <w:snapToGrid w:val="0"/>
      <w:spacing w:line="360" w:lineRule="auto"/>
      <w:ind w:firstLineChars="200" w:firstLine="480"/>
      <w:jc w:val="both"/>
      <w:textAlignment w:val="baseline"/>
    </w:pPr>
    <w:rPr>
      <w:rFonts w:asciiTheme="minorHAnsi" w:eastAsiaTheme="minorEastAsia" w:hAnsiTheme="minorHAnsi" w:cstheme="minorBidi"/>
      <w:color w:val="000000"/>
      <w:spacing w:val="8"/>
      <w:kern w:val="24"/>
      <w:sz w:val="24"/>
    </w:rPr>
  </w:style>
  <w:style w:type="paragraph" w:customStyle="1" w:styleId="affffffffff0">
    <w:name w:val="样式  正文"/>
    <w:basedOn w:val="ac"/>
    <w:link w:val="Charfff0"/>
    <w:qFormat/>
    <w:pPr>
      <w:widowControl/>
      <w:ind w:firstLine="480"/>
    </w:pPr>
    <w:rPr>
      <w:rFonts w:ascii="宋体" w:hAnsi="宋体" w:cs="宋体"/>
      <w:szCs w:val="20"/>
      <w:lang w:val="zh-CN"/>
    </w:rPr>
  </w:style>
  <w:style w:type="character" w:customStyle="1" w:styleId="Charfff0">
    <w:name w:val="样式  正文 Char"/>
    <w:link w:val="affffffffff0"/>
    <w:rPr>
      <w:rFonts w:ascii="宋体" w:eastAsia="宋体" w:hAnsi="宋体" w:cs="宋体"/>
      <w:kern w:val="2"/>
      <w:sz w:val="24"/>
      <w:lang w:val="zh-CN" w:eastAsia="zh-CN"/>
    </w:rPr>
  </w:style>
  <w:style w:type="paragraph" w:customStyle="1" w:styleId="JKY">
    <w:name w:val="JKY正文"/>
    <w:basedOn w:val="ac"/>
    <w:qFormat/>
    <w:pPr>
      <w:widowControl/>
      <w:spacing w:line="520" w:lineRule="exact"/>
    </w:pPr>
    <w:rPr>
      <w:rFonts w:cs="宋体"/>
      <w:szCs w:val="20"/>
    </w:rPr>
  </w:style>
  <w:style w:type="paragraph" w:customStyle="1" w:styleId="225Char">
    <w:name w:val="样式 首行缩进:  2.25 字符 Char"/>
    <w:basedOn w:val="ac"/>
    <w:link w:val="225CharChar"/>
    <w:qFormat/>
    <w:pPr>
      <w:widowControl/>
      <w:spacing w:line="300" w:lineRule="auto"/>
      <w:contextualSpacing/>
    </w:pPr>
    <w:rPr>
      <w:rFonts w:cs="宋体"/>
      <w:szCs w:val="20"/>
      <w:lang w:val="zh-CN"/>
    </w:rPr>
  </w:style>
  <w:style w:type="character" w:customStyle="1" w:styleId="225CharChar">
    <w:name w:val="样式 首行缩进:  2.25 字符 Char Char"/>
    <w:link w:val="225Char"/>
    <w:locked/>
    <w:rPr>
      <w:rFonts w:ascii="Times New Roman" w:eastAsia="宋体" w:hAnsi="Times New Roman" w:cs="宋体"/>
      <w:kern w:val="2"/>
      <w:sz w:val="24"/>
      <w:lang w:val="zh-CN" w:eastAsia="zh-CN"/>
    </w:rPr>
  </w:style>
  <w:style w:type="paragraph" w:customStyle="1" w:styleId="y">
    <w:name w:val="y正文"/>
    <w:basedOn w:val="ac"/>
    <w:uiPriority w:val="99"/>
    <w:qFormat/>
    <w:pPr>
      <w:widowControl/>
      <w:topLinePunct/>
      <w:spacing w:afterLines="50" w:line="520" w:lineRule="exact"/>
      <w:contextualSpacing/>
    </w:pPr>
    <w:rPr>
      <w:rFonts w:cs="宋体"/>
      <w:kern w:val="10"/>
      <w:szCs w:val="21"/>
    </w:rPr>
  </w:style>
  <w:style w:type="paragraph" w:customStyle="1" w:styleId="7">
    <w:name w:val="表格标题 7"/>
    <w:basedOn w:val="a8"/>
    <w:next w:val="ac"/>
    <w:qFormat/>
    <w:pPr>
      <w:keepNext/>
      <w:widowControl/>
      <w:numPr>
        <w:ilvl w:val="0"/>
        <w:numId w:val="19"/>
      </w:numPr>
      <w:snapToGrid/>
      <w:spacing w:beforeLines="50" w:before="163" w:after="120" w:line="520" w:lineRule="exact"/>
      <w:ind w:firstLineChars="200" w:firstLine="200"/>
    </w:pPr>
    <w:rPr>
      <w:rFonts w:eastAsia="黑体"/>
      <w:kern w:val="0"/>
      <w:sz w:val="24"/>
      <w:szCs w:val="24"/>
      <w:lang w:val="sq-AL"/>
    </w:rPr>
  </w:style>
  <w:style w:type="paragraph" w:customStyle="1" w:styleId="affffffffff1">
    <w:name w:val="插图标题(不编号)"/>
    <w:basedOn w:val="ac"/>
    <w:next w:val="ac"/>
    <w:link w:val="Charfff1"/>
    <w:qFormat/>
    <w:pPr>
      <w:widowControl/>
      <w:tabs>
        <w:tab w:val="left" w:pos="630"/>
      </w:tabs>
      <w:spacing w:afterLines="20" w:after="65" w:line="520" w:lineRule="exact"/>
      <w:jc w:val="center"/>
    </w:pPr>
    <w:rPr>
      <w:rFonts w:eastAsia="黑体" w:cs="宋体"/>
      <w:kern w:val="0"/>
      <w:szCs w:val="21"/>
      <w:lang w:val="sq-AL"/>
    </w:rPr>
  </w:style>
  <w:style w:type="character" w:customStyle="1" w:styleId="Charfff1">
    <w:name w:val="插图标题(不编号) Char"/>
    <w:link w:val="affffffffff1"/>
    <w:rPr>
      <w:rFonts w:ascii="Times New Roman" w:eastAsia="黑体" w:hAnsi="Times New Roman" w:cs="宋体"/>
      <w:sz w:val="24"/>
      <w:szCs w:val="21"/>
      <w:lang w:val="sq-AL" w:eastAsia="zh-CN"/>
    </w:rPr>
  </w:style>
  <w:style w:type="character" w:customStyle="1" w:styleId="Char17">
    <w:name w:val="页眉 Char1"/>
    <w:rPr>
      <w:rFonts w:ascii="Times New Roman" w:eastAsia="宋体" w:hAnsi="Times New Roman" w:cs="Times New Roman"/>
      <w:sz w:val="18"/>
      <w:szCs w:val="18"/>
    </w:rPr>
  </w:style>
  <w:style w:type="character" w:customStyle="1" w:styleId="3CharChar0">
    <w:name w:val="章节标题3 Char Char"/>
    <w:link w:val="3f4"/>
    <w:rPr>
      <w:rFonts w:ascii="黑体" w:eastAsia="黑体" w:hAnsi="Arial"/>
      <w:bCs/>
      <w:color w:val="000080"/>
      <w:kern w:val="2"/>
      <w:sz w:val="28"/>
      <w:szCs w:val="24"/>
    </w:rPr>
  </w:style>
  <w:style w:type="paragraph" w:customStyle="1" w:styleId="3f4">
    <w:name w:val="章节标题3"/>
    <w:basedOn w:val="31"/>
    <w:link w:val="3CharChar0"/>
    <w:qFormat/>
    <w:pPr>
      <w:spacing w:before="120" w:after="0" w:line="360" w:lineRule="auto"/>
    </w:pPr>
    <w:rPr>
      <w:rFonts w:ascii="黑体" w:eastAsia="黑体" w:hAnsi="Arial"/>
      <w:b w:val="0"/>
      <w:color w:val="000080"/>
      <w:sz w:val="28"/>
      <w:szCs w:val="24"/>
    </w:rPr>
  </w:style>
  <w:style w:type="character" w:customStyle="1" w:styleId="252CharChar">
    <w:name w:val="样式 样式 宋体 四号 左 行距: 固定值 25 磅 + 首行缩进:  2 字符 Char Char"/>
    <w:link w:val="252"/>
    <w:rPr>
      <w:rFonts w:ascii="宋体" w:hAnsi="宋体" w:cs="宋体"/>
      <w:sz w:val="28"/>
      <w:szCs w:val="28"/>
    </w:rPr>
  </w:style>
  <w:style w:type="paragraph" w:customStyle="1" w:styleId="252">
    <w:name w:val="样式 样式 宋体 四号 左 行距: 固定值 25 磅 + 首行缩进:  2 字符"/>
    <w:basedOn w:val="ac"/>
    <w:link w:val="252CharChar"/>
    <w:qFormat/>
    <w:pPr>
      <w:widowControl/>
      <w:adjustRightInd w:val="0"/>
      <w:snapToGrid w:val="0"/>
      <w:spacing w:beforeLines="50" w:before="156" w:line="500" w:lineRule="exact"/>
      <w:jc w:val="left"/>
    </w:pPr>
    <w:rPr>
      <w:rFonts w:ascii="宋体" w:eastAsiaTheme="minorEastAsia" w:hAnsi="宋体" w:cs="宋体"/>
      <w:kern w:val="0"/>
      <w:sz w:val="28"/>
      <w:szCs w:val="28"/>
    </w:rPr>
  </w:style>
  <w:style w:type="character" w:customStyle="1" w:styleId="CharChard">
    <w:name w:val="图表题 Char Char"/>
    <w:link w:val="affffffffff2"/>
    <w:rPr>
      <w:rFonts w:ascii="Arial" w:eastAsia="黑体" w:hAnsi="Arial"/>
      <w:b/>
      <w:sz w:val="21"/>
      <w:szCs w:val="21"/>
    </w:rPr>
  </w:style>
  <w:style w:type="paragraph" w:customStyle="1" w:styleId="affffffffff2">
    <w:name w:val="图表题"/>
    <w:link w:val="CharChard"/>
    <w:qFormat/>
    <w:pPr>
      <w:spacing w:line="360" w:lineRule="auto"/>
      <w:jc w:val="center"/>
    </w:pPr>
    <w:rPr>
      <w:rFonts w:ascii="Arial" w:eastAsia="黑体" w:hAnsi="Arial"/>
      <w:b/>
      <w:sz w:val="21"/>
      <w:szCs w:val="21"/>
    </w:rPr>
  </w:style>
  <w:style w:type="character" w:customStyle="1" w:styleId="CharChare">
    <w:name w:val="一级标题 Char Char"/>
    <w:link w:val="affffffffff3"/>
    <w:rPr>
      <w:rFonts w:ascii="仿宋_GB2312" w:eastAsia="仿宋_GB2312"/>
      <w:b/>
      <w:color w:val="FF0000"/>
      <w:kern w:val="2"/>
      <w:sz w:val="30"/>
      <w:szCs w:val="30"/>
    </w:rPr>
  </w:style>
  <w:style w:type="paragraph" w:customStyle="1" w:styleId="affffffffff3">
    <w:name w:val="一级标题"/>
    <w:basedOn w:val="ac"/>
    <w:link w:val="CharChare"/>
    <w:qFormat/>
    <w:pPr>
      <w:widowControl/>
      <w:spacing w:beforeLines="100" w:before="312" w:afterLines="100" w:after="312"/>
      <w:ind w:leftChars="200" w:left="420" w:rightChars="200" w:right="420"/>
      <w:outlineLvl w:val="1"/>
    </w:pPr>
    <w:rPr>
      <w:rFonts w:ascii="仿宋_GB2312" w:eastAsia="仿宋_GB2312" w:hAnsiTheme="minorHAnsi"/>
      <w:b/>
      <w:color w:val="FF0000"/>
      <w:sz w:val="30"/>
      <w:szCs w:val="30"/>
    </w:rPr>
  </w:style>
  <w:style w:type="character" w:customStyle="1" w:styleId="HTMLChar0">
    <w:name w:val="HTML 预设格式 Char"/>
    <w:link w:val="HTML0"/>
    <w:qFormat/>
    <w:rPr>
      <w:rFonts w:ascii="宋体" w:hAnsi="宋体" w:cs="宋体"/>
      <w:sz w:val="24"/>
      <w:szCs w:val="24"/>
    </w:rPr>
  </w:style>
  <w:style w:type="character" w:customStyle="1" w:styleId="2CharChar0">
    <w:name w:val="章节标题2 Char Char"/>
    <w:link w:val="2fa"/>
    <w:rPr>
      <w:rFonts w:ascii="黑体" w:eastAsia="黑体" w:hAnsi="宋体"/>
      <w:b/>
      <w:color w:val="808000"/>
      <w:kern w:val="2"/>
      <w:sz w:val="32"/>
      <w:szCs w:val="32"/>
    </w:rPr>
  </w:style>
  <w:style w:type="paragraph" w:customStyle="1" w:styleId="2fa">
    <w:name w:val="章节标题2"/>
    <w:basedOn w:val="ac"/>
    <w:link w:val="2CharChar0"/>
    <w:qFormat/>
    <w:pPr>
      <w:widowControl/>
      <w:spacing w:before="240"/>
      <w:outlineLvl w:val="1"/>
    </w:pPr>
    <w:rPr>
      <w:rFonts w:ascii="黑体" w:eastAsia="黑体" w:hAnsi="宋体"/>
      <w:b/>
      <w:color w:val="808000"/>
      <w:sz w:val="32"/>
      <w:szCs w:val="32"/>
    </w:rPr>
  </w:style>
  <w:style w:type="character" w:customStyle="1" w:styleId="HTMLChar1">
    <w:name w:val="HTML 预设格式 Char1"/>
    <w:rPr>
      <w:rFonts w:ascii="Courier New" w:hAnsi="Courier New" w:cs="Courier New"/>
      <w:kern w:val="2"/>
    </w:rPr>
  </w:style>
  <w:style w:type="character" w:customStyle="1" w:styleId="CharChar3">
    <w:name w:val="表名 Char Char"/>
    <w:link w:val="affffff2"/>
    <w:rPr>
      <w:rFonts w:ascii="Times New Roman" w:eastAsia="宋体" w:hAnsi="Times New Roman" w:cs="Times New Roman"/>
      <w:b/>
      <w:kern w:val="2"/>
      <w:sz w:val="24"/>
      <w:szCs w:val="24"/>
    </w:rPr>
  </w:style>
  <w:style w:type="character" w:customStyle="1" w:styleId="CharCharf">
    <w:name w:val="表格内容两端对齐 Char Char"/>
    <w:link w:val="affffffffff4"/>
    <w:rPr>
      <w:rFonts w:hAnsi="宋体"/>
      <w:snapToGrid w:val="0"/>
      <w:sz w:val="18"/>
      <w:szCs w:val="21"/>
    </w:rPr>
  </w:style>
  <w:style w:type="paragraph" w:customStyle="1" w:styleId="affffffffff4">
    <w:name w:val="表格内容两端对齐"/>
    <w:basedOn w:val="affffffff0"/>
    <w:link w:val="CharCharf"/>
    <w:qFormat/>
    <w:pPr>
      <w:jc w:val="both"/>
    </w:pPr>
    <w:rPr>
      <w:rFonts w:asciiTheme="minorHAnsi" w:eastAsiaTheme="minorEastAsia" w:hAnsi="宋体" w:cstheme="minorBidi"/>
      <w:snapToGrid w:val="0"/>
      <w:spacing w:val="0"/>
      <w:sz w:val="18"/>
      <w:lang w:val="en-US"/>
    </w:rPr>
  </w:style>
  <w:style w:type="character" w:customStyle="1" w:styleId="CharChar5">
    <w:name w:val="表格内容 Char Char"/>
    <w:link w:val="affffffff0"/>
    <w:rPr>
      <w:rFonts w:ascii="宋体" w:eastAsia="宋体" w:hAnsi="Times New Roman" w:cs="宋体"/>
      <w:spacing w:val="8"/>
      <w:sz w:val="24"/>
      <w:szCs w:val="21"/>
      <w:lang w:val="zh-CN" w:eastAsia="zh-CN"/>
    </w:rPr>
  </w:style>
  <w:style w:type="character" w:customStyle="1" w:styleId="25221CharChar">
    <w:name w:val="样式 样式 样式 宋体 四号 左 行距: 固定值 25 磅 + 首行缩进:  2 字符 + 四号 左 首行缩进:  2 字符1 Char Char"/>
    <w:link w:val="25221"/>
    <w:rPr>
      <w:rFonts w:ascii="宋体" w:hAnsi="宋体"/>
      <w:sz w:val="28"/>
    </w:rPr>
  </w:style>
  <w:style w:type="paragraph" w:customStyle="1" w:styleId="25221">
    <w:name w:val="样式 样式 样式 宋体 四号 左 行距: 固定值 25 磅 + 首行缩进:  2 字符 + 四号 左 首行缩进:  2 字符1"/>
    <w:basedOn w:val="252"/>
    <w:link w:val="25221CharChar"/>
    <w:pPr>
      <w:spacing w:beforeLines="0" w:before="120"/>
    </w:pPr>
    <w:rPr>
      <w:rFonts w:cstheme="minorBidi"/>
      <w:szCs w:val="20"/>
    </w:rPr>
  </w:style>
  <w:style w:type="character" w:customStyle="1" w:styleId="CharCharf0">
    <w:name w:val="说明正文 Char Char"/>
    <w:rPr>
      <w:kern w:val="2"/>
      <w:sz w:val="24"/>
    </w:rPr>
  </w:style>
  <w:style w:type="character" w:customStyle="1" w:styleId="CharCharf1">
    <w:name w:val="正文标题 Char Char"/>
    <w:link w:val="affffffffff5"/>
    <w:rPr>
      <w:rFonts w:eastAsia="幼圆"/>
      <w:b/>
      <w:color w:val="800080"/>
      <w:kern w:val="2"/>
      <w:sz w:val="24"/>
      <w:szCs w:val="24"/>
    </w:rPr>
  </w:style>
  <w:style w:type="paragraph" w:customStyle="1" w:styleId="affffffffff5">
    <w:name w:val="正文标题"/>
    <w:basedOn w:val="ac"/>
    <w:link w:val="CharCharf1"/>
    <w:qFormat/>
    <w:pPr>
      <w:widowControl/>
      <w:ind w:firstLineChars="117" w:firstLine="282"/>
    </w:pPr>
    <w:rPr>
      <w:rFonts w:asciiTheme="minorHAnsi" w:eastAsia="幼圆" w:hAnsiTheme="minorHAnsi"/>
      <w:b/>
      <w:color w:val="800080"/>
      <w:szCs w:val="24"/>
    </w:rPr>
  </w:style>
  <w:style w:type="character" w:customStyle="1" w:styleId="CharCharf2">
    <w:name w:val="段落正文 Char Char"/>
    <w:link w:val="affffffffff6"/>
    <w:rPr>
      <w:kern w:val="24"/>
      <w:sz w:val="24"/>
      <w:szCs w:val="24"/>
    </w:rPr>
  </w:style>
  <w:style w:type="paragraph" w:customStyle="1" w:styleId="affffffffff6">
    <w:name w:val="段落正文"/>
    <w:basedOn w:val="ac"/>
    <w:link w:val="CharCharf2"/>
    <w:qFormat/>
    <w:pPr>
      <w:widowControl/>
      <w:ind w:firstLine="480"/>
      <w:jc w:val="left"/>
    </w:pPr>
    <w:rPr>
      <w:rFonts w:asciiTheme="minorHAnsi" w:eastAsiaTheme="minorEastAsia" w:hAnsiTheme="minorHAnsi"/>
      <w:kern w:val="24"/>
      <w:szCs w:val="24"/>
    </w:rPr>
  </w:style>
  <w:style w:type="character" w:customStyle="1" w:styleId="HTML1">
    <w:name w:val="HTML 预设格式 字符"/>
    <w:basedOn w:val="ad"/>
    <w:semiHidden/>
    <w:rPr>
      <w:rFonts w:ascii="Courier New" w:eastAsia="宋体" w:hAnsi="Courier New" w:cs="Courier New"/>
      <w:kern w:val="2"/>
    </w:rPr>
  </w:style>
  <w:style w:type="character" w:customStyle="1" w:styleId="HTMLChar2">
    <w:name w:val="HTML 预设格式 Char2"/>
    <w:basedOn w:val="ad"/>
    <w:uiPriority w:val="99"/>
    <w:semiHidden/>
    <w:qFormat/>
    <w:rPr>
      <w:rFonts w:ascii="Courier New" w:hAnsi="Courier New" w:cs="Courier New"/>
      <w:kern w:val="2"/>
    </w:rPr>
  </w:style>
  <w:style w:type="character" w:customStyle="1" w:styleId="HTML10">
    <w:name w:val="HTML 预设格式 字符1"/>
    <w:uiPriority w:val="99"/>
    <w:semiHidden/>
    <w:rPr>
      <w:rFonts w:ascii="Courier New" w:hAnsi="Courier New" w:cs="Courier New"/>
      <w:kern w:val="2"/>
    </w:rPr>
  </w:style>
  <w:style w:type="paragraph" w:customStyle="1" w:styleId="Char1CharCharChar1">
    <w:name w:val="Char1 Char Char Char1"/>
    <w:basedOn w:val="ac"/>
    <w:qFormat/>
    <w:pPr>
      <w:widowControl/>
      <w:spacing w:line="520" w:lineRule="exact"/>
    </w:pPr>
    <w:rPr>
      <w:rFonts w:cs="宋体"/>
      <w:szCs w:val="20"/>
    </w:rPr>
  </w:style>
  <w:style w:type="paragraph" w:customStyle="1" w:styleId="Char30">
    <w:name w:val="Char3"/>
    <w:basedOn w:val="ac"/>
    <w:qFormat/>
    <w:pPr>
      <w:widowControl/>
      <w:tabs>
        <w:tab w:val="left" w:pos="794"/>
        <w:tab w:val="left" w:pos="1191"/>
        <w:tab w:val="left" w:pos="1588"/>
        <w:tab w:val="left" w:pos="1985"/>
      </w:tabs>
      <w:autoSpaceDE w:val="0"/>
      <w:autoSpaceDN w:val="0"/>
      <w:adjustRightInd w:val="0"/>
      <w:spacing w:before="136" w:line="520" w:lineRule="exact"/>
    </w:pPr>
    <w:rPr>
      <w:rFonts w:ascii="Calibri" w:hAnsi="Calibri" w:cs="宋体"/>
    </w:rPr>
  </w:style>
  <w:style w:type="paragraph" w:customStyle="1" w:styleId="p0">
    <w:name w:val="p0"/>
    <w:basedOn w:val="ac"/>
    <w:qFormat/>
    <w:pPr>
      <w:widowControl/>
      <w:spacing w:before="120" w:after="120"/>
      <w:ind w:firstLine="420"/>
    </w:pPr>
    <w:rPr>
      <w:rFonts w:ascii="Calibri" w:hAnsi="Calibri" w:cs="宋体"/>
      <w:kern w:val="0"/>
    </w:rPr>
  </w:style>
  <w:style w:type="table" w:customStyle="1" w:styleId="4-51">
    <w:name w:val="网格表 4 - 着色 51"/>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xl34">
    <w:name w:val="xl34"/>
    <w:basedOn w:val="ac"/>
    <w:qFormat/>
    <w:pPr>
      <w:widowControl/>
      <w:pBdr>
        <w:top w:val="single" w:sz="8" w:space="0" w:color="auto"/>
        <w:left w:val="single" w:sz="4" w:space="0" w:color="auto"/>
        <w:bottom w:val="single" w:sz="4" w:space="0" w:color="auto"/>
        <w:right w:val="single" w:sz="8" w:space="0" w:color="auto"/>
      </w:pBdr>
      <w:spacing w:before="100" w:beforeAutospacing="1" w:after="100" w:afterAutospacing="1" w:line="520" w:lineRule="exact"/>
      <w:jc w:val="center"/>
    </w:pPr>
    <w:rPr>
      <w:rFonts w:ascii="Arial Unicode MS" w:eastAsia="Arial Unicode MS" w:hAnsi="Arial Unicode MS" w:cs="Arial Unicode MS"/>
      <w:kern w:val="0"/>
      <w:szCs w:val="20"/>
    </w:rPr>
  </w:style>
  <w:style w:type="paragraph" w:customStyle="1" w:styleId="2Char11h2heading2h21heading21h22h23X1">
    <w:name w:val="标题 2 Char标题 1.1h2heading 2h21heading 21h22h23X.1节标题..."/>
    <w:basedOn w:val="21"/>
    <w:qFormat/>
    <w:pPr>
      <w:keepNext w:val="0"/>
      <w:keepLines w:val="0"/>
      <w:widowControl/>
      <w:overflowPunct w:val="0"/>
      <w:autoSpaceDE w:val="0"/>
      <w:autoSpaceDN w:val="0"/>
      <w:adjustRightInd w:val="0"/>
      <w:snapToGrid w:val="0"/>
      <w:spacing w:before="320" w:after="160"/>
      <w:ind w:firstLineChars="196" w:firstLine="504"/>
      <w:jc w:val="both"/>
      <w:textAlignment w:val="baseline"/>
    </w:pPr>
    <w:rPr>
      <w:rFonts w:ascii="宋体" w:hAnsi="宋体" w:cs="宋体"/>
      <w:b w:val="0"/>
      <w:bCs w:val="0"/>
      <w:spacing w:val="8"/>
      <w:sz w:val="24"/>
      <w:szCs w:val="24"/>
    </w:rPr>
  </w:style>
  <w:style w:type="paragraph" w:customStyle="1" w:styleId="1h1h11h12h13h14h15h16heading112">
    <w:name w:val="标题 1h1h11h12h13h14h15h16heading 1 + 黑体 段前: 12 磅 段后:..."/>
    <w:basedOn w:val="1"/>
    <w:qFormat/>
    <w:pPr>
      <w:spacing w:before="320" w:after="320" w:line="240" w:lineRule="auto"/>
      <w:jc w:val="both"/>
    </w:pPr>
    <w:rPr>
      <w:rFonts w:ascii="黑体" w:eastAsia="黑体" w:hAnsi="黑体" w:cs="宋体"/>
      <w:b w:val="0"/>
      <w:sz w:val="52"/>
      <w:szCs w:val="20"/>
    </w:rPr>
  </w:style>
  <w:style w:type="paragraph" w:customStyle="1" w:styleId="affffffffff7">
    <w:name w:val="！说明正文"/>
    <w:basedOn w:val="ac"/>
    <w:qFormat/>
    <w:pPr>
      <w:widowControl/>
      <w:tabs>
        <w:tab w:val="right" w:pos="8640"/>
      </w:tabs>
      <w:autoSpaceDE w:val="0"/>
      <w:autoSpaceDN w:val="0"/>
      <w:snapToGrid w:val="0"/>
      <w:jc w:val="left"/>
    </w:pPr>
    <w:rPr>
      <w:rFonts w:cs="宋体"/>
      <w:spacing w:val="-2"/>
      <w:kern w:val="0"/>
      <w:szCs w:val="21"/>
      <w:lang w:bidi="he-IL"/>
    </w:rPr>
  </w:style>
  <w:style w:type="paragraph" w:customStyle="1" w:styleId="affffffffff8">
    <w:name w:val="附注"/>
    <w:qFormat/>
    <w:pPr>
      <w:adjustRightInd w:val="0"/>
      <w:snapToGrid w:val="0"/>
      <w:spacing w:beforeLines="20" w:before="20" w:line="360" w:lineRule="auto"/>
      <w:jc w:val="both"/>
    </w:pPr>
    <w:rPr>
      <w:rFonts w:ascii="Times New Roman" w:eastAsia="宋体" w:hAnsi="Times New Roman" w:cs="Times New Roman"/>
      <w:kern w:val="2"/>
      <w:sz w:val="18"/>
      <w:szCs w:val="22"/>
    </w:rPr>
  </w:style>
  <w:style w:type="paragraph" w:customStyle="1" w:styleId="2fb">
    <w:name w:val="表格文字2"/>
    <w:qFormat/>
    <w:pPr>
      <w:adjustRightInd w:val="0"/>
      <w:snapToGrid w:val="0"/>
      <w:spacing w:beforeLines="10" w:before="10" w:afterLines="10" w:after="10"/>
      <w:jc w:val="center"/>
    </w:pPr>
    <w:rPr>
      <w:rFonts w:ascii="Times New Roman" w:eastAsia="宋体" w:hAnsi="Times New Roman" w:cs="宋体"/>
      <w:color w:val="000000"/>
      <w:sz w:val="18"/>
      <w:szCs w:val="22"/>
    </w:rPr>
  </w:style>
  <w:style w:type="character" w:customStyle="1" w:styleId="CharCharf3">
    <w:name w:val="西山正文 Char Char"/>
    <w:link w:val="affffffffff9"/>
    <w:qFormat/>
    <w:locked/>
    <w:rPr>
      <w:rFonts w:ascii="宋体" w:hAnsi="宋体"/>
      <w:bCs/>
      <w:color w:val="000000"/>
      <w:sz w:val="24"/>
      <w:szCs w:val="24"/>
    </w:rPr>
  </w:style>
  <w:style w:type="paragraph" w:customStyle="1" w:styleId="affffffffff9">
    <w:name w:val="西山正文"/>
    <w:basedOn w:val="ac"/>
    <w:link w:val="CharCharf3"/>
    <w:qFormat/>
    <w:pPr>
      <w:widowControl/>
      <w:ind w:firstLine="480"/>
    </w:pPr>
    <w:rPr>
      <w:rFonts w:ascii="宋体" w:eastAsiaTheme="minorEastAsia" w:hAnsi="宋体"/>
      <w:bCs/>
      <w:color w:val="000000"/>
      <w:kern w:val="0"/>
      <w:szCs w:val="24"/>
    </w:rPr>
  </w:style>
  <w:style w:type="paragraph" w:customStyle="1" w:styleId="1d">
    <w:name w:val="列出段落1"/>
    <w:basedOn w:val="ac"/>
    <w:uiPriority w:val="34"/>
    <w:qFormat/>
    <w:pPr>
      <w:widowControl/>
      <w:spacing w:line="520" w:lineRule="exact"/>
      <w:ind w:firstLine="420"/>
    </w:pPr>
    <w:rPr>
      <w:rFonts w:ascii="Cambria" w:hAnsi="Cambria" w:cs="Times New Roman"/>
    </w:rPr>
  </w:style>
  <w:style w:type="paragraph" w:customStyle="1" w:styleId="AAAA">
    <w:name w:val="AAAA"/>
    <w:basedOn w:val="afb"/>
    <w:qFormat/>
    <w:pPr>
      <w:spacing w:after="0" w:line="360" w:lineRule="auto"/>
      <w:jc w:val="left"/>
    </w:pPr>
    <w:rPr>
      <w:rFonts w:ascii="宋体" w:hAnsi="宋体"/>
      <w:snapToGrid w:val="0"/>
      <w:kern w:val="2"/>
      <w:sz w:val="28"/>
    </w:rPr>
  </w:style>
  <w:style w:type="paragraph" w:customStyle="1" w:styleId="CharCharCharCharCharCharCharCharChar1CharCharCharChar">
    <w:name w:val="Char Char Char Char Char Char Char Char Char1 Char Char Char Char"/>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table">
    <w:name w:val="table"/>
    <w:basedOn w:val="ac"/>
    <w:qFormat/>
    <w:pPr>
      <w:widowControl/>
      <w:spacing w:before="60" w:after="60" w:line="520" w:lineRule="exact"/>
      <w:jc w:val="center"/>
    </w:pPr>
    <w:rPr>
      <w:rFonts w:cs="宋体"/>
      <w:szCs w:val="20"/>
    </w:rPr>
  </w:style>
  <w:style w:type="paragraph" w:customStyle="1" w:styleId="CharCharCharCharCharCharCharCharChar1CharCharCharChar1">
    <w:name w:val="Char Char Char Char Char Char Char Char Char1 Char Char Char Char1"/>
    <w:basedOn w:val="ac"/>
    <w:qFormat/>
    <w:pPr>
      <w:widowControl/>
      <w:spacing w:after="160" w:line="240" w:lineRule="exact"/>
      <w:jc w:val="left"/>
    </w:pPr>
    <w:rPr>
      <w:rFonts w:ascii="Arial" w:eastAsia="Times New Roman" w:hAnsi="Arial" w:cs="Verdana"/>
      <w:b/>
      <w:kern w:val="0"/>
      <w:szCs w:val="20"/>
      <w:lang w:eastAsia="en-US"/>
    </w:rPr>
  </w:style>
  <w:style w:type="character" w:customStyle="1" w:styleId="1e">
    <w:name w:val="占位符文本1"/>
    <w:uiPriority w:val="99"/>
    <w:semiHidden/>
    <w:qFormat/>
    <w:rPr>
      <w:color w:val="808080"/>
    </w:rPr>
  </w:style>
  <w:style w:type="paragraph" w:customStyle="1" w:styleId="affffffffffa">
    <w:name w:val="排降正文"/>
    <w:basedOn w:val="ac"/>
    <w:link w:val="CharCharf4"/>
    <w:qFormat/>
    <w:pPr>
      <w:widowControl/>
      <w:ind w:firstLine="480"/>
    </w:pPr>
    <w:rPr>
      <w:rFonts w:cs="宋体"/>
      <w:bCs/>
      <w:color w:val="000000"/>
      <w:szCs w:val="20"/>
      <w:lang w:val="zh-CN"/>
    </w:rPr>
  </w:style>
  <w:style w:type="character" w:customStyle="1" w:styleId="CharCharf4">
    <w:name w:val="排降正文 Char Char"/>
    <w:link w:val="affffffffffa"/>
    <w:qFormat/>
    <w:rPr>
      <w:rFonts w:ascii="Times New Roman" w:eastAsia="宋体" w:hAnsi="Times New Roman" w:cs="宋体"/>
      <w:bCs/>
      <w:color w:val="000000"/>
      <w:kern w:val="2"/>
      <w:sz w:val="24"/>
      <w:lang w:val="zh-CN" w:eastAsia="zh-CN"/>
    </w:rPr>
  </w:style>
  <w:style w:type="character" w:customStyle="1" w:styleId="affffffffffb">
    <w:name w:val="图表编号  宋体 五号 加粗"/>
    <w:qFormat/>
    <w:rPr>
      <w:rFonts w:ascii="宋体" w:hAnsi="宋体"/>
      <w:b/>
      <w:bCs/>
      <w:sz w:val="21"/>
    </w:rPr>
  </w:style>
  <w:style w:type="paragraph" w:customStyle="1" w:styleId="CharCharCharCharCharCharCharCharChar1CharCharCharChar2">
    <w:name w:val="Char Char Char Char Char Char Char Char Char1 Char Char Char Char2"/>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75">
    <w:name w:val="标题7，⒈"/>
    <w:basedOn w:val="ac"/>
    <w:next w:val="af3"/>
    <w:qFormat/>
    <w:pPr>
      <w:widowControl/>
      <w:spacing w:line="460" w:lineRule="exact"/>
      <w:ind w:firstLine="480"/>
    </w:pPr>
    <w:rPr>
      <w:rFonts w:ascii="宋体" w:eastAsia="仿宋_GB2312" w:hAnsi="Arial" w:cs="Arial"/>
      <w:szCs w:val="32"/>
    </w:rPr>
  </w:style>
  <w:style w:type="paragraph" w:customStyle="1" w:styleId="1f">
    <w:name w:val="纯文本1"/>
    <w:basedOn w:val="ac"/>
    <w:qFormat/>
    <w:pPr>
      <w:widowControl/>
      <w:spacing w:line="520" w:lineRule="exact"/>
    </w:pPr>
    <w:rPr>
      <w:rFonts w:ascii="宋体" w:hAnsi="Courier New" w:cs="Courier New"/>
      <w:szCs w:val="21"/>
    </w:rPr>
  </w:style>
  <w:style w:type="paragraph" w:customStyle="1" w:styleId="2fc">
    <w:name w:val="正文文本缩进2字符"/>
    <w:basedOn w:val="1f0"/>
    <w:qFormat/>
    <w:pPr>
      <w:adjustRightInd w:val="0"/>
      <w:snapToGrid w:val="0"/>
      <w:spacing w:after="0" w:line="360" w:lineRule="auto"/>
      <w:ind w:leftChars="0" w:left="0"/>
      <w:jc w:val="left"/>
    </w:pPr>
    <w:rPr>
      <w:rFonts w:ascii="Times New Roman" w:hAnsi="Times New Roman" w:cs="宋体"/>
    </w:rPr>
  </w:style>
  <w:style w:type="paragraph" w:customStyle="1" w:styleId="1f0">
    <w:name w:val="正文文本缩进1"/>
    <w:basedOn w:val="ac"/>
    <w:qFormat/>
    <w:pPr>
      <w:widowControl/>
      <w:spacing w:after="120" w:line="520" w:lineRule="exact"/>
      <w:ind w:leftChars="200" w:left="420"/>
    </w:pPr>
    <w:rPr>
      <w:rFonts w:ascii="Cambria" w:hAnsi="Cambria" w:cs="Times New Roman"/>
    </w:rPr>
  </w:style>
  <w:style w:type="paragraph" w:customStyle="1" w:styleId="affffffffffc">
    <w:name w:val="表头文字"/>
    <w:basedOn w:val="aff2"/>
    <w:qFormat/>
    <w:pPr>
      <w:widowControl/>
      <w:adjustRightInd w:val="0"/>
      <w:snapToGrid w:val="0"/>
      <w:spacing w:line="360" w:lineRule="auto"/>
      <w:ind w:firstLineChars="200" w:firstLine="200"/>
      <w:jc w:val="center"/>
    </w:pPr>
    <w:rPr>
      <w:rFonts w:ascii="Times New Roman" w:eastAsia="宋体" w:hAnsi="Times New Roman" w:cs="Times New Roman"/>
      <w:b/>
      <w:sz w:val="21"/>
      <w:szCs w:val="21"/>
      <w:lang w:val="zh-CN"/>
    </w:rPr>
  </w:style>
  <w:style w:type="paragraph" w:customStyle="1" w:styleId="01">
    <w:name w:val="表内字体0行"/>
    <w:basedOn w:val="ac"/>
    <w:qFormat/>
    <w:pPr>
      <w:widowControl/>
      <w:autoSpaceDE w:val="0"/>
      <w:autoSpaceDN w:val="0"/>
      <w:adjustRightInd w:val="0"/>
      <w:spacing w:line="520" w:lineRule="exact"/>
      <w:jc w:val="center"/>
      <w:textAlignment w:val="baseline"/>
    </w:pPr>
    <w:rPr>
      <w:rFonts w:hAnsi="宋体" w:cs="宋体"/>
      <w:szCs w:val="20"/>
    </w:rPr>
  </w:style>
  <w:style w:type="paragraph" w:customStyle="1" w:styleId="1f1">
    <w:name w:val="图名1"/>
    <w:basedOn w:val="af4"/>
    <w:qFormat/>
    <w:pPr>
      <w:widowControl/>
      <w:spacing w:before="240" w:after="240" w:line="240" w:lineRule="auto"/>
      <w:jc w:val="center"/>
    </w:pPr>
    <w:rPr>
      <w:rFonts w:ascii="Times New Roman" w:eastAsia="宋体" w:hAnsi="Times New Roman" w:cs="Times New Roman"/>
      <w:b/>
      <w:sz w:val="24"/>
      <w:szCs w:val="21"/>
    </w:rPr>
  </w:style>
  <w:style w:type="paragraph" w:customStyle="1" w:styleId="affffffffffd">
    <w:name w:val="样式 左"/>
    <w:basedOn w:val="ac"/>
    <w:qFormat/>
    <w:pPr>
      <w:widowControl/>
      <w:spacing w:line="520" w:lineRule="exact"/>
      <w:ind w:firstLine="420"/>
      <w:jc w:val="left"/>
    </w:pPr>
    <w:rPr>
      <w:rFonts w:ascii="Cambria" w:hAnsi="Cambria" w:cs="Times New Roman"/>
      <w:szCs w:val="21"/>
    </w:rPr>
  </w:style>
  <w:style w:type="paragraph" w:customStyle="1" w:styleId="affffffffffe">
    <w:name w:val="一般正文"/>
    <w:basedOn w:val="ac"/>
    <w:qFormat/>
    <w:pPr>
      <w:widowControl/>
      <w:spacing w:line="520" w:lineRule="exact"/>
    </w:pPr>
    <w:rPr>
      <w:rFonts w:cs="宋体"/>
      <w:sz w:val="26"/>
      <w:szCs w:val="20"/>
    </w:rPr>
  </w:style>
  <w:style w:type="paragraph" w:customStyle="1" w:styleId="afffffffffff">
    <w:name w:val="使用样式"/>
    <w:basedOn w:val="ac"/>
    <w:qFormat/>
    <w:pPr>
      <w:widowControl/>
      <w:spacing w:line="520" w:lineRule="exact"/>
    </w:pPr>
    <w:rPr>
      <w:rFonts w:cs="宋体"/>
      <w:sz w:val="28"/>
      <w:szCs w:val="20"/>
    </w:rPr>
  </w:style>
  <w:style w:type="paragraph" w:customStyle="1" w:styleId="Char40">
    <w:name w:val="Char4"/>
    <w:basedOn w:val="ac"/>
    <w:next w:val="ac"/>
    <w:qFormat/>
    <w:pPr>
      <w:widowControl/>
      <w:spacing w:line="520" w:lineRule="exact"/>
    </w:pPr>
    <w:rPr>
      <w:rFonts w:cs="宋体"/>
      <w:sz w:val="28"/>
      <w:szCs w:val="28"/>
    </w:rPr>
  </w:style>
  <w:style w:type="paragraph" w:customStyle="1" w:styleId="afffffffffff0">
    <w:name w:val="文书"/>
    <w:basedOn w:val="ac"/>
    <w:qFormat/>
    <w:pPr>
      <w:widowControl/>
      <w:spacing w:line="520" w:lineRule="exact"/>
      <w:ind w:firstLine="560"/>
    </w:pPr>
    <w:rPr>
      <w:rFonts w:cs="宋体"/>
      <w:sz w:val="28"/>
      <w:szCs w:val="28"/>
    </w:rPr>
  </w:style>
  <w:style w:type="paragraph" w:customStyle="1" w:styleId="CharCharCharCharCharCharCharCharCharChar">
    <w:name w:val="Char Char Char Char Char Char Char Char Char Char"/>
    <w:basedOn w:val="ac"/>
    <w:next w:val="ac"/>
    <w:qFormat/>
    <w:pPr>
      <w:widowControl/>
      <w:spacing w:line="520" w:lineRule="exact"/>
    </w:pPr>
    <w:rPr>
      <w:rFonts w:cs="宋体"/>
      <w:sz w:val="28"/>
      <w:szCs w:val="28"/>
    </w:rPr>
  </w:style>
  <w:style w:type="character" w:customStyle="1" w:styleId="Charfff2">
    <w:name w:val="纯文本 Char"/>
    <w:rPr>
      <w:rFonts w:ascii="宋体" w:eastAsia="宋体" w:hAnsi="Courier New" w:cs="Courier New"/>
      <w:szCs w:val="21"/>
    </w:rPr>
  </w:style>
  <w:style w:type="character" w:customStyle="1" w:styleId="afffffffffff1">
    <w:name w:val="图表名称"/>
    <w:rPr>
      <w:rFonts w:ascii="黑体" w:eastAsia="黑体" w:hAnsi="黑体"/>
    </w:rPr>
  </w:style>
  <w:style w:type="character" w:customStyle="1" w:styleId="2Char10">
    <w:name w:val="正文首行缩进 2 Char1"/>
    <w:basedOn w:val="afffff7"/>
    <w:link w:val="29"/>
    <w:rPr>
      <w:rFonts w:ascii="Times New Roman" w:eastAsia="宋体" w:hAnsi="Times New Roman" w:cs="宋体"/>
      <w:kern w:val="2"/>
      <w:sz w:val="28"/>
      <w:szCs w:val="28"/>
      <w:lang w:val="zh-CN" w:eastAsia="zh-CN"/>
    </w:rPr>
  </w:style>
  <w:style w:type="character" w:customStyle="1" w:styleId="2Char3">
    <w:name w:val="正文首行缩进 2 Char"/>
    <w:basedOn w:val="Char7"/>
    <w:rPr>
      <w:rFonts w:ascii="Times New Roman" w:eastAsia="宋体" w:hAnsi="Times New Roman" w:cs="宋体"/>
      <w:sz w:val="24"/>
      <w:lang w:val="zh-CN" w:eastAsia="zh-CN"/>
    </w:rPr>
  </w:style>
  <w:style w:type="paragraph" w:customStyle="1" w:styleId="afffffffffff2">
    <w:name w:val="图形"/>
    <w:basedOn w:val="ac"/>
    <w:qFormat/>
    <w:pPr>
      <w:widowControl/>
      <w:spacing w:line="520" w:lineRule="exact"/>
      <w:jc w:val="center"/>
    </w:pPr>
    <w:rPr>
      <w:rFonts w:eastAsia="黑体" w:cs="宋体"/>
      <w:kern w:val="28"/>
      <w:sz w:val="28"/>
      <w:szCs w:val="28"/>
    </w:rPr>
  </w:style>
  <w:style w:type="paragraph" w:customStyle="1" w:styleId="3088">
    <w:name w:val="样式 标题 3 + 四号 左侧:  0 厘米 段前: 8 磅 段后: 8 磅 行距: 单倍行距"/>
    <w:basedOn w:val="31"/>
    <w:qFormat/>
    <w:pPr>
      <w:numPr>
        <w:ilvl w:val="2"/>
        <w:numId w:val="20"/>
      </w:numPr>
      <w:adjustRightInd w:val="0"/>
      <w:spacing w:before="160" w:after="160" w:line="240" w:lineRule="auto"/>
      <w:textAlignment w:val="baseline"/>
    </w:pPr>
    <w:rPr>
      <w:rFonts w:ascii="黑体" w:eastAsia="黑体" w:hAnsi="Times New Roman" w:cs="宋体"/>
      <w:b w:val="0"/>
      <w:sz w:val="28"/>
      <w:szCs w:val="20"/>
    </w:rPr>
  </w:style>
  <w:style w:type="paragraph" w:customStyle="1" w:styleId="11b188">
    <w:name w:val="样式 标题 1章标题 1b1 + 四号 段前: 8 磅 段后: 8 磅 行距: 单倍行距"/>
    <w:basedOn w:val="1"/>
    <w:qFormat/>
    <w:pPr>
      <w:numPr>
        <w:numId w:val="20"/>
      </w:numPr>
      <w:adjustRightInd w:val="0"/>
      <w:spacing w:before="160" w:after="160" w:line="240" w:lineRule="auto"/>
      <w:jc w:val="both"/>
      <w:textAlignment w:val="baseline"/>
    </w:pPr>
    <w:rPr>
      <w:rFonts w:eastAsia="华文新魏" w:cs="宋体"/>
      <w:b w:val="0"/>
      <w:sz w:val="28"/>
      <w:szCs w:val="20"/>
    </w:rPr>
  </w:style>
  <w:style w:type="paragraph" w:customStyle="1" w:styleId="211112b288173">
    <w:name w:val="样式 标题 2节标题 1.11.1标题2b2 + 宋体 段前: 8 磅 段后: 8 磅 行距: 多倍行距 1.73 ..."/>
    <w:basedOn w:val="21"/>
    <w:qFormat/>
    <w:pPr>
      <w:numPr>
        <w:ilvl w:val="1"/>
        <w:numId w:val="20"/>
      </w:numPr>
      <w:tabs>
        <w:tab w:val="clear" w:pos="2694"/>
        <w:tab w:val="left" w:pos="567"/>
      </w:tabs>
      <w:adjustRightInd w:val="0"/>
      <w:spacing w:before="160" w:after="160" w:line="415" w:lineRule="auto"/>
      <w:ind w:left="567"/>
      <w:jc w:val="both"/>
      <w:textAlignment w:val="baseline"/>
    </w:pPr>
    <w:rPr>
      <w:rFonts w:ascii="宋体" w:hAnsi="宋体" w:cs="宋体"/>
      <w:b w:val="0"/>
      <w:szCs w:val="20"/>
    </w:rPr>
  </w:style>
  <w:style w:type="paragraph" w:customStyle="1" w:styleId="400">
    <w:name w:val="样式 标题 4 + 段前: 0 磅 段后: 0 磅 行距: 单倍行距"/>
    <w:basedOn w:val="40"/>
    <w:qFormat/>
    <w:pPr>
      <w:numPr>
        <w:ilvl w:val="3"/>
        <w:numId w:val="20"/>
      </w:numPr>
      <w:adjustRightInd w:val="0"/>
      <w:spacing w:before="0" w:after="0" w:line="520" w:lineRule="exact"/>
      <w:textAlignment w:val="baseline"/>
    </w:pPr>
    <w:rPr>
      <w:rFonts w:ascii="Arial" w:eastAsia="宋体" w:hAnsi="Arial" w:cs="宋体"/>
      <w:b w:val="0"/>
      <w:sz w:val="24"/>
      <w:szCs w:val="20"/>
    </w:rPr>
  </w:style>
  <w:style w:type="character" w:customStyle="1" w:styleId="Char18">
    <w:name w:val="批注文字 Char1"/>
    <w:rPr>
      <w:rFonts w:ascii="Times New Roman" w:eastAsia="宋体" w:hAnsi="Times New Roman" w:cs="Times New Roman"/>
      <w:sz w:val="24"/>
      <w:szCs w:val="24"/>
    </w:rPr>
  </w:style>
  <w:style w:type="character" w:customStyle="1" w:styleId="2Char11">
    <w:name w:val="正文文本缩进 2 Char1"/>
    <w:rPr>
      <w:rFonts w:ascii="Times New Roman" w:eastAsia="宋体" w:hAnsi="Times New Roman" w:cs="Times New Roman"/>
      <w:sz w:val="24"/>
      <w:szCs w:val="24"/>
    </w:rPr>
  </w:style>
  <w:style w:type="character" w:customStyle="1" w:styleId="Char19">
    <w:name w:val="批注主题 Char1"/>
    <w:rPr>
      <w:rFonts w:ascii="Times New Roman" w:eastAsia="宋体" w:hAnsi="Times New Roman" w:cs="Times New Roman"/>
      <w:b/>
      <w:bCs/>
      <w:sz w:val="24"/>
      <w:szCs w:val="24"/>
    </w:rPr>
  </w:style>
  <w:style w:type="character" w:customStyle="1" w:styleId="Char1a">
    <w:name w:val="批注框文本 Char1"/>
    <w:rPr>
      <w:rFonts w:ascii="Times New Roman" w:eastAsia="宋体" w:hAnsi="Times New Roman" w:cs="Times New Roman"/>
      <w:sz w:val="18"/>
      <w:szCs w:val="18"/>
    </w:rPr>
  </w:style>
  <w:style w:type="character" w:customStyle="1" w:styleId="Charfff3">
    <w:name w:val="无间隔 Char"/>
    <w:locked/>
    <w:rPr>
      <w:szCs w:val="24"/>
    </w:rPr>
  </w:style>
  <w:style w:type="character" w:customStyle="1" w:styleId="Charfff4">
    <w:name w:val="文 Char"/>
    <w:link w:val="afffffffffff3"/>
    <w:semiHidden/>
    <w:locked/>
    <w:rPr>
      <w:rFonts w:ascii="宋体" w:hAnsi="宋体"/>
      <w:color w:val="000000"/>
      <w:sz w:val="24"/>
      <w:szCs w:val="24"/>
    </w:rPr>
  </w:style>
  <w:style w:type="paragraph" w:customStyle="1" w:styleId="afffffffffff3">
    <w:name w:val="文"/>
    <w:basedOn w:val="ac"/>
    <w:link w:val="Charfff4"/>
    <w:semiHidden/>
    <w:qFormat/>
    <w:pPr>
      <w:widowControl/>
      <w:ind w:firstLine="480"/>
    </w:pPr>
    <w:rPr>
      <w:rFonts w:ascii="宋体" w:eastAsiaTheme="minorEastAsia" w:hAnsi="宋体"/>
      <w:color w:val="000000"/>
      <w:kern w:val="0"/>
      <w:szCs w:val="24"/>
    </w:rPr>
  </w:style>
  <w:style w:type="character" w:customStyle="1" w:styleId="Charfff5">
    <w:name w:val="标书正文 Char"/>
    <w:link w:val="afffffffffff4"/>
    <w:semiHidden/>
    <w:locked/>
    <w:rPr>
      <w:rFonts w:ascii="宋体" w:hAnsi="宋体"/>
      <w:sz w:val="24"/>
      <w:szCs w:val="24"/>
    </w:rPr>
  </w:style>
  <w:style w:type="paragraph" w:customStyle="1" w:styleId="afffffffffff4">
    <w:name w:val="标书正文"/>
    <w:basedOn w:val="ac"/>
    <w:link w:val="Charfff5"/>
    <w:semiHidden/>
    <w:qFormat/>
    <w:pPr>
      <w:widowControl/>
      <w:ind w:firstLine="480"/>
    </w:pPr>
    <w:rPr>
      <w:rFonts w:ascii="宋体" w:eastAsiaTheme="minorEastAsia" w:hAnsi="宋体"/>
      <w:kern w:val="0"/>
      <w:szCs w:val="24"/>
    </w:rPr>
  </w:style>
  <w:style w:type="character" w:customStyle="1" w:styleId="01CharChar">
    <w:name w:val="01宋体小四正文 Char Char"/>
    <w:link w:val="010"/>
    <w:locked/>
    <w:rPr>
      <w:rFonts w:ascii="宋体" w:hAnsi="宋体"/>
      <w:sz w:val="24"/>
      <w:szCs w:val="24"/>
    </w:rPr>
  </w:style>
  <w:style w:type="paragraph" w:customStyle="1" w:styleId="010">
    <w:name w:val="01宋体小四正文"/>
    <w:basedOn w:val="ac"/>
    <w:link w:val="01CharChar"/>
    <w:qFormat/>
    <w:pPr>
      <w:widowControl/>
      <w:snapToGrid w:val="0"/>
      <w:spacing w:line="460" w:lineRule="exact"/>
      <w:ind w:firstLine="480"/>
    </w:pPr>
    <w:rPr>
      <w:rFonts w:ascii="宋体" w:eastAsiaTheme="minorEastAsia" w:hAnsi="宋体"/>
      <w:kern w:val="0"/>
      <w:szCs w:val="24"/>
    </w:rPr>
  </w:style>
  <w:style w:type="character" w:customStyle="1" w:styleId="Charfff6">
    <w:name w:val="表头文字格式 Char"/>
    <w:link w:val="afffffffffff5"/>
    <w:locked/>
    <w:rPr>
      <w:rFonts w:eastAsia="仿宋_GB2312"/>
      <w:w w:val="75"/>
      <w:szCs w:val="21"/>
    </w:rPr>
  </w:style>
  <w:style w:type="paragraph" w:customStyle="1" w:styleId="afffffffffff5">
    <w:name w:val="表头文字格式"/>
    <w:basedOn w:val="afffffffff7"/>
    <w:link w:val="Charfff6"/>
    <w:qFormat/>
    <w:pPr>
      <w:spacing w:line="240" w:lineRule="exact"/>
    </w:pPr>
    <w:rPr>
      <w:rFonts w:asciiTheme="minorHAnsi" w:eastAsia="仿宋_GB2312" w:hAnsiTheme="minorHAnsi" w:cstheme="minorBidi"/>
      <w:w w:val="75"/>
      <w:kern w:val="0"/>
      <w:sz w:val="20"/>
      <w:szCs w:val="21"/>
      <w:lang w:val="en-US"/>
    </w:rPr>
  </w:style>
  <w:style w:type="character" w:customStyle="1" w:styleId="2Char12">
    <w:name w:val="标题 2 Char1"/>
    <w:rPr>
      <w:rFonts w:ascii="Arial" w:eastAsia="黑体" w:hAnsi="Arial"/>
      <w:b/>
      <w:bCs/>
      <w:kern w:val="2"/>
      <w:sz w:val="32"/>
      <w:szCs w:val="32"/>
      <w:lang w:val="en-US" w:eastAsia="zh-CN" w:bidi="ar-SA"/>
    </w:rPr>
  </w:style>
  <w:style w:type="character" w:customStyle="1" w:styleId="4Char2">
    <w:name w:val="标题 4 Char2"/>
    <w:rPr>
      <w:rFonts w:ascii="Cambria" w:eastAsia="宋体" w:hAnsi="Cambria"/>
      <w:b/>
      <w:bCs/>
      <w:kern w:val="2"/>
      <w:sz w:val="24"/>
      <w:szCs w:val="28"/>
      <w:lang w:val="en-US" w:eastAsia="zh-CN" w:bidi="ar-SA"/>
    </w:rPr>
  </w:style>
  <w:style w:type="character" w:customStyle="1" w:styleId="CharCharf5">
    <w:name w:val="正文格式 Char Char"/>
    <w:rPr>
      <w:rFonts w:eastAsia="宋体"/>
      <w:kern w:val="2"/>
      <w:sz w:val="28"/>
      <w:szCs w:val="24"/>
      <w:lang w:val="en-US" w:eastAsia="zh-CN" w:bidi="ar-SA"/>
    </w:rPr>
  </w:style>
  <w:style w:type="paragraph" w:customStyle="1" w:styleId="2CharChar1">
    <w:name w:val="样式 首行缩进:  2 字符 Char Char"/>
    <w:basedOn w:val="ac"/>
    <w:qFormat/>
    <w:pPr>
      <w:widowControl/>
      <w:spacing w:line="480" w:lineRule="exact"/>
      <w:ind w:firstLine="560"/>
    </w:pPr>
    <w:rPr>
      <w:rFonts w:cs="宋体"/>
      <w:kern w:val="28"/>
      <w:sz w:val="28"/>
      <w:szCs w:val="28"/>
    </w:rPr>
  </w:style>
  <w:style w:type="paragraph" w:customStyle="1" w:styleId="2fd">
    <w:name w:val="正文2"/>
    <w:basedOn w:val="ac"/>
    <w:qFormat/>
    <w:pPr>
      <w:widowControl/>
      <w:spacing w:line="520" w:lineRule="exact"/>
      <w:jc w:val="left"/>
    </w:pPr>
    <w:rPr>
      <w:rFonts w:eastAsia="MS Mincho" w:cs="宋体"/>
      <w:kern w:val="0"/>
      <w:sz w:val="20"/>
      <w:szCs w:val="20"/>
      <w:lang w:eastAsia="en-US"/>
    </w:rPr>
  </w:style>
  <w:style w:type="paragraph" w:customStyle="1" w:styleId="afffffffffff6">
    <w:name w:val="样式 表格 + 五号 两端对齐"/>
    <w:basedOn w:val="affffff9"/>
    <w:qFormat/>
    <w:pPr>
      <w:widowControl w:val="0"/>
      <w:adjustRightInd w:val="0"/>
      <w:snapToGrid w:val="0"/>
    </w:pPr>
    <w:rPr>
      <w:rFonts w:cs="宋体"/>
      <w:szCs w:val="21"/>
    </w:rPr>
  </w:style>
  <w:style w:type="paragraph" w:customStyle="1" w:styleId="5c">
    <w:name w:val="标题5"/>
    <w:basedOn w:val="ac"/>
    <w:qFormat/>
    <w:pPr>
      <w:widowControl/>
      <w:ind w:firstLine="480"/>
    </w:pPr>
    <w:rPr>
      <w:rFonts w:cs="宋体"/>
      <w:color w:val="FF0000"/>
      <w:szCs w:val="20"/>
    </w:rPr>
  </w:style>
  <w:style w:type="paragraph" w:customStyle="1" w:styleId="2fe">
    <w:name w:val="样式 正文文字 + 首行缩进:  2 字符"/>
    <w:basedOn w:val="afb"/>
    <w:qFormat/>
    <w:pPr>
      <w:spacing w:after="0"/>
      <w:ind w:firstLine="560"/>
    </w:pPr>
    <w:rPr>
      <w:kern w:val="2"/>
      <w:sz w:val="28"/>
    </w:rPr>
  </w:style>
  <w:style w:type="paragraph" w:customStyle="1" w:styleId="122">
    <w:name w:val="样式 宋体 12 磅 首行缩进:  2 字符"/>
    <w:basedOn w:val="ac"/>
    <w:qFormat/>
    <w:pPr>
      <w:widowControl/>
      <w:spacing w:line="500" w:lineRule="exact"/>
    </w:pPr>
    <w:rPr>
      <w:rFonts w:ascii="宋体" w:hAnsi="宋体" w:cs="宋体"/>
      <w:sz w:val="26"/>
      <w:szCs w:val="20"/>
    </w:rPr>
  </w:style>
  <w:style w:type="paragraph" w:customStyle="1" w:styleId="7Char0">
    <w:name w:val="7 Char"/>
    <w:basedOn w:val="ac"/>
    <w:next w:val="ac"/>
    <w:qFormat/>
    <w:pPr>
      <w:widowControl/>
      <w:spacing w:line="520" w:lineRule="exact"/>
    </w:pPr>
    <w:rPr>
      <w:rFonts w:cs="宋体"/>
      <w:szCs w:val="20"/>
    </w:rPr>
  </w:style>
  <w:style w:type="paragraph" w:customStyle="1" w:styleId="CharCharCharChar1">
    <w:name w:val="Char Char Char Char1"/>
    <w:basedOn w:val="ac"/>
    <w:qFormat/>
    <w:pPr>
      <w:widowControl/>
      <w:spacing w:line="520" w:lineRule="exact"/>
    </w:pPr>
    <w:rPr>
      <w:rFonts w:ascii="仿宋_GB2312" w:eastAsia="仿宋_GB2312" w:cs="宋体"/>
      <w:b/>
      <w:sz w:val="32"/>
      <w:szCs w:val="32"/>
    </w:rPr>
  </w:style>
  <w:style w:type="character" w:customStyle="1" w:styleId="CharChar17">
    <w:name w:val="Char Char17"/>
    <w:rPr>
      <w:rFonts w:eastAsia="宋体"/>
      <w:kern w:val="2"/>
      <w:sz w:val="24"/>
      <w:szCs w:val="24"/>
      <w:lang w:val="en-US" w:eastAsia="zh-CN" w:bidi="ar-SA"/>
    </w:rPr>
  </w:style>
  <w:style w:type="paragraph" w:customStyle="1" w:styleId="CharCharCharCharCharCharCharCharCharCharCharCharCharCharCharChar">
    <w:name w:val="Char Char Char Char Char Char Char Char Char Char Char Char Char Char Char Char"/>
    <w:basedOn w:val="ac"/>
    <w:qFormat/>
    <w:pPr>
      <w:widowControl/>
      <w:spacing w:line="520" w:lineRule="exact"/>
    </w:pPr>
    <w:rPr>
      <w:rFonts w:cs="宋体"/>
      <w:szCs w:val="20"/>
    </w:rPr>
  </w:style>
  <w:style w:type="paragraph" w:customStyle="1" w:styleId="afffffffffff7">
    <w:name w:val="表内容"/>
    <w:basedOn w:val="ac"/>
    <w:qFormat/>
    <w:pPr>
      <w:widowControl/>
      <w:spacing w:line="320" w:lineRule="exact"/>
      <w:jc w:val="center"/>
    </w:pPr>
    <w:rPr>
      <w:rFonts w:cs="宋体"/>
      <w:kern w:val="24"/>
      <w:szCs w:val="21"/>
    </w:rPr>
  </w:style>
  <w:style w:type="table" w:customStyle="1" w:styleId="1f2">
    <w:name w:val="表格样式1"/>
    <w:basedOn w:val="ae"/>
    <w:qFormat/>
    <w:pPr>
      <w:jc w:val="center"/>
    </w:pPr>
    <w:rPr>
      <w:rFonts w:ascii="Times New Roman" w:eastAsia="宋体"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harChar20">
    <w:name w:val="Char Char2"/>
    <w:basedOn w:val="ac"/>
    <w:qFormat/>
    <w:pPr>
      <w:widowControl/>
      <w:spacing w:after="160" w:line="240" w:lineRule="exact"/>
      <w:jc w:val="left"/>
    </w:pPr>
    <w:rPr>
      <w:rFonts w:ascii="Verdana" w:eastAsia="仿宋_GB2312" w:hAnsi="Verdana" w:cs="宋体"/>
      <w:kern w:val="0"/>
      <w:sz w:val="30"/>
      <w:szCs w:val="30"/>
      <w:lang w:eastAsia="en-US"/>
    </w:rPr>
  </w:style>
  <w:style w:type="character" w:customStyle="1" w:styleId="CharChar25">
    <w:name w:val="Char Char25"/>
    <w:rPr>
      <w:kern w:val="2"/>
      <w:sz w:val="18"/>
      <w:szCs w:val="18"/>
    </w:rPr>
  </w:style>
  <w:style w:type="paragraph" w:customStyle="1" w:styleId="130">
    <w:name w:val="13号字体"/>
    <w:basedOn w:val="ac"/>
    <w:link w:val="13Char"/>
    <w:qFormat/>
    <w:pPr>
      <w:widowControl/>
      <w:tabs>
        <w:tab w:val="left" w:pos="1260"/>
      </w:tabs>
      <w:spacing w:line="520" w:lineRule="exact"/>
      <w:ind w:firstLine="549"/>
    </w:pPr>
    <w:rPr>
      <w:rFonts w:ascii="宋体" w:hAnsi="宋体" w:cs="宋体"/>
      <w:sz w:val="26"/>
      <w:szCs w:val="26"/>
      <w:lang w:val="zh-CN"/>
    </w:rPr>
  </w:style>
  <w:style w:type="character" w:customStyle="1" w:styleId="13Char">
    <w:name w:val="13号字体 Char"/>
    <w:link w:val="130"/>
    <w:rPr>
      <w:rFonts w:ascii="宋体" w:eastAsia="宋体" w:hAnsi="宋体" w:cs="宋体"/>
      <w:kern w:val="2"/>
      <w:sz w:val="26"/>
      <w:szCs w:val="26"/>
      <w:lang w:val="zh-CN" w:eastAsia="zh-CN"/>
    </w:rPr>
  </w:style>
  <w:style w:type="character" w:customStyle="1" w:styleId="101">
    <w:name w:val="101"/>
    <w:qFormat/>
    <w:rPr>
      <w:rFonts w:ascii="Times New Roman" w:eastAsia="Times New Roman" w:hAnsi="Times New Roman"/>
      <w:kern w:val="2"/>
      <w:sz w:val="26"/>
      <w:szCs w:val="26"/>
    </w:rPr>
  </w:style>
  <w:style w:type="character" w:customStyle="1" w:styleId="CharChar26">
    <w:name w:val="Char Char26"/>
    <w:rPr>
      <w:rFonts w:eastAsia="宋体"/>
      <w:kern w:val="2"/>
      <w:sz w:val="18"/>
      <w:szCs w:val="18"/>
      <w:lang w:val="en-US" w:eastAsia="zh-CN" w:bidi="ar-SA"/>
    </w:rPr>
  </w:style>
  <w:style w:type="character" w:customStyle="1" w:styleId="CharChar24">
    <w:name w:val="Char Char24"/>
    <w:rPr>
      <w:rFonts w:eastAsia="宋体"/>
      <w:kern w:val="2"/>
      <w:sz w:val="18"/>
      <w:szCs w:val="18"/>
      <w:lang w:val="en-US" w:eastAsia="zh-CN" w:bidi="ar-SA"/>
    </w:rPr>
  </w:style>
  <w:style w:type="character" w:customStyle="1" w:styleId="CharChar19">
    <w:name w:val="Char Char19"/>
    <w:semiHidden/>
    <w:rPr>
      <w:rFonts w:eastAsia="宋体"/>
      <w:kern w:val="2"/>
      <w:sz w:val="24"/>
      <w:szCs w:val="24"/>
      <w:lang w:val="en-US" w:eastAsia="zh-CN" w:bidi="ar-SA"/>
    </w:rPr>
  </w:style>
  <w:style w:type="paragraph" w:customStyle="1" w:styleId="10505">
    <w:name w:val="样式 标题 1 + 段前: 0.5 行 段后: 0.5 行"/>
    <w:basedOn w:val="1"/>
    <w:qFormat/>
    <w:pPr>
      <w:keepNext w:val="0"/>
      <w:keepLines w:val="0"/>
      <w:pageBreakBefore/>
      <w:numPr>
        <w:numId w:val="21"/>
      </w:numPr>
      <w:spacing w:beforeLines="50" w:before="260" w:afterLines="50" w:after="260" w:line="240" w:lineRule="auto"/>
      <w:jc w:val="both"/>
    </w:pPr>
    <w:rPr>
      <w:rFonts w:eastAsia="华文新魏" w:cs="宋体"/>
      <w:b w:val="0"/>
      <w:snapToGrid w:val="0"/>
      <w:kern w:val="0"/>
      <w:szCs w:val="20"/>
    </w:rPr>
  </w:style>
  <w:style w:type="character" w:customStyle="1" w:styleId="CharCharCharCharChar0">
    <w:name w:val="正文文本缩进 Char Char Char Char Char"/>
    <w:rPr>
      <w:rFonts w:eastAsia="宋体"/>
      <w:kern w:val="2"/>
      <w:sz w:val="24"/>
      <w:szCs w:val="24"/>
      <w:lang w:val="en-US" w:eastAsia="zh-CN" w:bidi="ar-SA"/>
    </w:rPr>
  </w:style>
  <w:style w:type="character" w:customStyle="1" w:styleId="Charfff7">
    <w:name w:val="表格内容 Char"/>
    <w:rPr>
      <w:rFonts w:ascii="Times New Roman" w:eastAsia="宋体" w:hAnsi="Times New Roman" w:cs="Times New Roman"/>
      <w:szCs w:val="24"/>
    </w:rPr>
  </w:style>
  <w:style w:type="character" w:customStyle="1" w:styleId="afffffffffff8">
    <w:name w:val="脚注文本 字符"/>
    <w:basedOn w:val="ad"/>
    <w:uiPriority w:val="99"/>
    <w:semiHidden/>
    <w:rPr>
      <w:rFonts w:ascii="Times New Roman" w:eastAsia="宋体" w:hAnsi="Times New Roman"/>
      <w:kern w:val="2"/>
      <w:sz w:val="18"/>
      <w:szCs w:val="18"/>
    </w:rPr>
  </w:style>
  <w:style w:type="character" w:customStyle="1" w:styleId="Charf">
    <w:name w:val="脚注文本 Char"/>
    <w:basedOn w:val="ad"/>
    <w:link w:val="affa"/>
    <w:rPr>
      <w:rFonts w:ascii="Times New Roman" w:eastAsia="宋体" w:hAnsi="Times New Roman" w:cs="宋体"/>
      <w:kern w:val="28"/>
      <w:sz w:val="18"/>
      <w:szCs w:val="18"/>
      <w:lang w:val="zh-CN" w:eastAsia="zh-CN"/>
    </w:rPr>
  </w:style>
  <w:style w:type="character" w:customStyle="1" w:styleId="CharChar18">
    <w:name w:val="Char Char18"/>
    <w:rPr>
      <w:rFonts w:ascii="宋体" w:eastAsia="宋体"/>
      <w:kern w:val="28"/>
      <w:sz w:val="24"/>
      <w:lang w:val="en-US" w:eastAsia="zh-CN" w:bidi="ar-SA"/>
    </w:rPr>
  </w:style>
  <w:style w:type="paragraph" w:customStyle="1" w:styleId="CharCharChar1Char">
    <w:name w:val="Char Char Char1 Char"/>
    <w:basedOn w:val="ac"/>
    <w:next w:val="ac"/>
    <w:qFormat/>
    <w:pPr>
      <w:widowControl/>
      <w:spacing w:line="520" w:lineRule="exact"/>
    </w:pPr>
    <w:rPr>
      <w:rFonts w:cs="宋体"/>
      <w:szCs w:val="20"/>
    </w:rPr>
  </w:style>
  <w:style w:type="paragraph" w:customStyle="1" w:styleId="113">
    <w:name w:val="11号线标题3"/>
    <w:basedOn w:val="ac"/>
    <w:qFormat/>
    <w:pPr>
      <w:widowControl/>
      <w:spacing w:line="520" w:lineRule="exact"/>
    </w:pPr>
    <w:rPr>
      <w:rFonts w:cs="宋体"/>
      <w:szCs w:val="20"/>
    </w:rPr>
  </w:style>
  <w:style w:type="paragraph" w:customStyle="1" w:styleId="afffffffffff9">
    <w:name w:val="正文 缩进"/>
    <w:basedOn w:val="ac"/>
    <w:link w:val="Charfff8"/>
    <w:qFormat/>
    <w:pPr>
      <w:widowControl/>
      <w:adjustRightInd w:val="0"/>
      <w:snapToGrid w:val="0"/>
      <w:ind w:firstLine="480"/>
    </w:pPr>
    <w:rPr>
      <w:rFonts w:cs="宋体"/>
      <w:szCs w:val="20"/>
      <w:lang w:val="zh-CN"/>
    </w:rPr>
  </w:style>
  <w:style w:type="character" w:customStyle="1" w:styleId="Charfff8">
    <w:name w:val="正文 缩进 Char"/>
    <w:link w:val="afffffffffff9"/>
    <w:rPr>
      <w:rFonts w:ascii="Times New Roman" w:eastAsia="宋体" w:hAnsi="Times New Roman" w:cs="宋体"/>
      <w:kern w:val="2"/>
      <w:sz w:val="24"/>
      <w:lang w:val="zh-CN" w:eastAsia="zh-CN"/>
    </w:rPr>
  </w:style>
  <w:style w:type="paragraph" w:customStyle="1" w:styleId="015">
    <w:name w:val="样式 左侧:  0 厘米 行距: 1.5 倍行距"/>
    <w:basedOn w:val="ac"/>
    <w:semiHidden/>
    <w:qFormat/>
    <w:pPr>
      <w:widowControl/>
      <w:tabs>
        <w:tab w:val="left" w:pos="720"/>
      </w:tabs>
      <w:ind w:firstLine="480"/>
    </w:pPr>
    <w:rPr>
      <w:rFonts w:cs="宋体"/>
      <w:kern w:val="0"/>
      <w:szCs w:val="20"/>
    </w:rPr>
  </w:style>
  <w:style w:type="character" w:customStyle="1" w:styleId="llpChar">
    <w:name w:val="llp Char"/>
    <w:rPr>
      <w:rFonts w:eastAsia="宋体"/>
      <w:b/>
      <w:bCs/>
      <w:kern w:val="44"/>
      <w:sz w:val="24"/>
      <w:szCs w:val="44"/>
      <w:lang w:val="en-US" w:eastAsia="zh-CN" w:bidi="ar-SA"/>
    </w:rPr>
  </w:style>
  <w:style w:type="paragraph" w:customStyle="1" w:styleId="93">
    <w:name w:val="9"/>
    <w:basedOn w:val="ac"/>
    <w:next w:val="aff"/>
    <w:qFormat/>
    <w:pPr>
      <w:widowControl/>
      <w:spacing w:line="520" w:lineRule="exact"/>
    </w:pPr>
    <w:rPr>
      <w:rFonts w:ascii="宋体" w:hAnsi="Courier New" w:cs="宋体"/>
      <w:szCs w:val="21"/>
    </w:rPr>
  </w:style>
  <w:style w:type="paragraph" w:customStyle="1" w:styleId="84">
    <w:name w:val="8"/>
    <w:basedOn w:val="ac"/>
    <w:next w:val="aff"/>
    <w:qFormat/>
    <w:pPr>
      <w:widowControl/>
      <w:spacing w:line="520" w:lineRule="exact"/>
    </w:pPr>
    <w:rPr>
      <w:rFonts w:ascii="宋体" w:hAnsi="Courier New" w:cs="宋体"/>
      <w:szCs w:val="21"/>
    </w:rPr>
  </w:style>
  <w:style w:type="paragraph" w:customStyle="1" w:styleId="76">
    <w:name w:val="7"/>
    <w:basedOn w:val="ac"/>
    <w:next w:val="afc"/>
    <w:qFormat/>
    <w:pPr>
      <w:widowControl/>
      <w:spacing w:line="520" w:lineRule="exact"/>
      <w:ind w:left="420" w:firstLine="425"/>
    </w:pPr>
    <w:rPr>
      <w:rFonts w:cs="宋体"/>
      <w:szCs w:val="20"/>
    </w:rPr>
  </w:style>
  <w:style w:type="paragraph" w:customStyle="1" w:styleId="66">
    <w:name w:val="6"/>
    <w:basedOn w:val="ac"/>
    <w:next w:val="24"/>
    <w:qFormat/>
    <w:pPr>
      <w:widowControl/>
      <w:spacing w:afterLines="50" w:after="120" w:line="480" w:lineRule="auto"/>
      <w:ind w:leftChars="200" w:left="420"/>
      <w:jc w:val="left"/>
    </w:pPr>
    <w:rPr>
      <w:rFonts w:cs="宋体"/>
      <w:kern w:val="0"/>
      <w:szCs w:val="20"/>
    </w:rPr>
  </w:style>
  <w:style w:type="paragraph" w:customStyle="1" w:styleId="lxj">
    <w:name w:val="lxj正文"/>
    <w:basedOn w:val="ac"/>
    <w:qFormat/>
    <w:pPr>
      <w:widowControl/>
    </w:pPr>
    <w:rPr>
      <w:rFonts w:cs="宋体"/>
      <w:szCs w:val="20"/>
    </w:rPr>
  </w:style>
  <w:style w:type="paragraph" w:customStyle="1" w:styleId="waq">
    <w:name w:val="waq"/>
    <w:basedOn w:val="ac"/>
    <w:qFormat/>
    <w:pPr>
      <w:widowControl/>
      <w:spacing w:line="520" w:lineRule="exact"/>
    </w:pPr>
    <w:rPr>
      <w:rFonts w:cs="宋体"/>
      <w:sz w:val="28"/>
      <w:szCs w:val="20"/>
    </w:rPr>
  </w:style>
  <w:style w:type="paragraph" w:customStyle="1" w:styleId="Table0">
    <w:name w:val="Table"/>
    <w:basedOn w:val="ac"/>
    <w:qFormat/>
    <w:pPr>
      <w:widowControl/>
      <w:adjustRightInd w:val="0"/>
      <w:spacing w:line="520" w:lineRule="exact"/>
      <w:jc w:val="center"/>
      <w:textAlignment w:val="baseline"/>
    </w:pPr>
    <w:rPr>
      <w:rFonts w:cs="宋体"/>
      <w:spacing w:val="-10"/>
      <w:kern w:val="0"/>
      <w:szCs w:val="20"/>
    </w:rPr>
  </w:style>
  <w:style w:type="character" w:customStyle="1" w:styleId="10CharChar">
    <w:name w:val="样式10 Char Char"/>
    <w:link w:val="10Char"/>
    <w:rPr>
      <w:rFonts w:eastAsia="黑体"/>
      <w:b/>
      <w:bCs/>
      <w:sz w:val="24"/>
      <w:szCs w:val="24"/>
    </w:rPr>
  </w:style>
  <w:style w:type="paragraph" w:customStyle="1" w:styleId="10Char">
    <w:name w:val="样式10 Char"/>
    <w:basedOn w:val="31"/>
    <w:link w:val="10CharChar"/>
    <w:qFormat/>
    <w:pPr>
      <w:spacing w:before="120" w:after="120" w:line="240" w:lineRule="auto"/>
    </w:pPr>
    <w:rPr>
      <w:rFonts w:eastAsia="黑体"/>
      <w:kern w:val="0"/>
      <w:sz w:val="24"/>
      <w:szCs w:val="24"/>
    </w:rPr>
  </w:style>
  <w:style w:type="paragraph" w:customStyle="1" w:styleId="102">
    <w:name w:val="样式10"/>
    <w:basedOn w:val="31"/>
    <w:qFormat/>
    <w:pPr>
      <w:spacing w:before="120" w:after="120" w:line="240" w:lineRule="auto"/>
    </w:pPr>
    <w:rPr>
      <w:rFonts w:ascii="Times New Roman" w:eastAsia="黑体" w:hAnsi="Times New Roman" w:cs="Times New Roman"/>
      <w:b w:val="0"/>
      <w:sz w:val="24"/>
      <w:szCs w:val="24"/>
    </w:rPr>
  </w:style>
  <w:style w:type="character" w:customStyle="1" w:styleId="HTML2">
    <w:name w:val="HTML 地址 字符"/>
    <w:basedOn w:val="ad"/>
    <w:uiPriority w:val="99"/>
    <w:semiHidden/>
    <w:rPr>
      <w:rFonts w:ascii="Times New Roman" w:eastAsia="宋体" w:hAnsi="Times New Roman"/>
      <w:i/>
      <w:iCs/>
      <w:kern w:val="2"/>
      <w:sz w:val="24"/>
      <w:szCs w:val="22"/>
    </w:rPr>
  </w:style>
  <w:style w:type="character" w:customStyle="1" w:styleId="HTMLChar">
    <w:name w:val="HTML 地址 Char"/>
    <w:basedOn w:val="ad"/>
    <w:link w:val="HTML"/>
    <w:rPr>
      <w:rFonts w:ascii="Times New Roman" w:eastAsia="宋体" w:hAnsi="Times New Roman" w:cs="宋体"/>
      <w:i/>
      <w:iCs/>
      <w:kern w:val="2"/>
      <w:sz w:val="24"/>
      <w:lang w:val="zh-CN" w:eastAsia="zh-CN"/>
    </w:rPr>
  </w:style>
  <w:style w:type="character" w:customStyle="1" w:styleId="afffffffffffa">
    <w:name w:val="称呼 字符"/>
    <w:basedOn w:val="ad"/>
    <w:uiPriority w:val="99"/>
    <w:semiHidden/>
    <w:rPr>
      <w:rFonts w:ascii="Times New Roman" w:eastAsia="宋体" w:hAnsi="Times New Roman"/>
      <w:kern w:val="2"/>
      <w:sz w:val="24"/>
      <w:szCs w:val="22"/>
    </w:rPr>
  </w:style>
  <w:style w:type="character" w:customStyle="1" w:styleId="Char5">
    <w:name w:val="称呼 Char"/>
    <w:basedOn w:val="ad"/>
    <w:link w:val="af9"/>
    <w:rPr>
      <w:rFonts w:ascii="Times New Roman" w:eastAsia="宋体" w:hAnsi="Times New Roman" w:cs="宋体"/>
      <w:kern w:val="2"/>
      <w:sz w:val="24"/>
      <w:lang w:val="zh-CN" w:eastAsia="zh-CN"/>
    </w:rPr>
  </w:style>
  <w:style w:type="character" w:customStyle="1" w:styleId="afffffffffffb">
    <w:name w:val="电子邮件签名 字符"/>
    <w:basedOn w:val="ad"/>
    <w:uiPriority w:val="99"/>
    <w:semiHidden/>
    <w:rPr>
      <w:rFonts w:ascii="Times New Roman" w:eastAsia="宋体" w:hAnsi="Times New Roman"/>
      <w:kern w:val="2"/>
      <w:sz w:val="24"/>
      <w:szCs w:val="22"/>
    </w:rPr>
  </w:style>
  <w:style w:type="character" w:customStyle="1" w:styleId="Char0">
    <w:name w:val="电子邮件签名 Char"/>
    <w:basedOn w:val="ad"/>
    <w:link w:val="af1"/>
    <w:rPr>
      <w:rFonts w:ascii="Times New Roman" w:eastAsia="宋体" w:hAnsi="Times New Roman" w:cs="宋体"/>
      <w:kern w:val="2"/>
      <w:sz w:val="24"/>
      <w:lang w:val="zh-CN" w:eastAsia="zh-CN"/>
    </w:rPr>
  </w:style>
  <w:style w:type="character" w:customStyle="1" w:styleId="afffffffffffc">
    <w:name w:val="副标题 字符"/>
    <w:basedOn w:val="ad"/>
    <w:uiPriority w:val="11"/>
    <w:rPr>
      <w:b/>
      <w:bCs/>
      <w:kern w:val="28"/>
      <w:sz w:val="32"/>
      <w:szCs w:val="32"/>
    </w:rPr>
  </w:style>
  <w:style w:type="character" w:customStyle="1" w:styleId="Chare">
    <w:name w:val="副标题 Char"/>
    <w:basedOn w:val="ad"/>
    <w:link w:val="aff8"/>
    <w:rPr>
      <w:rFonts w:ascii="Arial" w:eastAsia="宋体" w:hAnsi="Arial" w:cs="宋体"/>
      <w:b/>
      <w:bCs/>
      <w:kern w:val="28"/>
      <w:sz w:val="32"/>
      <w:szCs w:val="32"/>
      <w:lang w:val="zh-CN" w:eastAsia="zh-CN"/>
    </w:rPr>
  </w:style>
  <w:style w:type="character" w:customStyle="1" w:styleId="afffffffffffd">
    <w:name w:val="结束语 字符"/>
    <w:basedOn w:val="ad"/>
    <w:uiPriority w:val="99"/>
    <w:semiHidden/>
    <w:rPr>
      <w:rFonts w:ascii="Times New Roman" w:eastAsia="宋体" w:hAnsi="Times New Roman"/>
      <w:kern w:val="2"/>
      <w:sz w:val="24"/>
      <w:szCs w:val="22"/>
    </w:rPr>
  </w:style>
  <w:style w:type="character" w:customStyle="1" w:styleId="Char6">
    <w:name w:val="结束语 Char"/>
    <w:basedOn w:val="ad"/>
    <w:link w:val="afa"/>
    <w:rPr>
      <w:rFonts w:ascii="Times New Roman" w:eastAsia="宋体" w:hAnsi="Times New Roman" w:cs="宋体"/>
      <w:kern w:val="2"/>
      <w:sz w:val="24"/>
      <w:lang w:val="zh-CN" w:eastAsia="zh-CN"/>
    </w:rPr>
  </w:style>
  <w:style w:type="character" w:customStyle="1" w:styleId="afffffffffffe">
    <w:name w:val="签名 字符"/>
    <w:basedOn w:val="ad"/>
    <w:uiPriority w:val="99"/>
    <w:semiHidden/>
    <w:rPr>
      <w:rFonts w:ascii="Times New Roman" w:eastAsia="宋体" w:hAnsi="Times New Roman"/>
      <w:kern w:val="2"/>
      <w:sz w:val="24"/>
      <w:szCs w:val="22"/>
    </w:rPr>
  </w:style>
  <w:style w:type="character" w:customStyle="1" w:styleId="Chard">
    <w:name w:val="签名 Char"/>
    <w:basedOn w:val="ad"/>
    <w:link w:val="aff6"/>
    <w:rPr>
      <w:rFonts w:ascii="Times New Roman" w:eastAsia="宋体" w:hAnsi="Times New Roman" w:cs="宋体"/>
      <w:kern w:val="2"/>
      <w:sz w:val="24"/>
      <w:lang w:val="zh-CN" w:eastAsia="zh-CN"/>
    </w:rPr>
  </w:style>
  <w:style w:type="character" w:customStyle="1" w:styleId="affffffffffff">
    <w:name w:val="信息标题 字符"/>
    <w:basedOn w:val="ad"/>
    <w:uiPriority w:val="99"/>
    <w:semiHidden/>
    <w:rPr>
      <w:rFonts w:asciiTheme="majorHAnsi" w:eastAsiaTheme="majorEastAsia" w:hAnsiTheme="majorHAnsi" w:cstheme="majorBidi"/>
      <w:kern w:val="2"/>
      <w:sz w:val="24"/>
      <w:szCs w:val="24"/>
      <w:shd w:val="pct20" w:color="auto" w:fill="auto"/>
    </w:rPr>
  </w:style>
  <w:style w:type="character" w:customStyle="1" w:styleId="Charf0">
    <w:name w:val="信息标题 Char"/>
    <w:basedOn w:val="ad"/>
    <w:link w:val="affc"/>
    <w:rPr>
      <w:rFonts w:ascii="Arial" w:eastAsia="宋体" w:hAnsi="Arial" w:cs="宋体"/>
      <w:kern w:val="2"/>
      <w:sz w:val="24"/>
      <w:shd w:val="pct20" w:color="auto" w:fill="auto"/>
      <w:lang w:val="zh-CN" w:eastAsia="zh-CN"/>
    </w:rPr>
  </w:style>
  <w:style w:type="character" w:customStyle="1" w:styleId="affffffffffff0">
    <w:name w:val="注释标题 字符"/>
    <w:basedOn w:val="ad"/>
    <w:uiPriority w:val="99"/>
    <w:semiHidden/>
    <w:rPr>
      <w:rFonts w:ascii="Times New Roman" w:eastAsia="宋体" w:hAnsi="Times New Roman"/>
      <w:kern w:val="2"/>
      <w:sz w:val="24"/>
      <w:szCs w:val="22"/>
    </w:rPr>
  </w:style>
  <w:style w:type="character" w:customStyle="1" w:styleId="Char">
    <w:name w:val="注释标题 Char"/>
    <w:basedOn w:val="ad"/>
    <w:link w:val="af0"/>
    <w:rPr>
      <w:rFonts w:ascii="Times New Roman" w:eastAsia="宋体" w:hAnsi="Times New Roman" w:cs="宋体"/>
      <w:kern w:val="2"/>
      <w:sz w:val="24"/>
      <w:lang w:val="zh-CN" w:eastAsia="zh-CN"/>
    </w:rPr>
  </w:style>
  <w:style w:type="paragraph" w:customStyle="1" w:styleId="2ff">
    <w:name w:val="样式 题注 + 首行缩进:  2 字符"/>
    <w:basedOn w:val="af4"/>
    <w:qFormat/>
    <w:pPr>
      <w:widowControl/>
      <w:spacing w:line="240" w:lineRule="auto"/>
      <w:ind w:firstLine="480"/>
      <w:jc w:val="left"/>
    </w:pPr>
    <w:rPr>
      <w:rFonts w:ascii="Arial" w:hAnsi="Arial" w:cs="宋体"/>
      <w:sz w:val="24"/>
    </w:rPr>
  </w:style>
  <w:style w:type="paragraph" w:customStyle="1" w:styleId="2ff0">
    <w:name w:val="正文首行缩进2字符"/>
    <w:basedOn w:val="ac"/>
    <w:qFormat/>
    <w:pPr>
      <w:widowControl/>
      <w:spacing w:afterLines="50" w:line="300" w:lineRule="auto"/>
    </w:pPr>
    <w:rPr>
      <w:rFonts w:cs="宋体"/>
      <w:szCs w:val="20"/>
    </w:rPr>
  </w:style>
  <w:style w:type="character" w:customStyle="1" w:styleId="textChar">
    <w:name w:val="text Char"/>
    <w:rPr>
      <w:rFonts w:eastAsia="宋体"/>
      <w:kern w:val="2"/>
      <w:sz w:val="28"/>
      <w:szCs w:val="24"/>
      <w:lang w:val="en-US" w:eastAsia="zh-CN" w:bidi="ar-SA"/>
    </w:rPr>
  </w:style>
  <w:style w:type="character" w:customStyle="1" w:styleId="smfont2">
    <w:name w:val="smfont2"/>
    <w:rPr>
      <w:color w:val="7777FF"/>
      <w:sz w:val="18"/>
      <w:szCs w:val="18"/>
    </w:rPr>
  </w:style>
  <w:style w:type="character" w:customStyle="1" w:styleId="affffffffffff1">
    <w:name w:val="样式 幼圆"/>
    <w:rPr>
      <w:rFonts w:ascii="宋体" w:eastAsia="宋体" w:hAnsi="宋体"/>
      <w:sz w:val="24"/>
      <w:szCs w:val="24"/>
    </w:rPr>
  </w:style>
  <w:style w:type="character" w:customStyle="1" w:styleId="03">
    <w:name w:val="样式 加宽量  0.3 磅"/>
    <w:rPr>
      <w:rFonts w:ascii="Times New Roman" w:eastAsia="宋体" w:hAnsi="Times New Roman"/>
      <w:spacing w:val="6"/>
      <w:sz w:val="24"/>
      <w:szCs w:val="24"/>
    </w:rPr>
  </w:style>
  <w:style w:type="paragraph" w:customStyle="1" w:styleId="6615">
    <w:name w:val="样式 宋体 小四 段前: 6 磅 段后: 6 磅 行距: 1.5 倍行距"/>
    <w:basedOn w:val="ac"/>
    <w:qFormat/>
    <w:pPr>
      <w:widowControl/>
      <w:ind w:firstLine="496"/>
    </w:pPr>
    <w:rPr>
      <w:rFonts w:ascii="宋体" w:hAnsi="宋体" w:cs="宋体"/>
      <w:bCs/>
      <w:snapToGrid w:val="0"/>
      <w:szCs w:val="20"/>
    </w:rPr>
  </w:style>
  <w:style w:type="paragraph" w:customStyle="1" w:styleId="1f3">
    <w:name w:val="文档结构图1"/>
    <w:basedOn w:val="ac"/>
    <w:qFormat/>
    <w:pPr>
      <w:widowControl/>
      <w:shd w:val="clear" w:color="auto" w:fill="000080"/>
      <w:adjustRightInd w:val="0"/>
      <w:ind w:firstLine="510"/>
      <w:textAlignment w:val="baseline"/>
    </w:pPr>
    <w:rPr>
      <w:rFonts w:ascii="宋体" w:eastAsia="幼圆" w:cs="宋体"/>
      <w:spacing w:val="8"/>
      <w:kern w:val="24"/>
      <w:szCs w:val="20"/>
    </w:rPr>
  </w:style>
  <w:style w:type="paragraph" w:customStyle="1" w:styleId="xl35">
    <w:name w:val="xl35"/>
    <w:basedOn w:val="ac"/>
    <w:qFormat/>
    <w:pPr>
      <w:widowControl/>
      <w:pBdr>
        <w:bottom w:val="single" w:sz="4" w:space="0" w:color="auto"/>
      </w:pBdr>
      <w:spacing w:before="100" w:after="100" w:line="520" w:lineRule="exact"/>
      <w:jc w:val="center"/>
    </w:pPr>
    <w:rPr>
      <w:rFonts w:ascii="宋体" w:hAnsi="宋体" w:cs="宋体"/>
      <w:spacing w:val="8"/>
      <w:kern w:val="0"/>
      <w:sz w:val="12"/>
      <w:szCs w:val="20"/>
    </w:rPr>
  </w:style>
  <w:style w:type="paragraph" w:customStyle="1" w:styleId="xl36">
    <w:name w:val="xl36"/>
    <w:basedOn w:val="ac"/>
    <w:qFormat/>
    <w:pPr>
      <w:widowControl/>
      <w:pBdr>
        <w:bottom w:val="single" w:sz="4" w:space="0" w:color="auto"/>
      </w:pBdr>
      <w:spacing w:before="100" w:after="100" w:line="520" w:lineRule="exact"/>
      <w:jc w:val="center"/>
      <w:textAlignment w:val="center"/>
    </w:pPr>
    <w:rPr>
      <w:rFonts w:ascii="宋体" w:hAnsi="宋体" w:cs="宋体"/>
      <w:spacing w:val="8"/>
      <w:kern w:val="0"/>
      <w:sz w:val="12"/>
      <w:szCs w:val="20"/>
    </w:rPr>
  </w:style>
  <w:style w:type="paragraph" w:customStyle="1" w:styleId="xl37">
    <w:name w:val="xl37"/>
    <w:basedOn w:val="ac"/>
    <w:qFormat/>
    <w:pPr>
      <w:widowControl/>
      <w:pBdr>
        <w:bottom w:val="single" w:sz="4" w:space="0" w:color="auto"/>
      </w:pBdr>
      <w:spacing w:before="100" w:after="100" w:line="520" w:lineRule="exact"/>
      <w:jc w:val="center"/>
    </w:pPr>
    <w:rPr>
      <w:rFonts w:ascii="宋体" w:hAnsi="宋体" w:cs="宋体"/>
      <w:spacing w:val="8"/>
      <w:kern w:val="0"/>
      <w:sz w:val="12"/>
      <w:szCs w:val="20"/>
    </w:rPr>
  </w:style>
  <w:style w:type="paragraph" w:customStyle="1" w:styleId="font6">
    <w:name w:val="font6"/>
    <w:basedOn w:val="ac"/>
    <w:qFormat/>
    <w:pPr>
      <w:widowControl/>
      <w:spacing w:before="100" w:after="100" w:line="520" w:lineRule="exact"/>
      <w:jc w:val="left"/>
    </w:pPr>
    <w:rPr>
      <w:rFonts w:ascii="宋体" w:hAnsi="宋体" w:cs="宋体" w:hint="eastAsia"/>
      <w:spacing w:val="8"/>
      <w:kern w:val="0"/>
      <w:sz w:val="18"/>
      <w:szCs w:val="20"/>
    </w:rPr>
  </w:style>
  <w:style w:type="paragraph" w:customStyle="1" w:styleId="xl38">
    <w:name w:val="xl38"/>
    <w:basedOn w:val="ac"/>
    <w:qFormat/>
    <w:pPr>
      <w:widowControl/>
      <w:pBdr>
        <w:top w:val="single" w:sz="4" w:space="0" w:color="auto"/>
        <w:left w:val="single" w:sz="4" w:space="0" w:color="auto"/>
        <w:bottom w:val="single" w:sz="4" w:space="0" w:color="auto"/>
        <w:right w:val="single" w:sz="4" w:space="0" w:color="auto"/>
      </w:pBdr>
      <w:spacing w:before="100" w:after="100" w:line="520" w:lineRule="exact"/>
      <w:jc w:val="center"/>
      <w:textAlignment w:val="center"/>
    </w:pPr>
    <w:rPr>
      <w:rFonts w:ascii="宋体" w:hAnsi="宋体" w:cs="宋体"/>
      <w:spacing w:val="8"/>
      <w:kern w:val="0"/>
      <w:sz w:val="22"/>
      <w:szCs w:val="20"/>
    </w:rPr>
  </w:style>
  <w:style w:type="character" w:customStyle="1" w:styleId="3f5">
    <w:name w:val="尾注文本 字符3"/>
    <w:basedOn w:val="ad"/>
    <w:rPr>
      <w:rFonts w:eastAsia="华文行楷" w:cs="宋体"/>
      <w:spacing w:val="16"/>
      <w:kern w:val="18"/>
      <w:sz w:val="24"/>
      <w:lang w:val="zh-CN" w:eastAsia="zh-CN"/>
    </w:rPr>
  </w:style>
  <w:style w:type="paragraph" w:customStyle="1" w:styleId="wtext">
    <w:name w:val="wtext"/>
    <w:basedOn w:val="ac"/>
    <w:qFormat/>
    <w:pPr>
      <w:widowControl/>
      <w:spacing w:before="100" w:beforeAutospacing="1" w:after="100" w:afterAutospacing="1" w:line="520" w:lineRule="exact"/>
      <w:ind w:firstLine="480"/>
      <w:jc w:val="left"/>
    </w:pPr>
    <w:rPr>
      <w:rFonts w:cs="宋体"/>
      <w:color w:val="000000"/>
      <w:kern w:val="0"/>
      <w:sz w:val="22"/>
    </w:rPr>
  </w:style>
  <w:style w:type="character" w:customStyle="1" w:styleId="style101">
    <w:name w:val="style101"/>
    <w:rPr>
      <w:color w:val="333333"/>
    </w:rPr>
  </w:style>
  <w:style w:type="paragraph" w:customStyle="1" w:styleId="xl22">
    <w:name w:val="xl22"/>
    <w:basedOn w:val="ac"/>
    <w:qFormat/>
    <w:pPr>
      <w:widowControl/>
      <w:pBdr>
        <w:bottom w:val="single" w:sz="4" w:space="0" w:color="auto"/>
        <w:right w:val="single" w:sz="4" w:space="0" w:color="auto"/>
      </w:pBdr>
      <w:spacing w:before="100" w:beforeAutospacing="1" w:after="100" w:afterAutospacing="1" w:line="520" w:lineRule="exact"/>
      <w:jc w:val="center"/>
      <w:textAlignment w:val="center"/>
    </w:pPr>
    <w:rPr>
      <w:rFonts w:ascii="Arial Unicode MS" w:hAnsi="Arial Unicode MS" w:cs="宋体"/>
      <w:kern w:val="0"/>
      <w:sz w:val="20"/>
      <w:szCs w:val="20"/>
    </w:rPr>
  </w:style>
  <w:style w:type="paragraph" w:customStyle="1" w:styleId="xl23">
    <w:name w:val="xl23"/>
    <w:basedOn w:val="ac"/>
    <w:qFormat/>
    <w:pPr>
      <w:widowControl/>
      <w:pBdr>
        <w:top w:val="single" w:sz="4" w:space="0" w:color="auto"/>
        <w:bottom w:val="single" w:sz="4" w:space="0" w:color="auto"/>
      </w:pBdr>
      <w:spacing w:before="100" w:beforeAutospacing="1" w:after="100" w:afterAutospacing="1" w:line="520" w:lineRule="exact"/>
      <w:textAlignment w:val="center"/>
    </w:pPr>
    <w:rPr>
      <w:rFonts w:ascii="Arial Unicode MS" w:hAnsi="Arial Unicode MS" w:cs="宋体"/>
      <w:b/>
      <w:bCs/>
      <w:kern w:val="0"/>
      <w:sz w:val="20"/>
      <w:szCs w:val="20"/>
    </w:rPr>
  </w:style>
  <w:style w:type="paragraph" w:customStyle="1" w:styleId="affffffffffff2">
    <w:name w:val="正文段落"/>
    <w:basedOn w:val="ac"/>
    <w:qFormat/>
    <w:pPr>
      <w:widowControl/>
      <w:spacing w:beforeLines="50" w:before="156"/>
      <w:ind w:firstLine="480"/>
    </w:pPr>
    <w:rPr>
      <w:rFonts w:cs="宋体"/>
      <w:szCs w:val="21"/>
    </w:rPr>
  </w:style>
  <w:style w:type="paragraph" w:customStyle="1" w:styleId="CharChar18CharCharCharChar">
    <w:name w:val="Char Char18 Char Char Char Char"/>
    <w:basedOn w:val="ac"/>
    <w:qFormat/>
    <w:pPr>
      <w:widowControl/>
      <w:spacing w:line="520" w:lineRule="exact"/>
    </w:pPr>
    <w:rPr>
      <w:rFonts w:cs="宋体"/>
      <w:szCs w:val="20"/>
    </w:rPr>
  </w:style>
  <w:style w:type="paragraph" w:customStyle="1" w:styleId="xl78">
    <w:name w:val="xl78"/>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b/>
      <w:bCs/>
      <w:kern w:val="0"/>
      <w:szCs w:val="20"/>
    </w:rPr>
  </w:style>
  <w:style w:type="paragraph" w:customStyle="1" w:styleId="xl81">
    <w:name w:val="xl81"/>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82">
    <w:name w:val="xl82"/>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83">
    <w:name w:val="xl83"/>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pPr>
    <w:rPr>
      <w:rFonts w:ascii="宋体" w:hAnsi="宋体" w:cs="宋体"/>
      <w:kern w:val="0"/>
      <w:szCs w:val="20"/>
    </w:rPr>
  </w:style>
  <w:style w:type="paragraph" w:customStyle="1" w:styleId="xl84">
    <w:name w:val="xl84"/>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b/>
      <w:bCs/>
      <w:kern w:val="0"/>
      <w:szCs w:val="20"/>
    </w:rPr>
  </w:style>
  <w:style w:type="paragraph" w:customStyle="1" w:styleId="xl85">
    <w:name w:val="xl85"/>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86">
    <w:name w:val="xl86"/>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87">
    <w:name w:val="xl87"/>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xl88">
    <w:name w:val="xl88"/>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89">
    <w:name w:val="xl89"/>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90">
    <w:name w:val="xl90"/>
    <w:basedOn w:val="ac"/>
    <w:qFormat/>
    <w:pPr>
      <w:widowControl/>
      <w:spacing w:before="100" w:beforeAutospacing="1" w:after="100" w:afterAutospacing="1" w:line="520" w:lineRule="exact"/>
      <w:jc w:val="right"/>
    </w:pPr>
    <w:rPr>
      <w:rFonts w:ascii="宋体" w:hAnsi="宋体" w:cs="宋体"/>
      <w:color w:val="000000"/>
      <w:kern w:val="0"/>
      <w:szCs w:val="20"/>
    </w:rPr>
  </w:style>
  <w:style w:type="paragraph" w:customStyle="1" w:styleId="xl91">
    <w:name w:val="xl91"/>
    <w:basedOn w:val="ac"/>
    <w:qFormat/>
    <w:pPr>
      <w:widowControl/>
      <w:pBdr>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92">
    <w:name w:val="xl92"/>
    <w:basedOn w:val="ac"/>
    <w:qFormat/>
    <w:pPr>
      <w:widowControl/>
      <w:pBdr>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93">
    <w:name w:val="xl93"/>
    <w:basedOn w:val="ac"/>
    <w:qFormat/>
    <w:pPr>
      <w:widowControl/>
      <w:pBdr>
        <w:left w:val="single" w:sz="4" w:space="0" w:color="auto"/>
        <w:bottom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94">
    <w:name w:val="xl94"/>
    <w:basedOn w:val="ac"/>
    <w:qFormat/>
    <w:pPr>
      <w:widowControl/>
      <w:spacing w:before="100" w:beforeAutospacing="1" w:after="100" w:afterAutospacing="1" w:line="520" w:lineRule="exact"/>
      <w:jc w:val="center"/>
      <w:textAlignment w:val="center"/>
    </w:pPr>
    <w:rPr>
      <w:rFonts w:ascii="宋体" w:hAnsi="宋体" w:cs="宋体"/>
      <w:b/>
      <w:bCs/>
      <w:kern w:val="0"/>
      <w:szCs w:val="20"/>
    </w:rPr>
  </w:style>
  <w:style w:type="paragraph" w:customStyle="1" w:styleId="xl95">
    <w:name w:val="xl95"/>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xl96">
    <w:name w:val="xl96"/>
    <w:basedOn w:val="ac"/>
    <w:qFormat/>
    <w:pPr>
      <w:widowControl/>
      <w:pBdr>
        <w:top w:val="single" w:sz="4" w:space="0" w:color="auto"/>
        <w:left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xl97">
    <w:name w:val="xl97"/>
    <w:basedOn w:val="ac"/>
    <w:qFormat/>
    <w:pPr>
      <w:widowControl/>
      <w:pBdr>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50">
    <w:name w:val="5级"/>
    <w:basedOn w:val="51"/>
    <w:next w:val="ac"/>
    <w:qFormat/>
    <w:pPr>
      <w:keepNext w:val="0"/>
      <w:keepLines w:val="0"/>
      <w:numPr>
        <w:numId w:val="22"/>
      </w:numPr>
      <w:tabs>
        <w:tab w:val="clear" w:pos="785"/>
        <w:tab w:val="left" w:pos="900"/>
      </w:tabs>
      <w:adjustRightInd/>
      <w:spacing w:before="0" w:after="0" w:line="240" w:lineRule="auto"/>
      <w:ind w:left="900" w:hanging="360"/>
      <w:textAlignment w:val="auto"/>
    </w:pPr>
    <w:rPr>
      <w:rFonts w:ascii="Times New Roman" w:hAnsi="Times New Roman"/>
      <w:b w:val="0"/>
      <w:bCs/>
      <w:spacing w:val="0"/>
      <w:kern w:val="28"/>
      <w:szCs w:val="28"/>
    </w:rPr>
  </w:style>
  <w:style w:type="paragraph" w:customStyle="1" w:styleId="CharCharChar2Char">
    <w:name w:val="Char Char Char2 Char"/>
    <w:basedOn w:val="ac"/>
    <w:qFormat/>
    <w:pPr>
      <w:widowControl/>
      <w:spacing w:line="520" w:lineRule="exact"/>
    </w:pPr>
    <w:rPr>
      <w:rFonts w:cs="宋体"/>
      <w:szCs w:val="20"/>
    </w:rPr>
  </w:style>
  <w:style w:type="paragraph" w:customStyle="1" w:styleId="affffffffffff3">
    <w:name w:val="表标号"/>
    <w:basedOn w:val="af4"/>
    <w:qFormat/>
    <w:pPr>
      <w:widowControl/>
      <w:spacing w:line="240" w:lineRule="auto"/>
      <w:jc w:val="right"/>
    </w:pPr>
    <w:rPr>
      <w:rFonts w:ascii="Arial" w:eastAsia="宋体" w:hAnsi="Arial" w:cs="宋体"/>
      <w:kern w:val="28"/>
      <w:sz w:val="21"/>
    </w:rPr>
  </w:style>
  <w:style w:type="paragraph" w:customStyle="1" w:styleId="60">
    <w:name w:val="6级"/>
    <w:basedOn w:val="51"/>
    <w:next w:val="ac"/>
    <w:qFormat/>
    <w:pPr>
      <w:keepNext w:val="0"/>
      <w:keepLines w:val="0"/>
      <w:numPr>
        <w:numId w:val="23"/>
      </w:numPr>
      <w:tabs>
        <w:tab w:val="clear" w:pos="785"/>
        <w:tab w:val="left" w:pos="1440"/>
      </w:tabs>
      <w:adjustRightInd/>
      <w:spacing w:before="0" w:after="0" w:line="240" w:lineRule="auto"/>
      <w:ind w:left="0"/>
      <w:textAlignment w:val="auto"/>
      <w:outlineLvl w:val="5"/>
    </w:pPr>
    <w:rPr>
      <w:rFonts w:ascii="Times New Roman" w:hAnsi="Times New Roman"/>
      <w:b w:val="0"/>
      <w:bCs/>
      <w:spacing w:val="0"/>
      <w:kern w:val="28"/>
      <w:szCs w:val="28"/>
    </w:rPr>
  </w:style>
  <w:style w:type="character" w:customStyle="1" w:styleId="4Char1">
    <w:name w:val="标题 4 Char1"/>
    <w:rPr>
      <w:rFonts w:ascii="Arial" w:eastAsia="宋体" w:hAnsi="Arial"/>
      <w:bCs/>
      <w:kern w:val="2"/>
      <w:sz w:val="28"/>
      <w:szCs w:val="28"/>
      <w:lang w:val="en-US" w:eastAsia="zh-CN" w:bidi="ar-SA"/>
    </w:rPr>
  </w:style>
  <w:style w:type="paragraph" w:customStyle="1" w:styleId="affffffffffff4">
    <w:name w:val="题注－表"/>
    <w:basedOn w:val="af4"/>
    <w:qFormat/>
    <w:pPr>
      <w:widowControl/>
      <w:spacing w:line="240" w:lineRule="auto"/>
      <w:ind w:rightChars="200" w:right="560"/>
      <w:jc w:val="right"/>
    </w:pPr>
    <w:rPr>
      <w:rFonts w:ascii="Arial" w:hAnsi="Arial" w:cs="宋体"/>
      <w:kern w:val="28"/>
      <w:sz w:val="24"/>
    </w:rPr>
  </w:style>
  <w:style w:type="paragraph" w:customStyle="1" w:styleId="affffffffffff5">
    <w:name w:val="题注－图"/>
    <w:basedOn w:val="ac"/>
    <w:link w:val="Charfff9"/>
    <w:qFormat/>
    <w:pPr>
      <w:widowControl/>
      <w:spacing w:line="520" w:lineRule="exact"/>
      <w:jc w:val="center"/>
    </w:pPr>
    <w:rPr>
      <w:rFonts w:ascii="Arial" w:eastAsia="黑体" w:hAnsi="Arial" w:cs="宋体"/>
      <w:kern w:val="28"/>
      <w:sz w:val="28"/>
      <w:szCs w:val="28"/>
      <w:lang w:val="zh-CN"/>
    </w:rPr>
  </w:style>
  <w:style w:type="character" w:customStyle="1" w:styleId="Charfff9">
    <w:name w:val="题注－图 Char"/>
    <w:link w:val="affffffffffff5"/>
    <w:rPr>
      <w:rFonts w:ascii="Arial" w:eastAsia="黑体" w:hAnsi="Arial" w:cs="宋体"/>
      <w:kern w:val="28"/>
      <w:sz w:val="28"/>
      <w:szCs w:val="28"/>
      <w:lang w:val="zh-CN" w:eastAsia="zh-CN"/>
    </w:rPr>
  </w:style>
  <w:style w:type="paragraph" w:customStyle="1" w:styleId="affffffffffff6">
    <w:name w:val="表格文字(中)"/>
    <w:basedOn w:val="affffffffffff7"/>
    <w:pPr>
      <w:adjustRightInd w:val="0"/>
      <w:ind w:right="0"/>
      <w:jc w:val="center"/>
    </w:pPr>
  </w:style>
  <w:style w:type="paragraph" w:customStyle="1" w:styleId="affffffffffff7">
    <w:name w:val="表格文字(右)"/>
    <w:basedOn w:val="afb"/>
    <w:qFormat/>
    <w:pPr>
      <w:snapToGrid w:val="0"/>
      <w:spacing w:after="0"/>
      <w:ind w:right="113" w:firstLine="480"/>
      <w:jc w:val="right"/>
    </w:pPr>
    <w:rPr>
      <w:rFonts w:ascii="宋体"/>
      <w:kern w:val="2"/>
      <w:sz w:val="24"/>
      <w:szCs w:val="28"/>
    </w:rPr>
  </w:style>
  <w:style w:type="paragraph" w:customStyle="1" w:styleId="2CharCharChar">
    <w:name w:val="样式 首行缩进:  2 字符 Char Char Char"/>
    <w:basedOn w:val="ac"/>
    <w:qFormat/>
    <w:pPr>
      <w:widowControl/>
      <w:spacing w:line="480" w:lineRule="exact"/>
      <w:ind w:firstLine="560"/>
    </w:pPr>
    <w:rPr>
      <w:rFonts w:cs="宋体"/>
      <w:kern w:val="28"/>
      <w:sz w:val="28"/>
      <w:szCs w:val="28"/>
    </w:rPr>
  </w:style>
  <w:style w:type="paragraph" w:customStyle="1" w:styleId="a1">
    <w:name w:val="样式 两端对齐 行距: 单倍行距"/>
    <w:basedOn w:val="ac"/>
    <w:qFormat/>
    <w:pPr>
      <w:widowControl/>
      <w:numPr>
        <w:numId w:val="24"/>
      </w:numPr>
      <w:tabs>
        <w:tab w:val="left" w:pos="0"/>
        <w:tab w:val="left" w:pos="397"/>
      </w:tabs>
      <w:snapToGrid w:val="0"/>
      <w:spacing w:beforeLines="50" w:before="50" w:line="520" w:lineRule="exact"/>
      <w:ind w:left="397" w:hanging="397"/>
    </w:pPr>
    <w:rPr>
      <w:rFonts w:cs="宋体"/>
      <w:sz w:val="28"/>
      <w:szCs w:val="28"/>
    </w:rPr>
  </w:style>
  <w:style w:type="paragraph" w:customStyle="1" w:styleId="affffffffffff8">
    <w:name w:val="样式 居中"/>
    <w:basedOn w:val="ac"/>
    <w:qFormat/>
    <w:pPr>
      <w:widowControl/>
      <w:snapToGrid w:val="0"/>
      <w:spacing w:beforeLines="50" w:before="50"/>
      <w:jc w:val="center"/>
    </w:pPr>
    <w:rPr>
      <w:rFonts w:cs="宋体"/>
      <w:sz w:val="28"/>
      <w:szCs w:val="28"/>
    </w:rPr>
  </w:style>
  <w:style w:type="character" w:customStyle="1" w:styleId="Char1b">
    <w:name w:val="标题 Char1"/>
    <w:rPr>
      <w:rFonts w:ascii="黑体" w:eastAsia="黑体"/>
      <w:kern w:val="2"/>
      <w:sz w:val="26"/>
      <w:szCs w:val="26"/>
      <w:lang w:val="en-US" w:eastAsia="zh-CN" w:bidi="ar-SA"/>
    </w:rPr>
  </w:style>
  <w:style w:type="character" w:customStyle="1" w:styleId="1CharChar">
    <w:name w:val="样式1 Char Char"/>
    <w:rPr>
      <w:rFonts w:ascii="黑体" w:eastAsia="黑体" w:hAnsi="Times New Roman" w:cs="Times New Roman"/>
      <w:sz w:val="28"/>
      <w:szCs w:val="28"/>
    </w:rPr>
  </w:style>
  <w:style w:type="paragraph" w:customStyle="1" w:styleId="affffffffffff9">
    <w:name w:val="样式"/>
    <w:basedOn w:val="ac"/>
    <w:next w:val="aff"/>
    <w:qFormat/>
    <w:pPr>
      <w:widowControl/>
      <w:spacing w:line="240" w:lineRule="atLeast"/>
      <w:jc w:val="center"/>
    </w:pPr>
    <w:rPr>
      <w:rFonts w:ascii="宋体" w:hAnsi="Courier New" w:cs="宋体"/>
      <w:kern w:val="28"/>
      <w:sz w:val="28"/>
      <w:szCs w:val="28"/>
    </w:rPr>
  </w:style>
  <w:style w:type="character" w:customStyle="1" w:styleId="affffffffffffa">
    <w:name w:val="样式 宋体 四号"/>
    <w:rPr>
      <w:rFonts w:ascii="宋体" w:eastAsia="宋体" w:hAnsi="宋体" w:cs="宋体"/>
      <w:sz w:val="28"/>
      <w:szCs w:val="28"/>
    </w:rPr>
  </w:style>
  <w:style w:type="paragraph" w:customStyle="1" w:styleId="news">
    <w:name w:val="news"/>
    <w:basedOn w:val="ac"/>
    <w:qFormat/>
    <w:pPr>
      <w:widowControl/>
      <w:spacing w:before="100" w:beforeAutospacing="1" w:after="100" w:afterAutospacing="1" w:line="520" w:lineRule="exact"/>
      <w:jc w:val="left"/>
    </w:pPr>
    <w:rPr>
      <w:rFonts w:ascii="宋体" w:hAnsi="宋体" w:cs="宋体"/>
      <w:kern w:val="0"/>
      <w:sz w:val="20"/>
      <w:szCs w:val="20"/>
    </w:rPr>
  </w:style>
  <w:style w:type="character" w:customStyle="1" w:styleId="content1">
    <w:name w:val="content1"/>
    <w:rPr>
      <w:color w:val="000000"/>
      <w:sz w:val="24"/>
      <w:szCs w:val="24"/>
    </w:rPr>
  </w:style>
  <w:style w:type="paragraph" w:customStyle="1" w:styleId="1f4">
    <w:name w:val="表头样式1"/>
    <w:basedOn w:val="ac"/>
    <w:qFormat/>
    <w:pPr>
      <w:widowControl/>
      <w:spacing w:before="240" w:after="120" w:line="380" w:lineRule="atLeast"/>
      <w:jc w:val="center"/>
    </w:pPr>
    <w:rPr>
      <w:rFonts w:eastAsia="黑体" w:cs="宋体"/>
      <w:b/>
      <w:bCs/>
      <w:sz w:val="28"/>
      <w:szCs w:val="28"/>
    </w:rPr>
  </w:style>
  <w:style w:type="paragraph" w:customStyle="1" w:styleId="2ff1">
    <w:name w:val="样式 正文首行缩进 + 首行缩进:  2 字符"/>
    <w:basedOn w:val="afff0"/>
    <w:qFormat/>
    <w:pPr>
      <w:spacing w:after="0" w:line="480" w:lineRule="exact"/>
      <w:ind w:firstLineChars="0" w:firstLine="560"/>
      <w:jc w:val="both"/>
    </w:pPr>
    <w:rPr>
      <w:kern w:val="2"/>
      <w:sz w:val="28"/>
      <w:szCs w:val="28"/>
    </w:rPr>
  </w:style>
  <w:style w:type="paragraph" w:customStyle="1" w:styleId="zw1">
    <w:name w:val="zw1"/>
    <w:basedOn w:val="ac"/>
    <w:qFormat/>
    <w:pPr>
      <w:widowControl/>
      <w:spacing w:before="100" w:beforeAutospacing="1" w:after="100" w:afterAutospacing="1" w:line="375" w:lineRule="atLeast"/>
      <w:jc w:val="left"/>
    </w:pPr>
    <w:rPr>
      <w:rFonts w:ascii="宋体" w:hAnsi="宋体" w:cs="宋体"/>
      <w:color w:val="000000"/>
      <w:kern w:val="0"/>
      <w:szCs w:val="21"/>
    </w:rPr>
  </w:style>
  <w:style w:type="paragraph" w:customStyle="1" w:styleId="zi12">
    <w:name w:val="zi12"/>
    <w:basedOn w:val="ac"/>
    <w:qFormat/>
    <w:pPr>
      <w:widowControl/>
      <w:spacing w:before="100" w:beforeAutospacing="1" w:after="100" w:afterAutospacing="1" w:line="520" w:lineRule="exact"/>
      <w:jc w:val="left"/>
    </w:pPr>
    <w:rPr>
      <w:rFonts w:ascii="宋体" w:hAnsi="宋体" w:cs="宋体"/>
      <w:color w:val="000000"/>
      <w:kern w:val="0"/>
      <w:sz w:val="28"/>
      <w:szCs w:val="28"/>
    </w:rPr>
  </w:style>
  <w:style w:type="paragraph" w:customStyle="1" w:styleId="zhz">
    <w:name w:val="zhz"/>
    <w:basedOn w:val="1"/>
    <w:qFormat/>
    <w:pPr>
      <w:tabs>
        <w:tab w:val="left" w:pos="360"/>
      </w:tabs>
    </w:pPr>
    <w:rPr>
      <w:rFonts w:ascii="Arial" w:eastAsia="黑体" w:hAnsi="Arial" w:cs="Arial"/>
      <w:b w:val="0"/>
      <w:bCs w:val="0"/>
      <w:sz w:val="30"/>
    </w:rPr>
  </w:style>
  <w:style w:type="paragraph" w:customStyle="1" w:styleId="z">
    <w:name w:val="z"/>
    <w:basedOn w:val="1"/>
    <w:qFormat/>
    <w:pPr>
      <w:numPr>
        <w:numId w:val="25"/>
      </w:numPr>
      <w:ind w:left="856" w:hanging="856"/>
    </w:pPr>
    <w:rPr>
      <w:rFonts w:eastAsia="华文新魏" w:hAnsi="Arial" w:cs="Arial"/>
      <w:bCs w:val="0"/>
      <w:sz w:val="28"/>
      <w:szCs w:val="28"/>
    </w:rPr>
  </w:style>
  <w:style w:type="paragraph" w:customStyle="1" w:styleId="llp">
    <w:name w:val="llp"/>
    <w:basedOn w:val="1"/>
    <w:qFormat/>
    <w:pPr>
      <w:spacing w:before="240" w:line="1200" w:lineRule="exact"/>
    </w:pPr>
    <w:rPr>
      <w:rFonts w:ascii="Arial" w:eastAsia="黑体" w:hAnsi="Arial" w:cs="Arial"/>
      <w:b w:val="0"/>
      <w:bCs w:val="0"/>
      <w:sz w:val="30"/>
    </w:rPr>
  </w:style>
  <w:style w:type="paragraph" w:customStyle="1" w:styleId="lp">
    <w:name w:val="lp"/>
    <w:basedOn w:val="1"/>
    <w:qFormat/>
    <w:pPr>
      <w:spacing w:beforeLines="50" w:before="156" w:afterLines="50" w:after="156" w:line="1200" w:lineRule="exact"/>
    </w:pPr>
    <w:rPr>
      <w:rFonts w:ascii="Arial" w:eastAsia="华文新魏" w:hAnsi="Arial" w:cs="Arial"/>
      <w:bCs w:val="0"/>
      <w:sz w:val="28"/>
    </w:rPr>
  </w:style>
  <w:style w:type="paragraph" w:customStyle="1" w:styleId="wyy">
    <w:name w:val="wyy"/>
    <w:basedOn w:val="1"/>
    <w:qFormat/>
    <w:pPr>
      <w:spacing w:line="240" w:lineRule="auto"/>
    </w:pPr>
    <w:rPr>
      <w:rFonts w:ascii="Arial" w:eastAsia="黑体" w:hAnsi="Arial" w:cs="Arial"/>
      <w:kern w:val="0"/>
      <w:sz w:val="30"/>
      <w:szCs w:val="20"/>
    </w:rPr>
  </w:style>
  <w:style w:type="paragraph" w:customStyle="1" w:styleId="wyy1">
    <w:name w:val="wyy1"/>
    <w:basedOn w:val="aff"/>
    <w:qFormat/>
    <w:pPr>
      <w:widowControl/>
      <w:spacing w:line="520" w:lineRule="exact"/>
      <w:ind w:firstLine="200"/>
    </w:pPr>
    <w:rPr>
      <w:rFonts w:ascii="宋体" w:hAnsi="Courier New" w:cs="宋体"/>
      <w:sz w:val="28"/>
      <w:szCs w:val="20"/>
      <w:lang w:val="zh-CN"/>
    </w:rPr>
  </w:style>
  <w:style w:type="paragraph" w:customStyle="1" w:styleId="hb1">
    <w:name w:val="hb1"/>
    <w:basedOn w:val="1"/>
    <w:next w:val="21"/>
    <w:qFormat/>
    <w:pPr>
      <w:tabs>
        <w:tab w:val="left" w:leader="dot" w:pos="7938"/>
      </w:tabs>
      <w:spacing w:line="240" w:lineRule="auto"/>
      <w:ind w:firstLine="573"/>
    </w:pPr>
    <w:rPr>
      <w:rFonts w:eastAsia="华文新魏" w:hAnsi="宋体" w:cs="Arial"/>
      <w:b w:val="0"/>
      <w:bCs w:val="0"/>
      <w:sz w:val="30"/>
    </w:rPr>
  </w:style>
  <w:style w:type="paragraph" w:customStyle="1" w:styleId="hb2">
    <w:name w:val="hb2"/>
    <w:basedOn w:val="21"/>
    <w:next w:val="ac"/>
    <w:qFormat/>
    <w:pPr>
      <w:spacing w:line="240" w:lineRule="auto"/>
      <w:jc w:val="both"/>
    </w:pPr>
    <w:rPr>
      <w:rFonts w:ascii="Arial" w:cs="Times New Roman"/>
      <w:b w:val="0"/>
      <w:szCs w:val="28"/>
    </w:rPr>
  </w:style>
  <w:style w:type="paragraph" w:customStyle="1" w:styleId="llp0">
    <w:name w:val="llp0"/>
    <w:basedOn w:val="ac"/>
    <w:qFormat/>
    <w:pPr>
      <w:widowControl/>
      <w:spacing w:line="520" w:lineRule="exact"/>
      <w:jc w:val="right"/>
    </w:pPr>
    <w:rPr>
      <w:rFonts w:cs="宋体"/>
      <w:b/>
      <w:sz w:val="28"/>
      <w:szCs w:val="28"/>
    </w:rPr>
  </w:style>
  <w:style w:type="paragraph" w:customStyle="1" w:styleId="font8">
    <w:name w:val="font8"/>
    <w:basedOn w:val="ac"/>
    <w:qFormat/>
    <w:pPr>
      <w:widowControl/>
      <w:spacing w:before="100" w:beforeAutospacing="1" w:after="100" w:afterAutospacing="1" w:line="520" w:lineRule="exact"/>
      <w:jc w:val="left"/>
    </w:pPr>
    <w:rPr>
      <w:rFonts w:ascii="宋体" w:hAnsi="宋体" w:cs="宋体" w:hint="eastAsia"/>
      <w:b/>
      <w:bCs/>
      <w:kern w:val="0"/>
      <w:sz w:val="32"/>
      <w:szCs w:val="32"/>
    </w:rPr>
  </w:style>
  <w:style w:type="paragraph" w:customStyle="1" w:styleId="font9">
    <w:name w:val="font9"/>
    <w:basedOn w:val="ac"/>
    <w:qFormat/>
    <w:pPr>
      <w:widowControl/>
      <w:spacing w:before="100" w:beforeAutospacing="1" w:after="100" w:afterAutospacing="1" w:line="520" w:lineRule="exact"/>
      <w:jc w:val="left"/>
    </w:pPr>
    <w:rPr>
      <w:rFonts w:eastAsia="Arial Unicode MS" w:cs="宋体"/>
      <w:b/>
      <w:bCs/>
      <w:kern w:val="0"/>
      <w:sz w:val="32"/>
      <w:szCs w:val="32"/>
    </w:rPr>
  </w:style>
  <w:style w:type="paragraph" w:customStyle="1" w:styleId="xl39">
    <w:name w:val="xl39"/>
    <w:basedOn w:val="ac"/>
    <w:qFormat/>
    <w:pPr>
      <w:widowControl/>
      <w:pBdr>
        <w:top w:val="single" w:sz="4" w:space="0" w:color="auto"/>
        <w:left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0">
    <w:name w:val="xl40"/>
    <w:basedOn w:val="ac"/>
    <w:qFormat/>
    <w:pPr>
      <w:widowControl/>
      <w:pBdr>
        <w:top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1">
    <w:name w:val="xl41"/>
    <w:basedOn w:val="ac"/>
    <w:qFormat/>
    <w:pPr>
      <w:widowControl/>
      <w:pBdr>
        <w:top w:val="single" w:sz="4" w:space="0" w:color="auto"/>
        <w:bottom w:val="single" w:sz="4" w:space="0" w:color="auto"/>
        <w:right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2">
    <w:name w:val="xl42"/>
    <w:basedOn w:val="ac"/>
    <w:qFormat/>
    <w:pPr>
      <w:widowControl/>
      <w:pBdr>
        <w:top w:val="single" w:sz="4" w:space="0" w:color="auto"/>
        <w:left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3">
    <w:name w:val="xl43"/>
    <w:basedOn w:val="ac"/>
    <w:qFormat/>
    <w:pPr>
      <w:widowControl/>
      <w:pBdr>
        <w:top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4">
    <w:name w:val="xl44"/>
    <w:basedOn w:val="ac"/>
    <w:qFormat/>
    <w:pPr>
      <w:widowControl/>
      <w:pBdr>
        <w:top w:val="single" w:sz="4" w:space="0" w:color="auto"/>
        <w:bottom w:val="single" w:sz="4" w:space="0" w:color="auto"/>
        <w:right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a">
    <w:name w:val="图片"/>
    <w:basedOn w:val="ac"/>
    <w:next w:val="af4"/>
    <w:qFormat/>
    <w:pPr>
      <w:keepNext/>
      <w:widowControl/>
      <w:numPr>
        <w:numId w:val="26"/>
      </w:numPr>
      <w:tabs>
        <w:tab w:val="clear" w:pos="1200"/>
      </w:tabs>
      <w:spacing w:line="520" w:lineRule="exact"/>
      <w:ind w:leftChars="0" w:left="0" w:firstLineChars="0" w:firstLine="0"/>
    </w:pPr>
    <w:rPr>
      <w:rFonts w:cs="宋体"/>
      <w:sz w:val="28"/>
      <w:szCs w:val="20"/>
    </w:rPr>
  </w:style>
  <w:style w:type="paragraph" w:customStyle="1" w:styleId="StyleBulleted1">
    <w:name w:val="Style Bulleted1"/>
    <w:basedOn w:val="ac"/>
    <w:qFormat/>
    <w:pPr>
      <w:widowControl/>
      <w:spacing w:after="120" w:line="520" w:lineRule="exact"/>
    </w:pPr>
    <w:rPr>
      <w:rFonts w:cs="宋体"/>
      <w:kern w:val="0"/>
      <w:sz w:val="22"/>
      <w:lang w:val="de-CH" w:eastAsia="de-CH"/>
    </w:rPr>
  </w:style>
  <w:style w:type="paragraph" w:customStyle="1" w:styleId="C1PlainText">
    <w:name w:val="C1 Plain Text"/>
    <w:basedOn w:val="ac"/>
    <w:qFormat/>
    <w:pPr>
      <w:widowControl/>
      <w:overflowPunct w:val="0"/>
      <w:autoSpaceDE w:val="0"/>
      <w:autoSpaceDN w:val="0"/>
      <w:adjustRightInd w:val="0"/>
      <w:spacing w:before="120" w:after="120" w:line="520" w:lineRule="exact"/>
      <w:ind w:left="1298"/>
      <w:textAlignment w:val="baseline"/>
    </w:pPr>
    <w:rPr>
      <w:rFonts w:cs="宋体"/>
      <w:kern w:val="0"/>
      <w:sz w:val="28"/>
      <w:szCs w:val="28"/>
      <w:lang w:val="en-GB" w:eastAsia="en-US"/>
    </w:rPr>
  </w:style>
  <w:style w:type="paragraph" w:customStyle="1" w:styleId="111121314151111211311611212213217113123133">
    <w:name w:val="样式 标题 111121314151111211311611212213217113123133..."/>
    <w:basedOn w:val="1"/>
    <w:qFormat/>
    <w:pPr>
      <w:keepNext w:val="0"/>
      <w:keepLines w:val="0"/>
      <w:pageBreakBefore/>
      <w:tabs>
        <w:tab w:val="left" w:pos="360"/>
      </w:tabs>
      <w:spacing w:beforeAutospacing="1" w:afterAutospacing="1" w:line="480" w:lineRule="atLeast"/>
    </w:pPr>
    <w:rPr>
      <w:rFonts w:ascii="Arial" w:eastAsia="华文新魏" w:hAnsi="Arial" w:cs="宋体"/>
      <w:b w:val="0"/>
      <w:bCs w:val="0"/>
      <w:snapToGrid w:val="0"/>
      <w:kern w:val="0"/>
      <w:szCs w:val="20"/>
    </w:rPr>
  </w:style>
  <w:style w:type="paragraph" w:customStyle="1" w:styleId="ParaChar">
    <w:name w:val="默认段落字体 Para Char"/>
    <w:basedOn w:val="ac"/>
    <w:next w:val="ac"/>
    <w:qFormat/>
    <w:pPr>
      <w:widowControl/>
      <w:spacing w:line="520" w:lineRule="exact"/>
    </w:pPr>
    <w:rPr>
      <w:rFonts w:cs="宋体"/>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c"/>
    <w:qFormat/>
    <w:pPr>
      <w:widowControl/>
      <w:spacing w:line="520" w:lineRule="exact"/>
    </w:pPr>
    <w:rPr>
      <w:rFonts w:cs="宋体"/>
      <w:szCs w:val="20"/>
    </w:rPr>
  </w:style>
  <w:style w:type="paragraph" w:customStyle="1" w:styleId="CharCharCharCharCharCharCharCharChar">
    <w:name w:val="Char Char Char Char Char Char Char Char Char"/>
    <w:basedOn w:val="ac"/>
    <w:qFormat/>
    <w:pPr>
      <w:widowControl/>
      <w:spacing w:after="160" w:line="240" w:lineRule="exact"/>
      <w:jc w:val="left"/>
    </w:pPr>
    <w:rPr>
      <w:rFonts w:ascii="Verdana" w:eastAsia="仿宋_GB2312" w:hAnsi="Verdana" w:cs="宋体"/>
      <w:kern w:val="0"/>
      <w:sz w:val="30"/>
      <w:szCs w:val="30"/>
      <w:lang w:eastAsia="en-US"/>
    </w:rPr>
  </w:style>
  <w:style w:type="paragraph" w:customStyle="1" w:styleId="Style20">
    <w:name w:val="_Style 20"/>
    <w:basedOn w:val="ac"/>
    <w:next w:val="aff"/>
    <w:qFormat/>
    <w:pPr>
      <w:widowControl/>
      <w:spacing w:line="520" w:lineRule="exact"/>
    </w:pPr>
    <w:rPr>
      <w:rFonts w:ascii="宋体" w:hAnsi="Courier New" w:cs="宋体"/>
      <w:sz w:val="28"/>
      <w:szCs w:val="20"/>
    </w:rPr>
  </w:style>
  <w:style w:type="paragraph" w:customStyle="1" w:styleId="LM">
    <w:name w:val="LM"/>
    <w:qFormat/>
    <w:pPr>
      <w:widowControl w:val="0"/>
      <w:spacing w:line="520" w:lineRule="exact"/>
      <w:ind w:firstLineChars="200" w:firstLine="200"/>
    </w:pPr>
    <w:rPr>
      <w:rFonts w:ascii="宋体" w:eastAsia="宋体" w:hAnsi="宋体" w:cs="宋体"/>
      <w:kern w:val="2"/>
      <w:sz w:val="24"/>
    </w:rPr>
  </w:style>
  <w:style w:type="paragraph" w:customStyle="1" w:styleId="font0">
    <w:name w:val="font0"/>
    <w:basedOn w:val="ac"/>
    <w:qFormat/>
    <w:pPr>
      <w:widowControl/>
      <w:spacing w:before="100" w:beforeAutospacing="1" w:after="100" w:afterAutospacing="1" w:line="520" w:lineRule="exact"/>
      <w:jc w:val="left"/>
    </w:pPr>
    <w:rPr>
      <w:rFonts w:ascii="宋体" w:hAnsi="宋体" w:cs="宋体"/>
      <w:color w:val="000000"/>
      <w:kern w:val="0"/>
      <w:sz w:val="22"/>
    </w:rPr>
  </w:style>
  <w:style w:type="paragraph" w:customStyle="1" w:styleId="font10">
    <w:name w:val="font10"/>
    <w:basedOn w:val="ac"/>
    <w:qFormat/>
    <w:pPr>
      <w:widowControl/>
      <w:spacing w:before="100" w:beforeAutospacing="1" w:after="100" w:afterAutospacing="1" w:line="520" w:lineRule="exact"/>
      <w:jc w:val="left"/>
    </w:pPr>
    <w:rPr>
      <w:rFonts w:ascii="宋体" w:hAnsi="宋体" w:cs="宋体"/>
      <w:kern w:val="0"/>
      <w:sz w:val="22"/>
    </w:rPr>
  </w:style>
  <w:style w:type="paragraph" w:customStyle="1" w:styleId="font11">
    <w:name w:val="font11"/>
    <w:basedOn w:val="ac"/>
    <w:qFormat/>
    <w:pPr>
      <w:widowControl/>
      <w:spacing w:before="100" w:beforeAutospacing="1" w:after="100" w:afterAutospacing="1" w:line="520" w:lineRule="exact"/>
      <w:jc w:val="left"/>
    </w:pPr>
    <w:rPr>
      <w:rFonts w:ascii="宋体" w:hAnsi="宋体" w:cs="宋体"/>
      <w:kern w:val="0"/>
      <w:sz w:val="18"/>
      <w:szCs w:val="18"/>
    </w:rPr>
  </w:style>
  <w:style w:type="paragraph" w:customStyle="1" w:styleId="font12">
    <w:name w:val="font12"/>
    <w:basedOn w:val="ac"/>
    <w:qFormat/>
    <w:pPr>
      <w:widowControl/>
      <w:spacing w:before="100" w:beforeAutospacing="1" w:after="100" w:afterAutospacing="1" w:line="520" w:lineRule="exact"/>
      <w:jc w:val="left"/>
    </w:pPr>
    <w:rPr>
      <w:rFonts w:ascii="宋体" w:hAnsi="宋体" w:cs="宋体"/>
      <w:kern w:val="0"/>
      <w:sz w:val="22"/>
    </w:rPr>
  </w:style>
  <w:style w:type="paragraph" w:customStyle="1" w:styleId="font13">
    <w:name w:val="font13"/>
    <w:basedOn w:val="ac"/>
    <w:qFormat/>
    <w:pPr>
      <w:widowControl/>
      <w:spacing w:before="100" w:beforeAutospacing="1" w:after="100" w:afterAutospacing="1" w:line="520" w:lineRule="exact"/>
      <w:jc w:val="left"/>
    </w:pPr>
    <w:rPr>
      <w:rFonts w:ascii="宋体" w:hAnsi="宋体" w:cs="宋体"/>
      <w:kern w:val="0"/>
      <w:sz w:val="18"/>
      <w:szCs w:val="18"/>
    </w:rPr>
  </w:style>
  <w:style w:type="paragraph" w:customStyle="1" w:styleId="font14">
    <w:name w:val="font14"/>
    <w:basedOn w:val="ac"/>
    <w:qFormat/>
    <w:pPr>
      <w:widowControl/>
      <w:spacing w:before="100" w:beforeAutospacing="1" w:after="100" w:afterAutospacing="1" w:line="520" w:lineRule="exact"/>
      <w:jc w:val="left"/>
    </w:pPr>
    <w:rPr>
      <w:rFonts w:ascii="Tahoma" w:hAnsi="Tahoma" w:cs="Tahoma"/>
      <w:b/>
      <w:bCs/>
      <w:color w:val="000000"/>
      <w:kern w:val="0"/>
      <w:sz w:val="18"/>
      <w:szCs w:val="18"/>
    </w:rPr>
  </w:style>
  <w:style w:type="paragraph" w:customStyle="1" w:styleId="font15">
    <w:name w:val="font15"/>
    <w:basedOn w:val="ac"/>
    <w:qFormat/>
    <w:pPr>
      <w:widowControl/>
      <w:spacing w:before="100" w:beforeAutospacing="1" w:after="100" w:afterAutospacing="1" w:line="520" w:lineRule="exact"/>
      <w:jc w:val="left"/>
    </w:pPr>
    <w:rPr>
      <w:rFonts w:ascii="宋体" w:hAnsi="宋体" w:cs="宋体"/>
      <w:b/>
      <w:bCs/>
      <w:color w:val="000000"/>
      <w:kern w:val="0"/>
      <w:sz w:val="18"/>
      <w:szCs w:val="18"/>
    </w:rPr>
  </w:style>
  <w:style w:type="paragraph" w:customStyle="1" w:styleId="xl98">
    <w:name w:val="xl98"/>
    <w:basedOn w:val="ac"/>
    <w:qFormat/>
    <w:pPr>
      <w:widowControl/>
      <w:pBdr>
        <w:top w:val="single" w:sz="4" w:space="0" w:color="auto"/>
        <w:left w:val="single" w:sz="4" w:space="0" w:color="auto"/>
        <w:bottom w:val="single" w:sz="4" w:space="0" w:color="auto"/>
      </w:pBdr>
      <w:spacing w:before="100" w:beforeAutospacing="1" w:after="100" w:afterAutospacing="1" w:line="520" w:lineRule="exact"/>
      <w:jc w:val="center"/>
    </w:pPr>
    <w:rPr>
      <w:rFonts w:ascii="黑体" w:eastAsia="黑体" w:hAnsi="宋体" w:cs="宋体"/>
      <w:color w:val="000000"/>
      <w:kern w:val="0"/>
      <w:szCs w:val="20"/>
    </w:rPr>
  </w:style>
  <w:style w:type="paragraph" w:customStyle="1" w:styleId="xl99">
    <w:name w:val="xl99"/>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黑体" w:eastAsia="黑体" w:hAnsi="宋体" w:cs="宋体"/>
      <w:color w:val="000000"/>
      <w:kern w:val="0"/>
      <w:szCs w:val="20"/>
    </w:rPr>
  </w:style>
  <w:style w:type="paragraph" w:customStyle="1" w:styleId="affffffffffffb">
    <w:name w:val="括号"/>
    <w:basedOn w:val="ac"/>
    <w:link w:val="Charfffa"/>
    <w:qFormat/>
    <w:pPr>
      <w:widowControl/>
      <w:tabs>
        <w:tab w:val="left" w:pos="1260"/>
      </w:tabs>
      <w:spacing w:line="520" w:lineRule="exact"/>
      <w:ind w:firstLine="549"/>
    </w:pPr>
    <w:rPr>
      <w:rFonts w:cs="宋体"/>
      <w:sz w:val="26"/>
      <w:szCs w:val="26"/>
      <w:lang w:val="zh-CN"/>
    </w:rPr>
  </w:style>
  <w:style w:type="paragraph" w:customStyle="1" w:styleId="1000">
    <w:name w:val="样式100"/>
    <w:basedOn w:val="ac"/>
    <w:link w:val="100Char"/>
    <w:qFormat/>
    <w:pPr>
      <w:widowControl/>
      <w:spacing w:line="520" w:lineRule="exact"/>
      <w:ind w:firstLine="549"/>
    </w:pPr>
    <w:rPr>
      <w:rFonts w:cs="宋体"/>
      <w:sz w:val="26"/>
      <w:szCs w:val="26"/>
      <w:lang w:val="zh-CN"/>
    </w:rPr>
  </w:style>
  <w:style w:type="character" w:customStyle="1" w:styleId="Charfffa">
    <w:name w:val="括号 Char"/>
    <w:link w:val="affffffffffffb"/>
    <w:rPr>
      <w:rFonts w:ascii="Times New Roman" w:eastAsia="宋体" w:hAnsi="Times New Roman" w:cs="宋体"/>
      <w:kern w:val="2"/>
      <w:sz w:val="26"/>
      <w:szCs w:val="26"/>
      <w:lang w:val="zh-CN" w:eastAsia="zh-CN"/>
    </w:rPr>
  </w:style>
  <w:style w:type="paragraph" w:customStyle="1" w:styleId="140">
    <w:name w:val="14号字体"/>
    <w:basedOn w:val="ac"/>
    <w:link w:val="14Char"/>
    <w:qFormat/>
    <w:pPr>
      <w:widowControl/>
      <w:tabs>
        <w:tab w:val="left" w:pos="1260"/>
      </w:tabs>
      <w:spacing w:line="520" w:lineRule="exact"/>
      <w:ind w:firstLine="549"/>
    </w:pPr>
    <w:rPr>
      <w:rFonts w:cs="宋体"/>
      <w:szCs w:val="20"/>
      <w:lang w:val="zh-CN"/>
    </w:rPr>
  </w:style>
  <w:style w:type="character" w:customStyle="1" w:styleId="100Char">
    <w:name w:val="样式100 Char"/>
    <w:link w:val="1000"/>
    <w:rPr>
      <w:rFonts w:ascii="Times New Roman" w:eastAsia="宋体" w:hAnsi="Times New Roman" w:cs="宋体"/>
      <w:kern w:val="2"/>
      <w:sz w:val="26"/>
      <w:szCs w:val="26"/>
      <w:lang w:val="zh-CN" w:eastAsia="zh-CN"/>
    </w:rPr>
  </w:style>
  <w:style w:type="paragraph" w:customStyle="1" w:styleId="150">
    <w:name w:val="15号双种字体"/>
    <w:basedOn w:val="ac"/>
    <w:link w:val="15Char"/>
    <w:qFormat/>
    <w:pPr>
      <w:widowControl/>
      <w:spacing w:line="520" w:lineRule="exact"/>
      <w:ind w:firstLine="549"/>
    </w:pPr>
    <w:rPr>
      <w:rFonts w:ascii="宋体" w:hAnsi="宋体" w:cs="宋体"/>
      <w:bCs/>
      <w:sz w:val="26"/>
      <w:szCs w:val="26"/>
      <w:lang w:val="zh-CN"/>
    </w:rPr>
  </w:style>
  <w:style w:type="character" w:customStyle="1" w:styleId="14Char">
    <w:name w:val="14号字体 Char"/>
    <w:link w:val="140"/>
    <w:rPr>
      <w:rFonts w:ascii="Times New Roman" w:eastAsia="宋体" w:hAnsi="Times New Roman" w:cs="宋体"/>
      <w:kern w:val="2"/>
      <w:sz w:val="24"/>
      <w:lang w:val="zh-CN" w:eastAsia="zh-CN"/>
    </w:rPr>
  </w:style>
  <w:style w:type="paragraph" w:customStyle="1" w:styleId="131">
    <w:name w:val="13号英文字体"/>
    <w:basedOn w:val="ac"/>
    <w:link w:val="13Char0"/>
    <w:qFormat/>
    <w:pPr>
      <w:widowControl/>
      <w:spacing w:line="480" w:lineRule="auto"/>
      <w:outlineLvl w:val="1"/>
    </w:pPr>
    <w:rPr>
      <w:rFonts w:cs="宋体"/>
      <w:b/>
      <w:szCs w:val="20"/>
      <w:lang w:val="zh-CN"/>
    </w:rPr>
  </w:style>
  <w:style w:type="character" w:customStyle="1" w:styleId="15Char">
    <w:name w:val="15号双种字体 Char"/>
    <w:link w:val="150"/>
    <w:rPr>
      <w:rFonts w:ascii="宋体" w:eastAsia="宋体" w:hAnsi="宋体" w:cs="宋体"/>
      <w:bCs/>
      <w:kern w:val="2"/>
      <w:sz w:val="26"/>
      <w:szCs w:val="26"/>
      <w:lang w:val="zh-CN" w:eastAsia="zh-CN"/>
    </w:rPr>
  </w:style>
  <w:style w:type="character" w:customStyle="1" w:styleId="Charfffb">
    <w:name w:val="电力正文 Char"/>
    <w:rPr>
      <w:rFonts w:ascii="宋体" w:eastAsia="宋体" w:hAnsi="宋体"/>
      <w:sz w:val="24"/>
      <w:lang w:val="en-US" w:eastAsia="zh-CN" w:bidi="ar-SA"/>
    </w:rPr>
  </w:style>
  <w:style w:type="character" w:customStyle="1" w:styleId="13Char0">
    <w:name w:val="13号英文字体 Char"/>
    <w:link w:val="131"/>
    <w:rPr>
      <w:rFonts w:ascii="Times New Roman" w:eastAsia="宋体" w:hAnsi="Times New Roman" w:cs="宋体"/>
      <w:b/>
      <w:kern w:val="2"/>
      <w:sz w:val="24"/>
      <w:lang w:val="zh-CN" w:eastAsia="zh-CN"/>
    </w:rPr>
  </w:style>
  <w:style w:type="character" w:customStyle="1" w:styleId="TableTextChar1">
    <w:name w:val="Table Text Char1"/>
    <w:link w:val="TableText"/>
    <w:rPr>
      <w:rFonts w:ascii="Arial" w:hAnsi="Arial"/>
      <w:sz w:val="18"/>
    </w:rPr>
  </w:style>
  <w:style w:type="paragraph" w:customStyle="1" w:styleId="TableText">
    <w:name w:val="Table Text"/>
    <w:link w:val="TableTextChar1"/>
    <w:qFormat/>
    <w:pPr>
      <w:snapToGrid w:val="0"/>
      <w:spacing w:before="80" w:after="80"/>
    </w:pPr>
    <w:rPr>
      <w:rFonts w:ascii="Arial" w:hAnsi="Arial"/>
      <w:sz w:val="18"/>
    </w:rPr>
  </w:style>
  <w:style w:type="paragraph" w:customStyle="1" w:styleId="1310">
    <w:name w:val="13号英文字体1"/>
    <w:basedOn w:val="ac"/>
    <w:link w:val="131Char"/>
    <w:qFormat/>
    <w:pPr>
      <w:widowControl/>
      <w:spacing w:line="520" w:lineRule="exact"/>
      <w:ind w:firstLine="551"/>
      <w:outlineLvl w:val="2"/>
    </w:pPr>
    <w:rPr>
      <w:rFonts w:cs="宋体"/>
      <w:b/>
      <w:sz w:val="26"/>
      <w:szCs w:val="26"/>
      <w:lang w:val="zh-CN"/>
    </w:rPr>
  </w:style>
  <w:style w:type="paragraph" w:customStyle="1" w:styleId="132">
    <w:name w:val="13号英文字库"/>
    <w:basedOn w:val="ac"/>
    <w:link w:val="13Char1"/>
    <w:qFormat/>
    <w:pPr>
      <w:widowControl/>
      <w:spacing w:line="480" w:lineRule="auto"/>
      <w:outlineLvl w:val="1"/>
    </w:pPr>
    <w:rPr>
      <w:rFonts w:cs="宋体"/>
      <w:szCs w:val="20"/>
      <w:lang w:val="zh-CN"/>
    </w:rPr>
  </w:style>
  <w:style w:type="character" w:customStyle="1" w:styleId="131Char">
    <w:name w:val="13号英文字体1 Char"/>
    <w:link w:val="1310"/>
    <w:rPr>
      <w:rFonts w:ascii="Times New Roman" w:eastAsia="宋体" w:hAnsi="Times New Roman" w:cs="宋体"/>
      <w:b/>
      <w:kern w:val="2"/>
      <w:sz w:val="26"/>
      <w:szCs w:val="26"/>
      <w:lang w:val="zh-CN" w:eastAsia="zh-CN"/>
    </w:rPr>
  </w:style>
  <w:style w:type="paragraph" w:customStyle="1" w:styleId="133">
    <w:name w:val="13号英文字体库"/>
    <w:basedOn w:val="130"/>
    <w:link w:val="13Char2"/>
    <w:qFormat/>
  </w:style>
  <w:style w:type="character" w:customStyle="1" w:styleId="13Char1">
    <w:name w:val="13号英文字库 Char"/>
    <w:link w:val="132"/>
    <w:rPr>
      <w:rFonts w:ascii="Times New Roman" w:eastAsia="宋体" w:hAnsi="Times New Roman" w:cs="宋体"/>
      <w:kern w:val="2"/>
      <w:sz w:val="24"/>
      <w:lang w:val="zh-CN" w:eastAsia="zh-CN"/>
    </w:rPr>
  </w:style>
  <w:style w:type="paragraph" w:customStyle="1" w:styleId="134">
    <w:name w:val="13英文字体"/>
    <w:basedOn w:val="ac"/>
    <w:link w:val="13Char3"/>
    <w:qFormat/>
    <w:pPr>
      <w:widowControl/>
      <w:autoSpaceDE w:val="0"/>
      <w:autoSpaceDN w:val="0"/>
      <w:adjustRightInd w:val="0"/>
      <w:snapToGrid w:val="0"/>
    </w:pPr>
    <w:rPr>
      <w:rFonts w:cs="宋体"/>
      <w:sz w:val="26"/>
      <w:szCs w:val="26"/>
      <w:lang w:val="zh-CN"/>
    </w:rPr>
  </w:style>
  <w:style w:type="character" w:customStyle="1" w:styleId="13Char2">
    <w:name w:val="13号英文字体库 Char"/>
    <w:link w:val="133"/>
    <w:rPr>
      <w:rFonts w:ascii="宋体" w:eastAsia="宋体" w:hAnsi="宋体" w:cs="宋体"/>
      <w:kern w:val="2"/>
      <w:sz w:val="26"/>
      <w:szCs w:val="26"/>
      <w:lang w:val="zh-CN" w:eastAsia="zh-CN"/>
    </w:rPr>
  </w:style>
  <w:style w:type="paragraph" w:customStyle="1" w:styleId="Tn">
    <w:name w:val="Tn"/>
    <w:basedOn w:val="130"/>
    <w:link w:val="TnChar"/>
    <w:qFormat/>
  </w:style>
  <w:style w:type="character" w:customStyle="1" w:styleId="13Char3">
    <w:name w:val="13英文字体 Char"/>
    <w:link w:val="134"/>
    <w:rPr>
      <w:rFonts w:ascii="Times New Roman" w:eastAsia="宋体" w:hAnsi="Times New Roman" w:cs="宋体"/>
      <w:kern w:val="2"/>
      <w:sz w:val="26"/>
      <w:szCs w:val="26"/>
      <w:lang w:val="zh-CN" w:eastAsia="zh-CN"/>
    </w:rPr>
  </w:style>
  <w:style w:type="character" w:customStyle="1" w:styleId="1020">
    <w:name w:val="102"/>
    <w:qFormat/>
    <w:rPr>
      <w:rFonts w:eastAsia="Times New Roman"/>
      <w:sz w:val="26"/>
      <w:szCs w:val="26"/>
    </w:rPr>
  </w:style>
  <w:style w:type="character" w:customStyle="1" w:styleId="TnChar">
    <w:name w:val="Tn Char"/>
    <w:link w:val="Tn"/>
    <w:rPr>
      <w:rFonts w:ascii="宋体" w:eastAsia="宋体" w:hAnsi="宋体" w:cs="宋体"/>
      <w:kern w:val="2"/>
      <w:sz w:val="26"/>
      <w:szCs w:val="26"/>
      <w:lang w:val="zh-CN" w:eastAsia="zh-CN"/>
    </w:rPr>
  </w:style>
  <w:style w:type="paragraph" w:customStyle="1" w:styleId="211112b2881730">
    <w:name w:val="样式 样式 标题 2节标题 1.11.1标题2b2 + 宋体 段前: 8 磅 段后: 8 磅 行距: 多倍行距 1.73 ......"/>
    <w:basedOn w:val="211112b288173"/>
    <w:qFormat/>
    <w:pPr>
      <w:numPr>
        <w:ilvl w:val="0"/>
        <w:numId w:val="0"/>
      </w:numPr>
      <w:spacing w:line="360" w:lineRule="auto"/>
    </w:pPr>
    <w:rPr>
      <w:rFonts w:ascii="Arial Narrow" w:hAnsi="Arial Narrow"/>
      <w:sz w:val="24"/>
    </w:rPr>
  </w:style>
  <w:style w:type="paragraph" w:customStyle="1" w:styleId="3088TimesNewR">
    <w:name w:val="样式 样式 标题 3 + 四号 左侧:  0 厘米 段前: 8 磅 段后: 8 磅 行距: 单倍行距 + Times New R..."/>
    <w:basedOn w:val="3088"/>
    <w:qFormat/>
    <w:pPr>
      <w:numPr>
        <w:ilvl w:val="0"/>
        <w:numId w:val="0"/>
      </w:numPr>
      <w:spacing w:line="360" w:lineRule="auto"/>
    </w:pPr>
    <w:rPr>
      <w:rFonts w:ascii="Times New Roman"/>
      <w:sz w:val="24"/>
    </w:rPr>
  </w:style>
  <w:style w:type="paragraph" w:customStyle="1" w:styleId="M">
    <w:name w:val="M表格正文"/>
    <w:next w:val="ac"/>
    <w:link w:val="MChar"/>
    <w:uiPriority w:val="99"/>
    <w:qFormat/>
    <w:pPr>
      <w:snapToGrid w:val="0"/>
      <w:spacing w:beforeLines="10" w:before="10" w:afterLines="10" w:after="10"/>
      <w:jc w:val="center"/>
    </w:pPr>
    <w:rPr>
      <w:rFonts w:ascii="Times New Roman" w:eastAsia="宋体" w:hAnsi="Times New Roman" w:cs="Times New Roman"/>
      <w:kern w:val="2"/>
      <w:sz w:val="21"/>
      <w:szCs w:val="22"/>
    </w:rPr>
  </w:style>
  <w:style w:type="character" w:customStyle="1" w:styleId="MChar">
    <w:name w:val="M表格正文 Char"/>
    <w:link w:val="M"/>
    <w:uiPriority w:val="99"/>
    <w:qFormat/>
    <w:rPr>
      <w:rFonts w:ascii="Times New Roman" w:eastAsia="宋体" w:hAnsi="Times New Roman" w:cs="Times New Roman"/>
      <w:kern w:val="2"/>
      <w:sz w:val="21"/>
      <w:szCs w:val="22"/>
    </w:rPr>
  </w:style>
  <w:style w:type="paragraph" w:customStyle="1" w:styleId="M0">
    <w:name w:val="M图表标题"/>
    <w:next w:val="ac"/>
    <w:link w:val="MChar0"/>
    <w:uiPriority w:val="99"/>
    <w:qFormat/>
    <w:pPr>
      <w:spacing w:line="288" w:lineRule="auto"/>
      <w:jc w:val="center"/>
    </w:pPr>
    <w:rPr>
      <w:rFonts w:ascii="Arial" w:eastAsia="黑体" w:hAnsi="Arial" w:cs="Times New Roman"/>
      <w:kern w:val="2"/>
      <w:sz w:val="21"/>
      <w:szCs w:val="22"/>
    </w:rPr>
  </w:style>
  <w:style w:type="character" w:customStyle="1" w:styleId="MChar0">
    <w:name w:val="M图表标题 Char"/>
    <w:link w:val="M0"/>
    <w:uiPriority w:val="99"/>
    <w:qFormat/>
    <w:rPr>
      <w:rFonts w:ascii="Arial" w:eastAsia="黑体" w:hAnsi="Arial" w:cs="Times New Roman"/>
      <w:kern w:val="2"/>
      <w:sz w:val="21"/>
      <w:szCs w:val="22"/>
    </w:rPr>
  </w:style>
  <w:style w:type="paragraph" w:customStyle="1" w:styleId="1001">
    <w:name w:val="样式 表头文字格式 + 字符缩放: 100%"/>
    <w:basedOn w:val="afffffffffff5"/>
    <w:qFormat/>
    <w:rPr>
      <w:rFonts w:eastAsia="宋体"/>
      <w:w w:val="100"/>
      <w:kern w:val="2"/>
      <w:sz w:val="21"/>
    </w:rPr>
  </w:style>
  <w:style w:type="character" w:customStyle="1" w:styleId="Charff0">
    <w:name w:val="图注 Char"/>
    <w:link w:val="afffffff6"/>
    <w:rPr>
      <w:rFonts w:ascii="黑体" w:eastAsia="黑体" w:hAnsi="黑体" w:cs="Times New Roman"/>
      <w:kern w:val="2"/>
      <w:sz w:val="24"/>
      <w:lang w:val="zh-CN" w:eastAsia="zh-CN"/>
    </w:rPr>
  </w:style>
  <w:style w:type="paragraph" w:customStyle="1" w:styleId="M1">
    <w:name w:val="M虚框表格"/>
    <w:basedOn w:val="ac"/>
    <w:qFormat/>
    <w:pPr>
      <w:widowControl/>
      <w:spacing w:line="300" w:lineRule="auto"/>
      <w:ind w:right="120"/>
    </w:pPr>
    <w:rPr>
      <w:rFonts w:cs="宋体"/>
      <w:kern w:val="0"/>
      <w:szCs w:val="20"/>
    </w:rPr>
  </w:style>
  <w:style w:type="table" w:customStyle="1" w:styleId="affffffffffffc">
    <w:name w:val="报告表格"/>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b/>
        <w:i w:val="0"/>
        <w:sz w:val="21"/>
      </w:rPr>
      <w:tblPr/>
      <w:trPr>
        <w:tblHeader/>
      </w:trPr>
    </w:tblStylePr>
  </w:style>
  <w:style w:type="paragraph" w:customStyle="1" w:styleId="affffffffffffd">
    <w:name w:val="刘洋"/>
    <w:basedOn w:val="ac"/>
    <w:qFormat/>
    <w:pPr>
      <w:widowControl/>
      <w:spacing w:beforeLines="50" w:before="50" w:afterLines="50" w:after="50"/>
    </w:pPr>
    <w:rPr>
      <w:rFonts w:cs="宋体"/>
      <w:szCs w:val="20"/>
    </w:rPr>
  </w:style>
  <w:style w:type="character" w:customStyle="1" w:styleId="1Char4">
    <w:name w:val="1段落 Char"/>
    <w:link w:val="1f5"/>
    <w:rPr>
      <w:sz w:val="24"/>
      <w:szCs w:val="21"/>
    </w:rPr>
  </w:style>
  <w:style w:type="paragraph" w:customStyle="1" w:styleId="1f5">
    <w:name w:val="1段落"/>
    <w:basedOn w:val="ac"/>
    <w:link w:val="1Char4"/>
    <w:qFormat/>
    <w:pPr>
      <w:widowControl/>
      <w:ind w:firstLine="480"/>
    </w:pPr>
    <w:rPr>
      <w:rFonts w:asciiTheme="minorHAnsi" w:eastAsiaTheme="minorEastAsia" w:hAnsiTheme="minorHAnsi"/>
      <w:kern w:val="0"/>
      <w:szCs w:val="21"/>
    </w:rPr>
  </w:style>
  <w:style w:type="paragraph" w:customStyle="1" w:styleId="Style4">
    <w:name w:val="_Style 4"/>
    <w:basedOn w:val="ac"/>
    <w:uiPriority w:val="34"/>
    <w:qFormat/>
    <w:pPr>
      <w:widowControl/>
      <w:spacing w:line="520" w:lineRule="exact"/>
      <w:ind w:firstLine="420"/>
    </w:pPr>
    <w:rPr>
      <w:rFonts w:ascii="Calibri" w:hAnsi="Calibri" w:cs="宋体"/>
    </w:rPr>
  </w:style>
  <w:style w:type="paragraph" w:customStyle="1" w:styleId="L226">
    <w:name w:val="样式 L标题2 + (符号) 黑体 小四 蓝色 行距: 固定值 26 磅"/>
    <w:basedOn w:val="40"/>
    <w:qFormat/>
    <w:pPr>
      <w:adjustRightInd w:val="0"/>
      <w:spacing w:before="120" w:after="60" w:line="520" w:lineRule="exact"/>
      <w:ind w:firstLine="510"/>
      <w:textAlignment w:val="baseline"/>
    </w:pPr>
    <w:rPr>
      <w:rFonts w:ascii="Times New Roman" w:eastAsia="黑体" w:hAnsi="黑体" w:cs="宋体"/>
      <w:bCs w:val="0"/>
      <w:color w:val="0000FF"/>
      <w:spacing w:val="8"/>
      <w:kern w:val="24"/>
      <w:sz w:val="24"/>
      <w:szCs w:val="20"/>
    </w:rPr>
  </w:style>
  <w:style w:type="paragraph" w:customStyle="1" w:styleId="QJJ">
    <w:name w:val="标准 正文 QJJ"/>
    <w:basedOn w:val="ac"/>
    <w:link w:val="QJJCharChar"/>
    <w:qFormat/>
    <w:pPr>
      <w:widowControl/>
      <w:spacing w:line="520" w:lineRule="exact"/>
      <w:ind w:firstLine="480"/>
    </w:pPr>
    <w:rPr>
      <w:rFonts w:ascii="宋体" w:hAnsi="Arial" w:cs="宋体"/>
      <w:szCs w:val="21"/>
      <w:lang w:val="zh-CN"/>
    </w:rPr>
  </w:style>
  <w:style w:type="character" w:customStyle="1" w:styleId="QJJCharChar">
    <w:name w:val="标准 正文 QJJ Char Char"/>
    <w:link w:val="QJJ"/>
    <w:rPr>
      <w:rFonts w:ascii="宋体" w:eastAsia="宋体" w:hAnsi="Arial" w:cs="宋体"/>
      <w:kern w:val="2"/>
      <w:sz w:val="24"/>
      <w:szCs w:val="21"/>
      <w:lang w:val="zh-CN" w:eastAsia="zh-CN"/>
    </w:rPr>
  </w:style>
  <w:style w:type="paragraph" w:customStyle="1" w:styleId="affffffffffffe">
    <w:name w:val="正文 首行缩进"/>
    <w:basedOn w:val="ac"/>
    <w:qFormat/>
    <w:pPr>
      <w:widowControl/>
      <w:spacing w:line="520" w:lineRule="exact"/>
      <w:ind w:firstLine="480"/>
    </w:pPr>
    <w:rPr>
      <w:rFonts w:cs="宋体"/>
      <w:szCs w:val="20"/>
    </w:rPr>
  </w:style>
  <w:style w:type="character" w:customStyle="1" w:styleId="Charfffc">
    <w:name w:val="正文标题 Char"/>
    <w:rPr>
      <w:rFonts w:eastAsia="幼圆"/>
      <w:b/>
      <w:color w:val="800080"/>
      <w:kern w:val="2"/>
      <w:sz w:val="24"/>
      <w:szCs w:val="24"/>
    </w:rPr>
  </w:style>
  <w:style w:type="paragraph" w:customStyle="1" w:styleId="151">
    <w:name w:val="样式 四号 行距: 1.5 倍行距"/>
    <w:basedOn w:val="ac"/>
    <w:qFormat/>
    <w:pPr>
      <w:widowControl/>
      <w:ind w:firstLine="480"/>
    </w:pPr>
    <w:rPr>
      <w:rFonts w:cs="宋体"/>
      <w:kern w:val="0"/>
      <w:szCs w:val="21"/>
    </w:rPr>
  </w:style>
  <w:style w:type="paragraph" w:customStyle="1" w:styleId="4c">
    <w:name w:val="正文4"/>
    <w:qFormat/>
    <w:pPr>
      <w:ind w:firstLine="480"/>
    </w:pPr>
    <w:rPr>
      <w:rFonts w:ascii="宋体" w:eastAsia="宋体" w:hAnsi="宋体" w:cs="宋体"/>
      <w:kern w:val="2"/>
      <w:sz w:val="24"/>
      <w:szCs w:val="24"/>
    </w:rPr>
  </w:style>
  <w:style w:type="character" w:customStyle="1" w:styleId="CharChar50">
    <w:name w:val="Char Char5"/>
    <w:rPr>
      <w:rFonts w:ascii="Arial" w:eastAsia="黑体" w:hAnsi="Arial"/>
      <w:b/>
      <w:bCs/>
      <w:kern w:val="2"/>
      <w:sz w:val="28"/>
      <w:szCs w:val="32"/>
      <w:lang w:val="en-US" w:eastAsia="zh-CN" w:bidi="ar-SA"/>
    </w:rPr>
  </w:style>
  <w:style w:type="character" w:customStyle="1" w:styleId="CharChar12">
    <w:name w:val="Char Char12"/>
    <w:rPr>
      <w:rFonts w:ascii="宋体" w:eastAsia="宋体"/>
      <w:kern w:val="2"/>
      <w:sz w:val="24"/>
      <w:lang w:val="en-US" w:eastAsia="zh-CN" w:bidi="ar-SA"/>
    </w:rPr>
  </w:style>
  <w:style w:type="character" w:customStyle="1" w:styleId="Charfffd">
    <w:name w:val="图例说明 Char"/>
    <w:link w:val="afffffffffffff"/>
    <w:qFormat/>
    <w:rPr>
      <w:rFonts w:ascii="宋体" w:hAnsi="宋体"/>
      <w:b/>
      <w:color w:val="000000"/>
      <w:sz w:val="24"/>
    </w:rPr>
  </w:style>
  <w:style w:type="paragraph" w:customStyle="1" w:styleId="afffffffffffff">
    <w:name w:val="图例说明"/>
    <w:basedOn w:val="ac"/>
    <w:next w:val="ac"/>
    <w:link w:val="Charfffd"/>
    <w:qFormat/>
    <w:pPr>
      <w:widowControl/>
      <w:spacing w:line="520" w:lineRule="exact"/>
      <w:jc w:val="center"/>
      <w:textAlignment w:val="center"/>
    </w:pPr>
    <w:rPr>
      <w:rFonts w:ascii="宋体" w:eastAsiaTheme="minorEastAsia" w:hAnsi="宋体"/>
      <w:b/>
      <w:color w:val="000000"/>
      <w:kern w:val="0"/>
      <w:szCs w:val="20"/>
    </w:rPr>
  </w:style>
  <w:style w:type="paragraph" w:customStyle="1" w:styleId="reader-word-layerreader-word-s11-12">
    <w:name w:val="reader-word-layer reader-word-s11-1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1f6">
    <w:name w:val="格式1"/>
    <w:basedOn w:val="ac"/>
    <w:qFormat/>
    <w:pPr>
      <w:widowControl/>
      <w:spacing w:beforeLines="50" w:line="520" w:lineRule="exact"/>
      <w:jc w:val="center"/>
    </w:pPr>
    <w:rPr>
      <w:rFonts w:ascii="黑体" w:eastAsia="黑体" w:hAnsi="宋体" w:cs="宋体"/>
      <w:b/>
      <w:bCs/>
      <w:color w:val="000000"/>
      <w:sz w:val="32"/>
      <w:szCs w:val="20"/>
    </w:rPr>
  </w:style>
  <w:style w:type="paragraph" w:customStyle="1" w:styleId="33302">
    <w:name w:val="样式 标题 3标题 33 + 左侧:  0 厘米 悬挂缩进: 2 字符"/>
    <w:basedOn w:val="31"/>
    <w:qFormat/>
    <w:pPr>
      <w:spacing w:before="0" w:after="0" w:line="360" w:lineRule="auto"/>
      <w:ind w:left="561" w:hanging="561"/>
      <w:outlineLvl w:val="3"/>
    </w:pPr>
    <w:rPr>
      <w:rFonts w:ascii="Times New Roman" w:eastAsia="黑体" w:hAnsi="Times New Roman" w:cs="宋体"/>
      <w:b w:val="0"/>
      <w:kern w:val="0"/>
      <w:sz w:val="28"/>
      <w:szCs w:val="24"/>
    </w:rPr>
  </w:style>
  <w:style w:type="paragraph" w:customStyle="1" w:styleId="reader-word-layerreader-word-s2-7">
    <w:name w:val="reader-word-layer reader-word-s2-7"/>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20">
    <w:name w:val="reader-word-layer reader-word-s118-20"/>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14">
    <w:name w:val="reader-word-layer reader-word-s11-14"/>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0">
    <w:name w:val="图表编号"/>
    <w:basedOn w:val="af4"/>
    <w:qFormat/>
    <w:pPr>
      <w:widowControl/>
      <w:jc w:val="center"/>
    </w:pPr>
    <w:rPr>
      <w:rFonts w:ascii="Arial" w:eastAsia="宋体" w:hAnsi="Arial" w:cs="宋体"/>
      <w:b/>
      <w:bCs/>
      <w:sz w:val="21"/>
    </w:rPr>
  </w:style>
  <w:style w:type="paragraph" w:customStyle="1" w:styleId="afffffffffffff1">
    <w:name w:val="正文标准"/>
    <w:basedOn w:val="ac"/>
    <w:qFormat/>
    <w:pPr>
      <w:widowControl/>
      <w:spacing w:line="500" w:lineRule="exact"/>
      <w:ind w:firstLine="565"/>
    </w:pPr>
    <w:rPr>
      <w:rFonts w:cs="宋体"/>
      <w:kern w:val="44"/>
      <w:szCs w:val="20"/>
    </w:rPr>
  </w:style>
  <w:style w:type="paragraph" w:customStyle="1" w:styleId="reader-word-layerreader-word-s118-17reader-word-s118-21">
    <w:name w:val="reader-word-layer reader-word-s118-17 reader-word-s118-21"/>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Style34">
    <w:name w:val="_Style 34"/>
    <w:basedOn w:val="ac"/>
    <w:qFormat/>
    <w:pPr>
      <w:widowControl/>
      <w:spacing w:line="520" w:lineRule="exact"/>
    </w:pPr>
    <w:rPr>
      <w:rFonts w:cs="宋体"/>
      <w:szCs w:val="21"/>
    </w:rPr>
  </w:style>
  <w:style w:type="paragraph" w:customStyle="1" w:styleId="2TimesNewRoman5020">
    <w:name w:val="样式 标题 2 + Times New Roman 四号 非加粗 段前: 5 磅 段后: 0 磅 行距: 固定值 20..."/>
    <w:basedOn w:val="21"/>
    <w:qFormat/>
    <w:pPr>
      <w:spacing w:before="100" w:line="400" w:lineRule="exact"/>
      <w:jc w:val="both"/>
    </w:pPr>
    <w:rPr>
      <w:rFonts w:eastAsia="黑体" w:cs="宋体"/>
      <w:bCs w:val="0"/>
      <w:szCs w:val="20"/>
    </w:rPr>
  </w:style>
  <w:style w:type="paragraph" w:customStyle="1" w:styleId="reader-word-layerreader-word-s118-12">
    <w:name w:val="reader-word-layer reader-word-s118-1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19">
    <w:name w:val="reader-word-layer reader-word-s118-19"/>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6">
    <w:name w:val="reader-word-layer reader-word-s2-6"/>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2ff2">
    <w:name w:val="样式 标题 2 +"/>
    <w:basedOn w:val="21"/>
    <w:qFormat/>
    <w:pPr>
      <w:spacing w:line="960" w:lineRule="exact"/>
      <w:jc w:val="both"/>
      <w:outlineLvl w:val="2"/>
    </w:pPr>
    <w:rPr>
      <w:rFonts w:ascii="Arial" w:eastAsia="黑体" w:cs="Times New Roman"/>
      <w:b w:val="0"/>
      <w:kern w:val="0"/>
      <w:szCs w:val="24"/>
    </w:rPr>
  </w:style>
  <w:style w:type="paragraph" w:customStyle="1" w:styleId="reader-word-layerreader-word-s11-8">
    <w:name w:val="reader-word-layer reader-word-s11-8"/>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2">
    <w:name w:val="格式３"/>
    <w:basedOn w:val="ac"/>
    <w:qFormat/>
    <w:pPr>
      <w:widowControl/>
      <w:spacing w:line="420" w:lineRule="exact"/>
      <w:ind w:left="600" w:hangingChars="250" w:hanging="600"/>
    </w:pPr>
    <w:rPr>
      <w:rFonts w:ascii="宋体" w:hAnsi="宋体" w:cs="宋体"/>
      <w:color w:val="000000"/>
      <w:szCs w:val="20"/>
    </w:rPr>
  </w:style>
  <w:style w:type="paragraph" w:customStyle="1" w:styleId="reader-word-layerreader-word-s1-12">
    <w:name w:val="reader-word-layer reader-word-s1-1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1">
    <w:name w:val="reader-word-layer reader-word-s2-1"/>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225">
    <w:name w:val="样式 样式 报告正文 + 首行缩进:  2 字符 + 首行缩进:  2 字符"/>
    <w:basedOn w:val="ac"/>
    <w:qFormat/>
    <w:pPr>
      <w:widowControl/>
      <w:adjustRightInd w:val="0"/>
      <w:snapToGrid w:val="0"/>
      <w:spacing w:line="500" w:lineRule="exact"/>
    </w:pPr>
    <w:rPr>
      <w:rFonts w:cs="宋体"/>
      <w:szCs w:val="20"/>
    </w:rPr>
  </w:style>
  <w:style w:type="paragraph" w:customStyle="1" w:styleId="jyw">
    <w:name w:val="jyw正文"/>
    <w:basedOn w:val="ac"/>
    <w:qFormat/>
    <w:pPr>
      <w:widowControl/>
      <w:snapToGrid w:val="0"/>
      <w:ind w:firstLine="480"/>
    </w:pPr>
    <w:rPr>
      <w:rFonts w:ascii="宋体" w:hAnsi="宋体" w:cs="宋体"/>
      <w:kern w:val="0"/>
      <w:szCs w:val="21"/>
    </w:rPr>
  </w:style>
  <w:style w:type="paragraph" w:customStyle="1" w:styleId="reader-word-layerreader-word-s118-6">
    <w:name w:val="reader-word-layer reader-word-s118-6"/>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1">
    <w:name w:val="reader-word-layer reader-word-s118-1"/>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1f7">
    <w:name w:val="样式 标题 1 + 居中"/>
    <w:basedOn w:val="ac"/>
    <w:next w:val="ac"/>
    <w:qFormat/>
    <w:pPr>
      <w:widowControl/>
      <w:jc w:val="center"/>
      <w:outlineLvl w:val="1"/>
    </w:pPr>
    <w:rPr>
      <w:rFonts w:cs="宋体"/>
      <w:kern w:val="0"/>
      <w:szCs w:val="20"/>
    </w:rPr>
  </w:style>
  <w:style w:type="paragraph" w:customStyle="1" w:styleId="reader-word-layerreader-word-s118-13">
    <w:name w:val="reader-word-layer reader-word-s118-13"/>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10">
    <w:name w:val="reader-word-layer reader-word-s11-10"/>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5">
    <w:name w:val="reader-word-layer reader-word-s2-5"/>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3">
    <w:name w:val="图表名称格式"/>
    <w:basedOn w:val="ac"/>
    <w:qFormat/>
    <w:pPr>
      <w:widowControl/>
      <w:overflowPunct w:val="0"/>
      <w:autoSpaceDE w:val="0"/>
      <w:autoSpaceDN w:val="0"/>
      <w:adjustRightInd w:val="0"/>
      <w:spacing w:line="312" w:lineRule="auto"/>
      <w:ind w:firstLine="420"/>
      <w:jc w:val="center"/>
      <w:textAlignment w:val="baseline"/>
    </w:pPr>
    <w:rPr>
      <w:rFonts w:ascii="宋体" w:hAnsi="宋体" w:cs="宋体"/>
      <w:b/>
      <w:kern w:val="0"/>
      <w:szCs w:val="21"/>
      <w:lang w:val="zh-CN"/>
    </w:rPr>
  </w:style>
  <w:style w:type="paragraph" w:customStyle="1" w:styleId="reader-word-layerreader-word-s118-16">
    <w:name w:val="reader-word-layer reader-word-s118-16"/>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4">
    <w:name w:val="reader-word-layer reader-word-s1-14"/>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N9">
    <w:name w:val="文字N9"/>
    <w:basedOn w:val="ac"/>
    <w:qFormat/>
    <w:pPr>
      <w:widowControl/>
      <w:spacing w:line="300" w:lineRule="auto"/>
    </w:pPr>
    <w:rPr>
      <w:rFonts w:ascii="仿宋_GB2312" w:eastAsia="仿宋_GB2312" w:hAnsi="Calibri" w:cs="黑体"/>
      <w:szCs w:val="21"/>
    </w:rPr>
  </w:style>
  <w:style w:type="paragraph" w:customStyle="1" w:styleId="67">
    <w:name w:val="正文6"/>
    <w:qFormat/>
    <w:pPr>
      <w:ind w:firstLine="480"/>
    </w:pPr>
    <w:rPr>
      <w:rFonts w:ascii="宋体" w:eastAsia="宋体" w:hAnsi="宋体" w:cs="宋体"/>
      <w:kern w:val="2"/>
      <w:sz w:val="24"/>
      <w:szCs w:val="24"/>
    </w:rPr>
  </w:style>
  <w:style w:type="paragraph" w:customStyle="1" w:styleId="215">
    <w:name w:val="样式 样式 标题 2 + + 行距: 1.5 倍行距"/>
    <w:basedOn w:val="2ff2"/>
    <w:qFormat/>
    <w:pPr>
      <w:spacing w:line="360" w:lineRule="auto"/>
    </w:pPr>
    <w:rPr>
      <w:rFonts w:cs="宋体"/>
      <w:szCs w:val="20"/>
    </w:rPr>
  </w:style>
  <w:style w:type="paragraph" w:customStyle="1" w:styleId="reader-word-layerreader-word-s118-14">
    <w:name w:val="reader-word-layer reader-word-s118-14"/>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5">
    <w:name w:val="reader-word-layer reader-word-s118-5"/>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2">
    <w:name w:val="reader-word-layer reader-word-s2-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N11">
    <w:name w:val="图表N11"/>
    <w:basedOn w:val="ac"/>
    <w:next w:val="ac"/>
    <w:qFormat/>
    <w:pPr>
      <w:widowControl/>
      <w:spacing w:line="520" w:lineRule="exact"/>
      <w:jc w:val="center"/>
    </w:pPr>
    <w:rPr>
      <w:rFonts w:ascii="仿宋_GB2312" w:eastAsia="仿宋_GB2312" w:hAnsi="Calibri" w:cs="黑体"/>
      <w:szCs w:val="21"/>
    </w:rPr>
  </w:style>
  <w:style w:type="paragraph" w:customStyle="1" w:styleId="reader-word-layerreader-word-s118-10">
    <w:name w:val="reader-word-layer reader-word-s118-10"/>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fyf">
    <w:name w:val="fyf"/>
    <w:basedOn w:val="ac"/>
    <w:qFormat/>
    <w:pPr>
      <w:widowControl/>
      <w:spacing w:line="520" w:lineRule="exact"/>
      <w:ind w:firstLine="480"/>
    </w:pPr>
    <w:rPr>
      <w:rFonts w:ascii="宋体" w:hAnsi="宋体" w:cs="宋体"/>
      <w:szCs w:val="20"/>
    </w:rPr>
  </w:style>
  <w:style w:type="paragraph" w:customStyle="1" w:styleId="reader-word-layerreader-word-s118-3">
    <w:name w:val="reader-word-layer reader-word-s118-3"/>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5">
    <w:name w:val="reader-word-layer reader-word-s11-5"/>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4">
    <w:name w:val="图表格式"/>
    <w:basedOn w:val="ac"/>
    <w:qFormat/>
    <w:pPr>
      <w:widowControl/>
      <w:adjustRightInd w:val="0"/>
      <w:spacing w:line="300" w:lineRule="atLeast"/>
      <w:jc w:val="center"/>
      <w:textAlignment w:val="baseline"/>
    </w:pPr>
    <w:rPr>
      <w:rFonts w:ascii="宋体" w:hAnsi="宋体" w:cs="宋体"/>
      <w:bCs/>
      <w:color w:val="000000"/>
      <w:kern w:val="28"/>
      <w:szCs w:val="21"/>
    </w:rPr>
  </w:style>
  <w:style w:type="paragraph" w:customStyle="1" w:styleId="Style5">
    <w:name w:val="_Style 5"/>
    <w:basedOn w:val="ac"/>
    <w:uiPriority w:val="34"/>
    <w:qFormat/>
    <w:pPr>
      <w:widowControl/>
      <w:spacing w:line="520" w:lineRule="exact"/>
      <w:ind w:firstLine="420"/>
    </w:pPr>
    <w:rPr>
      <w:rFonts w:ascii="Calibri" w:hAnsi="Calibri" w:cs="宋体"/>
    </w:rPr>
  </w:style>
  <w:style w:type="paragraph" w:customStyle="1" w:styleId="QJJ0">
    <w:name w:val="样式 图表名称 QJJ"/>
    <w:basedOn w:val="ac"/>
    <w:link w:val="QJJChar"/>
    <w:qFormat/>
    <w:pPr>
      <w:widowControl/>
      <w:spacing w:line="520" w:lineRule="exact"/>
      <w:jc w:val="center"/>
    </w:pPr>
    <w:rPr>
      <w:rFonts w:ascii="黑体" w:eastAsia="黑体" w:hAnsi="Arial" w:cs="宋体"/>
      <w:szCs w:val="20"/>
      <w:lang w:val="zh-CN"/>
    </w:rPr>
  </w:style>
  <w:style w:type="character" w:customStyle="1" w:styleId="QJJChar">
    <w:name w:val="样式 图表名称 QJJ Char"/>
    <w:link w:val="QJJ0"/>
    <w:rPr>
      <w:rFonts w:ascii="黑体" w:eastAsia="黑体" w:hAnsi="Arial" w:cs="宋体"/>
      <w:kern w:val="2"/>
      <w:sz w:val="24"/>
      <w:lang w:val="zh-CN" w:eastAsia="zh-CN"/>
    </w:rPr>
  </w:style>
  <w:style w:type="paragraph" w:customStyle="1" w:styleId="afffffffffffff5">
    <w:name w:val="标准正文"/>
    <w:basedOn w:val="ac"/>
    <w:link w:val="Char1c"/>
    <w:qFormat/>
    <w:pPr>
      <w:widowControl/>
      <w:spacing w:line="520" w:lineRule="exact"/>
      <w:ind w:firstLine="480"/>
    </w:pPr>
    <w:rPr>
      <w:rFonts w:ascii="宋体" w:hAnsi="Arial" w:cs="宋体"/>
      <w:szCs w:val="20"/>
      <w:lang w:val="zh-CN"/>
    </w:rPr>
  </w:style>
  <w:style w:type="character" w:customStyle="1" w:styleId="Char1c">
    <w:name w:val="标准正文 Char1"/>
    <w:link w:val="afffffffffffff5"/>
    <w:rPr>
      <w:rFonts w:ascii="宋体" w:eastAsia="宋体" w:hAnsi="Arial" w:cs="宋体"/>
      <w:kern w:val="2"/>
      <w:sz w:val="24"/>
      <w:lang w:val="zh-CN" w:eastAsia="zh-CN"/>
    </w:rPr>
  </w:style>
  <w:style w:type="paragraph" w:customStyle="1" w:styleId="QJJ1">
    <w:name w:val="表格文字 QJJ"/>
    <w:basedOn w:val="ac"/>
    <w:link w:val="QJJCharChar0"/>
    <w:uiPriority w:val="99"/>
    <w:qFormat/>
    <w:pPr>
      <w:keepLines/>
      <w:widowControl/>
      <w:adjustRightInd w:val="0"/>
      <w:snapToGrid w:val="0"/>
      <w:spacing w:line="240" w:lineRule="exact"/>
      <w:jc w:val="center"/>
    </w:pPr>
    <w:rPr>
      <w:rFonts w:ascii="宋体" w:hAnsi="Arial" w:cs="宋体"/>
      <w:bCs/>
      <w:snapToGrid w:val="0"/>
      <w:kern w:val="0"/>
      <w:szCs w:val="21"/>
      <w:lang w:val="zh-CN"/>
    </w:rPr>
  </w:style>
  <w:style w:type="character" w:customStyle="1" w:styleId="QJJCharChar0">
    <w:name w:val="表格文字 QJJ Char Char"/>
    <w:link w:val="QJJ1"/>
    <w:uiPriority w:val="99"/>
    <w:rPr>
      <w:rFonts w:ascii="宋体" w:eastAsia="宋体" w:hAnsi="Arial" w:cs="宋体"/>
      <w:bCs/>
      <w:snapToGrid w:val="0"/>
      <w:sz w:val="24"/>
      <w:szCs w:val="21"/>
      <w:lang w:val="zh-CN" w:eastAsia="zh-CN"/>
    </w:rPr>
  </w:style>
  <w:style w:type="paragraph" w:customStyle="1" w:styleId="QJJ2">
    <w:name w:val="表格名称 QJJ"/>
    <w:basedOn w:val="ac"/>
    <w:link w:val="QJJCharChar1"/>
    <w:qFormat/>
    <w:pPr>
      <w:widowControl/>
      <w:wordWrap w:val="0"/>
      <w:spacing w:line="520" w:lineRule="exact"/>
      <w:ind w:rightChars="100" w:right="240"/>
      <w:jc w:val="right"/>
    </w:pPr>
    <w:rPr>
      <w:rFonts w:ascii="黑体" w:eastAsia="黑体" w:hAnsi="Arial" w:cs="宋体"/>
      <w:snapToGrid w:val="0"/>
      <w:kern w:val="0"/>
      <w:szCs w:val="20"/>
      <w:lang w:val="zh-CN"/>
    </w:rPr>
  </w:style>
  <w:style w:type="character" w:customStyle="1" w:styleId="QJJCharChar1">
    <w:name w:val="表格名称 QJJ Char Char"/>
    <w:link w:val="QJJ2"/>
    <w:rPr>
      <w:rFonts w:ascii="黑体" w:eastAsia="黑体" w:hAnsi="Arial" w:cs="宋体"/>
      <w:snapToGrid w:val="0"/>
      <w:sz w:val="24"/>
      <w:lang w:val="zh-CN" w:eastAsia="zh-CN"/>
    </w:rPr>
  </w:style>
  <w:style w:type="paragraph" w:customStyle="1" w:styleId="QJJ3">
    <w:name w:val="样式 表格 单位 QJJ"/>
    <w:basedOn w:val="ac"/>
    <w:link w:val="QJJCharChar2"/>
    <w:uiPriority w:val="99"/>
    <w:qFormat/>
    <w:pPr>
      <w:widowControl/>
      <w:wordWrap w:val="0"/>
      <w:spacing w:line="520" w:lineRule="exact"/>
      <w:ind w:rightChars="100" w:right="240"/>
      <w:jc w:val="right"/>
    </w:pPr>
    <w:rPr>
      <w:rFonts w:ascii="宋体" w:hAnsi="Arial" w:cs="宋体"/>
      <w:snapToGrid w:val="0"/>
      <w:kern w:val="0"/>
      <w:szCs w:val="20"/>
      <w:lang w:val="zh-CN"/>
    </w:rPr>
  </w:style>
  <w:style w:type="character" w:customStyle="1" w:styleId="QJJCharChar2">
    <w:name w:val="样式 表格 单位 QJJ Char Char"/>
    <w:link w:val="QJJ3"/>
    <w:uiPriority w:val="99"/>
    <w:rPr>
      <w:rFonts w:ascii="宋体" w:eastAsia="宋体" w:hAnsi="Arial" w:cs="宋体"/>
      <w:snapToGrid w:val="0"/>
      <w:sz w:val="24"/>
      <w:lang w:val="zh-CN" w:eastAsia="zh-CN"/>
    </w:rPr>
  </w:style>
  <w:style w:type="character" w:customStyle="1" w:styleId="apple-style-span">
    <w:name w:val="apple-style-span"/>
    <w:basedOn w:val="ad"/>
  </w:style>
  <w:style w:type="character" w:customStyle="1" w:styleId="00Char">
    <w:name w:val="00正文文本 Char"/>
    <w:link w:val="000"/>
    <w:rPr>
      <w:rFonts w:ascii="宋体" w:hAnsi="Courier New" w:cs="Courier New"/>
      <w:kern w:val="2"/>
      <w:sz w:val="24"/>
      <w:szCs w:val="21"/>
    </w:rPr>
  </w:style>
  <w:style w:type="paragraph" w:customStyle="1" w:styleId="000">
    <w:name w:val="00正文文本"/>
    <w:basedOn w:val="ac"/>
    <w:link w:val="00Char"/>
    <w:qFormat/>
    <w:pPr>
      <w:widowControl/>
      <w:spacing w:line="520" w:lineRule="exact"/>
    </w:pPr>
    <w:rPr>
      <w:rFonts w:ascii="宋体" w:eastAsiaTheme="minorEastAsia" w:hAnsi="Courier New" w:cs="Courier New"/>
      <w:szCs w:val="21"/>
    </w:rPr>
  </w:style>
  <w:style w:type="paragraph" w:customStyle="1" w:styleId="reader-word-layer">
    <w:name w:val="reader-word-layer"/>
    <w:basedOn w:val="ac"/>
    <w:qFormat/>
    <w:pPr>
      <w:widowControl/>
      <w:spacing w:before="100" w:beforeAutospacing="1" w:after="100" w:afterAutospacing="1" w:line="520" w:lineRule="exact"/>
      <w:jc w:val="left"/>
    </w:pPr>
    <w:rPr>
      <w:rFonts w:ascii="宋体" w:hAnsi="宋体" w:cs="宋体"/>
      <w:kern w:val="0"/>
      <w:szCs w:val="20"/>
    </w:rPr>
  </w:style>
  <w:style w:type="character" w:customStyle="1" w:styleId="112">
    <w:name w:val="标题 1 字符1"/>
    <w:locked/>
    <w:rPr>
      <w:rFonts w:ascii="Times New Roman" w:hAnsi="Times New Roman"/>
      <w:b/>
      <w:bCs/>
      <w:kern w:val="44"/>
      <w:sz w:val="28"/>
      <w:szCs w:val="44"/>
    </w:rPr>
  </w:style>
  <w:style w:type="character" w:customStyle="1" w:styleId="211">
    <w:name w:val="标题 2 字符1"/>
    <w:semiHidden/>
    <w:qFormat/>
    <w:locked/>
    <w:rPr>
      <w:rFonts w:ascii="Times New Roman" w:hAnsi="Times New Roman"/>
      <w:b/>
      <w:bCs/>
      <w:kern w:val="2"/>
      <w:sz w:val="24"/>
      <w:szCs w:val="24"/>
    </w:rPr>
  </w:style>
  <w:style w:type="character" w:customStyle="1" w:styleId="310">
    <w:name w:val="标题 3 字符1"/>
    <w:semiHidden/>
    <w:qFormat/>
    <w:locked/>
    <w:rPr>
      <w:rFonts w:ascii="Times New Roman" w:hAnsi="Times New Roman"/>
      <w:b/>
      <w:bCs/>
      <w:kern w:val="2"/>
      <w:sz w:val="24"/>
      <w:szCs w:val="24"/>
    </w:rPr>
  </w:style>
  <w:style w:type="character" w:customStyle="1" w:styleId="410">
    <w:name w:val="标题 4 字符1"/>
    <w:semiHidden/>
    <w:qFormat/>
    <w:locked/>
    <w:rPr>
      <w:rFonts w:ascii="黑体" w:eastAsia="黑体" w:hAnsi="Arial"/>
      <w:b/>
      <w:bCs/>
      <w:kern w:val="2"/>
      <w:sz w:val="28"/>
      <w:szCs w:val="28"/>
    </w:rPr>
  </w:style>
  <w:style w:type="character" w:customStyle="1" w:styleId="510">
    <w:name w:val="标题 5 字符1"/>
    <w:semiHidden/>
    <w:qFormat/>
    <w:locked/>
    <w:rPr>
      <w:rFonts w:ascii="黑体" w:eastAsia="黑体"/>
      <w:sz w:val="24"/>
      <w:szCs w:val="18"/>
    </w:rPr>
  </w:style>
  <w:style w:type="character" w:customStyle="1" w:styleId="610">
    <w:name w:val="标题 6 字符1"/>
    <w:semiHidden/>
    <w:locked/>
    <w:rPr>
      <w:rFonts w:ascii="Arial" w:eastAsia="黑体" w:hAnsi="Arial"/>
      <w:b/>
      <w:spacing w:val="10"/>
      <w:sz w:val="24"/>
      <w:lang w:val="zh-CN" w:eastAsia="zh-CN"/>
    </w:rPr>
  </w:style>
  <w:style w:type="character" w:customStyle="1" w:styleId="710">
    <w:name w:val="标题 7 字符1"/>
    <w:uiPriority w:val="99"/>
    <w:semiHidden/>
    <w:locked/>
    <w:rPr>
      <w:rFonts w:ascii="Times New Roman" w:hAnsi="Times New Roman"/>
      <w:b/>
      <w:spacing w:val="10"/>
      <w:sz w:val="24"/>
      <w:lang w:val="zh-CN" w:eastAsia="zh-CN"/>
    </w:rPr>
  </w:style>
  <w:style w:type="character" w:customStyle="1" w:styleId="810">
    <w:name w:val="标题 8 字符1"/>
    <w:uiPriority w:val="99"/>
    <w:semiHidden/>
    <w:locked/>
    <w:rPr>
      <w:rFonts w:ascii="Arial" w:eastAsia="黑体" w:hAnsi="Arial"/>
      <w:spacing w:val="10"/>
      <w:sz w:val="24"/>
      <w:lang w:val="zh-CN" w:eastAsia="zh-CN"/>
    </w:rPr>
  </w:style>
  <w:style w:type="character" w:customStyle="1" w:styleId="910">
    <w:name w:val="标题 9 字符1"/>
    <w:uiPriority w:val="99"/>
    <w:semiHidden/>
    <w:locked/>
    <w:rPr>
      <w:rFonts w:ascii="Arial" w:eastAsia="黑体" w:hAnsi="Arial"/>
      <w:spacing w:val="10"/>
      <w:sz w:val="24"/>
      <w:lang w:val="zh-CN" w:eastAsia="zh-CN"/>
    </w:rPr>
  </w:style>
  <w:style w:type="character" w:customStyle="1" w:styleId="afffffffffffff6">
    <w:name w:val="正文缩进 字符"/>
    <w:semiHidden/>
    <w:locked/>
    <w:rPr>
      <w:kern w:val="2"/>
      <w:sz w:val="24"/>
      <w:szCs w:val="18"/>
    </w:rPr>
  </w:style>
  <w:style w:type="character" w:customStyle="1" w:styleId="2ff3">
    <w:name w:val="脚注文本 字符2"/>
    <w:semiHidden/>
    <w:locked/>
    <w:rPr>
      <w:rFonts w:ascii="Times New Roman" w:hAnsi="Times New Roman"/>
      <w:kern w:val="28"/>
      <w:sz w:val="18"/>
      <w:szCs w:val="18"/>
      <w:lang w:val="zh-CN" w:eastAsia="zh-CN"/>
    </w:rPr>
  </w:style>
  <w:style w:type="character" w:customStyle="1" w:styleId="1f8">
    <w:name w:val="批注文字 字符1"/>
    <w:semiHidden/>
    <w:qFormat/>
    <w:locked/>
    <w:rPr>
      <w:rFonts w:ascii="Times New Roman" w:hAnsi="Times New Roman"/>
      <w:kern w:val="2"/>
      <w:sz w:val="24"/>
      <w:szCs w:val="24"/>
      <w:lang w:val="zh-CN" w:eastAsia="zh-CN"/>
    </w:rPr>
  </w:style>
  <w:style w:type="character" w:customStyle="1" w:styleId="1f9">
    <w:name w:val="页眉 字符1"/>
    <w:semiHidden/>
    <w:qFormat/>
    <w:locked/>
    <w:rPr>
      <w:rFonts w:ascii="Times New Roman" w:hAnsi="Times New Roman"/>
      <w:sz w:val="18"/>
      <w:szCs w:val="18"/>
      <w:lang w:val="zh-CN" w:eastAsia="zh-CN"/>
    </w:rPr>
  </w:style>
  <w:style w:type="character" w:customStyle="1" w:styleId="1fa">
    <w:name w:val="页脚 字符1"/>
    <w:uiPriority w:val="99"/>
    <w:semiHidden/>
    <w:qFormat/>
    <w:locked/>
    <w:rPr>
      <w:rFonts w:ascii="Times New Roman" w:hAnsi="Times New Roman"/>
      <w:sz w:val="18"/>
      <w:szCs w:val="18"/>
      <w:lang w:val="zh-CN" w:eastAsia="zh-CN"/>
    </w:rPr>
  </w:style>
  <w:style w:type="character" w:customStyle="1" w:styleId="afffffffffffff7">
    <w:name w:val="题注 字符"/>
    <w:uiPriority w:val="35"/>
    <w:semiHidden/>
    <w:qFormat/>
    <w:locked/>
    <w:rPr>
      <w:rFonts w:ascii="Arial" w:eastAsia="黑体" w:hAnsi="Arial" w:cs="Arial"/>
      <w:kern w:val="2"/>
    </w:rPr>
  </w:style>
  <w:style w:type="character" w:customStyle="1" w:styleId="2ff4">
    <w:name w:val="尾注文本 字符2"/>
    <w:semiHidden/>
    <w:locked/>
    <w:rPr>
      <w:rFonts w:ascii="Times New Roman" w:eastAsia="华文行楷" w:hAnsi="Times New Roman"/>
      <w:spacing w:val="16"/>
      <w:kern w:val="18"/>
      <w:sz w:val="24"/>
      <w:lang w:val="zh-CN" w:eastAsia="zh-CN"/>
    </w:rPr>
  </w:style>
  <w:style w:type="character" w:customStyle="1" w:styleId="2ff5">
    <w:name w:val="标题 字符2"/>
    <w:locked/>
    <w:rPr>
      <w:rFonts w:ascii="Arial" w:hAnsi="Arial" w:cs="Arial"/>
      <w:b/>
      <w:bCs/>
      <w:kern w:val="2"/>
      <w:sz w:val="44"/>
      <w:szCs w:val="32"/>
      <w:lang w:val="zh-CN" w:eastAsia="zh-CN"/>
    </w:rPr>
  </w:style>
  <w:style w:type="character" w:customStyle="1" w:styleId="2ff6">
    <w:name w:val="结束语 字符2"/>
    <w:semiHidden/>
    <w:locked/>
    <w:rPr>
      <w:rFonts w:ascii="Times New Roman" w:hAnsi="Times New Roman"/>
      <w:kern w:val="2"/>
      <w:sz w:val="24"/>
      <w:szCs w:val="24"/>
      <w:lang w:val="zh-CN" w:eastAsia="zh-CN"/>
    </w:rPr>
  </w:style>
  <w:style w:type="character" w:customStyle="1" w:styleId="2ff7">
    <w:name w:val="签名 字符2"/>
    <w:semiHidden/>
    <w:locked/>
    <w:rPr>
      <w:rFonts w:ascii="Times New Roman" w:hAnsi="Times New Roman"/>
      <w:kern w:val="2"/>
      <w:sz w:val="24"/>
      <w:szCs w:val="24"/>
      <w:lang w:val="zh-CN" w:eastAsia="zh-CN"/>
    </w:rPr>
  </w:style>
  <w:style w:type="character" w:customStyle="1" w:styleId="1fb">
    <w:name w:val="正文文本 字符1"/>
    <w:semiHidden/>
    <w:locked/>
    <w:rPr>
      <w:rFonts w:ascii="Times New Roman" w:hAnsi="Times New Roman"/>
      <w:szCs w:val="24"/>
      <w:lang w:val="zh-CN" w:eastAsia="zh-CN"/>
    </w:rPr>
  </w:style>
  <w:style w:type="character" w:customStyle="1" w:styleId="1fc">
    <w:name w:val="正文文本缩进 字符1"/>
    <w:semiHidden/>
    <w:locked/>
    <w:rPr>
      <w:rFonts w:ascii="Times New Roman" w:hAnsi="Times New Roman"/>
      <w:sz w:val="24"/>
      <w:szCs w:val="24"/>
      <w:lang w:val="zh-CN" w:eastAsia="zh-CN"/>
    </w:rPr>
  </w:style>
  <w:style w:type="character" w:customStyle="1" w:styleId="2ff8">
    <w:name w:val="信息标题 字符2"/>
    <w:semiHidden/>
    <w:locked/>
    <w:rPr>
      <w:rFonts w:ascii="Arial" w:hAnsi="Arial" w:cs="Arial"/>
      <w:kern w:val="2"/>
      <w:sz w:val="24"/>
      <w:szCs w:val="24"/>
      <w:shd w:val="pct20" w:color="auto" w:fill="auto"/>
      <w:lang w:val="zh-CN" w:eastAsia="zh-CN"/>
    </w:rPr>
  </w:style>
  <w:style w:type="character" w:customStyle="1" w:styleId="2ff9">
    <w:name w:val="副标题 字符2"/>
    <w:locked/>
    <w:rPr>
      <w:rFonts w:ascii="Arial" w:hAnsi="Arial" w:cs="Arial"/>
      <w:b/>
      <w:bCs/>
      <w:kern w:val="28"/>
      <w:sz w:val="32"/>
      <w:szCs w:val="32"/>
      <w:lang w:val="zh-CN" w:eastAsia="zh-CN"/>
    </w:rPr>
  </w:style>
  <w:style w:type="character" w:customStyle="1" w:styleId="2ffa">
    <w:name w:val="称呼 字符2"/>
    <w:semiHidden/>
    <w:locked/>
    <w:rPr>
      <w:rFonts w:ascii="Times New Roman" w:hAnsi="Times New Roman"/>
      <w:kern w:val="2"/>
      <w:sz w:val="24"/>
      <w:szCs w:val="24"/>
      <w:lang w:val="zh-CN" w:eastAsia="zh-CN"/>
    </w:rPr>
  </w:style>
  <w:style w:type="character" w:customStyle="1" w:styleId="2ffb">
    <w:name w:val="日期 字符2"/>
    <w:semiHidden/>
    <w:locked/>
    <w:rPr>
      <w:rFonts w:ascii="Times New Roman" w:hAnsi="Times New Roman"/>
      <w:szCs w:val="24"/>
      <w:lang w:val="zh-CN" w:eastAsia="zh-CN"/>
    </w:rPr>
  </w:style>
  <w:style w:type="character" w:customStyle="1" w:styleId="afffffffffffff8">
    <w:name w:val="正文文本首行缩进 字符"/>
    <w:uiPriority w:val="99"/>
    <w:semiHidden/>
    <w:locked/>
    <w:rPr>
      <w:rFonts w:ascii="Times New Roman" w:hAnsi="Times New Roman"/>
      <w:kern w:val="2"/>
      <w:sz w:val="21"/>
      <w:szCs w:val="24"/>
      <w:lang w:val="zh-CN" w:eastAsia="zh-CN"/>
    </w:rPr>
  </w:style>
  <w:style w:type="character" w:customStyle="1" w:styleId="2ffc">
    <w:name w:val="正文文本首行缩进 2 字符"/>
    <w:uiPriority w:val="99"/>
    <w:semiHidden/>
    <w:locked/>
    <w:rPr>
      <w:rFonts w:ascii="Times New Roman" w:hAnsi="Times New Roman"/>
      <w:kern w:val="2"/>
      <w:sz w:val="21"/>
      <w:szCs w:val="24"/>
      <w:lang w:val="zh-CN" w:eastAsia="zh-CN"/>
    </w:rPr>
  </w:style>
  <w:style w:type="character" w:customStyle="1" w:styleId="2ffd">
    <w:name w:val="注释标题 字符2"/>
    <w:semiHidden/>
    <w:locked/>
    <w:rPr>
      <w:rFonts w:ascii="Times New Roman" w:hAnsi="Times New Roman"/>
      <w:kern w:val="2"/>
      <w:sz w:val="24"/>
      <w:szCs w:val="24"/>
      <w:lang w:val="zh-CN" w:eastAsia="zh-CN"/>
    </w:rPr>
  </w:style>
  <w:style w:type="character" w:customStyle="1" w:styleId="212">
    <w:name w:val="正文文本 2 字符1"/>
    <w:semiHidden/>
    <w:locked/>
    <w:rPr>
      <w:rFonts w:ascii="Times New Roman" w:hAnsi="Times New Roman"/>
      <w:kern w:val="2"/>
      <w:sz w:val="21"/>
      <w:szCs w:val="24"/>
      <w:lang w:val="zh-CN" w:eastAsia="zh-CN"/>
    </w:rPr>
  </w:style>
  <w:style w:type="character" w:customStyle="1" w:styleId="321">
    <w:name w:val="正文文本 3 字符2"/>
    <w:semiHidden/>
    <w:locked/>
    <w:rPr>
      <w:rFonts w:ascii="Times New Roman" w:hAnsi="Times New Roman"/>
      <w:kern w:val="2"/>
      <w:sz w:val="16"/>
      <w:szCs w:val="16"/>
      <w:lang w:val="zh-CN" w:eastAsia="zh-CN"/>
    </w:rPr>
  </w:style>
  <w:style w:type="character" w:customStyle="1" w:styleId="213">
    <w:name w:val="正文文本缩进 2 字符1"/>
    <w:semiHidden/>
    <w:locked/>
    <w:rPr>
      <w:rFonts w:ascii="Times New Roman" w:hAnsi="Times New Roman"/>
      <w:szCs w:val="24"/>
      <w:lang w:val="zh-CN" w:eastAsia="zh-CN"/>
    </w:rPr>
  </w:style>
  <w:style w:type="character" w:customStyle="1" w:styleId="322">
    <w:name w:val="正文文本缩进 3 字符2"/>
    <w:semiHidden/>
    <w:locked/>
    <w:rPr>
      <w:rFonts w:ascii="Times New Roman" w:hAnsi="Times New Roman"/>
      <w:sz w:val="16"/>
      <w:szCs w:val="16"/>
      <w:lang w:val="zh-CN" w:eastAsia="zh-CN"/>
    </w:rPr>
  </w:style>
  <w:style w:type="character" w:customStyle="1" w:styleId="1fd">
    <w:name w:val="文档结构图 字符1"/>
    <w:semiHidden/>
    <w:qFormat/>
    <w:locked/>
    <w:rPr>
      <w:rFonts w:ascii="Times New Roman" w:hAnsi="Times New Roman"/>
      <w:szCs w:val="24"/>
      <w:shd w:val="clear" w:color="auto" w:fill="000080"/>
    </w:rPr>
  </w:style>
  <w:style w:type="character" w:customStyle="1" w:styleId="1fe">
    <w:name w:val="纯文本 字符1"/>
    <w:semiHidden/>
    <w:qFormat/>
    <w:locked/>
    <w:rPr>
      <w:rFonts w:ascii="宋体" w:hAnsi="Courier New"/>
      <w:szCs w:val="21"/>
      <w:lang w:val="zh-CN" w:eastAsia="zh-CN"/>
    </w:rPr>
  </w:style>
  <w:style w:type="character" w:customStyle="1" w:styleId="2ffe">
    <w:name w:val="电子邮件签名 字符2"/>
    <w:semiHidden/>
    <w:locked/>
    <w:rPr>
      <w:rFonts w:ascii="Times New Roman" w:hAnsi="Times New Roman"/>
      <w:kern w:val="2"/>
      <w:sz w:val="24"/>
      <w:szCs w:val="24"/>
      <w:lang w:val="zh-CN" w:eastAsia="zh-CN"/>
    </w:rPr>
  </w:style>
  <w:style w:type="character" w:customStyle="1" w:styleId="2fff">
    <w:name w:val="批注主题 字符2"/>
    <w:semiHidden/>
    <w:qFormat/>
    <w:locked/>
    <w:rPr>
      <w:rFonts w:ascii="Times New Roman" w:hAnsi="Times New Roman"/>
      <w:b/>
      <w:bCs/>
      <w:kern w:val="2"/>
      <w:sz w:val="24"/>
      <w:szCs w:val="24"/>
      <w:lang w:val="zh-CN" w:eastAsia="zh-CN"/>
    </w:rPr>
  </w:style>
  <w:style w:type="character" w:customStyle="1" w:styleId="1ff">
    <w:name w:val="批注框文本 字符1"/>
    <w:semiHidden/>
    <w:qFormat/>
    <w:locked/>
    <w:rPr>
      <w:rFonts w:ascii="Times New Roman" w:hAnsi="Times New Roman"/>
      <w:sz w:val="18"/>
      <w:szCs w:val="18"/>
    </w:rPr>
  </w:style>
  <w:style w:type="character" w:customStyle="1" w:styleId="afffffffffffff9">
    <w:name w:val="无间隔 字符"/>
    <w:locked/>
    <w:rPr>
      <w:kern w:val="2"/>
      <w:sz w:val="21"/>
      <w:szCs w:val="22"/>
      <w:lang w:val="zh-CN" w:eastAsia="zh-CN"/>
    </w:rPr>
  </w:style>
  <w:style w:type="character" w:customStyle="1" w:styleId="1ff0">
    <w:name w:val="正文文本首行缩进 字符1"/>
    <w:uiPriority w:val="99"/>
    <w:semiHidden/>
  </w:style>
  <w:style w:type="character" w:customStyle="1" w:styleId="1ff1">
    <w:name w:val="日期 字符1"/>
    <w:semiHidden/>
    <w:rPr>
      <w:rFonts w:ascii="Times New Roman" w:hAnsi="Times New Roman"/>
      <w:kern w:val="2"/>
      <w:sz w:val="21"/>
      <w:szCs w:val="24"/>
    </w:rPr>
  </w:style>
  <w:style w:type="character" w:customStyle="1" w:styleId="311">
    <w:name w:val="正文文本缩进 3 字符1"/>
    <w:semiHidden/>
    <w:rPr>
      <w:rFonts w:ascii="Times New Roman" w:hAnsi="Times New Roman"/>
      <w:kern w:val="2"/>
      <w:sz w:val="16"/>
      <w:szCs w:val="16"/>
    </w:rPr>
  </w:style>
  <w:style w:type="character" w:customStyle="1" w:styleId="1ff2">
    <w:name w:val="批注主题 字符1"/>
    <w:semiHidden/>
    <w:rPr>
      <w:rFonts w:ascii="Times New Roman" w:hAnsi="Times New Roman"/>
      <w:b/>
      <w:bCs/>
      <w:kern w:val="2"/>
      <w:sz w:val="21"/>
      <w:szCs w:val="24"/>
    </w:rPr>
  </w:style>
  <w:style w:type="character" w:customStyle="1" w:styleId="1ff3">
    <w:name w:val="标题 字符1"/>
    <w:rPr>
      <w:rFonts w:ascii="等线 Light" w:eastAsia="等线 Light" w:hAnsi="等线 Light" w:cs="Times New Roman"/>
      <w:b/>
      <w:bCs/>
      <w:kern w:val="2"/>
      <w:sz w:val="32"/>
      <w:szCs w:val="32"/>
    </w:rPr>
  </w:style>
  <w:style w:type="character" w:customStyle="1" w:styleId="1ff4">
    <w:name w:val="脚注文本 字符1"/>
    <w:semiHidden/>
    <w:rPr>
      <w:rFonts w:ascii="Times New Roman" w:hAnsi="Times New Roman"/>
      <w:kern w:val="2"/>
      <w:sz w:val="18"/>
      <w:szCs w:val="18"/>
    </w:rPr>
  </w:style>
  <w:style w:type="character" w:customStyle="1" w:styleId="312">
    <w:name w:val="正文文本 3 字符1"/>
    <w:semiHidden/>
    <w:rPr>
      <w:rFonts w:ascii="Times New Roman" w:hAnsi="Times New Roman"/>
      <w:kern w:val="2"/>
      <w:sz w:val="16"/>
      <w:szCs w:val="16"/>
    </w:rPr>
  </w:style>
  <w:style w:type="character" w:customStyle="1" w:styleId="HTML11">
    <w:name w:val="HTML 地址 字符1"/>
    <w:semiHidden/>
    <w:locked/>
    <w:rPr>
      <w:rFonts w:ascii="Times New Roman" w:hAnsi="Times New Roman"/>
      <w:i/>
      <w:iCs/>
      <w:kern w:val="2"/>
      <w:sz w:val="24"/>
      <w:szCs w:val="24"/>
      <w:lang w:val="zh-CN" w:eastAsia="zh-CN"/>
    </w:rPr>
  </w:style>
  <w:style w:type="character" w:customStyle="1" w:styleId="1ff5">
    <w:name w:val="称呼 字符1"/>
    <w:semiHidden/>
    <w:rPr>
      <w:rFonts w:ascii="Times New Roman" w:hAnsi="Times New Roman"/>
      <w:kern w:val="2"/>
      <w:sz w:val="21"/>
      <w:szCs w:val="24"/>
    </w:rPr>
  </w:style>
  <w:style w:type="character" w:customStyle="1" w:styleId="1ff6">
    <w:name w:val="电子邮件签名 字符1"/>
    <w:semiHidden/>
    <w:rPr>
      <w:rFonts w:ascii="Times New Roman" w:hAnsi="Times New Roman"/>
      <w:kern w:val="2"/>
      <w:sz w:val="21"/>
      <w:szCs w:val="24"/>
    </w:rPr>
  </w:style>
  <w:style w:type="character" w:customStyle="1" w:styleId="1ff7">
    <w:name w:val="副标题 字符1"/>
    <w:rPr>
      <w:rFonts w:ascii="等线" w:eastAsia="等线" w:hAnsi="等线" w:cs="Times New Roman"/>
      <w:b/>
      <w:bCs/>
      <w:kern w:val="28"/>
      <w:sz w:val="32"/>
      <w:szCs w:val="32"/>
    </w:rPr>
  </w:style>
  <w:style w:type="character" w:customStyle="1" w:styleId="1ff8">
    <w:name w:val="结束语 字符1"/>
    <w:semiHidden/>
    <w:rPr>
      <w:rFonts w:ascii="Times New Roman" w:hAnsi="Times New Roman"/>
      <w:kern w:val="2"/>
      <w:sz w:val="21"/>
      <w:szCs w:val="24"/>
    </w:rPr>
  </w:style>
  <w:style w:type="character" w:customStyle="1" w:styleId="1ff9">
    <w:name w:val="签名 字符1"/>
    <w:semiHidden/>
    <w:rPr>
      <w:rFonts w:ascii="Times New Roman" w:hAnsi="Times New Roman"/>
      <w:kern w:val="2"/>
      <w:sz w:val="21"/>
      <w:szCs w:val="24"/>
    </w:rPr>
  </w:style>
  <w:style w:type="character" w:customStyle="1" w:styleId="1ffa">
    <w:name w:val="信息标题 字符1"/>
    <w:semiHidden/>
    <w:rPr>
      <w:rFonts w:ascii="等线 Light" w:eastAsia="等线 Light" w:hAnsi="等线 Light" w:cs="Times New Roman"/>
      <w:kern w:val="2"/>
      <w:sz w:val="24"/>
      <w:szCs w:val="24"/>
      <w:shd w:val="pct20" w:color="auto" w:fill="auto"/>
    </w:rPr>
  </w:style>
  <w:style w:type="character" w:customStyle="1" w:styleId="1ffb">
    <w:name w:val="注释标题 字符1"/>
    <w:semiHidden/>
    <w:rPr>
      <w:rFonts w:ascii="Times New Roman" w:hAnsi="Times New Roman"/>
      <w:kern w:val="2"/>
      <w:sz w:val="21"/>
      <w:szCs w:val="24"/>
    </w:rPr>
  </w:style>
  <w:style w:type="character" w:customStyle="1" w:styleId="1ffc">
    <w:name w:val="尾注文本 字符1"/>
    <w:semiHidden/>
    <w:rPr>
      <w:rFonts w:ascii="Times New Roman" w:hAnsi="Times New Roman"/>
      <w:kern w:val="2"/>
      <w:sz w:val="21"/>
      <w:szCs w:val="24"/>
    </w:rPr>
  </w:style>
  <w:style w:type="character" w:customStyle="1" w:styleId="214">
    <w:name w:val="正文文本首行缩进 2 字符1"/>
    <w:uiPriority w:val="99"/>
    <w:semiHidden/>
  </w:style>
  <w:style w:type="paragraph" w:customStyle="1" w:styleId="afffffffffffffa">
    <w:name w:val="表格表头"/>
    <w:basedOn w:val="ac"/>
    <w:next w:val="ac"/>
    <w:pPr>
      <w:widowControl/>
      <w:spacing w:line="520" w:lineRule="exact"/>
      <w:jc w:val="center"/>
    </w:pPr>
    <w:rPr>
      <w:rFonts w:ascii="宋体" w:cs="宋体"/>
      <w:b/>
      <w:bCs/>
      <w:kern w:val="0"/>
      <w:szCs w:val="20"/>
    </w:rPr>
  </w:style>
  <w:style w:type="paragraph" w:customStyle="1" w:styleId="afffffffffffffb">
    <w:name w:val="表格五号"/>
    <w:basedOn w:val="ac"/>
    <w:pPr>
      <w:widowControl/>
      <w:spacing w:line="520" w:lineRule="exact"/>
      <w:jc w:val="center"/>
      <w:textAlignment w:val="center"/>
    </w:pPr>
    <w:rPr>
      <w:rFonts w:cs="宋体"/>
      <w:szCs w:val="21"/>
    </w:rPr>
  </w:style>
  <w:style w:type="paragraph" w:customStyle="1" w:styleId="afffffffffffffc">
    <w:name w:val="图片样式"/>
    <w:basedOn w:val="ac"/>
    <w:qFormat/>
    <w:pPr>
      <w:widowControl/>
      <w:spacing w:line="520" w:lineRule="exact"/>
      <w:jc w:val="center"/>
    </w:pPr>
    <w:rPr>
      <w:rFonts w:cs="宋体"/>
      <w:color w:val="000000"/>
      <w:sz w:val="28"/>
      <w:szCs w:val="28"/>
    </w:rPr>
  </w:style>
  <w:style w:type="paragraph" w:customStyle="1" w:styleId="afffffffffffffd">
    <w:name w:val="图名样式"/>
    <w:basedOn w:val="-NEW"/>
    <w:link w:val="Charfffe"/>
    <w:qFormat/>
    <w:pPr>
      <w:spacing w:after="120"/>
    </w:pPr>
  </w:style>
  <w:style w:type="character" w:customStyle="1" w:styleId="Charfffe">
    <w:name w:val="图名样式 Char"/>
    <w:link w:val="afffffffffffffd"/>
    <w:rPr>
      <w:rFonts w:ascii="Times New Roman" w:eastAsia="黑体" w:hAnsi="Times New Roman" w:cs="Times New Roman"/>
      <w:kern w:val="2"/>
      <w:sz w:val="24"/>
      <w:szCs w:val="21"/>
    </w:rPr>
  </w:style>
  <w:style w:type="character" w:customStyle="1" w:styleId="1ffd">
    <w:name w:val="题注 字符1"/>
    <w:uiPriority w:val="35"/>
    <w:qFormat/>
    <w:rPr>
      <w:rFonts w:ascii="Calibri Light" w:eastAsia="黑体" w:hAnsi="Calibri Light" w:cs="Times New Roman"/>
      <w:b/>
      <w:bCs/>
      <w:snapToGrid w:val="0"/>
      <w:kern w:val="2"/>
      <w:sz w:val="24"/>
      <w:szCs w:val="24"/>
    </w:rPr>
  </w:style>
  <w:style w:type="character" w:customStyle="1" w:styleId="2Char4">
    <w:name w:val="2级标题 Char"/>
    <w:link w:val="20"/>
    <w:locked/>
    <w:rPr>
      <w:rFonts w:ascii="黑体" w:eastAsia="黑体" w:hAnsi="黑体" w:cs="宋体"/>
      <w:b/>
      <w:bCs/>
      <w:kern w:val="2"/>
      <w:sz w:val="21"/>
      <w:szCs w:val="21"/>
    </w:rPr>
  </w:style>
  <w:style w:type="paragraph" w:customStyle="1" w:styleId="20">
    <w:name w:val="2级标题"/>
    <w:basedOn w:val="ac"/>
    <w:link w:val="2Char4"/>
    <w:pPr>
      <w:keepNext/>
      <w:keepLines/>
      <w:widowControl/>
      <w:numPr>
        <w:ilvl w:val="1"/>
        <w:numId w:val="6"/>
      </w:numPr>
      <w:spacing w:beforeLines="50" w:afterLines="50" w:line="520" w:lineRule="exact"/>
      <w:ind w:left="1152" w:firstLine="0"/>
      <w:outlineLvl w:val="1"/>
    </w:pPr>
    <w:rPr>
      <w:rFonts w:ascii="黑体" w:eastAsia="黑体" w:hAnsi="黑体" w:cs="宋体"/>
      <w:b/>
      <w:bCs/>
      <w:sz w:val="21"/>
      <w:szCs w:val="21"/>
    </w:rPr>
  </w:style>
  <w:style w:type="paragraph" w:customStyle="1" w:styleId="afffffffffffffe">
    <w:name w:val="表名样式"/>
    <w:basedOn w:val="afffffffff7"/>
    <w:link w:val="Charffff"/>
    <w:qFormat/>
    <w:pPr>
      <w:widowControl w:val="0"/>
      <w:spacing w:before="120" w:line="240" w:lineRule="auto"/>
    </w:pPr>
    <w:rPr>
      <w:rFonts w:ascii="Times New Roman" w:hAnsi="Times New Roman" w:cs="Times New Roman"/>
      <w:sz w:val="21"/>
      <w:lang w:val="en-US"/>
    </w:rPr>
  </w:style>
  <w:style w:type="character" w:customStyle="1" w:styleId="Charffff">
    <w:name w:val="表名样式 Char"/>
    <w:link w:val="afffffffffffffe"/>
    <w:rPr>
      <w:rFonts w:ascii="Times New Roman" w:eastAsia="宋体" w:hAnsi="Times New Roman" w:cs="Times New Roman"/>
      <w:kern w:val="2"/>
      <w:sz w:val="21"/>
      <w:szCs w:val="22"/>
    </w:rPr>
  </w:style>
  <w:style w:type="paragraph" w:customStyle="1" w:styleId="affffffffffffff">
    <w:name w:val="公式样式"/>
    <w:basedOn w:val="ac"/>
    <w:link w:val="Charffff0"/>
    <w:qFormat/>
    <w:pPr>
      <w:tabs>
        <w:tab w:val="center" w:pos="4440"/>
        <w:tab w:val="right" w:pos="8880"/>
      </w:tabs>
      <w:spacing w:line="240" w:lineRule="auto"/>
      <w:ind w:firstLineChars="0" w:firstLine="0"/>
      <w:textAlignment w:val="center"/>
    </w:pPr>
    <w:rPr>
      <w:rFonts w:cs="Times New Roman"/>
    </w:rPr>
  </w:style>
  <w:style w:type="character" w:customStyle="1" w:styleId="Charffff0">
    <w:name w:val="公式样式 Char"/>
    <w:link w:val="affffffffffffff"/>
    <w:rPr>
      <w:rFonts w:ascii="Times New Roman" w:eastAsia="宋体" w:hAnsi="Times New Roman" w:cs="Times New Roman"/>
      <w:kern w:val="2"/>
      <w:sz w:val="24"/>
      <w:szCs w:val="22"/>
    </w:rPr>
  </w:style>
  <w:style w:type="table" w:customStyle="1" w:styleId="5d">
    <w:name w:val="网格型5"/>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网格型7"/>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网格型9"/>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网格型10"/>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1">
    <w:name w:val="正文00 字符"/>
    <w:link w:val="002"/>
    <w:locked/>
    <w:rPr>
      <w:kern w:val="2"/>
      <w:sz w:val="24"/>
      <w:lang w:val="zh-CN" w:eastAsia="zh-CN"/>
    </w:rPr>
  </w:style>
  <w:style w:type="paragraph" w:customStyle="1" w:styleId="002">
    <w:name w:val="正文00"/>
    <w:basedOn w:val="ac"/>
    <w:link w:val="001"/>
    <w:qFormat/>
    <w:pPr>
      <w:spacing w:line="240" w:lineRule="auto"/>
      <w:ind w:firstLineChars="0" w:firstLine="482"/>
    </w:pPr>
    <w:rPr>
      <w:rFonts w:asciiTheme="minorHAnsi" w:eastAsiaTheme="minorEastAsia" w:hAnsiTheme="minorHAnsi"/>
      <w:szCs w:val="20"/>
      <w:lang w:val="zh-CN"/>
    </w:rPr>
  </w:style>
  <w:style w:type="character" w:customStyle="1" w:styleId="affffffffffffff0">
    <w:name w:val="插图标题 字符"/>
    <w:link w:val="affffffffffffff1"/>
    <w:locked/>
    <w:rPr>
      <w:b/>
      <w:kern w:val="2"/>
      <w:sz w:val="24"/>
      <w:szCs w:val="24"/>
      <w:lang w:val="zh-CN" w:eastAsia="zh-CN"/>
    </w:rPr>
  </w:style>
  <w:style w:type="paragraph" w:customStyle="1" w:styleId="affffffffffffff1">
    <w:name w:val="插图标题"/>
    <w:basedOn w:val="affff1"/>
    <w:link w:val="affffffffffffff0"/>
    <w:qFormat/>
    <w:pPr>
      <w:ind w:firstLine="482"/>
      <w:jc w:val="center"/>
    </w:pPr>
    <w:rPr>
      <w:b/>
      <w:sz w:val="24"/>
      <w:szCs w:val="24"/>
      <w:lang w:val="zh-CN"/>
    </w:rPr>
  </w:style>
  <w:style w:type="table" w:customStyle="1" w:styleId="216">
    <w:name w:val="网格型2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 51"/>
    <w:basedOn w:val="ae"/>
    <w:semiHidden/>
    <w:unhideWhenUsed/>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fff0">
    <w:name w:val="典雅型2"/>
    <w:basedOn w:val="ae"/>
    <w:semiHidden/>
    <w:unhideWhenUsed/>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
    <w:name w:val="网格型-中对齐1"/>
    <w:basedOn w:val="ae"/>
    <w:uiPriority w:val="39"/>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主题1"/>
    <w:basedOn w:val="ae"/>
    <w:semiHidden/>
    <w:unhideWhenUsed/>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典雅型11"/>
    <w:basedOn w:val="ae"/>
    <w:pPr>
      <w:widowControl w:val="0"/>
      <w:adjustRightInd w:val="0"/>
      <w:snapToGrid w:val="0"/>
      <w:jc w:val="center"/>
    </w:pPr>
    <w:rPr>
      <w:rFonts w:ascii="Times New Roman" w:eastAsia="新宋体" w:hAnsi="Times New Roman" w:cs="Times New Roman"/>
      <w:szCs w:val="21"/>
    </w:rPr>
    <w:tblPr>
      <w:tblBorders>
        <w:top w:val="double" w:sz="4" w:space="0" w:color="auto"/>
        <w:bottom w:val="double" w:sz="4" w:space="0" w:color="auto"/>
        <w:insideH w:val="single" w:sz="6" w:space="0" w:color="auto"/>
        <w:insideV w:val="single" w:sz="6" w:space="0" w:color="auto"/>
      </w:tblBorders>
    </w:tblPr>
    <w:tcPr>
      <w:vAlign w:val="center"/>
    </w:tcPr>
    <w:tblStylePr w:type="firstRow">
      <w:rPr>
        <w:caps/>
        <w:color w:val="auto"/>
      </w:rPr>
      <w:tblPr/>
      <w:tcPr>
        <w:tcBorders>
          <w:tl2br w:val="nil"/>
          <w:tr2bl w:val="nil"/>
        </w:tcBorders>
      </w:tcPr>
    </w:tblStylePr>
  </w:style>
  <w:style w:type="table" w:customStyle="1" w:styleId="4-511">
    <w:name w:val="网格表 4 - 着色 511"/>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1100">
    <w:name w:val="网格型110"/>
    <w:basedOn w:val="ae"/>
    <w:uiPriority w:val="59"/>
    <w:qFormat/>
    <w:rPr>
      <w:rFonts w:ascii="Cambria" w:eastAsia="Times New Roman" w:hAnsi="Cambr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样式11"/>
    <w:basedOn w:val="ae"/>
    <w:qFormat/>
    <w:pPr>
      <w:jc w:val="center"/>
    </w:pPr>
    <w:rPr>
      <w:rFonts w:ascii="Times New Roman" w:eastAsia="宋体" w:hAnsi="Times New Roman" w:cs="Times New Roman"/>
      <w:sz w:val="24"/>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cPr>
      <w:vAlign w:val="center"/>
    </w:tcPr>
  </w:style>
  <w:style w:type="table" w:customStyle="1" w:styleId="1fff">
    <w:name w:val="报告表格1"/>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cs="Times New Roman" w:hint="default"/>
        <w:b/>
        <w:i w:val="0"/>
        <w:sz w:val="21"/>
        <w:szCs w:val="21"/>
      </w:rPr>
    </w:tblStylePr>
  </w:style>
  <w:style w:type="character" w:customStyle="1" w:styleId="CharCharChar11">
    <w:name w:val="Char Char Char11"/>
    <w:rPr>
      <w:rFonts w:eastAsia="宋体"/>
      <w:b/>
      <w:bCs/>
      <w:kern w:val="2"/>
      <w:sz w:val="28"/>
      <w:szCs w:val="28"/>
      <w:lang w:bidi="ar-SA"/>
    </w:rPr>
  </w:style>
  <w:style w:type="character" w:customStyle="1" w:styleId="MyChar">
    <w:name w:val="My正文 Char"/>
    <w:link w:val="My"/>
    <w:rPr>
      <w:kern w:val="2"/>
      <w:sz w:val="24"/>
      <w:szCs w:val="24"/>
    </w:rPr>
  </w:style>
  <w:style w:type="paragraph" w:customStyle="1" w:styleId="My">
    <w:name w:val="My正文"/>
    <w:link w:val="MyChar"/>
    <w:qFormat/>
    <w:pPr>
      <w:widowControl w:val="0"/>
      <w:spacing w:line="360" w:lineRule="auto"/>
      <w:ind w:firstLineChars="200" w:firstLine="200"/>
    </w:pPr>
    <w:rPr>
      <w:kern w:val="2"/>
      <w:sz w:val="24"/>
      <w:szCs w:val="24"/>
    </w:rPr>
  </w:style>
  <w:style w:type="paragraph" w:customStyle="1" w:styleId="Char31">
    <w:name w:val="Char31"/>
    <w:basedOn w:val="ac"/>
    <w:pPr>
      <w:spacing w:line="240" w:lineRule="auto"/>
      <w:ind w:firstLineChars="0" w:firstLine="0"/>
    </w:pPr>
    <w:rPr>
      <w:rFonts w:ascii="Tahoma" w:hAnsi="Tahoma" w:cs="Tahoma"/>
      <w:szCs w:val="24"/>
    </w:rPr>
  </w:style>
  <w:style w:type="paragraph" w:customStyle="1" w:styleId="CharCharCharChar11">
    <w:name w:val="Char Char Char Char11"/>
    <w:basedOn w:val="ac"/>
    <w:pPr>
      <w:spacing w:line="240" w:lineRule="auto"/>
      <w:ind w:firstLineChars="0" w:firstLine="0"/>
    </w:pPr>
    <w:rPr>
      <w:rFonts w:cs="Times New Roman"/>
      <w:szCs w:val="24"/>
    </w:rPr>
  </w:style>
  <w:style w:type="paragraph" w:customStyle="1" w:styleId="CharCharCharCharCharCharCharCharCharCharCharCharCharCharCharCharCharCharChar1">
    <w:name w:val="Char Char Char Char Char Char Char Char Char Char Char Char Char Char Char Char Char Char Char1"/>
    <w:basedOn w:val="ac"/>
    <w:pPr>
      <w:widowControl/>
      <w:spacing w:after="160" w:line="240" w:lineRule="exact"/>
      <w:ind w:firstLineChars="0" w:firstLine="0"/>
      <w:jc w:val="left"/>
    </w:pPr>
    <w:rPr>
      <w:rFonts w:ascii="Arial" w:eastAsia="Times New Roman" w:hAnsi="Arial" w:cs="Verdana"/>
      <w:b/>
      <w:kern w:val="0"/>
      <w:szCs w:val="24"/>
      <w:lang w:eastAsia="en-US"/>
    </w:rPr>
  </w:style>
  <w:style w:type="paragraph" w:customStyle="1" w:styleId="CharCharChar1CharCharCharCharCharCharCharCharCharCharCharCharChar1">
    <w:name w:val="Char Char Char1 Char Char Char Char Char Char Char Char Char Char Char Char Char1"/>
    <w:basedOn w:val="ac"/>
    <w:rPr>
      <w:rFonts w:ascii="宋体" w:hAnsi="宋体" w:cs="宋体"/>
      <w:szCs w:val="24"/>
    </w:rPr>
  </w:style>
  <w:style w:type="paragraph" w:customStyle="1" w:styleId="CharCharCharChar2">
    <w:name w:val="Char Char Char Char2"/>
    <w:basedOn w:val="ac"/>
    <w:pPr>
      <w:adjustRightInd w:val="0"/>
      <w:spacing w:line="360" w:lineRule="atLeast"/>
      <w:ind w:firstLineChars="0" w:firstLine="0"/>
      <w:textAlignment w:val="baseline"/>
    </w:pPr>
    <w:rPr>
      <w:rFonts w:cs="Times New Roman"/>
      <w:sz w:val="21"/>
      <w:szCs w:val="24"/>
    </w:rPr>
  </w:style>
  <w:style w:type="table" w:customStyle="1" w:styleId="-2">
    <w:name w:val="网格型-中对齐2"/>
    <w:basedOn w:val="ae"/>
    <w:uiPriority w:val="59"/>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典雅型3"/>
    <w:basedOn w:val="ae"/>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2fff1">
    <w:name w:val="表格主题2"/>
    <w:basedOn w:val="ae"/>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 52"/>
    <w:basedOn w:val="ae"/>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123">
    <w:name w:val="典雅型12"/>
    <w:basedOn w:val="ae"/>
    <w:pPr>
      <w:widowControl w:val="0"/>
      <w:adjustRightInd w:val="0"/>
      <w:snapToGrid w:val="0"/>
      <w:jc w:val="center"/>
      <w:textAlignment w:val="baseline"/>
    </w:pPr>
    <w:rPr>
      <w:rFonts w:ascii="Times New Roman" w:eastAsia="新宋体" w:hAnsi="Times New Roman" w:cs="Times New Roman"/>
      <w:szCs w:val="21"/>
    </w:rPr>
    <w:tblPr>
      <w:jc w:val="center"/>
      <w:tblBorders>
        <w:top w:val="double" w:sz="4" w:space="0" w:color="auto"/>
        <w:bottom w:val="double" w:sz="4" w:space="0" w:color="auto"/>
        <w:insideH w:val="single" w:sz="6" w:space="0" w:color="auto"/>
        <w:insideV w:val="single" w:sz="6" w:space="0" w:color="auto"/>
      </w:tblBorders>
    </w:tblPr>
    <w:trPr>
      <w:jc w:val="center"/>
    </w:trPr>
    <w:tcPr>
      <w:shd w:val="clear" w:color="auto" w:fill="auto"/>
      <w:tcMar>
        <w:left w:w="0" w:type="dxa"/>
        <w:right w:w="0" w:type="dxa"/>
      </w:tcMar>
      <w:vAlign w:val="center"/>
    </w:tcPr>
    <w:tblStylePr w:type="firstRow">
      <w:rPr>
        <w:caps/>
        <w:color w:val="auto"/>
      </w:rPr>
      <w:tblPr/>
      <w:tcPr>
        <w:tcBorders>
          <w:tl2br w:val="nil"/>
          <w:tr2bl w:val="nil"/>
        </w:tcBorders>
      </w:tcPr>
    </w:tblStylePr>
  </w:style>
  <w:style w:type="table" w:customStyle="1" w:styleId="4-512">
    <w:name w:val="网格表 4 - 着色 512"/>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
    <w:name w:val="网格型111"/>
    <w:basedOn w:val="ae"/>
    <w:uiPriority w:val="59"/>
    <w:qFormat/>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e"/>
    <w:uiPriority w:val="39"/>
    <w:qFormat/>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e"/>
    <w:uiPriority w:val="39"/>
    <w:qFormat/>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样式12"/>
    <w:basedOn w:val="ae"/>
    <w:qFormat/>
    <w:pPr>
      <w:jc w:val="center"/>
    </w:pPr>
    <w:rPr>
      <w:rFonts w:ascii="Times New Roman" w:eastAsia="宋体"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2fff2">
    <w:name w:val="报告表格2"/>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b/>
        <w:i w:val="0"/>
        <w:sz w:val="21"/>
      </w:rPr>
      <w:tblPr/>
      <w:trPr>
        <w:tblHeader/>
      </w:trPr>
    </w:tblStylePr>
  </w:style>
  <w:style w:type="table" w:customStyle="1" w:styleId="411">
    <w:name w:val="网格型4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网格型10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 511"/>
    <w:basedOn w:val="ae"/>
    <w:semiHidden/>
    <w:unhideWhenUsed/>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7">
    <w:name w:val="典雅型21"/>
    <w:basedOn w:val="ae"/>
    <w:semiHidden/>
    <w:unhideWhenUsed/>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
    <w:name w:val="网格型-中对齐11"/>
    <w:basedOn w:val="ae"/>
    <w:uiPriority w:val="39"/>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e"/>
    <w:semiHidden/>
    <w:unhideWhenUsed/>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典雅型111"/>
    <w:basedOn w:val="ae"/>
    <w:pPr>
      <w:widowControl w:val="0"/>
      <w:adjustRightInd w:val="0"/>
      <w:snapToGrid w:val="0"/>
      <w:jc w:val="center"/>
    </w:pPr>
    <w:rPr>
      <w:rFonts w:ascii="Times New Roman" w:eastAsia="新宋体" w:hAnsi="Times New Roman" w:cs="Times New Roman"/>
      <w:szCs w:val="21"/>
    </w:rPr>
    <w:tblPr>
      <w:tblBorders>
        <w:top w:val="double" w:sz="4" w:space="0" w:color="auto"/>
        <w:bottom w:val="double" w:sz="4" w:space="0" w:color="auto"/>
        <w:insideH w:val="single" w:sz="6" w:space="0" w:color="auto"/>
        <w:insideV w:val="single" w:sz="6" w:space="0" w:color="auto"/>
      </w:tblBorders>
    </w:tblPr>
    <w:tcPr>
      <w:vAlign w:val="center"/>
    </w:tcPr>
    <w:tblStylePr w:type="firstRow">
      <w:rPr>
        <w:caps/>
        <w:color w:val="auto"/>
      </w:rPr>
      <w:tblPr/>
      <w:tcPr>
        <w:tcBorders>
          <w:tl2br w:val="nil"/>
          <w:tr2bl w:val="nil"/>
        </w:tcBorders>
      </w:tcPr>
    </w:tblStylePr>
  </w:style>
  <w:style w:type="table" w:customStyle="1" w:styleId="4-5111">
    <w:name w:val="网格表 4 - 着色 5111"/>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1101">
    <w:name w:val="网格型1101"/>
    <w:basedOn w:val="ae"/>
    <w:uiPriority w:val="59"/>
    <w:qFormat/>
    <w:rPr>
      <w:rFonts w:ascii="Cambria" w:eastAsia="Times New Roman" w:hAnsi="Cambr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样式111"/>
    <w:basedOn w:val="ae"/>
    <w:qFormat/>
    <w:pPr>
      <w:jc w:val="center"/>
    </w:pPr>
    <w:rPr>
      <w:rFonts w:ascii="Times New Roman" w:eastAsia="宋体" w:hAnsi="Times New Roman" w:cs="Times New Roman"/>
      <w:sz w:val="24"/>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cPr>
      <w:vAlign w:val="center"/>
    </w:tcPr>
  </w:style>
  <w:style w:type="table" w:customStyle="1" w:styleId="118">
    <w:name w:val="报告表格11"/>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cs="Times New Roman" w:hint="default"/>
        <w:b/>
        <w:i w:val="0"/>
        <w:sz w:val="21"/>
        <w:szCs w:val="21"/>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annotation text" w:unhideWhenUsed="1" w:qFormat="1"/>
    <w:lsdException w:name="header" w:unhideWhenUsed="1" w:qFormat="1"/>
    <w:lsdException w:name="footer" w:uiPriority="99" w:unhideWhenUsed="1" w:qFormat="1"/>
    <w:lsdException w:name="caption" w:uiPriority="35" w:unhideWhenUsed="1" w:qFormat="1"/>
    <w:lsdException w:name="annotation reference" w:unhideWhenUsed="1" w:qFormat="1"/>
    <w:lsdException w:name="line number" w:semiHidden="1" w:uiPriority="99" w:unhideWhenUsed="1"/>
    <w:lsdException w:name="endnote reference" w:uiPriority="99" w:unhideWhenUsed="1" w:qFormat="1"/>
    <w:lsdException w:name="endnote text" w:unhideWhenUsed="1" w:qFormat="1"/>
    <w:lsdException w:name="table of authorities" w:semiHidden="1" w:uiPriority="99" w:unhideWhenUsed="1"/>
    <w:lsdException w:name="macro" w:semiHidden="1" w:uiPriority="99" w:unhideWhenUsed="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unhideWhenUsed="1" w:qFormat="1"/>
    <w:lsdException w:name="Body Text Indent 2" w:qFormat="1"/>
    <w:lsdException w:name="Hyperlink" w:uiPriority="99" w:unhideWhenUsed="1" w:qFormat="1"/>
    <w:lsdException w:name="FollowedHyperlink" w:uiPriority="99"/>
    <w:lsdException w:name="Strong" w:uiPriority="22" w:qFormat="1"/>
    <w:lsdException w:name="Emphasis" w:uiPriority="20" w:qFormat="1"/>
    <w:lsdException w:name="Document Map" w:unhideWhenUsed="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59" w:qFormat="1"/>
    <w:lsdException w:name="Placeholder Text" w:uiPriority="99" w:unhideWhenUsed="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c">
    <w:name w:val="Normal"/>
    <w:qFormat/>
    <w:pPr>
      <w:widowControl w:val="0"/>
      <w:spacing w:line="360" w:lineRule="auto"/>
      <w:ind w:firstLineChars="200" w:firstLine="200"/>
      <w:jc w:val="both"/>
    </w:pPr>
    <w:rPr>
      <w:rFonts w:ascii="Times New Roman" w:eastAsia="宋体" w:hAnsi="Times New Roman"/>
      <w:kern w:val="2"/>
      <w:sz w:val="24"/>
      <w:szCs w:val="22"/>
    </w:rPr>
  </w:style>
  <w:style w:type="paragraph" w:styleId="1">
    <w:name w:val="heading 1"/>
    <w:basedOn w:val="ac"/>
    <w:next w:val="ac"/>
    <w:link w:val="1Char1"/>
    <w:qFormat/>
    <w:pPr>
      <w:keepNext/>
      <w:keepLines/>
      <w:ind w:firstLineChars="0" w:firstLine="0"/>
      <w:jc w:val="center"/>
      <w:outlineLvl w:val="0"/>
    </w:pPr>
    <w:rPr>
      <w:b/>
      <w:bCs/>
      <w:kern w:val="44"/>
      <w:sz w:val="32"/>
      <w:szCs w:val="44"/>
    </w:rPr>
  </w:style>
  <w:style w:type="paragraph" w:styleId="21">
    <w:name w:val="heading 2"/>
    <w:basedOn w:val="ac"/>
    <w:next w:val="ac"/>
    <w:link w:val="2Char"/>
    <w:unhideWhenUsed/>
    <w:qFormat/>
    <w:pPr>
      <w:keepNext/>
      <w:keepLines/>
      <w:ind w:firstLineChars="0" w:firstLine="0"/>
      <w:jc w:val="left"/>
      <w:outlineLvl w:val="1"/>
    </w:pPr>
    <w:rPr>
      <w:rFonts w:cstheme="majorBidi"/>
      <w:b/>
      <w:bCs/>
      <w:sz w:val="28"/>
      <w:szCs w:val="32"/>
    </w:rPr>
  </w:style>
  <w:style w:type="paragraph" w:styleId="31">
    <w:name w:val="heading 3"/>
    <w:basedOn w:val="ac"/>
    <w:next w:val="ac"/>
    <w:link w:val="3Char"/>
    <w:unhideWhenUsed/>
    <w:qFormat/>
    <w:pPr>
      <w:keepNext/>
      <w:keepLines/>
      <w:spacing w:before="260" w:after="260" w:line="416" w:lineRule="auto"/>
      <w:ind w:firstLineChars="0" w:firstLine="0"/>
      <w:outlineLvl w:val="2"/>
    </w:pPr>
    <w:rPr>
      <w:rFonts w:asciiTheme="minorHAnsi" w:eastAsiaTheme="minorEastAsia" w:hAnsiTheme="minorHAnsi"/>
      <w:b/>
      <w:bCs/>
      <w:sz w:val="32"/>
      <w:szCs w:val="32"/>
    </w:rPr>
  </w:style>
  <w:style w:type="paragraph" w:styleId="40">
    <w:name w:val="heading 4"/>
    <w:basedOn w:val="ac"/>
    <w:next w:val="ac"/>
    <w:link w:val="4Char"/>
    <w:unhideWhenUsed/>
    <w:qFormat/>
    <w:pPr>
      <w:keepNext/>
      <w:keepLines/>
      <w:spacing w:before="280" w:after="290" w:line="376" w:lineRule="auto"/>
      <w:ind w:firstLineChars="0" w:firstLine="0"/>
      <w:outlineLvl w:val="3"/>
    </w:pPr>
    <w:rPr>
      <w:rFonts w:asciiTheme="majorHAnsi" w:eastAsiaTheme="majorEastAsia" w:hAnsiTheme="majorHAnsi" w:cstheme="majorBidi"/>
      <w:b/>
      <w:bCs/>
      <w:sz w:val="28"/>
      <w:szCs w:val="28"/>
    </w:rPr>
  </w:style>
  <w:style w:type="paragraph" w:styleId="51">
    <w:name w:val="heading 5"/>
    <w:basedOn w:val="ac"/>
    <w:next w:val="ac"/>
    <w:link w:val="5Char"/>
    <w:qFormat/>
    <w:pPr>
      <w:keepNext/>
      <w:keepLines/>
      <w:widowControl/>
      <w:adjustRightInd w:val="0"/>
      <w:spacing w:before="280" w:after="290" w:line="376" w:lineRule="atLeast"/>
      <w:ind w:left="2495" w:firstLineChars="0" w:firstLine="482"/>
      <w:textAlignment w:val="baseline"/>
      <w:outlineLvl w:val="4"/>
    </w:pPr>
    <w:rPr>
      <w:rFonts w:ascii="Calibri" w:hAnsi="Calibri" w:cs="宋体"/>
      <w:b/>
      <w:spacing w:val="10"/>
      <w:kern w:val="0"/>
      <w:sz w:val="28"/>
      <w:szCs w:val="20"/>
    </w:rPr>
  </w:style>
  <w:style w:type="paragraph" w:styleId="61">
    <w:name w:val="heading 6"/>
    <w:basedOn w:val="ac"/>
    <w:next w:val="ac"/>
    <w:link w:val="6Char"/>
    <w:qFormat/>
    <w:pPr>
      <w:keepNext/>
      <w:keepLines/>
      <w:widowControl/>
      <w:tabs>
        <w:tab w:val="left" w:pos="1152"/>
      </w:tabs>
      <w:adjustRightInd w:val="0"/>
      <w:spacing w:before="240" w:after="64" w:line="319" w:lineRule="auto"/>
      <w:ind w:left="1152" w:hanging="1152"/>
      <w:jc w:val="left"/>
      <w:textAlignment w:val="baseline"/>
      <w:outlineLvl w:val="5"/>
    </w:pPr>
    <w:rPr>
      <w:rFonts w:ascii="Arial" w:eastAsia="黑体" w:hAnsi="Arial" w:cs="宋体"/>
      <w:b/>
      <w:spacing w:val="10"/>
      <w:kern w:val="0"/>
      <w:szCs w:val="20"/>
      <w:lang w:val="zh-CN"/>
    </w:rPr>
  </w:style>
  <w:style w:type="paragraph" w:styleId="70">
    <w:name w:val="heading 7"/>
    <w:basedOn w:val="ac"/>
    <w:next w:val="ac"/>
    <w:link w:val="7Char"/>
    <w:qFormat/>
    <w:pPr>
      <w:keepNext/>
      <w:keepLines/>
      <w:widowControl/>
      <w:tabs>
        <w:tab w:val="left" w:pos="1296"/>
      </w:tabs>
      <w:adjustRightInd w:val="0"/>
      <w:spacing w:before="240" w:after="64" w:line="319" w:lineRule="auto"/>
      <w:ind w:left="1296" w:hanging="1296"/>
      <w:jc w:val="left"/>
      <w:textAlignment w:val="baseline"/>
      <w:outlineLvl w:val="6"/>
    </w:pPr>
    <w:rPr>
      <w:rFonts w:cs="宋体"/>
      <w:b/>
      <w:spacing w:val="10"/>
      <w:kern w:val="0"/>
      <w:szCs w:val="20"/>
      <w:lang w:val="zh-CN"/>
    </w:rPr>
  </w:style>
  <w:style w:type="paragraph" w:styleId="8">
    <w:name w:val="heading 8"/>
    <w:basedOn w:val="ac"/>
    <w:next w:val="ac"/>
    <w:link w:val="8Char"/>
    <w:qFormat/>
    <w:pPr>
      <w:keepNext/>
      <w:keepLines/>
      <w:widowControl/>
      <w:tabs>
        <w:tab w:val="left" w:pos="1440"/>
      </w:tabs>
      <w:adjustRightInd w:val="0"/>
      <w:spacing w:before="240" w:after="64" w:line="319" w:lineRule="auto"/>
      <w:ind w:left="1440" w:hanging="1440"/>
      <w:jc w:val="left"/>
      <w:textAlignment w:val="baseline"/>
      <w:outlineLvl w:val="7"/>
    </w:pPr>
    <w:rPr>
      <w:rFonts w:ascii="Arial" w:eastAsia="黑体" w:hAnsi="Arial" w:cs="宋体"/>
      <w:spacing w:val="10"/>
      <w:kern w:val="0"/>
      <w:szCs w:val="20"/>
      <w:lang w:val="zh-CN"/>
    </w:rPr>
  </w:style>
  <w:style w:type="paragraph" w:styleId="90">
    <w:name w:val="heading 9"/>
    <w:basedOn w:val="ac"/>
    <w:next w:val="ac"/>
    <w:link w:val="9Char"/>
    <w:qFormat/>
    <w:pPr>
      <w:keepNext/>
      <w:keepLines/>
      <w:widowControl/>
      <w:tabs>
        <w:tab w:val="left" w:pos="1584"/>
      </w:tabs>
      <w:adjustRightInd w:val="0"/>
      <w:spacing w:before="240" w:after="64" w:line="319" w:lineRule="auto"/>
      <w:ind w:left="1584" w:hanging="1584"/>
      <w:jc w:val="left"/>
      <w:textAlignment w:val="baseline"/>
      <w:outlineLvl w:val="8"/>
    </w:pPr>
    <w:rPr>
      <w:rFonts w:ascii="Arial" w:eastAsia="黑体" w:hAnsi="Arial" w:cs="宋体"/>
      <w:spacing w:val="10"/>
      <w:kern w:val="0"/>
      <w:szCs w:val="20"/>
      <w:lang w:val="zh-CN"/>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32">
    <w:name w:val="List 3"/>
    <w:basedOn w:val="ac"/>
    <w:pPr>
      <w:widowControl/>
      <w:spacing w:line="520" w:lineRule="exact"/>
      <w:ind w:leftChars="400" w:left="100" w:hangingChars="200" w:hanging="200"/>
    </w:pPr>
    <w:rPr>
      <w:rFonts w:cs="宋体"/>
      <w:szCs w:val="20"/>
    </w:rPr>
  </w:style>
  <w:style w:type="paragraph" w:styleId="71">
    <w:name w:val="toc 7"/>
    <w:basedOn w:val="ac"/>
    <w:next w:val="ac"/>
    <w:uiPriority w:val="39"/>
    <w:unhideWhenUsed/>
    <w:qFormat/>
    <w:pPr>
      <w:spacing w:line="240" w:lineRule="auto"/>
      <w:ind w:leftChars="1200" w:left="2520" w:firstLineChars="0" w:firstLine="0"/>
    </w:pPr>
    <w:rPr>
      <w:rFonts w:asciiTheme="minorHAnsi" w:eastAsiaTheme="minorEastAsia" w:hAnsiTheme="minorHAnsi"/>
      <w:sz w:val="21"/>
    </w:rPr>
  </w:style>
  <w:style w:type="paragraph" w:styleId="22">
    <w:name w:val="List Number 2"/>
    <w:basedOn w:val="ac"/>
    <w:pPr>
      <w:widowControl/>
      <w:tabs>
        <w:tab w:val="left" w:pos="780"/>
      </w:tabs>
      <w:spacing w:line="300" w:lineRule="auto"/>
      <w:ind w:leftChars="200" w:left="780" w:hangingChars="200" w:hanging="360"/>
    </w:pPr>
    <w:rPr>
      <w:rFonts w:cs="宋体"/>
      <w:szCs w:val="20"/>
    </w:rPr>
  </w:style>
  <w:style w:type="paragraph" w:styleId="af0">
    <w:name w:val="Note Heading"/>
    <w:basedOn w:val="ac"/>
    <w:next w:val="ac"/>
    <w:link w:val="Char"/>
    <w:pPr>
      <w:widowControl/>
      <w:spacing w:line="300" w:lineRule="auto"/>
      <w:jc w:val="center"/>
    </w:pPr>
    <w:rPr>
      <w:rFonts w:cs="宋体"/>
      <w:szCs w:val="20"/>
      <w:lang w:val="zh-CN"/>
    </w:rPr>
  </w:style>
  <w:style w:type="paragraph" w:styleId="41">
    <w:name w:val="List Bullet 4"/>
    <w:basedOn w:val="ac"/>
    <w:pPr>
      <w:widowControl/>
      <w:tabs>
        <w:tab w:val="left" w:pos="1620"/>
      </w:tabs>
      <w:spacing w:line="300" w:lineRule="auto"/>
      <w:ind w:leftChars="600" w:left="1620" w:hangingChars="200" w:hanging="360"/>
    </w:pPr>
    <w:rPr>
      <w:rFonts w:cs="宋体"/>
      <w:szCs w:val="20"/>
    </w:rPr>
  </w:style>
  <w:style w:type="paragraph" w:styleId="80">
    <w:name w:val="index 8"/>
    <w:basedOn w:val="ac"/>
    <w:next w:val="ac"/>
    <w:pPr>
      <w:widowControl/>
      <w:spacing w:line="520" w:lineRule="exact"/>
      <w:ind w:leftChars="1400" w:left="1400" w:firstLineChars="192" w:firstLine="538"/>
    </w:pPr>
    <w:rPr>
      <w:rFonts w:cs="宋体"/>
      <w:kern w:val="28"/>
      <w:szCs w:val="20"/>
    </w:rPr>
  </w:style>
  <w:style w:type="paragraph" w:styleId="af1">
    <w:name w:val="E-mail Signature"/>
    <w:basedOn w:val="ac"/>
    <w:link w:val="Char0"/>
    <w:pPr>
      <w:widowControl/>
      <w:spacing w:line="300" w:lineRule="auto"/>
    </w:pPr>
    <w:rPr>
      <w:rFonts w:cs="宋体"/>
      <w:szCs w:val="20"/>
      <w:lang w:val="zh-CN"/>
    </w:rPr>
  </w:style>
  <w:style w:type="paragraph" w:styleId="af2">
    <w:name w:val="List Number"/>
    <w:basedOn w:val="ac"/>
    <w:pPr>
      <w:widowControl/>
      <w:tabs>
        <w:tab w:val="left" w:pos="360"/>
      </w:tabs>
      <w:spacing w:line="300" w:lineRule="auto"/>
      <w:ind w:left="360" w:hangingChars="200" w:hanging="360"/>
    </w:pPr>
    <w:rPr>
      <w:rFonts w:cs="宋体"/>
      <w:szCs w:val="20"/>
    </w:rPr>
  </w:style>
  <w:style w:type="paragraph" w:styleId="af3">
    <w:name w:val="Normal Indent"/>
    <w:basedOn w:val="ac"/>
    <w:next w:val="ac"/>
    <w:link w:val="Char1"/>
    <w:qFormat/>
    <w:pPr>
      <w:adjustRightInd w:val="0"/>
      <w:spacing w:line="240" w:lineRule="auto"/>
      <w:ind w:firstLineChars="0" w:firstLine="0"/>
      <w:jc w:val="left"/>
    </w:pPr>
    <w:rPr>
      <w:rFonts w:cs="Times New Roman"/>
      <w:spacing w:val="-25"/>
      <w:sz w:val="21"/>
      <w:szCs w:val="24"/>
    </w:rPr>
  </w:style>
  <w:style w:type="paragraph" w:styleId="af4">
    <w:name w:val="caption"/>
    <w:basedOn w:val="ac"/>
    <w:next w:val="ac"/>
    <w:link w:val="Char2"/>
    <w:uiPriority w:val="35"/>
    <w:unhideWhenUsed/>
    <w:qFormat/>
    <w:rPr>
      <w:rFonts w:asciiTheme="majorHAnsi" w:eastAsia="黑体" w:hAnsiTheme="majorHAnsi" w:cstheme="majorBidi"/>
      <w:sz w:val="20"/>
      <w:szCs w:val="20"/>
    </w:rPr>
  </w:style>
  <w:style w:type="paragraph" w:styleId="52">
    <w:name w:val="index 5"/>
    <w:basedOn w:val="ac"/>
    <w:next w:val="ac"/>
    <w:pPr>
      <w:widowControl/>
      <w:spacing w:line="520" w:lineRule="exact"/>
      <w:ind w:leftChars="800" w:left="800" w:firstLineChars="192" w:firstLine="538"/>
    </w:pPr>
    <w:rPr>
      <w:rFonts w:cs="宋体"/>
      <w:kern w:val="28"/>
      <w:szCs w:val="20"/>
    </w:rPr>
  </w:style>
  <w:style w:type="paragraph" w:styleId="a0">
    <w:name w:val="List Bullet"/>
    <w:basedOn w:val="ac"/>
    <w:pPr>
      <w:widowControl/>
      <w:numPr>
        <w:numId w:val="1"/>
      </w:numPr>
      <w:spacing w:line="520" w:lineRule="exact"/>
    </w:pPr>
    <w:rPr>
      <w:rFonts w:cs="宋体"/>
      <w:kern w:val="28"/>
      <w:szCs w:val="20"/>
    </w:rPr>
  </w:style>
  <w:style w:type="paragraph" w:styleId="af5">
    <w:name w:val="envelope address"/>
    <w:basedOn w:val="ac"/>
    <w:pPr>
      <w:framePr w:w="7920" w:h="1980" w:hRule="exact" w:hSpace="180" w:wrap="auto" w:hAnchor="page" w:xAlign="center" w:yAlign="bottom"/>
      <w:widowControl/>
      <w:snapToGrid w:val="0"/>
      <w:spacing w:line="300" w:lineRule="auto"/>
      <w:ind w:leftChars="1400" w:left="100"/>
    </w:pPr>
    <w:rPr>
      <w:rFonts w:ascii="Arial" w:hAnsi="Arial" w:cs="Arial"/>
      <w:szCs w:val="20"/>
    </w:rPr>
  </w:style>
  <w:style w:type="paragraph" w:styleId="af6">
    <w:name w:val="Document Map"/>
    <w:basedOn w:val="ac"/>
    <w:link w:val="Char3"/>
    <w:unhideWhenUsed/>
    <w:qFormat/>
    <w:pPr>
      <w:spacing w:line="240" w:lineRule="auto"/>
      <w:ind w:firstLineChars="0" w:firstLine="0"/>
    </w:pPr>
    <w:rPr>
      <w:rFonts w:ascii="宋体" w:hAnsiTheme="minorHAnsi"/>
      <w:sz w:val="18"/>
      <w:szCs w:val="18"/>
    </w:rPr>
  </w:style>
  <w:style w:type="paragraph" w:styleId="af7">
    <w:name w:val="toa heading"/>
    <w:basedOn w:val="ac"/>
    <w:next w:val="ac"/>
    <w:pPr>
      <w:widowControl/>
      <w:adjustRightInd w:val="0"/>
      <w:spacing w:before="120"/>
      <w:jc w:val="center"/>
      <w:textAlignment w:val="baseline"/>
    </w:pPr>
    <w:rPr>
      <w:rFonts w:ascii="Arial" w:eastAsia="黑体" w:hAnsi="Arial" w:cs="宋体"/>
      <w:kern w:val="0"/>
      <w:szCs w:val="20"/>
    </w:rPr>
  </w:style>
  <w:style w:type="paragraph" w:styleId="af8">
    <w:name w:val="annotation text"/>
    <w:basedOn w:val="ac"/>
    <w:link w:val="Char4"/>
    <w:unhideWhenUsed/>
    <w:qFormat/>
    <w:pPr>
      <w:spacing w:line="240" w:lineRule="auto"/>
      <w:ind w:firstLineChars="0" w:firstLine="0"/>
      <w:jc w:val="left"/>
    </w:pPr>
    <w:rPr>
      <w:rFonts w:asciiTheme="minorHAnsi" w:eastAsiaTheme="minorEastAsia" w:hAnsiTheme="minorHAnsi"/>
      <w:sz w:val="21"/>
    </w:rPr>
  </w:style>
  <w:style w:type="paragraph" w:styleId="62">
    <w:name w:val="index 6"/>
    <w:basedOn w:val="ac"/>
    <w:next w:val="ac"/>
    <w:pPr>
      <w:widowControl/>
      <w:spacing w:line="520" w:lineRule="exact"/>
      <w:ind w:leftChars="1000" w:left="1000" w:firstLineChars="192" w:firstLine="538"/>
    </w:pPr>
    <w:rPr>
      <w:rFonts w:cs="宋体"/>
      <w:kern w:val="28"/>
      <w:szCs w:val="20"/>
    </w:rPr>
  </w:style>
  <w:style w:type="paragraph" w:styleId="af9">
    <w:name w:val="Salutation"/>
    <w:basedOn w:val="ac"/>
    <w:next w:val="ac"/>
    <w:link w:val="Char5"/>
    <w:pPr>
      <w:widowControl/>
      <w:spacing w:line="300" w:lineRule="auto"/>
    </w:pPr>
    <w:rPr>
      <w:rFonts w:cs="宋体"/>
      <w:szCs w:val="20"/>
      <w:lang w:val="zh-CN"/>
    </w:rPr>
  </w:style>
  <w:style w:type="paragraph" w:styleId="33">
    <w:name w:val="Body Text 3"/>
    <w:basedOn w:val="ac"/>
    <w:link w:val="3Char0"/>
    <w:pPr>
      <w:widowControl/>
      <w:spacing w:after="120" w:line="520" w:lineRule="exact"/>
    </w:pPr>
    <w:rPr>
      <w:rFonts w:cs="宋体"/>
      <w:sz w:val="16"/>
      <w:szCs w:val="16"/>
      <w:lang w:val="zh-CN"/>
    </w:rPr>
  </w:style>
  <w:style w:type="paragraph" w:styleId="afa">
    <w:name w:val="Closing"/>
    <w:basedOn w:val="ac"/>
    <w:link w:val="Char6"/>
    <w:pPr>
      <w:widowControl/>
      <w:spacing w:line="300" w:lineRule="auto"/>
      <w:ind w:leftChars="2100" w:left="100"/>
    </w:pPr>
    <w:rPr>
      <w:rFonts w:cs="宋体"/>
      <w:szCs w:val="20"/>
      <w:lang w:val="zh-CN"/>
    </w:rPr>
  </w:style>
  <w:style w:type="paragraph" w:styleId="34">
    <w:name w:val="List Bullet 3"/>
    <w:basedOn w:val="ac"/>
    <w:pPr>
      <w:widowControl/>
      <w:tabs>
        <w:tab w:val="left" w:pos="1200"/>
      </w:tabs>
      <w:spacing w:line="300" w:lineRule="auto"/>
      <w:ind w:leftChars="400" w:left="1200" w:hangingChars="200" w:hanging="360"/>
    </w:pPr>
    <w:rPr>
      <w:rFonts w:cs="宋体"/>
      <w:szCs w:val="20"/>
    </w:rPr>
  </w:style>
  <w:style w:type="paragraph" w:styleId="afb">
    <w:name w:val="Body Text"/>
    <w:basedOn w:val="ac"/>
    <w:link w:val="Char10"/>
    <w:qFormat/>
    <w:pPr>
      <w:widowControl/>
      <w:spacing w:after="120" w:line="520" w:lineRule="exact"/>
    </w:pPr>
    <w:rPr>
      <w:rFonts w:cs="宋体"/>
      <w:kern w:val="0"/>
      <w:sz w:val="20"/>
      <w:szCs w:val="20"/>
      <w:lang w:val="zh-CN"/>
    </w:rPr>
  </w:style>
  <w:style w:type="paragraph" w:styleId="afc">
    <w:name w:val="Body Text Indent"/>
    <w:basedOn w:val="ac"/>
    <w:link w:val="Char7"/>
    <w:qFormat/>
    <w:pPr>
      <w:widowControl/>
      <w:ind w:firstLine="480"/>
    </w:pPr>
    <w:rPr>
      <w:rFonts w:cs="宋体"/>
      <w:kern w:val="0"/>
      <w:szCs w:val="20"/>
      <w:lang w:val="zh-CN"/>
    </w:rPr>
  </w:style>
  <w:style w:type="paragraph" w:styleId="35">
    <w:name w:val="List Number 3"/>
    <w:basedOn w:val="ac"/>
    <w:pPr>
      <w:widowControl/>
      <w:tabs>
        <w:tab w:val="left" w:pos="1200"/>
      </w:tabs>
      <w:spacing w:line="300" w:lineRule="auto"/>
      <w:ind w:leftChars="400" w:left="1200" w:hangingChars="200" w:hanging="360"/>
    </w:pPr>
    <w:rPr>
      <w:rFonts w:cs="宋体"/>
      <w:szCs w:val="20"/>
    </w:rPr>
  </w:style>
  <w:style w:type="paragraph" w:styleId="23">
    <w:name w:val="List 2"/>
    <w:basedOn w:val="ac"/>
    <w:pPr>
      <w:widowControl/>
      <w:spacing w:line="520" w:lineRule="exact"/>
      <w:ind w:leftChars="200" w:left="100" w:hangingChars="200" w:hanging="200"/>
    </w:pPr>
    <w:rPr>
      <w:rFonts w:cs="宋体"/>
      <w:szCs w:val="20"/>
    </w:rPr>
  </w:style>
  <w:style w:type="paragraph" w:styleId="afd">
    <w:name w:val="List Continue"/>
    <w:basedOn w:val="ac"/>
    <w:pPr>
      <w:widowControl/>
      <w:spacing w:after="120" w:line="520" w:lineRule="exact"/>
      <w:ind w:leftChars="200" w:left="420" w:firstLineChars="192" w:firstLine="538"/>
    </w:pPr>
    <w:rPr>
      <w:rFonts w:cs="宋体"/>
      <w:kern w:val="28"/>
      <w:szCs w:val="20"/>
    </w:rPr>
  </w:style>
  <w:style w:type="paragraph" w:styleId="afe">
    <w:name w:val="Block Text"/>
    <w:basedOn w:val="ac"/>
    <w:pPr>
      <w:widowControl/>
      <w:ind w:left="113" w:right="113"/>
      <w:jc w:val="left"/>
    </w:pPr>
    <w:rPr>
      <w:rFonts w:cs="宋体"/>
      <w:szCs w:val="20"/>
    </w:rPr>
  </w:style>
  <w:style w:type="paragraph" w:styleId="2">
    <w:name w:val="List Bullet 2"/>
    <w:basedOn w:val="ac"/>
    <w:pPr>
      <w:widowControl/>
      <w:numPr>
        <w:numId w:val="2"/>
      </w:numPr>
      <w:spacing w:line="520" w:lineRule="exact"/>
    </w:pPr>
    <w:rPr>
      <w:rFonts w:cs="宋体"/>
      <w:kern w:val="28"/>
      <w:szCs w:val="20"/>
    </w:rPr>
  </w:style>
  <w:style w:type="paragraph" w:styleId="HTML">
    <w:name w:val="HTML Address"/>
    <w:basedOn w:val="ac"/>
    <w:link w:val="HTMLChar"/>
    <w:pPr>
      <w:widowControl/>
      <w:spacing w:line="300" w:lineRule="auto"/>
    </w:pPr>
    <w:rPr>
      <w:rFonts w:cs="宋体"/>
      <w:i/>
      <w:iCs/>
      <w:szCs w:val="20"/>
      <w:lang w:val="zh-CN"/>
    </w:rPr>
  </w:style>
  <w:style w:type="paragraph" w:styleId="42">
    <w:name w:val="index 4"/>
    <w:basedOn w:val="ac"/>
    <w:next w:val="ac"/>
    <w:pPr>
      <w:widowControl/>
      <w:spacing w:line="520" w:lineRule="exact"/>
      <w:ind w:leftChars="600" w:left="600" w:firstLineChars="192" w:firstLine="538"/>
    </w:pPr>
    <w:rPr>
      <w:rFonts w:cs="宋体"/>
      <w:kern w:val="28"/>
      <w:szCs w:val="20"/>
    </w:rPr>
  </w:style>
  <w:style w:type="paragraph" w:styleId="53">
    <w:name w:val="toc 5"/>
    <w:basedOn w:val="ac"/>
    <w:next w:val="ac"/>
    <w:uiPriority w:val="39"/>
    <w:unhideWhenUsed/>
    <w:qFormat/>
    <w:pPr>
      <w:spacing w:line="240" w:lineRule="auto"/>
      <w:ind w:leftChars="800" w:left="1680" w:firstLineChars="0" w:firstLine="0"/>
    </w:pPr>
    <w:rPr>
      <w:rFonts w:asciiTheme="minorHAnsi" w:eastAsiaTheme="minorEastAsia" w:hAnsiTheme="minorHAnsi"/>
      <w:sz w:val="21"/>
    </w:rPr>
  </w:style>
  <w:style w:type="paragraph" w:styleId="36">
    <w:name w:val="toc 3"/>
    <w:basedOn w:val="ac"/>
    <w:next w:val="ac"/>
    <w:uiPriority w:val="39"/>
    <w:unhideWhenUsed/>
    <w:qFormat/>
    <w:pPr>
      <w:ind w:leftChars="400" w:left="840"/>
    </w:pPr>
  </w:style>
  <w:style w:type="paragraph" w:styleId="aff">
    <w:name w:val="Plain Text"/>
    <w:basedOn w:val="ac"/>
    <w:link w:val="Char11"/>
    <w:qFormat/>
    <w:pPr>
      <w:ind w:firstLine="480"/>
    </w:pPr>
    <w:rPr>
      <w:rFonts w:ascii="仿宋_GB2312" w:hAnsi="Calibri" w:cs="Times New Roman"/>
      <w:sz w:val="21"/>
    </w:rPr>
  </w:style>
  <w:style w:type="paragraph" w:styleId="54">
    <w:name w:val="List Bullet 5"/>
    <w:basedOn w:val="ac"/>
    <w:pPr>
      <w:widowControl/>
      <w:tabs>
        <w:tab w:val="left" w:pos="2040"/>
      </w:tabs>
      <w:spacing w:line="300" w:lineRule="auto"/>
      <w:ind w:leftChars="800" w:left="2040" w:hangingChars="200" w:hanging="360"/>
    </w:pPr>
    <w:rPr>
      <w:rFonts w:cs="宋体"/>
      <w:szCs w:val="20"/>
    </w:rPr>
  </w:style>
  <w:style w:type="paragraph" w:styleId="43">
    <w:name w:val="List Number 4"/>
    <w:basedOn w:val="ac"/>
    <w:pPr>
      <w:widowControl/>
      <w:tabs>
        <w:tab w:val="left" w:pos="1620"/>
      </w:tabs>
      <w:spacing w:line="300" w:lineRule="auto"/>
      <w:ind w:leftChars="600" w:left="1620" w:hangingChars="200" w:hanging="360"/>
    </w:pPr>
    <w:rPr>
      <w:rFonts w:cs="宋体"/>
      <w:szCs w:val="20"/>
    </w:rPr>
  </w:style>
  <w:style w:type="paragraph" w:styleId="81">
    <w:name w:val="toc 8"/>
    <w:basedOn w:val="ac"/>
    <w:next w:val="ac"/>
    <w:uiPriority w:val="39"/>
    <w:unhideWhenUsed/>
    <w:qFormat/>
    <w:pPr>
      <w:spacing w:line="240" w:lineRule="auto"/>
      <w:ind w:leftChars="1400" w:left="2940" w:firstLineChars="0" w:firstLine="0"/>
    </w:pPr>
    <w:rPr>
      <w:rFonts w:asciiTheme="minorHAnsi" w:eastAsiaTheme="minorEastAsia" w:hAnsiTheme="minorHAnsi"/>
      <w:sz w:val="21"/>
    </w:rPr>
  </w:style>
  <w:style w:type="paragraph" w:styleId="37">
    <w:name w:val="index 3"/>
    <w:basedOn w:val="ac"/>
    <w:next w:val="ac"/>
    <w:pPr>
      <w:widowControl/>
      <w:spacing w:line="520" w:lineRule="exact"/>
      <w:ind w:leftChars="400" w:left="400" w:firstLineChars="192" w:firstLine="538"/>
    </w:pPr>
    <w:rPr>
      <w:rFonts w:cs="宋体"/>
      <w:kern w:val="28"/>
      <w:szCs w:val="20"/>
    </w:rPr>
  </w:style>
  <w:style w:type="paragraph" w:styleId="aff0">
    <w:name w:val="Date"/>
    <w:basedOn w:val="ac"/>
    <w:next w:val="ac"/>
    <w:link w:val="Char8"/>
    <w:unhideWhenUsed/>
    <w:qFormat/>
    <w:pPr>
      <w:spacing w:line="240" w:lineRule="auto"/>
      <w:ind w:leftChars="2500" w:left="100" w:firstLineChars="0" w:firstLine="0"/>
    </w:pPr>
    <w:rPr>
      <w:rFonts w:asciiTheme="minorHAnsi" w:eastAsiaTheme="minorEastAsia" w:hAnsiTheme="minorHAnsi"/>
      <w:sz w:val="21"/>
    </w:rPr>
  </w:style>
  <w:style w:type="paragraph" w:styleId="24">
    <w:name w:val="Body Text Indent 2"/>
    <w:basedOn w:val="ac"/>
    <w:link w:val="2Char0"/>
    <w:qFormat/>
    <w:pPr>
      <w:widowControl/>
      <w:spacing w:after="120" w:line="480" w:lineRule="auto"/>
      <w:ind w:leftChars="200" w:left="420"/>
    </w:pPr>
    <w:rPr>
      <w:rFonts w:cs="宋体"/>
      <w:kern w:val="0"/>
      <w:sz w:val="20"/>
      <w:szCs w:val="20"/>
      <w:lang w:val="zh-CN"/>
    </w:rPr>
  </w:style>
  <w:style w:type="paragraph" w:styleId="aff1">
    <w:name w:val="endnote text"/>
    <w:basedOn w:val="ac"/>
    <w:link w:val="Char9"/>
    <w:unhideWhenUsed/>
    <w:qFormat/>
    <w:pPr>
      <w:snapToGrid w:val="0"/>
      <w:ind w:firstLineChars="0" w:firstLine="0"/>
      <w:jc w:val="left"/>
    </w:pPr>
    <w:rPr>
      <w:szCs w:val="21"/>
    </w:rPr>
  </w:style>
  <w:style w:type="paragraph" w:styleId="55">
    <w:name w:val="List Continue 5"/>
    <w:basedOn w:val="ac"/>
    <w:pPr>
      <w:widowControl/>
      <w:spacing w:after="120" w:line="300" w:lineRule="auto"/>
      <w:ind w:leftChars="1000" w:left="2100"/>
    </w:pPr>
    <w:rPr>
      <w:rFonts w:cs="宋体"/>
      <w:szCs w:val="20"/>
    </w:rPr>
  </w:style>
  <w:style w:type="paragraph" w:styleId="aff2">
    <w:name w:val="Balloon Text"/>
    <w:basedOn w:val="ac"/>
    <w:link w:val="Chara"/>
    <w:unhideWhenUsed/>
    <w:qFormat/>
    <w:pPr>
      <w:spacing w:line="240" w:lineRule="auto"/>
      <w:ind w:firstLineChars="0" w:firstLine="0"/>
    </w:pPr>
    <w:rPr>
      <w:rFonts w:asciiTheme="minorHAnsi" w:eastAsiaTheme="minorEastAsia" w:hAnsiTheme="minorHAnsi"/>
      <w:sz w:val="18"/>
      <w:szCs w:val="18"/>
    </w:rPr>
  </w:style>
  <w:style w:type="paragraph" w:styleId="aff3">
    <w:name w:val="footer"/>
    <w:basedOn w:val="ac"/>
    <w:link w:val="Charb"/>
    <w:uiPriority w:val="99"/>
    <w:unhideWhenUsed/>
    <w:qFormat/>
    <w:pPr>
      <w:tabs>
        <w:tab w:val="center" w:pos="4153"/>
        <w:tab w:val="right" w:pos="8306"/>
      </w:tabs>
      <w:snapToGrid w:val="0"/>
      <w:spacing w:line="240" w:lineRule="auto"/>
      <w:ind w:firstLineChars="0" w:firstLine="0"/>
      <w:jc w:val="left"/>
    </w:pPr>
    <w:rPr>
      <w:sz w:val="21"/>
      <w:szCs w:val="18"/>
    </w:rPr>
  </w:style>
  <w:style w:type="paragraph" w:styleId="aff4">
    <w:name w:val="envelope return"/>
    <w:basedOn w:val="ac"/>
    <w:pPr>
      <w:widowControl/>
      <w:snapToGrid w:val="0"/>
      <w:spacing w:line="300" w:lineRule="auto"/>
    </w:pPr>
    <w:rPr>
      <w:rFonts w:ascii="Arial" w:hAnsi="Arial" w:cs="Arial"/>
      <w:szCs w:val="20"/>
    </w:rPr>
  </w:style>
  <w:style w:type="paragraph" w:styleId="aff5">
    <w:name w:val="header"/>
    <w:basedOn w:val="ac"/>
    <w:link w:val="Charc"/>
    <w:unhideWhenUsed/>
    <w:qFormat/>
    <w:pPr>
      <w:pBdr>
        <w:bottom w:val="single" w:sz="6" w:space="1" w:color="auto"/>
      </w:pBdr>
      <w:tabs>
        <w:tab w:val="center" w:pos="4153"/>
        <w:tab w:val="right" w:pos="8306"/>
      </w:tabs>
      <w:snapToGrid w:val="0"/>
      <w:spacing w:line="240" w:lineRule="auto"/>
      <w:ind w:firstLineChars="0" w:firstLine="0"/>
      <w:jc w:val="center"/>
    </w:pPr>
    <w:rPr>
      <w:sz w:val="21"/>
      <w:szCs w:val="18"/>
    </w:rPr>
  </w:style>
  <w:style w:type="paragraph" w:styleId="aff6">
    <w:name w:val="Signature"/>
    <w:basedOn w:val="ac"/>
    <w:link w:val="Chard"/>
    <w:pPr>
      <w:widowControl/>
      <w:spacing w:line="300" w:lineRule="auto"/>
      <w:ind w:leftChars="2100" w:left="100"/>
    </w:pPr>
    <w:rPr>
      <w:rFonts w:cs="宋体"/>
      <w:szCs w:val="20"/>
      <w:lang w:val="zh-CN"/>
    </w:rPr>
  </w:style>
  <w:style w:type="paragraph" w:styleId="10">
    <w:name w:val="toc 1"/>
    <w:basedOn w:val="ac"/>
    <w:next w:val="ac"/>
    <w:uiPriority w:val="39"/>
    <w:unhideWhenUsed/>
    <w:qFormat/>
  </w:style>
  <w:style w:type="paragraph" w:styleId="44">
    <w:name w:val="List Continue 4"/>
    <w:basedOn w:val="ac"/>
    <w:pPr>
      <w:widowControl/>
      <w:spacing w:after="120" w:line="520" w:lineRule="exact"/>
      <w:ind w:leftChars="800" w:left="1680" w:firstLineChars="192" w:firstLine="538"/>
    </w:pPr>
    <w:rPr>
      <w:rFonts w:cs="宋体"/>
      <w:kern w:val="28"/>
      <w:szCs w:val="20"/>
    </w:rPr>
  </w:style>
  <w:style w:type="paragraph" w:styleId="45">
    <w:name w:val="toc 4"/>
    <w:basedOn w:val="ac"/>
    <w:next w:val="ac"/>
    <w:uiPriority w:val="39"/>
    <w:unhideWhenUsed/>
    <w:qFormat/>
    <w:pPr>
      <w:spacing w:line="240" w:lineRule="auto"/>
      <w:ind w:leftChars="600" w:left="1260" w:firstLineChars="0" w:firstLine="0"/>
    </w:pPr>
    <w:rPr>
      <w:rFonts w:asciiTheme="minorHAnsi" w:eastAsiaTheme="minorEastAsia" w:hAnsiTheme="minorHAnsi"/>
      <w:sz w:val="21"/>
    </w:rPr>
  </w:style>
  <w:style w:type="paragraph" w:styleId="aff7">
    <w:name w:val="index heading"/>
    <w:basedOn w:val="ac"/>
    <w:next w:val="11"/>
    <w:pPr>
      <w:widowControl/>
      <w:spacing w:line="520" w:lineRule="exact"/>
      <w:ind w:firstLineChars="192" w:firstLine="538"/>
    </w:pPr>
    <w:rPr>
      <w:rFonts w:cs="宋体"/>
      <w:kern w:val="28"/>
      <w:szCs w:val="20"/>
    </w:rPr>
  </w:style>
  <w:style w:type="paragraph" w:styleId="11">
    <w:name w:val="index 1"/>
    <w:basedOn w:val="ac"/>
    <w:next w:val="ac"/>
    <w:pPr>
      <w:widowControl/>
      <w:spacing w:line="520" w:lineRule="exact"/>
      <w:ind w:firstLineChars="192" w:firstLine="538"/>
    </w:pPr>
    <w:rPr>
      <w:rFonts w:cs="宋体"/>
      <w:kern w:val="28"/>
      <w:szCs w:val="20"/>
    </w:rPr>
  </w:style>
  <w:style w:type="paragraph" w:styleId="aff8">
    <w:name w:val="Subtitle"/>
    <w:basedOn w:val="ac"/>
    <w:link w:val="Chare"/>
    <w:qFormat/>
    <w:pPr>
      <w:widowControl/>
      <w:spacing w:before="240" w:after="60" w:line="312" w:lineRule="auto"/>
      <w:jc w:val="center"/>
      <w:outlineLvl w:val="1"/>
    </w:pPr>
    <w:rPr>
      <w:rFonts w:ascii="Arial" w:hAnsi="Arial" w:cs="宋体"/>
      <w:b/>
      <w:bCs/>
      <w:kern w:val="28"/>
      <w:sz w:val="32"/>
      <w:szCs w:val="32"/>
      <w:lang w:val="zh-CN"/>
    </w:rPr>
  </w:style>
  <w:style w:type="paragraph" w:styleId="56">
    <w:name w:val="List Number 5"/>
    <w:basedOn w:val="ac"/>
    <w:pPr>
      <w:widowControl/>
      <w:tabs>
        <w:tab w:val="left" w:pos="2040"/>
      </w:tabs>
      <w:spacing w:line="300" w:lineRule="auto"/>
      <w:ind w:leftChars="800" w:left="2040" w:hangingChars="200" w:hanging="360"/>
    </w:pPr>
    <w:rPr>
      <w:rFonts w:cs="宋体"/>
      <w:szCs w:val="20"/>
    </w:rPr>
  </w:style>
  <w:style w:type="paragraph" w:styleId="aff9">
    <w:name w:val="List"/>
    <w:basedOn w:val="ac"/>
    <w:pPr>
      <w:widowControl/>
      <w:adjustRightInd w:val="0"/>
      <w:spacing w:line="20" w:lineRule="atLeast"/>
      <w:jc w:val="center"/>
      <w:textAlignment w:val="baseline"/>
    </w:pPr>
    <w:rPr>
      <w:rFonts w:eastAsia="幼圆" w:cs="宋体"/>
      <w:snapToGrid w:val="0"/>
      <w:kern w:val="0"/>
      <w:sz w:val="18"/>
      <w:szCs w:val="20"/>
    </w:rPr>
  </w:style>
  <w:style w:type="paragraph" w:styleId="affa">
    <w:name w:val="footnote text"/>
    <w:basedOn w:val="ac"/>
    <w:link w:val="Charf"/>
    <w:pPr>
      <w:widowControl/>
      <w:snapToGrid w:val="0"/>
      <w:spacing w:line="520" w:lineRule="exact"/>
      <w:ind w:firstLineChars="192" w:firstLine="538"/>
      <w:jc w:val="left"/>
    </w:pPr>
    <w:rPr>
      <w:rFonts w:cs="宋体"/>
      <w:kern w:val="28"/>
      <w:sz w:val="18"/>
      <w:szCs w:val="18"/>
      <w:lang w:val="zh-CN"/>
    </w:rPr>
  </w:style>
  <w:style w:type="paragraph" w:styleId="63">
    <w:name w:val="toc 6"/>
    <w:basedOn w:val="ac"/>
    <w:next w:val="ac"/>
    <w:uiPriority w:val="39"/>
    <w:unhideWhenUsed/>
    <w:qFormat/>
    <w:pPr>
      <w:spacing w:line="240" w:lineRule="auto"/>
      <w:ind w:leftChars="1000" w:left="2100" w:firstLineChars="0" w:firstLine="0"/>
    </w:pPr>
    <w:rPr>
      <w:rFonts w:asciiTheme="minorHAnsi" w:eastAsiaTheme="minorEastAsia" w:hAnsiTheme="minorHAnsi"/>
      <w:sz w:val="21"/>
    </w:rPr>
  </w:style>
  <w:style w:type="paragraph" w:styleId="57">
    <w:name w:val="List 5"/>
    <w:basedOn w:val="ac"/>
    <w:pPr>
      <w:widowControl/>
      <w:spacing w:line="520" w:lineRule="exact"/>
      <w:ind w:leftChars="800" w:left="100" w:hangingChars="200" w:hanging="200"/>
    </w:pPr>
    <w:rPr>
      <w:rFonts w:cs="宋体"/>
      <w:kern w:val="28"/>
      <w:szCs w:val="20"/>
    </w:rPr>
  </w:style>
  <w:style w:type="paragraph" w:styleId="38">
    <w:name w:val="Body Text Indent 3"/>
    <w:basedOn w:val="ac"/>
    <w:link w:val="3Char1"/>
    <w:pPr>
      <w:widowControl/>
      <w:spacing w:after="120" w:line="520" w:lineRule="exact"/>
      <w:ind w:leftChars="200" w:left="420"/>
    </w:pPr>
    <w:rPr>
      <w:rFonts w:cs="宋体"/>
      <w:kern w:val="0"/>
      <w:sz w:val="16"/>
      <w:szCs w:val="16"/>
      <w:lang w:val="zh-CN"/>
    </w:rPr>
  </w:style>
  <w:style w:type="paragraph" w:styleId="72">
    <w:name w:val="index 7"/>
    <w:basedOn w:val="ac"/>
    <w:next w:val="ac"/>
    <w:pPr>
      <w:widowControl/>
      <w:spacing w:line="520" w:lineRule="exact"/>
      <w:ind w:leftChars="1200" w:left="1200" w:firstLineChars="192" w:firstLine="538"/>
    </w:pPr>
    <w:rPr>
      <w:rFonts w:cs="宋体"/>
      <w:kern w:val="28"/>
      <w:szCs w:val="20"/>
    </w:rPr>
  </w:style>
  <w:style w:type="paragraph" w:styleId="9">
    <w:name w:val="index 9"/>
    <w:basedOn w:val="ac"/>
    <w:next w:val="ac"/>
    <w:pPr>
      <w:widowControl/>
      <w:numPr>
        <w:numId w:val="3"/>
      </w:numPr>
      <w:tabs>
        <w:tab w:val="clear" w:pos="937"/>
      </w:tabs>
      <w:spacing w:line="520" w:lineRule="exact"/>
      <w:ind w:leftChars="1600" w:left="1600" w:firstLine="200"/>
    </w:pPr>
    <w:rPr>
      <w:rFonts w:cs="宋体"/>
      <w:kern w:val="28"/>
      <w:sz w:val="28"/>
      <w:szCs w:val="20"/>
    </w:rPr>
  </w:style>
  <w:style w:type="paragraph" w:styleId="affb">
    <w:name w:val="table of figures"/>
    <w:basedOn w:val="ac"/>
    <w:next w:val="ac"/>
    <w:pPr>
      <w:widowControl/>
      <w:spacing w:beforeLines="50" w:afterLines="50"/>
      <w:jc w:val="center"/>
    </w:pPr>
    <w:rPr>
      <w:rFonts w:eastAsia="楷体_GB2312" w:cs="宋体"/>
      <w:b/>
      <w:bCs/>
      <w:color w:val="000000"/>
      <w:szCs w:val="21"/>
    </w:rPr>
  </w:style>
  <w:style w:type="paragraph" w:styleId="25">
    <w:name w:val="toc 2"/>
    <w:basedOn w:val="ac"/>
    <w:next w:val="ac"/>
    <w:uiPriority w:val="39"/>
    <w:unhideWhenUsed/>
    <w:qFormat/>
    <w:pPr>
      <w:ind w:leftChars="200" w:left="420"/>
    </w:pPr>
  </w:style>
  <w:style w:type="paragraph" w:styleId="91">
    <w:name w:val="toc 9"/>
    <w:basedOn w:val="ac"/>
    <w:next w:val="ac"/>
    <w:uiPriority w:val="39"/>
    <w:unhideWhenUsed/>
    <w:qFormat/>
    <w:pPr>
      <w:spacing w:line="240" w:lineRule="auto"/>
      <w:ind w:leftChars="1600" w:left="3360" w:firstLineChars="0" w:firstLine="0"/>
    </w:pPr>
    <w:rPr>
      <w:rFonts w:asciiTheme="minorHAnsi" w:eastAsiaTheme="minorEastAsia" w:hAnsiTheme="minorHAnsi"/>
      <w:sz w:val="21"/>
    </w:rPr>
  </w:style>
  <w:style w:type="paragraph" w:styleId="26">
    <w:name w:val="Body Text 2"/>
    <w:basedOn w:val="ac"/>
    <w:link w:val="2Char1"/>
    <w:pPr>
      <w:widowControl/>
      <w:spacing w:after="120" w:line="480" w:lineRule="auto"/>
    </w:pPr>
    <w:rPr>
      <w:rFonts w:cs="宋体"/>
      <w:szCs w:val="20"/>
      <w:lang w:val="zh-CN"/>
    </w:rPr>
  </w:style>
  <w:style w:type="paragraph" w:styleId="46">
    <w:name w:val="List 4"/>
    <w:basedOn w:val="ac"/>
    <w:pPr>
      <w:widowControl/>
      <w:spacing w:line="520" w:lineRule="exact"/>
      <w:ind w:leftChars="600" w:left="100" w:hangingChars="200" w:hanging="200"/>
    </w:pPr>
    <w:rPr>
      <w:rFonts w:cs="宋体"/>
      <w:szCs w:val="20"/>
    </w:rPr>
  </w:style>
  <w:style w:type="paragraph" w:styleId="27">
    <w:name w:val="List Continue 2"/>
    <w:basedOn w:val="ac"/>
    <w:pPr>
      <w:widowControl/>
      <w:spacing w:after="120" w:line="520" w:lineRule="exact"/>
      <w:ind w:leftChars="400" w:left="840" w:firstLineChars="192" w:firstLine="538"/>
    </w:pPr>
    <w:rPr>
      <w:rFonts w:cs="宋体"/>
      <w:kern w:val="28"/>
      <w:szCs w:val="20"/>
    </w:rPr>
  </w:style>
  <w:style w:type="paragraph" w:styleId="affc">
    <w:name w:val="Message Header"/>
    <w:basedOn w:val="ac"/>
    <w:link w:val="Charf0"/>
    <w:pPr>
      <w:widowControl/>
      <w:pBdr>
        <w:top w:val="single" w:sz="6" w:space="1" w:color="auto"/>
        <w:left w:val="single" w:sz="6" w:space="1" w:color="auto"/>
        <w:bottom w:val="single" w:sz="6" w:space="1" w:color="auto"/>
        <w:right w:val="single" w:sz="6" w:space="1" w:color="auto"/>
      </w:pBdr>
      <w:shd w:val="pct20" w:color="auto" w:fill="auto"/>
      <w:spacing w:line="300" w:lineRule="auto"/>
      <w:ind w:leftChars="500" w:left="1080" w:hangingChars="500" w:hanging="1080"/>
    </w:pPr>
    <w:rPr>
      <w:rFonts w:ascii="Arial" w:hAnsi="Arial" w:cs="宋体"/>
      <w:szCs w:val="20"/>
      <w:lang w:val="zh-CN"/>
    </w:rPr>
  </w:style>
  <w:style w:type="paragraph" w:styleId="HTML0">
    <w:name w:val="HTML Preformatted"/>
    <w:basedOn w:val="ac"/>
    <w:link w:val="HTMLChar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exact"/>
      <w:jc w:val="left"/>
    </w:pPr>
    <w:rPr>
      <w:rFonts w:ascii="宋体" w:eastAsiaTheme="minorEastAsia" w:hAnsi="宋体" w:cs="宋体"/>
      <w:kern w:val="0"/>
      <w:szCs w:val="24"/>
    </w:rPr>
  </w:style>
  <w:style w:type="paragraph" w:styleId="affd">
    <w:name w:val="Normal (Web)"/>
    <w:basedOn w:val="ac"/>
    <w:uiPriority w:val="99"/>
    <w:unhideWhenUsed/>
    <w:qFormat/>
    <w:pPr>
      <w:widowControl/>
      <w:spacing w:before="100" w:beforeAutospacing="1" w:after="100" w:afterAutospacing="1" w:line="240" w:lineRule="auto"/>
      <w:ind w:firstLineChars="0" w:firstLine="0"/>
      <w:jc w:val="left"/>
    </w:pPr>
    <w:rPr>
      <w:rFonts w:ascii="宋体" w:hAnsi="宋体" w:cs="宋体"/>
      <w:kern w:val="0"/>
      <w:szCs w:val="24"/>
    </w:rPr>
  </w:style>
  <w:style w:type="paragraph" w:styleId="39">
    <w:name w:val="List Continue 3"/>
    <w:basedOn w:val="ac"/>
    <w:pPr>
      <w:widowControl/>
      <w:spacing w:after="120" w:line="520" w:lineRule="exact"/>
      <w:ind w:leftChars="600" w:left="1260" w:firstLineChars="192" w:firstLine="538"/>
    </w:pPr>
    <w:rPr>
      <w:rFonts w:cs="宋体"/>
      <w:kern w:val="28"/>
      <w:szCs w:val="20"/>
    </w:rPr>
  </w:style>
  <w:style w:type="paragraph" w:styleId="28">
    <w:name w:val="index 2"/>
    <w:basedOn w:val="ac"/>
    <w:next w:val="ac"/>
    <w:pPr>
      <w:widowControl/>
      <w:spacing w:line="520" w:lineRule="exact"/>
      <w:ind w:leftChars="200" w:left="200" w:firstLineChars="192" w:firstLine="538"/>
    </w:pPr>
    <w:rPr>
      <w:rFonts w:cs="宋体"/>
      <w:kern w:val="28"/>
      <w:szCs w:val="20"/>
    </w:rPr>
  </w:style>
  <w:style w:type="paragraph" w:styleId="affe">
    <w:name w:val="Title"/>
    <w:basedOn w:val="ac"/>
    <w:next w:val="ac"/>
    <w:link w:val="Charf1"/>
    <w:qFormat/>
    <w:pPr>
      <w:spacing w:before="240" w:after="60"/>
      <w:jc w:val="center"/>
      <w:outlineLvl w:val="0"/>
    </w:pPr>
    <w:rPr>
      <w:rFonts w:asciiTheme="majorHAnsi" w:eastAsiaTheme="majorEastAsia" w:hAnsiTheme="majorHAnsi" w:cstheme="majorBidi"/>
      <w:b/>
      <w:bCs/>
      <w:sz w:val="32"/>
      <w:szCs w:val="32"/>
    </w:rPr>
  </w:style>
  <w:style w:type="paragraph" w:styleId="afff">
    <w:name w:val="annotation subject"/>
    <w:basedOn w:val="af8"/>
    <w:next w:val="af8"/>
    <w:link w:val="Charf2"/>
    <w:unhideWhenUsed/>
    <w:qFormat/>
    <w:rPr>
      <w:b/>
      <w:bCs/>
    </w:rPr>
  </w:style>
  <w:style w:type="paragraph" w:styleId="afff0">
    <w:name w:val="Body Text First Indent"/>
    <w:basedOn w:val="afb"/>
    <w:link w:val="Charf3"/>
    <w:pPr>
      <w:spacing w:line="400" w:lineRule="atLeast"/>
      <w:ind w:firstLineChars="100" w:firstLine="420"/>
      <w:jc w:val="left"/>
    </w:pPr>
    <w:rPr>
      <w:sz w:val="24"/>
    </w:rPr>
  </w:style>
  <w:style w:type="paragraph" w:styleId="29">
    <w:name w:val="Body Text First Indent 2"/>
    <w:basedOn w:val="afc"/>
    <w:link w:val="2Char10"/>
    <w:pPr>
      <w:spacing w:after="120" w:line="240" w:lineRule="auto"/>
      <w:ind w:leftChars="200" w:left="420" w:firstLine="420"/>
    </w:pPr>
    <w:rPr>
      <w:kern w:val="2"/>
      <w:sz w:val="28"/>
      <w:szCs w:val="28"/>
    </w:rPr>
  </w:style>
  <w:style w:type="table" w:styleId="afff1">
    <w:name w:val="Table Grid"/>
    <w:basedOn w:val="a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Theme"/>
    <w:basedOn w:val="ae"/>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Elegant"/>
    <w:basedOn w:val="ae"/>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58">
    <w:name w:val="Table Grid 5"/>
    <w:basedOn w:val="ae"/>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ff4">
    <w:name w:val="Strong"/>
    <w:uiPriority w:val="22"/>
    <w:qFormat/>
    <w:rPr>
      <w:b/>
      <w:bCs/>
    </w:rPr>
  </w:style>
  <w:style w:type="character" w:styleId="afff5">
    <w:name w:val="endnote reference"/>
    <w:basedOn w:val="ad"/>
    <w:uiPriority w:val="99"/>
    <w:unhideWhenUsed/>
    <w:qFormat/>
    <w:rPr>
      <w:vertAlign w:val="superscript"/>
    </w:rPr>
  </w:style>
  <w:style w:type="character" w:styleId="afff6">
    <w:name w:val="page number"/>
  </w:style>
  <w:style w:type="character" w:styleId="afff7">
    <w:name w:val="FollowedHyperlink"/>
    <w:uiPriority w:val="99"/>
    <w:rPr>
      <w:color w:val="800080"/>
      <w:u w:val="single"/>
    </w:rPr>
  </w:style>
  <w:style w:type="character" w:styleId="afff8">
    <w:name w:val="Emphasis"/>
    <w:uiPriority w:val="20"/>
    <w:qFormat/>
    <w:rPr>
      <w:color w:val="C60A00"/>
    </w:rPr>
  </w:style>
  <w:style w:type="character" w:styleId="afff9">
    <w:name w:val="Hyperlink"/>
    <w:basedOn w:val="ad"/>
    <w:uiPriority w:val="99"/>
    <w:unhideWhenUsed/>
    <w:qFormat/>
    <w:rPr>
      <w:color w:val="0563C1" w:themeColor="hyperlink"/>
      <w:u w:val="single"/>
    </w:rPr>
  </w:style>
  <w:style w:type="character" w:styleId="afffa">
    <w:name w:val="annotation reference"/>
    <w:basedOn w:val="ad"/>
    <w:unhideWhenUsed/>
    <w:qFormat/>
    <w:rPr>
      <w:sz w:val="21"/>
      <w:szCs w:val="21"/>
    </w:rPr>
  </w:style>
  <w:style w:type="character" w:styleId="afffb">
    <w:name w:val="footnote reference"/>
    <w:rPr>
      <w:vertAlign w:val="superscript"/>
    </w:rPr>
  </w:style>
  <w:style w:type="character" w:customStyle="1" w:styleId="Charc">
    <w:name w:val="页眉 Char"/>
    <w:basedOn w:val="ad"/>
    <w:link w:val="aff5"/>
    <w:uiPriority w:val="99"/>
    <w:qFormat/>
    <w:rPr>
      <w:rFonts w:ascii="Times New Roman" w:eastAsia="宋体" w:hAnsi="Times New Roman"/>
      <w:szCs w:val="18"/>
    </w:rPr>
  </w:style>
  <w:style w:type="character" w:customStyle="1" w:styleId="Charb">
    <w:name w:val="页脚 Char"/>
    <w:basedOn w:val="ad"/>
    <w:link w:val="aff3"/>
    <w:uiPriority w:val="99"/>
    <w:qFormat/>
    <w:rPr>
      <w:rFonts w:ascii="Times New Roman" w:eastAsia="宋体" w:hAnsi="Times New Roman"/>
      <w:szCs w:val="18"/>
    </w:rPr>
  </w:style>
  <w:style w:type="character" w:customStyle="1" w:styleId="2Char">
    <w:name w:val="标题 2 Char"/>
    <w:basedOn w:val="ad"/>
    <w:link w:val="21"/>
    <w:uiPriority w:val="9"/>
    <w:qFormat/>
    <w:rPr>
      <w:rFonts w:ascii="Times New Roman" w:eastAsia="宋体" w:hAnsi="Times New Roman" w:cstheme="majorBidi"/>
      <w:b/>
      <w:bCs/>
      <w:sz w:val="28"/>
      <w:szCs w:val="32"/>
    </w:rPr>
  </w:style>
  <w:style w:type="paragraph" w:customStyle="1" w:styleId="a7">
    <w:name w:val="图题"/>
    <w:basedOn w:val="afffc"/>
    <w:next w:val="ac"/>
    <w:link w:val="afffd"/>
    <w:qFormat/>
    <w:pPr>
      <w:numPr>
        <w:ilvl w:val="5"/>
        <w:numId w:val="4"/>
      </w:numPr>
    </w:pPr>
  </w:style>
  <w:style w:type="paragraph" w:customStyle="1" w:styleId="afffc">
    <w:name w:val="图"/>
    <w:basedOn w:val="ac"/>
    <w:link w:val="afffe"/>
    <w:qFormat/>
    <w:pPr>
      <w:spacing w:line="240" w:lineRule="auto"/>
      <w:ind w:firstLineChars="0" w:firstLine="0"/>
      <w:jc w:val="center"/>
    </w:pPr>
    <w:rPr>
      <w:rFonts w:cs="Times New Roman"/>
      <w:bCs/>
      <w:kern w:val="0"/>
      <w:sz w:val="21"/>
      <w:szCs w:val="21"/>
    </w:rPr>
  </w:style>
  <w:style w:type="paragraph" w:customStyle="1" w:styleId="affff">
    <w:name w:val="前文"/>
    <w:basedOn w:val="ac"/>
    <w:link w:val="affff0"/>
    <w:qFormat/>
    <w:pPr>
      <w:ind w:firstLineChars="0" w:firstLine="0"/>
      <w:jc w:val="left"/>
    </w:pPr>
    <w:rPr>
      <w:rFonts w:eastAsia="楷体"/>
      <w:b/>
    </w:rPr>
  </w:style>
  <w:style w:type="character" w:customStyle="1" w:styleId="afffd">
    <w:name w:val="图题 字符"/>
    <w:basedOn w:val="ad"/>
    <w:link w:val="a7"/>
    <w:qFormat/>
    <w:rPr>
      <w:rFonts w:ascii="Times New Roman" w:eastAsia="宋体" w:hAnsi="Times New Roman" w:cs="Times New Roman"/>
      <w:bCs/>
      <w:sz w:val="21"/>
      <w:szCs w:val="21"/>
    </w:rPr>
  </w:style>
  <w:style w:type="character" w:customStyle="1" w:styleId="affff0">
    <w:name w:val="前文 字符"/>
    <w:basedOn w:val="ad"/>
    <w:link w:val="affff"/>
    <w:qFormat/>
    <w:rPr>
      <w:rFonts w:ascii="Times New Roman" w:eastAsia="楷体" w:hAnsi="Times New Roman"/>
      <w:b/>
      <w:sz w:val="24"/>
    </w:rPr>
  </w:style>
  <w:style w:type="character" w:customStyle="1" w:styleId="1Char1">
    <w:name w:val="标题 1 Char1"/>
    <w:basedOn w:val="ad"/>
    <w:link w:val="1"/>
    <w:qFormat/>
    <w:rPr>
      <w:rFonts w:ascii="Times New Roman" w:eastAsia="宋体" w:hAnsi="Times New Roman"/>
      <w:b/>
      <w:bCs/>
      <w:kern w:val="44"/>
      <w:sz w:val="32"/>
      <w:szCs w:val="44"/>
    </w:rPr>
  </w:style>
  <w:style w:type="character" w:customStyle="1" w:styleId="afffe">
    <w:name w:val="图 字符"/>
    <w:basedOn w:val="ad"/>
    <w:link w:val="afffc"/>
    <w:qFormat/>
    <w:rPr>
      <w:rFonts w:ascii="Times New Roman" w:eastAsia="宋体" w:hAnsi="Times New Roman" w:cs="Times New Roman"/>
      <w:bCs/>
      <w:kern w:val="0"/>
      <w:szCs w:val="21"/>
    </w:rPr>
  </w:style>
  <w:style w:type="character" w:customStyle="1" w:styleId="3Char">
    <w:name w:val="标题 3 Char"/>
    <w:basedOn w:val="ad"/>
    <w:link w:val="31"/>
    <w:uiPriority w:val="9"/>
    <w:qFormat/>
    <w:rPr>
      <w:b/>
      <w:bCs/>
      <w:sz w:val="32"/>
      <w:szCs w:val="32"/>
    </w:rPr>
  </w:style>
  <w:style w:type="character" w:customStyle="1" w:styleId="4Char">
    <w:name w:val="标题 4 Char"/>
    <w:basedOn w:val="ad"/>
    <w:link w:val="40"/>
    <w:uiPriority w:val="9"/>
    <w:qFormat/>
    <w:rPr>
      <w:rFonts w:asciiTheme="majorHAnsi" w:eastAsiaTheme="majorEastAsia" w:hAnsiTheme="majorHAnsi" w:cstheme="majorBidi"/>
      <w:b/>
      <w:bCs/>
      <w:sz w:val="28"/>
      <w:szCs w:val="28"/>
    </w:rPr>
  </w:style>
  <w:style w:type="character" w:customStyle="1" w:styleId="Char3">
    <w:name w:val="文档结构图 Char"/>
    <w:basedOn w:val="ad"/>
    <w:link w:val="af6"/>
    <w:uiPriority w:val="99"/>
    <w:semiHidden/>
    <w:qFormat/>
    <w:rPr>
      <w:rFonts w:ascii="宋体" w:eastAsia="宋体"/>
      <w:sz w:val="18"/>
      <w:szCs w:val="18"/>
    </w:rPr>
  </w:style>
  <w:style w:type="character" w:customStyle="1" w:styleId="Char4">
    <w:name w:val="批注文字 Char"/>
    <w:basedOn w:val="ad"/>
    <w:link w:val="af8"/>
    <w:uiPriority w:val="99"/>
    <w:semiHidden/>
    <w:qFormat/>
  </w:style>
  <w:style w:type="character" w:customStyle="1" w:styleId="Char8">
    <w:name w:val="日期 Char"/>
    <w:basedOn w:val="ad"/>
    <w:link w:val="aff0"/>
    <w:uiPriority w:val="99"/>
    <w:semiHidden/>
    <w:qFormat/>
  </w:style>
  <w:style w:type="character" w:customStyle="1" w:styleId="Chara">
    <w:name w:val="批注框文本 Char"/>
    <w:basedOn w:val="ad"/>
    <w:link w:val="aff2"/>
    <w:uiPriority w:val="99"/>
    <w:semiHidden/>
    <w:qFormat/>
    <w:rPr>
      <w:sz w:val="18"/>
      <w:szCs w:val="18"/>
    </w:rPr>
  </w:style>
  <w:style w:type="character" w:customStyle="1" w:styleId="Charf2">
    <w:name w:val="批注主题 Char"/>
    <w:basedOn w:val="Char4"/>
    <w:link w:val="afff"/>
    <w:uiPriority w:val="99"/>
    <w:semiHidden/>
    <w:qFormat/>
    <w:rPr>
      <w:b/>
      <w:bCs/>
    </w:rPr>
  </w:style>
  <w:style w:type="paragraph" w:styleId="affff1">
    <w:name w:val="List Paragraph"/>
    <w:basedOn w:val="ac"/>
    <w:uiPriority w:val="34"/>
    <w:qFormat/>
    <w:pPr>
      <w:spacing w:line="240" w:lineRule="auto"/>
      <w:ind w:firstLine="420"/>
    </w:pPr>
    <w:rPr>
      <w:rFonts w:asciiTheme="minorHAnsi" w:eastAsiaTheme="minorEastAsia" w:hAnsiTheme="minorHAnsi"/>
      <w:sz w:val="21"/>
    </w:rPr>
  </w:style>
  <w:style w:type="table" w:customStyle="1" w:styleId="210">
    <w:name w:val="无格式表格 21"/>
    <w:basedOn w:val="ae"/>
    <w:uiPriority w:val="42"/>
    <w:qFormat/>
    <w:rPr>
      <w:rFonts w:ascii="Times New Roman" w:eastAsia="宋体" w:hAnsi="Times New Roman" w:cs="Times New Roma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a8">
    <w:name w:val="表格标题"/>
    <w:basedOn w:val="af4"/>
    <w:qFormat/>
    <w:pPr>
      <w:numPr>
        <w:ilvl w:val="6"/>
        <w:numId w:val="4"/>
      </w:numPr>
      <w:snapToGrid w:val="0"/>
      <w:spacing w:beforeLines="20" w:before="62" w:line="240" w:lineRule="auto"/>
      <w:ind w:left="0" w:firstLineChars="0"/>
      <w:jc w:val="center"/>
    </w:pPr>
    <w:rPr>
      <w:rFonts w:ascii="Times New Roman" w:eastAsia="宋体" w:hAnsi="Times New Roman" w:cs="Times New Roman"/>
      <w:sz w:val="21"/>
      <w:szCs w:val="21"/>
    </w:rPr>
  </w:style>
  <w:style w:type="paragraph" w:customStyle="1" w:styleId="affff2">
    <w:name w:val="表格文本"/>
    <w:basedOn w:val="ac"/>
    <w:qFormat/>
    <w:pPr>
      <w:snapToGrid w:val="0"/>
      <w:spacing w:line="240" w:lineRule="auto"/>
      <w:ind w:firstLineChars="0" w:firstLine="0"/>
      <w:jc w:val="center"/>
      <w:textAlignment w:val="center"/>
    </w:pPr>
    <w:rPr>
      <w:rFonts w:cs="Verdana"/>
      <w:bCs/>
      <w:kern w:val="0"/>
      <w:sz w:val="21"/>
      <w:szCs w:val="20"/>
    </w:rPr>
  </w:style>
  <w:style w:type="paragraph" w:customStyle="1" w:styleId="12">
    <w:name w:val="1 正文"/>
    <w:basedOn w:val="ac"/>
    <w:qFormat/>
    <w:pPr>
      <w:adjustRightInd w:val="0"/>
      <w:snapToGrid w:val="0"/>
    </w:pPr>
    <w:rPr>
      <w:rFonts w:cs="Times New Roman"/>
      <w:szCs w:val="21"/>
    </w:rPr>
  </w:style>
  <w:style w:type="table" w:customStyle="1" w:styleId="220">
    <w:name w:val="无格式表格 22"/>
    <w:basedOn w:val="ae"/>
    <w:uiPriority w:val="42"/>
    <w:qFormat/>
    <w:pPr>
      <w:jc w:val="center"/>
    </w:pPr>
    <w:rPr>
      <w:rFonts w:ascii="Times New Roman" w:eastAsia="宋体" w:hAnsi="Times New Roman" w:cs="Times New Roman"/>
    </w:rPr>
    <w:tblPr>
      <w:tblBorders>
        <w:top w:val="single" w:sz="12" w:space="0" w:color="auto"/>
        <w:bottom w:val="single" w:sz="12" w:space="0" w:color="auto"/>
        <w:insideH w:val="single" w:sz="4" w:space="0" w:color="auto"/>
      </w:tblBorders>
    </w:tblPr>
    <w:tcPr>
      <w:vAlign w:val="center"/>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affff3">
    <w:name w:val="Placeholder Text"/>
    <w:uiPriority w:val="99"/>
    <w:unhideWhenUsed/>
    <w:qFormat/>
    <w:rPr>
      <w:color w:val="808080"/>
    </w:rPr>
  </w:style>
  <w:style w:type="paragraph" w:customStyle="1" w:styleId="a5">
    <w:name w:val="二级标题"/>
    <w:basedOn w:val="21"/>
    <w:link w:val="affff4"/>
    <w:qFormat/>
    <w:pPr>
      <w:numPr>
        <w:ilvl w:val="1"/>
        <w:numId w:val="4"/>
      </w:numPr>
      <w:adjustRightInd w:val="0"/>
      <w:snapToGrid w:val="0"/>
      <w:spacing w:beforeLines="50" w:before="156"/>
    </w:pPr>
  </w:style>
  <w:style w:type="character" w:customStyle="1" w:styleId="affff4">
    <w:name w:val="二级标题 字符"/>
    <w:basedOn w:val="2Char"/>
    <w:link w:val="a5"/>
    <w:qFormat/>
    <w:rPr>
      <w:rFonts w:ascii="Times New Roman" w:eastAsia="宋体" w:hAnsi="Times New Roman" w:cstheme="majorBidi"/>
      <w:b/>
      <w:bCs/>
      <w:kern w:val="2"/>
      <w:sz w:val="28"/>
      <w:szCs w:val="32"/>
    </w:rPr>
  </w:style>
  <w:style w:type="paragraph" w:customStyle="1" w:styleId="a6">
    <w:name w:val="三级标题"/>
    <w:basedOn w:val="31"/>
    <w:next w:val="ac"/>
    <w:link w:val="affff5"/>
    <w:qFormat/>
    <w:pPr>
      <w:numPr>
        <w:ilvl w:val="2"/>
        <w:numId w:val="4"/>
      </w:numPr>
      <w:adjustRightInd w:val="0"/>
      <w:snapToGrid w:val="0"/>
      <w:spacing w:before="100" w:after="0" w:line="360" w:lineRule="auto"/>
      <w:jc w:val="left"/>
    </w:pPr>
    <w:rPr>
      <w:rFonts w:ascii="Times New Roman" w:eastAsia="宋体" w:hAnsi="Times New Roman"/>
      <w:sz w:val="24"/>
    </w:rPr>
  </w:style>
  <w:style w:type="character" w:customStyle="1" w:styleId="affff5">
    <w:name w:val="三级标题 字符"/>
    <w:basedOn w:val="ad"/>
    <w:link w:val="a6"/>
    <w:qFormat/>
    <w:rPr>
      <w:rFonts w:ascii="Times New Roman" w:eastAsia="宋体" w:hAnsi="Times New Roman"/>
      <w:b/>
      <w:bCs/>
      <w:kern w:val="2"/>
      <w:sz w:val="24"/>
      <w:szCs w:val="32"/>
    </w:rPr>
  </w:style>
  <w:style w:type="paragraph" w:customStyle="1" w:styleId="affff6">
    <w:name w:val="论文正文"/>
    <w:basedOn w:val="ac"/>
    <w:link w:val="affff7"/>
    <w:qFormat/>
    <w:pPr>
      <w:adjustRightInd w:val="0"/>
      <w:snapToGrid w:val="0"/>
      <w:spacing w:line="400" w:lineRule="exact"/>
    </w:pPr>
    <w:rPr>
      <w:rFonts w:cs="Times New Roman"/>
      <w:szCs w:val="24"/>
    </w:rPr>
  </w:style>
  <w:style w:type="character" w:customStyle="1" w:styleId="affff7">
    <w:name w:val="论文正文 字符"/>
    <w:basedOn w:val="ad"/>
    <w:link w:val="affff6"/>
    <w:qFormat/>
    <w:rPr>
      <w:rFonts w:ascii="Times New Roman" w:eastAsia="宋体" w:hAnsi="Times New Roman" w:cs="Times New Roman"/>
      <w:sz w:val="24"/>
      <w:szCs w:val="24"/>
    </w:rPr>
  </w:style>
  <w:style w:type="table" w:customStyle="1" w:styleId="13">
    <w:name w:val="网格型1"/>
    <w:basedOn w:val="ae"/>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e"/>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9">
    <w:name w:val="尾注文本 Char"/>
    <w:basedOn w:val="ad"/>
    <w:link w:val="aff1"/>
    <w:uiPriority w:val="99"/>
    <w:qFormat/>
    <w:rPr>
      <w:rFonts w:ascii="Times New Roman" w:eastAsia="宋体" w:hAnsi="Times New Roman"/>
      <w:sz w:val="24"/>
      <w:szCs w:val="21"/>
    </w:rPr>
  </w:style>
  <w:style w:type="paragraph" w:customStyle="1" w:styleId="a3">
    <w:name w:val="章节标题（一级）"/>
    <w:basedOn w:val="1"/>
    <w:next w:val="ac"/>
    <w:link w:val="affff8"/>
    <w:qFormat/>
    <w:pPr>
      <w:numPr>
        <w:numId w:val="4"/>
      </w:numPr>
      <w:spacing w:before="120"/>
      <w:textAlignment w:val="center"/>
    </w:pPr>
    <w:rPr>
      <w:rFonts w:cs="Times New Roman"/>
      <w:szCs w:val="28"/>
    </w:rPr>
  </w:style>
  <w:style w:type="character" w:customStyle="1" w:styleId="Charf1">
    <w:name w:val="标题 Char"/>
    <w:basedOn w:val="ad"/>
    <w:link w:val="affe"/>
    <w:uiPriority w:val="10"/>
    <w:qFormat/>
    <w:rPr>
      <w:rFonts w:asciiTheme="majorHAnsi" w:eastAsiaTheme="majorEastAsia" w:hAnsiTheme="majorHAnsi" w:cstheme="majorBidi"/>
      <w:b/>
      <w:bCs/>
      <w:sz w:val="32"/>
      <w:szCs w:val="32"/>
    </w:rPr>
  </w:style>
  <w:style w:type="character" w:customStyle="1" w:styleId="affff8">
    <w:name w:val="章节标题（一级） 字符"/>
    <w:basedOn w:val="Charf1"/>
    <w:link w:val="a3"/>
    <w:qFormat/>
    <w:rPr>
      <w:rFonts w:ascii="Times New Roman" w:eastAsia="宋体" w:hAnsi="Times New Roman" w:cs="Times New Roman"/>
      <w:b/>
      <w:bCs/>
      <w:kern w:val="44"/>
      <w:sz w:val="32"/>
      <w:szCs w:val="28"/>
    </w:rPr>
  </w:style>
  <w:style w:type="paragraph" w:customStyle="1" w:styleId="TOC1">
    <w:name w:val="TOC 标题1"/>
    <w:basedOn w:val="1"/>
    <w:next w:val="ac"/>
    <w:uiPriority w:val="39"/>
    <w:unhideWhenUsed/>
    <w:qFormat/>
    <w:pPr>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customStyle="1" w:styleId="a9">
    <w:name w:val="公式编号"/>
    <w:basedOn w:val="ac"/>
    <w:link w:val="affff9"/>
    <w:qFormat/>
    <w:pPr>
      <w:numPr>
        <w:ilvl w:val="7"/>
        <w:numId w:val="4"/>
      </w:numPr>
      <w:ind w:firstLineChars="0"/>
      <w:jc w:val="center"/>
    </w:pPr>
    <w:rPr>
      <w:rFonts w:cs="Times New Roman"/>
    </w:rPr>
  </w:style>
  <w:style w:type="table" w:customStyle="1" w:styleId="221">
    <w:name w:val="无格式表格 221"/>
    <w:basedOn w:val="ae"/>
    <w:uiPriority w:val="42"/>
    <w:qFormat/>
    <w:pPr>
      <w:jc w:val="center"/>
    </w:pPr>
    <w:rPr>
      <w:rFonts w:ascii="Times New Roman" w:eastAsia="宋体" w:hAnsi="Times New Roman" w:cs="Times New Roman"/>
    </w:rPr>
    <w:tblPr>
      <w:tblBorders>
        <w:top w:val="single" w:sz="12" w:space="0" w:color="auto"/>
        <w:bottom w:val="single" w:sz="12" w:space="0" w:color="auto"/>
        <w:insideH w:val="single" w:sz="4" w:space="0" w:color="auto"/>
      </w:tblBorders>
    </w:tblPr>
    <w:tcPr>
      <w:vAlign w:val="center"/>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ffff9">
    <w:name w:val="公式编号 字符"/>
    <w:basedOn w:val="ad"/>
    <w:link w:val="a9"/>
    <w:qFormat/>
    <w:rPr>
      <w:rFonts w:ascii="Times New Roman" w:eastAsia="宋体" w:hAnsi="Times New Roman" w:cs="Times New Roman"/>
      <w:kern w:val="2"/>
      <w:sz w:val="24"/>
      <w:szCs w:val="22"/>
    </w:rPr>
  </w:style>
  <w:style w:type="paragraph" w:customStyle="1" w:styleId="affffa">
    <w:name w:val="表内格式"/>
    <w:basedOn w:val="ac"/>
    <w:qFormat/>
    <w:pPr>
      <w:spacing w:line="240" w:lineRule="auto"/>
      <w:ind w:firstLineChars="0" w:firstLine="0"/>
    </w:pPr>
    <w:rPr>
      <w:rFonts w:asciiTheme="minorHAnsi" w:eastAsiaTheme="minorEastAsia" w:hAnsiTheme="minorHAnsi"/>
      <w:sz w:val="21"/>
      <w:szCs w:val="21"/>
    </w:rPr>
  </w:style>
  <w:style w:type="paragraph" w:customStyle="1" w:styleId="14">
    <w:name w:val="修订1"/>
    <w:hidden/>
    <w:semiHidden/>
    <w:rPr>
      <w:rFonts w:ascii="Times New Roman" w:eastAsia="宋体" w:hAnsi="Times New Roman"/>
      <w:kern w:val="2"/>
      <w:sz w:val="24"/>
      <w:szCs w:val="22"/>
    </w:rPr>
  </w:style>
  <w:style w:type="table" w:customStyle="1" w:styleId="47">
    <w:name w:val="网格型4"/>
    <w:basedOn w:val="ae"/>
    <w:uiPriority w:val="59"/>
    <w:qFormat/>
    <w:rPr>
      <w:rFonts w:ascii="Times New Roman" w:eastAsia="宋体"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OC2">
    <w:name w:val="TOC 标题2"/>
    <w:basedOn w:val="1"/>
    <w:next w:val="ac"/>
    <w:uiPriority w:val="39"/>
    <w:unhideWhenUsed/>
    <w:qFormat/>
    <w:pPr>
      <w:widowControl/>
      <w:spacing w:before="24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character" w:customStyle="1" w:styleId="fontstyle01">
    <w:name w:val="fontstyle01"/>
    <w:basedOn w:val="ad"/>
    <w:rPr>
      <w:rFonts w:ascii="宋体" w:eastAsia="宋体" w:hAnsi="宋体" w:hint="eastAsia"/>
      <w:color w:val="231F20"/>
      <w:sz w:val="18"/>
      <w:szCs w:val="18"/>
    </w:rPr>
  </w:style>
  <w:style w:type="table" w:customStyle="1" w:styleId="3a">
    <w:name w:val="网格型3"/>
    <w:basedOn w:val="ae"/>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无格式表格 222"/>
    <w:basedOn w:val="ae"/>
    <w:uiPriority w:val="42"/>
    <w:qFormat/>
    <w:pPr>
      <w:jc w:val="center"/>
    </w:pPr>
    <w:rPr>
      <w:rFonts w:ascii="Times New Roman" w:eastAsia="宋体" w:hAnsi="Times New Roman" w:cs="Times New Roman"/>
    </w:rPr>
    <w:tblPr>
      <w:tblBorders>
        <w:top w:val="single" w:sz="12" w:space="0" w:color="auto"/>
        <w:bottom w:val="single" w:sz="12" w:space="0" w:color="auto"/>
        <w:insideH w:val="single" w:sz="4" w:space="0" w:color="auto"/>
      </w:tblBorders>
    </w:tblPr>
    <w:tcPr>
      <w:vAlign w:val="center"/>
    </w:tc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59">
    <w:name w:val="标题 5 字符"/>
    <w:basedOn w:val="ad"/>
    <w:uiPriority w:val="9"/>
    <w:semiHidden/>
    <w:rPr>
      <w:rFonts w:ascii="Times New Roman" w:eastAsia="宋体" w:hAnsi="Times New Roman"/>
      <w:b/>
      <w:bCs/>
      <w:kern w:val="2"/>
      <w:sz w:val="28"/>
      <w:szCs w:val="28"/>
    </w:rPr>
  </w:style>
  <w:style w:type="character" w:customStyle="1" w:styleId="64">
    <w:name w:val="标题 6 字符"/>
    <w:basedOn w:val="ad"/>
    <w:uiPriority w:val="9"/>
    <w:semiHidden/>
    <w:rPr>
      <w:rFonts w:asciiTheme="majorHAnsi" w:eastAsiaTheme="majorEastAsia" w:hAnsiTheme="majorHAnsi" w:cstheme="majorBidi"/>
      <w:b/>
      <w:bCs/>
      <w:kern w:val="2"/>
      <w:sz w:val="24"/>
      <w:szCs w:val="24"/>
    </w:rPr>
  </w:style>
  <w:style w:type="character" w:customStyle="1" w:styleId="73">
    <w:name w:val="标题 7 字符"/>
    <w:basedOn w:val="ad"/>
    <w:uiPriority w:val="9"/>
    <w:semiHidden/>
    <w:rPr>
      <w:rFonts w:ascii="Times New Roman" w:eastAsia="宋体" w:hAnsi="Times New Roman"/>
      <w:b/>
      <w:bCs/>
      <w:kern w:val="2"/>
      <w:sz w:val="24"/>
      <w:szCs w:val="24"/>
    </w:rPr>
  </w:style>
  <w:style w:type="character" w:customStyle="1" w:styleId="82">
    <w:name w:val="标题 8 字符"/>
    <w:basedOn w:val="ad"/>
    <w:uiPriority w:val="9"/>
    <w:semiHidden/>
    <w:rPr>
      <w:rFonts w:asciiTheme="majorHAnsi" w:eastAsiaTheme="majorEastAsia" w:hAnsiTheme="majorHAnsi" w:cstheme="majorBidi"/>
      <w:kern w:val="2"/>
      <w:sz w:val="24"/>
      <w:szCs w:val="24"/>
    </w:rPr>
  </w:style>
  <w:style w:type="character" w:customStyle="1" w:styleId="92">
    <w:name w:val="标题 9 字符"/>
    <w:basedOn w:val="ad"/>
    <w:uiPriority w:val="9"/>
    <w:semiHidden/>
    <w:rPr>
      <w:rFonts w:asciiTheme="majorHAnsi" w:eastAsiaTheme="majorEastAsia" w:hAnsiTheme="majorHAnsi" w:cstheme="majorBidi"/>
      <w:kern w:val="2"/>
      <w:sz w:val="21"/>
      <w:szCs w:val="21"/>
    </w:rPr>
  </w:style>
  <w:style w:type="character" w:customStyle="1" w:styleId="affffb">
    <w:name w:val="纯文本 字符"/>
    <w:basedOn w:val="ad"/>
    <w:uiPriority w:val="99"/>
    <w:semiHidden/>
    <w:rPr>
      <w:rFonts w:asciiTheme="minorEastAsia" w:hAnsi="Courier New" w:cs="Courier New"/>
      <w:kern w:val="2"/>
      <w:sz w:val="24"/>
      <w:szCs w:val="22"/>
    </w:rPr>
  </w:style>
  <w:style w:type="character" w:customStyle="1" w:styleId="2b">
    <w:name w:val="批注框文本 字符2"/>
    <w:qFormat/>
    <w:rPr>
      <w:kern w:val="2"/>
      <w:sz w:val="18"/>
      <w:szCs w:val="18"/>
    </w:rPr>
  </w:style>
  <w:style w:type="paragraph" w:customStyle="1" w:styleId="affffc">
    <w:name w:val="附件栏"/>
    <w:basedOn w:val="ac"/>
    <w:pPr>
      <w:spacing w:line="240" w:lineRule="auto"/>
      <w:ind w:firstLineChars="0" w:firstLine="0"/>
    </w:pPr>
    <w:rPr>
      <w:rFonts w:cs="Times New Roman"/>
      <w:sz w:val="21"/>
      <w:szCs w:val="24"/>
    </w:rPr>
  </w:style>
  <w:style w:type="paragraph" w:customStyle="1" w:styleId="affffd">
    <w:name w:val="抄送栏"/>
    <w:basedOn w:val="ac"/>
    <w:pPr>
      <w:adjustRightInd w:val="0"/>
      <w:spacing w:line="454" w:lineRule="atLeast"/>
      <w:ind w:left="1310" w:right="357" w:firstLineChars="0" w:hanging="953"/>
    </w:pPr>
    <w:rPr>
      <w:rFonts w:cs="Times New Roman"/>
      <w:sz w:val="21"/>
      <w:szCs w:val="24"/>
    </w:rPr>
  </w:style>
  <w:style w:type="paragraph" w:customStyle="1" w:styleId="affffe">
    <w:name w:val="印发栏"/>
    <w:basedOn w:val="af3"/>
    <w:pPr>
      <w:tabs>
        <w:tab w:val="right" w:pos="8465"/>
      </w:tabs>
      <w:spacing w:line="454" w:lineRule="atLeast"/>
      <w:ind w:left="357" w:right="357"/>
    </w:pPr>
    <w:rPr>
      <w:spacing w:val="0"/>
    </w:rPr>
  </w:style>
  <w:style w:type="paragraph" w:customStyle="1" w:styleId="afffff">
    <w:name w:val="密级"/>
    <w:basedOn w:val="ac"/>
    <w:pPr>
      <w:adjustRightInd w:val="0"/>
      <w:spacing w:line="440" w:lineRule="atLeast"/>
      <w:ind w:firstLineChars="0" w:firstLine="0"/>
      <w:jc w:val="right"/>
    </w:pPr>
    <w:rPr>
      <w:rFonts w:ascii="黑体" w:eastAsia="黑体" w:cs="Times New Roman"/>
      <w:kern w:val="0"/>
      <w:sz w:val="30"/>
      <w:szCs w:val="24"/>
    </w:rPr>
  </w:style>
  <w:style w:type="paragraph" w:customStyle="1" w:styleId="afffff0">
    <w:name w:val="紧急程度"/>
    <w:basedOn w:val="afffff"/>
    <w:pPr>
      <w:overflowPunct w:val="0"/>
    </w:pPr>
    <w:rPr>
      <w:sz w:val="32"/>
    </w:rPr>
  </w:style>
  <w:style w:type="paragraph" w:customStyle="1" w:styleId="2c">
    <w:name w:val="标题2"/>
    <w:basedOn w:val="ac"/>
    <w:next w:val="ac"/>
    <w:link w:val="2Char2"/>
    <w:qFormat/>
    <w:pPr>
      <w:spacing w:line="240" w:lineRule="auto"/>
      <w:ind w:firstLineChars="0" w:firstLine="0"/>
      <w:jc w:val="center"/>
    </w:pPr>
    <w:rPr>
      <w:rFonts w:eastAsia="方正楷体_GBK" w:cs="Times New Roman"/>
      <w:sz w:val="21"/>
      <w:szCs w:val="24"/>
    </w:rPr>
  </w:style>
  <w:style w:type="paragraph" w:customStyle="1" w:styleId="afffff1">
    <w:name w:val="红线"/>
    <w:basedOn w:val="1"/>
    <w:pPr>
      <w:keepNext w:val="0"/>
      <w:keepLines w:val="0"/>
      <w:autoSpaceDE w:val="0"/>
      <w:autoSpaceDN w:val="0"/>
      <w:adjustRightInd w:val="0"/>
      <w:spacing w:after="851" w:line="227" w:lineRule="atLeast"/>
      <w:ind w:right="-142"/>
      <w:outlineLvl w:val="9"/>
    </w:pPr>
    <w:rPr>
      <w:rFonts w:ascii="宋体" w:cs="Times New Roman"/>
      <w:bCs w:val="0"/>
      <w:kern w:val="0"/>
      <w:sz w:val="10"/>
      <w:szCs w:val="24"/>
    </w:rPr>
  </w:style>
  <w:style w:type="paragraph" w:customStyle="1" w:styleId="afffff2">
    <w:name w:val="印数"/>
    <w:basedOn w:val="affffe"/>
    <w:pPr>
      <w:spacing w:line="400" w:lineRule="atLeast"/>
      <w:jc w:val="right"/>
    </w:pPr>
  </w:style>
  <w:style w:type="paragraph" w:customStyle="1" w:styleId="3b">
    <w:name w:val="标题3"/>
    <w:basedOn w:val="ac"/>
    <w:next w:val="ac"/>
    <w:qFormat/>
    <w:pPr>
      <w:spacing w:line="240" w:lineRule="auto"/>
      <w:ind w:firstLineChars="0" w:firstLine="0"/>
    </w:pPr>
    <w:rPr>
      <w:rFonts w:eastAsia="方正黑体_GBK" w:cs="Times New Roman"/>
      <w:sz w:val="21"/>
      <w:szCs w:val="24"/>
    </w:rPr>
  </w:style>
  <w:style w:type="paragraph" w:customStyle="1" w:styleId="15">
    <w:name w:val="标题1"/>
    <w:basedOn w:val="ac"/>
    <w:next w:val="ac"/>
    <w:qFormat/>
    <w:pPr>
      <w:tabs>
        <w:tab w:val="left" w:pos="9193"/>
        <w:tab w:val="left" w:pos="9827"/>
      </w:tabs>
      <w:spacing w:line="640" w:lineRule="atLeast"/>
      <w:ind w:firstLineChars="0" w:firstLine="0"/>
      <w:jc w:val="center"/>
    </w:pPr>
    <w:rPr>
      <w:rFonts w:eastAsia="方正小标宋_GBK" w:cs="Times New Roman"/>
      <w:sz w:val="44"/>
      <w:szCs w:val="24"/>
    </w:rPr>
  </w:style>
  <w:style w:type="paragraph" w:customStyle="1" w:styleId="16">
    <w:name w:val="样式1"/>
    <w:basedOn w:val="ac"/>
    <w:link w:val="1Char"/>
    <w:qFormat/>
    <w:pPr>
      <w:spacing w:line="240" w:lineRule="auto"/>
      <w:ind w:firstLineChars="0" w:firstLine="0"/>
    </w:pPr>
    <w:rPr>
      <w:rFonts w:cs="Times New Roman"/>
      <w:sz w:val="21"/>
      <w:szCs w:val="24"/>
    </w:rPr>
  </w:style>
  <w:style w:type="paragraph" w:customStyle="1" w:styleId="afffff3">
    <w:name w:val="文头"/>
    <w:basedOn w:val="ac"/>
    <w:pPr>
      <w:tabs>
        <w:tab w:val="left" w:pos="6663"/>
      </w:tabs>
      <w:spacing w:before="40" w:after="800" w:line="1640" w:lineRule="atLeast"/>
      <w:ind w:left="511" w:right="227" w:firstLineChars="0" w:hanging="284"/>
      <w:jc w:val="distribute"/>
    </w:pPr>
    <w:rPr>
      <w:rFonts w:ascii="汉鼎简大宋" w:eastAsia="汉鼎简大宋" w:cs="Times New Roman"/>
      <w:b/>
      <w:color w:val="FF0000"/>
      <w:w w:val="50"/>
      <w:sz w:val="136"/>
      <w:szCs w:val="24"/>
    </w:rPr>
  </w:style>
  <w:style w:type="paragraph" w:customStyle="1" w:styleId="afffff4">
    <w:name w:val="线型"/>
    <w:basedOn w:val="affffd"/>
    <w:pPr>
      <w:spacing w:line="240" w:lineRule="auto"/>
      <w:ind w:left="0" w:firstLine="0"/>
      <w:jc w:val="center"/>
    </w:pPr>
  </w:style>
  <w:style w:type="character" w:customStyle="1" w:styleId="320">
    <w:name w:val="标题 3 字符2"/>
    <w:basedOn w:val="ad"/>
    <w:qFormat/>
    <w:rPr>
      <w:b/>
      <w:bCs/>
      <w:kern w:val="2"/>
      <w:sz w:val="32"/>
      <w:szCs w:val="32"/>
    </w:rPr>
  </w:style>
  <w:style w:type="paragraph" w:customStyle="1" w:styleId="TEXT-NEW">
    <w:name w:val="TEXT-NEW"/>
    <w:link w:val="TEXT-NEWChar"/>
    <w:qFormat/>
    <w:pPr>
      <w:spacing w:line="520" w:lineRule="exact"/>
      <w:ind w:firstLineChars="200" w:firstLine="200"/>
      <w:jc w:val="both"/>
    </w:pPr>
    <w:rPr>
      <w:rFonts w:ascii="Times New Roman" w:eastAsia="宋体" w:hAnsi="Times New Roman" w:cs="宋体"/>
      <w:kern w:val="2"/>
      <w:sz w:val="24"/>
    </w:rPr>
  </w:style>
  <w:style w:type="character" w:customStyle="1" w:styleId="TEXT-NEWChar">
    <w:name w:val="TEXT-NEW Char"/>
    <w:link w:val="TEXT-NEW"/>
    <w:qFormat/>
    <w:rPr>
      <w:rFonts w:ascii="Times New Roman" w:eastAsia="宋体" w:hAnsi="Times New Roman" w:cs="宋体"/>
      <w:kern w:val="2"/>
      <w:sz w:val="24"/>
    </w:rPr>
  </w:style>
  <w:style w:type="character" w:customStyle="1" w:styleId="223">
    <w:name w:val="标题 2 字符2"/>
    <w:basedOn w:val="ad"/>
    <w:qFormat/>
    <w:rPr>
      <w:rFonts w:asciiTheme="majorHAnsi" w:eastAsiaTheme="majorEastAsia" w:hAnsiTheme="majorHAnsi" w:cstheme="majorBidi"/>
      <w:b/>
      <w:bCs/>
      <w:kern w:val="2"/>
      <w:sz w:val="32"/>
      <w:szCs w:val="32"/>
    </w:rPr>
  </w:style>
  <w:style w:type="character" w:customStyle="1" w:styleId="420">
    <w:name w:val="标题 4 字符2"/>
    <w:basedOn w:val="ad"/>
    <w:qFormat/>
    <w:rPr>
      <w:rFonts w:asciiTheme="majorHAnsi" w:eastAsiaTheme="majorEastAsia" w:hAnsiTheme="majorHAnsi" w:cstheme="majorBidi"/>
      <w:b/>
      <w:bCs/>
      <w:kern w:val="2"/>
      <w:sz w:val="28"/>
      <w:szCs w:val="28"/>
    </w:rPr>
  </w:style>
  <w:style w:type="character" w:customStyle="1" w:styleId="5Char">
    <w:name w:val="标题 5 Char"/>
    <w:basedOn w:val="ad"/>
    <w:link w:val="51"/>
    <w:qFormat/>
    <w:rPr>
      <w:rFonts w:ascii="Calibri" w:eastAsia="宋体" w:hAnsi="Calibri" w:cs="宋体"/>
      <w:b/>
      <w:spacing w:val="10"/>
      <w:sz w:val="28"/>
    </w:rPr>
  </w:style>
  <w:style w:type="character" w:customStyle="1" w:styleId="6Char">
    <w:name w:val="标题 6 Char"/>
    <w:basedOn w:val="ad"/>
    <w:link w:val="61"/>
    <w:rPr>
      <w:rFonts w:ascii="Arial" w:eastAsia="黑体" w:hAnsi="Arial" w:cs="宋体"/>
      <w:b/>
      <w:spacing w:val="10"/>
      <w:sz w:val="24"/>
      <w:lang w:val="zh-CN" w:eastAsia="zh-CN"/>
    </w:rPr>
  </w:style>
  <w:style w:type="character" w:customStyle="1" w:styleId="7Char">
    <w:name w:val="标题 7 Char"/>
    <w:basedOn w:val="ad"/>
    <w:link w:val="70"/>
    <w:rPr>
      <w:rFonts w:ascii="Times New Roman" w:eastAsia="宋体" w:hAnsi="Times New Roman" w:cs="宋体"/>
      <w:b/>
      <w:spacing w:val="10"/>
      <w:sz w:val="24"/>
      <w:lang w:val="zh-CN" w:eastAsia="zh-CN"/>
    </w:rPr>
  </w:style>
  <w:style w:type="character" w:customStyle="1" w:styleId="8Char">
    <w:name w:val="标题 8 Char"/>
    <w:basedOn w:val="ad"/>
    <w:link w:val="8"/>
    <w:rPr>
      <w:rFonts w:ascii="Arial" w:eastAsia="黑体" w:hAnsi="Arial" w:cs="宋体"/>
      <w:spacing w:val="10"/>
      <w:sz w:val="24"/>
      <w:lang w:val="zh-CN" w:eastAsia="zh-CN"/>
    </w:rPr>
  </w:style>
  <w:style w:type="character" w:customStyle="1" w:styleId="9Char">
    <w:name w:val="标题 9 Char"/>
    <w:basedOn w:val="ad"/>
    <w:link w:val="90"/>
    <w:rPr>
      <w:rFonts w:ascii="Arial" w:eastAsia="黑体" w:hAnsi="Arial" w:cs="宋体"/>
      <w:spacing w:val="10"/>
      <w:sz w:val="24"/>
      <w:lang w:val="zh-CN" w:eastAsia="zh-CN"/>
    </w:rPr>
  </w:style>
  <w:style w:type="character" w:customStyle="1" w:styleId="120">
    <w:name w:val="标题 1 字符2"/>
    <w:rPr>
      <w:b/>
      <w:kern w:val="44"/>
      <w:sz w:val="44"/>
      <w:szCs w:val="24"/>
    </w:rPr>
  </w:style>
  <w:style w:type="paragraph" w:customStyle="1" w:styleId="ParaCharCharCharCharCharCharCharCharCharChar">
    <w:name w:val="默认段落字体 Para Char Char Char Char Char Char Char Char Char Char"/>
    <w:basedOn w:val="ac"/>
    <w:qFormat/>
    <w:pPr>
      <w:widowControl/>
      <w:spacing w:line="520" w:lineRule="exact"/>
    </w:pPr>
    <w:rPr>
      <w:rFonts w:cs="宋体"/>
      <w:szCs w:val="20"/>
    </w:rPr>
  </w:style>
  <w:style w:type="paragraph" w:customStyle="1" w:styleId="afffff5">
    <w:name w:val="标准"/>
    <w:basedOn w:val="ac"/>
    <w:qFormat/>
    <w:pPr>
      <w:widowControl/>
      <w:adjustRightInd w:val="0"/>
      <w:jc w:val="center"/>
      <w:textAlignment w:val="baseline"/>
    </w:pPr>
    <w:rPr>
      <w:rFonts w:cs="宋体"/>
      <w:kern w:val="0"/>
      <w:szCs w:val="20"/>
    </w:rPr>
  </w:style>
  <w:style w:type="paragraph" w:customStyle="1" w:styleId="CharCharCharChar">
    <w:name w:val="Char Char Char Char"/>
    <w:basedOn w:val="ac"/>
    <w:qFormat/>
    <w:pPr>
      <w:widowControl/>
      <w:spacing w:line="520" w:lineRule="exact"/>
    </w:pPr>
    <w:rPr>
      <w:rFonts w:cs="宋体"/>
      <w:szCs w:val="20"/>
    </w:rPr>
  </w:style>
  <w:style w:type="paragraph" w:customStyle="1" w:styleId="xl24">
    <w:name w:val="xl24"/>
    <w:basedOn w:val="ac"/>
    <w:qFormat/>
    <w:pPr>
      <w:widowControl/>
      <w:spacing w:before="100" w:beforeAutospacing="1" w:after="100" w:afterAutospacing="1" w:line="520" w:lineRule="exact"/>
      <w:jc w:val="center"/>
    </w:pPr>
    <w:rPr>
      <w:rFonts w:ascii="宋体" w:hAnsi="宋体" w:cs="宋体"/>
      <w:kern w:val="0"/>
      <w:szCs w:val="20"/>
    </w:rPr>
  </w:style>
  <w:style w:type="paragraph" w:customStyle="1" w:styleId="Afffff6">
    <w:name w:val="正文A"/>
    <w:link w:val="AChar"/>
    <w:qFormat/>
    <w:pPr>
      <w:tabs>
        <w:tab w:val="left" w:pos="0"/>
      </w:tabs>
      <w:adjustRightInd w:val="0"/>
      <w:spacing w:before="120" w:line="360" w:lineRule="auto"/>
      <w:ind w:firstLine="480"/>
      <w:jc w:val="both"/>
    </w:pPr>
    <w:rPr>
      <w:rFonts w:ascii="Times New Roman" w:eastAsia="宋体" w:hAnsi="Times New Roman" w:cs="Times New Roman"/>
      <w:snapToGrid w:val="0"/>
      <w:sz w:val="24"/>
    </w:rPr>
  </w:style>
  <w:style w:type="character" w:customStyle="1" w:styleId="AChar">
    <w:name w:val="正文A Char"/>
    <w:link w:val="Afffff6"/>
    <w:rPr>
      <w:rFonts w:ascii="Times New Roman" w:eastAsia="宋体" w:hAnsi="Times New Roman" w:cs="Times New Roman"/>
      <w:snapToGrid w:val="0"/>
      <w:sz w:val="24"/>
    </w:rPr>
  </w:style>
  <w:style w:type="paragraph" w:customStyle="1" w:styleId="Charf4">
    <w:name w:val="Char"/>
    <w:basedOn w:val="ac"/>
    <w:qFormat/>
    <w:pPr>
      <w:widowControl/>
      <w:spacing w:line="520" w:lineRule="exact"/>
    </w:pPr>
    <w:rPr>
      <w:rFonts w:cs="宋体"/>
      <w:szCs w:val="20"/>
    </w:rPr>
  </w:style>
  <w:style w:type="paragraph" w:customStyle="1" w:styleId="CharCharCharCharCharCharCharCharCharCharCharCharChar">
    <w:name w:val="Char Char Char Char Char Char Char Char Char Char Char Char Char"/>
    <w:basedOn w:val="ac"/>
    <w:qFormat/>
    <w:pPr>
      <w:widowControl/>
      <w:spacing w:line="520" w:lineRule="exact"/>
    </w:pPr>
    <w:rPr>
      <w:rFonts w:cs="宋体"/>
      <w:szCs w:val="20"/>
    </w:rPr>
  </w:style>
  <w:style w:type="character" w:customStyle="1" w:styleId="3c">
    <w:name w:val="日期 字符3"/>
    <w:basedOn w:val="ad"/>
    <w:rPr>
      <w:rFonts w:cs="宋体"/>
      <w:lang w:val="zh-CN" w:eastAsia="zh-CN"/>
    </w:rPr>
  </w:style>
  <w:style w:type="character" w:customStyle="1" w:styleId="afffff7">
    <w:name w:val="正文文本缩进 字符"/>
    <w:basedOn w:val="ad"/>
    <w:uiPriority w:val="99"/>
    <w:semiHidden/>
    <w:rPr>
      <w:rFonts w:ascii="Times New Roman" w:eastAsia="宋体" w:hAnsi="Times New Roman"/>
      <w:kern w:val="2"/>
      <w:sz w:val="24"/>
      <w:szCs w:val="22"/>
    </w:rPr>
  </w:style>
  <w:style w:type="character" w:customStyle="1" w:styleId="Char7">
    <w:name w:val="正文文本缩进 Char"/>
    <w:basedOn w:val="ad"/>
    <w:link w:val="afc"/>
    <w:rPr>
      <w:rFonts w:ascii="Times New Roman" w:eastAsia="宋体" w:hAnsi="Times New Roman" w:cs="宋体"/>
      <w:sz w:val="24"/>
      <w:lang w:val="zh-CN" w:eastAsia="zh-CN"/>
    </w:rPr>
  </w:style>
  <w:style w:type="paragraph" w:customStyle="1" w:styleId="afffff8">
    <w:name w:val="文章"/>
    <w:link w:val="Charf5"/>
    <w:qFormat/>
    <w:pPr>
      <w:widowControl w:val="0"/>
      <w:adjustRightInd w:val="0"/>
      <w:snapToGrid w:val="0"/>
      <w:spacing w:line="360" w:lineRule="auto"/>
      <w:ind w:firstLineChars="200" w:firstLine="200"/>
    </w:pPr>
    <w:rPr>
      <w:rFonts w:ascii="Garamond" w:eastAsia="宋体" w:hAnsi="Garamond" w:cs="Times New Roman"/>
      <w:kern w:val="2"/>
      <w:sz w:val="24"/>
      <w:szCs w:val="24"/>
    </w:rPr>
  </w:style>
  <w:style w:type="character" w:customStyle="1" w:styleId="2d">
    <w:name w:val="正文文本缩进 2 字符"/>
    <w:basedOn w:val="ad"/>
    <w:uiPriority w:val="99"/>
    <w:semiHidden/>
    <w:rPr>
      <w:rFonts w:ascii="Times New Roman" w:eastAsia="宋体" w:hAnsi="Times New Roman"/>
      <w:kern w:val="2"/>
      <w:sz w:val="24"/>
      <w:szCs w:val="22"/>
    </w:rPr>
  </w:style>
  <w:style w:type="character" w:customStyle="1" w:styleId="2Char0">
    <w:name w:val="正文文本缩进 2 Char"/>
    <w:basedOn w:val="ad"/>
    <w:link w:val="24"/>
    <w:rPr>
      <w:rFonts w:ascii="Times New Roman" w:eastAsia="宋体" w:hAnsi="Times New Roman" w:cs="宋体"/>
      <w:lang w:val="zh-CN" w:eastAsia="zh-CN"/>
    </w:rPr>
  </w:style>
  <w:style w:type="character" w:customStyle="1" w:styleId="afffff9">
    <w:name w:val="正文文本 字符"/>
    <w:basedOn w:val="ad"/>
    <w:uiPriority w:val="99"/>
    <w:semiHidden/>
    <w:rPr>
      <w:rFonts w:ascii="Times New Roman" w:eastAsia="宋体" w:hAnsi="Times New Roman"/>
      <w:kern w:val="2"/>
      <w:sz w:val="24"/>
      <w:szCs w:val="22"/>
    </w:rPr>
  </w:style>
  <w:style w:type="character" w:customStyle="1" w:styleId="Charf6">
    <w:name w:val="正文文本 Char"/>
    <w:basedOn w:val="ad"/>
    <w:uiPriority w:val="99"/>
    <w:semiHidden/>
    <w:rPr>
      <w:kern w:val="2"/>
      <w:sz w:val="21"/>
      <w:szCs w:val="24"/>
    </w:rPr>
  </w:style>
  <w:style w:type="character" w:customStyle="1" w:styleId="Char10">
    <w:name w:val="正文文本 Char1"/>
    <w:link w:val="afb"/>
    <w:rPr>
      <w:rFonts w:ascii="Times New Roman" w:eastAsia="宋体" w:hAnsi="Times New Roman" w:cs="宋体"/>
      <w:lang w:val="zh-CN" w:eastAsia="zh-CN"/>
    </w:rPr>
  </w:style>
  <w:style w:type="character" w:customStyle="1" w:styleId="3d">
    <w:name w:val="正文文本缩进 3 字符"/>
    <w:basedOn w:val="ad"/>
    <w:uiPriority w:val="99"/>
    <w:semiHidden/>
    <w:rPr>
      <w:rFonts w:ascii="Times New Roman" w:eastAsia="宋体" w:hAnsi="Times New Roman"/>
      <w:kern w:val="2"/>
      <w:sz w:val="16"/>
      <w:szCs w:val="16"/>
    </w:rPr>
  </w:style>
  <w:style w:type="character" w:customStyle="1" w:styleId="3Char1">
    <w:name w:val="正文文本缩进 3 Char"/>
    <w:basedOn w:val="ad"/>
    <w:link w:val="38"/>
    <w:rPr>
      <w:rFonts w:ascii="Times New Roman" w:eastAsia="宋体" w:hAnsi="Times New Roman" w:cs="宋体"/>
      <w:sz w:val="16"/>
      <w:szCs w:val="16"/>
      <w:lang w:val="zh-CN" w:eastAsia="zh-CN"/>
    </w:rPr>
  </w:style>
  <w:style w:type="character" w:customStyle="1" w:styleId="2e">
    <w:name w:val="页眉 字符2"/>
    <w:qFormat/>
    <w:rPr>
      <w:kern w:val="2"/>
      <w:sz w:val="18"/>
      <w:szCs w:val="24"/>
    </w:rPr>
  </w:style>
  <w:style w:type="paragraph" w:customStyle="1" w:styleId="xl25">
    <w:name w:val="xl25"/>
    <w:basedOn w:val="ac"/>
    <w:qFormat/>
    <w:pPr>
      <w:widowControl/>
      <w:pBdr>
        <w:lef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character" w:customStyle="1" w:styleId="CharChar">
    <w:name w:val="Char Char"/>
    <w:rPr>
      <w:rFonts w:ascii="宋体" w:eastAsia="宋体" w:hAnsi="宋体" w:cs="宋体"/>
      <w:sz w:val="24"/>
      <w:szCs w:val="24"/>
      <w:lang w:val="en-US" w:eastAsia="zh-CN" w:bidi="ar-SA"/>
    </w:rPr>
  </w:style>
  <w:style w:type="character" w:customStyle="1" w:styleId="2f">
    <w:name w:val="页脚 字符2"/>
    <w:uiPriority w:val="99"/>
    <w:qFormat/>
    <w:rPr>
      <w:kern w:val="2"/>
      <w:sz w:val="28"/>
      <w:szCs w:val="24"/>
    </w:rPr>
  </w:style>
  <w:style w:type="paragraph" w:customStyle="1" w:styleId="17">
    <w:name w:val="1"/>
    <w:basedOn w:val="ac"/>
    <w:next w:val="aff"/>
    <w:qFormat/>
    <w:pPr>
      <w:widowControl/>
    </w:pPr>
    <w:rPr>
      <w:rFonts w:ascii="宋体" w:hAnsi="Courier New" w:cs="宋体"/>
      <w:sz w:val="28"/>
      <w:szCs w:val="20"/>
    </w:rPr>
  </w:style>
  <w:style w:type="character" w:customStyle="1" w:styleId="Char11">
    <w:name w:val="纯文本 Char1"/>
    <w:link w:val="aff"/>
    <w:qFormat/>
    <w:rPr>
      <w:rFonts w:ascii="仿宋_GB2312" w:eastAsia="宋体" w:hAnsi="Calibri" w:cs="Times New Roman"/>
      <w:kern w:val="2"/>
      <w:sz w:val="21"/>
      <w:szCs w:val="22"/>
    </w:rPr>
  </w:style>
  <w:style w:type="paragraph" w:customStyle="1" w:styleId="D">
    <w:name w:val="标题D"/>
    <w:qFormat/>
    <w:pPr>
      <w:adjustRightInd w:val="0"/>
      <w:snapToGrid w:val="0"/>
      <w:spacing w:before="240" w:line="360" w:lineRule="auto"/>
      <w:outlineLvl w:val="3"/>
    </w:pPr>
    <w:rPr>
      <w:rFonts w:ascii="宋体" w:eastAsia="宋体" w:hAnsi="Times New Roman" w:cs="Times New Roman"/>
      <w:b/>
      <w:snapToGrid w:val="0"/>
      <w:sz w:val="24"/>
    </w:rPr>
  </w:style>
  <w:style w:type="character" w:customStyle="1" w:styleId="DChar">
    <w:name w:val="标题D Char"/>
    <w:rPr>
      <w:rFonts w:ascii="宋体"/>
      <w:b/>
      <w:snapToGrid w:val="0"/>
      <w:sz w:val="24"/>
      <w:lang w:val="en-US" w:eastAsia="zh-CN" w:bidi="ar-SA"/>
    </w:rPr>
  </w:style>
  <w:style w:type="paragraph" w:customStyle="1" w:styleId="Char12">
    <w:name w:val="Char1"/>
    <w:basedOn w:val="ac"/>
    <w:qFormat/>
    <w:pPr>
      <w:widowControl/>
      <w:spacing w:line="520" w:lineRule="exact"/>
    </w:pPr>
    <w:rPr>
      <w:rFonts w:cs="宋体"/>
      <w:szCs w:val="20"/>
    </w:rPr>
  </w:style>
  <w:style w:type="paragraph" w:customStyle="1" w:styleId="Afffffa">
    <w:name w:val="表名A"/>
    <w:basedOn w:val="ac"/>
    <w:link w:val="AChar0"/>
    <w:qFormat/>
    <w:pPr>
      <w:widowControl/>
      <w:tabs>
        <w:tab w:val="left" w:pos="0"/>
      </w:tabs>
      <w:adjustRightInd w:val="0"/>
      <w:snapToGrid w:val="0"/>
      <w:spacing w:beforeLines="80" w:afterLines="20" w:line="520" w:lineRule="exact"/>
      <w:jc w:val="center"/>
    </w:pPr>
    <w:rPr>
      <w:rFonts w:ascii="Calibri" w:hAnsi="Calibri" w:cs="宋体"/>
      <w:b/>
      <w:bCs/>
      <w:szCs w:val="21"/>
    </w:rPr>
  </w:style>
  <w:style w:type="paragraph" w:customStyle="1" w:styleId="C">
    <w:name w:val="表文C"/>
    <w:basedOn w:val="ac"/>
    <w:qFormat/>
    <w:pPr>
      <w:widowControl/>
      <w:tabs>
        <w:tab w:val="left" w:pos="0"/>
      </w:tabs>
      <w:adjustRightInd w:val="0"/>
      <w:snapToGrid w:val="0"/>
      <w:spacing w:line="520" w:lineRule="exact"/>
      <w:jc w:val="center"/>
    </w:pPr>
    <w:rPr>
      <w:rFonts w:cs="宋体"/>
      <w:kern w:val="0"/>
      <w:szCs w:val="21"/>
    </w:rPr>
  </w:style>
  <w:style w:type="paragraph" w:customStyle="1" w:styleId="ParaCharCharCharChar">
    <w:name w:val="默认段落字体 Para Char Char Char Char"/>
    <w:basedOn w:val="ac"/>
    <w:qFormat/>
    <w:pPr>
      <w:widowControl/>
      <w:spacing w:line="520" w:lineRule="exact"/>
    </w:pPr>
    <w:rPr>
      <w:rFonts w:cs="宋体"/>
      <w:szCs w:val="20"/>
    </w:rPr>
  </w:style>
  <w:style w:type="paragraph" w:customStyle="1" w:styleId="313">
    <w:name w:val="样式 标题 3 + 右侧:  1 字符3"/>
    <w:basedOn w:val="31"/>
    <w:qFormat/>
    <w:pPr>
      <w:widowControl/>
      <w:numPr>
        <w:ilvl w:val="2"/>
        <w:numId w:val="5"/>
      </w:numPr>
      <w:spacing w:before="0" w:after="0" w:line="415" w:lineRule="auto"/>
      <w:ind w:leftChars="200" w:left="200" w:rightChars="100" w:right="100"/>
      <w:jc w:val="left"/>
    </w:pPr>
    <w:rPr>
      <w:rFonts w:ascii="Times New Roman" w:eastAsia="黑体" w:hAnsi="Times New Roman" w:cs="宋体"/>
      <w:bCs w:val="0"/>
      <w:sz w:val="24"/>
      <w:szCs w:val="20"/>
    </w:rPr>
  </w:style>
  <w:style w:type="character" w:customStyle="1" w:styleId="2f0">
    <w:name w:val="文档结构图 字符2"/>
    <w:qFormat/>
    <w:rPr>
      <w:szCs w:val="24"/>
      <w:shd w:val="clear" w:color="auto" w:fill="000080"/>
    </w:rPr>
  </w:style>
  <w:style w:type="character" w:customStyle="1" w:styleId="Char13">
    <w:name w:val="文档结构图 Char1"/>
    <w:basedOn w:val="ad"/>
    <w:uiPriority w:val="99"/>
    <w:semiHidden/>
    <w:rPr>
      <w:rFonts w:ascii="Microsoft YaHei UI" w:eastAsia="Microsoft YaHei UI"/>
      <w:kern w:val="2"/>
      <w:sz w:val="18"/>
      <w:szCs w:val="18"/>
    </w:rPr>
  </w:style>
  <w:style w:type="paragraph" w:customStyle="1" w:styleId="afffffb">
    <w:name w:val="文本条款"/>
    <w:basedOn w:val="ac"/>
    <w:qFormat/>
    <w:pPr>
      <w:widowControl/>
      <w:spacing w:line="480" w:lineRule="exact"/>
      <w:ind w:firstLine="560"/>
    </w:pPr>
    <w:rPr>
      <w:rFonts w:ascii="宋体" w:cs="宋体"/>
      <w:sz w:val="28"/>
      <w:szCs w:val="20"/>
    </w:rPr>
  </w:style>
  <w:style w:type="paragraph" w:customStyle="1" w:styleId="Char20">
    <w:name w:val="Char2"/>
    <w:basedOn w:val="ac"/>
    <w:qFormat/>
    <w:pPr>
      <w:widowControl/>
      <w:spacing w:line="520" w:lineRule="exact"/>
    </w:pPr>
    <w:rPr>
      <w:rFonts w:cs="宋体"/>
      <w:szCs w:val="20"/>
    </w:rPr>
  </w:style>
  <w:style w:type="paragraph" w:customStyle="1" w:styleId="10815">
    <w:name w:val="样式 左 首行缩进:  1.08 厘米 行距: 1.5 倍行距"/>
    <w:basedOn w:val="ac"/>
    <w:qFormat/>
    <w:pPr>
      <w:widowControl/>
      <w:ind w:leftChars="100" w:left="420" w:rightChars="100" w:right="100" w:firstLine="615"/>
      <w:jc w:val="left"/>
    </w:pPr>
    <w:rPr>
      <w:rFonts w:cs="宋体"/>
      <w:szCs w:val="20"/>
    </w:rPr>
  </w:style>
  <w:style w:type="paragraph" w:customStyle="1" w:styleId="31321">
    <w:name w:val="样式 样式 标题 3 + 右侧:  1 字符3 + 左侧:  2 字符 右侧:  1 字符"/>
    <w:basedOn w:val="313"/>
    <w:qFormat/>
    <w:pPr>
      <w:ind w:leftChars="400" w:left="400"/>
    </w:pPr>
  </w:style>
  <w:style w:type="paragraph" w:customStyle="1" w:styleId="B">
    <w:name w:val="标题B"/>
    <w:qFormat/>
    <w:pPr>
      <w:adjustRightInd w:val="0"/>
      <w:snapToGrid w:val="0"/>
      <w:spacing w:before="400"/>
      <w:outlineLvl w:val="1"/>
    </w:pPr>
    <w:rPr>
      <w:rFonts w:ascii="Times New Roman" w:eastAsia="宋体" w:hAnsi="Times New Roman" w:cs="Times New Roman"/>
      <w:b/>
      <w:sz w:val="30"/>
    </w:rPr>
  </w:style>
  <w:style w:type="paragraph" w:customStyle="1" w:styleId="afffffc">
    <w:name w:val="表文"/>
    <w:qFormat/>
    <w:pPr>
      <w:tabs>
        <w:tab w:val="left" w:pos="0"/>
      </w:tabs>
      <w:adjustRightInd w:val="0"/>
      <w:snapToGrid w:val="0"/>
      <w:jc w:val="center"/>
    </w:pPr>
    <w:rPr>
      <w:rFonts w:ascii="宋体" w:eastAsia="宋体" w:hAnsi="Times New Roman" w:cs="Times New Roman"/>
      <w:snapToGrid w:val="0"/>
      <w:sz w:val="21"/>
    </w:rPr>
  </w:style>
  <w:style w:type="paragraph" w:customStyle="1" w:styleId="afffffd">
    <w:name w:val="图表名"/>
    <w:basedOn w:val="ac"/>
    <w:next w:val="ac"/>
    <w:link w:val="CharChar0"/>
    <w:qFormat/>
    <w:pPr>
      <w:widowControl/>
      <w:tabs>
        <w:tab w:val="left" w:pos="1560"/>
      </w:tabs>
      <w:spacing w:line="520" w:lineRule="exact"/>
      <w:jc w:val="center"/>
    </w:pPr>
    <w:rPr>
      <w:rFonts w:ascii="黑体" w:eastAsia="黑体" w:hAnsi="Calibri" w:cs="宋体"/>
      <w:bCs/>
      <w:snapToGrid w:val="0"/>
      <w:kern w:val="0"/>
      <w:sz w:val="20"/>
      <w:szCs w:val="20"/>
    </w:rPr>
  </w:style>
  <w:style w:type="paragraph" w:customStyle="1" w:styleId="Afffffe">
    <w:name w:val="图表名A"/>
    <w:qFormat/>
    <w:pPr>
      <w:tabs>
        <w:tab w:val="left" w:pos="0"/>
      </w:tabs>
      <w:adjustRightInd w:val="0"/>
      <w:snapToGrid w:val="0"/>
      <w:spacing w:before="156" w:after="156"/>
      <w:jc w:val="center"/>
    </w:pPr>
    <w:rPr>
      <w:rFonts w:ascii="Times New Roman" w:eastAsia="宋体" w:hAnsi="Times New Roman" w:cs="Times New Roman"/>
      <w:b/>
      <w:snapToGrid w:val="0"/>
      <w:sz w:val="21"/>
    </w:rPr>
  </w:style>
  <w:style w:type="paragraph" w:customStyle="1" w:styleId="affffff">
    <w:name w:val="报告正文"/>
    <w:basedOn w:val="ac"/>
    <w:link w:val="Charf7"/>
    <w:qFormat/>
    <w:pPr>
      <w:widowControl/>
      <w:spacing w:before="50"/>
      <w:ind w:firstLine="540"/>
    </w:pPr>
    <w:rPr>
      <w:rFonts w:ascii="Calibri" w:hAnsi="Calibri" w:cs="宋体"/>
      <w:szCs w:val="20"/>
    </w:rPr>
  </w:style>
  <w:style w:type="paragraph" w:customStyle="1" w:styleId="Char5CharCharChar">
    <w:name w:val="Char5 Char Char Char"/>
    <w:basedOn w:val="ac"/>
    <w:next w:val="ac"/>
    <w:qFormat/>
    <w:pPr>
      <w:widowControl/>
    </w:pPr>
    <w:rPr>
      <w:rFonts w:ascii="宋体" w:hAnsi="宋体" w:cs="宋体"/>
      <w:szCs w:val="20"/>
    </w:rPr>
  </w:style>
  <w:style w:type="paragraph" w:customStyle="1" w:styleId="text">
    <w:name w:val="text"/>
    <w:basedOn w:val="ac"/>
    <w:qFormat/>
    <w:pPr>
      <w:widowControl/>
      <w:spacing w:line="520" w:lineRule="exact"/>
      <w:ind w:firstLine="480"/>
    </w:pPr>
    <w:rPr>
      <w:rFonts w:ascii="宋体" w:hAnsi="宋体" w:cs="宋体"/>
      <w:snapToGrid w:val="0"/>
      <w:color w:val="000000"/>
      <w:kern w:val="0"/>
      <w:szCs w:val="20"/>
      <w:lang w:val="en-GB"/>
    </w:rPr>
  </w:style>
  <w:style w:type="paragraph" w:customStyle="1" w:styleId="new">
    <w:name w:val="正文new"/>
    <w:basedOn w:val="ac"/>
    <w:qFormat/>
    <w:pPr>
      <w:widowControl/>
    </w:pPr>
    <w:rPr>
      <w:rFonts w:cs="宋体"/>
      <w:sz w:val="28"/>
      <w:szCs w:val="20"/>
    </w:rPr>
  </w:style>
  <w:style w:type="paragraph" w:customStyle="1" w:styleId="C0">
    <w:name w:val="标题C"/>
    <w:qFormat/>
    <w:pPr>
      <w:tabs>
        <w:tab w:val="left" w:pos="0"/>
      </w:tabs>
      <w:adjustRightInd w:val="0"/>
      <w:snapToGrid w:val="0"/>
      <w:spacing w:before="300"/>
      <w:outlineLvl w:val="2"/>
    </w:pPr>
    <w:rPr>
      <w:rFonts w:ascii="Times New Roman" w:eastAsia="宋体" w:hAnsi="Times New Roman" w:cs="Times New Roman"/>
      <w:b/>
      <w:snapToGrid w:val="0"/>
      <w:sz w:val="28"/>
    </w:rPr>
  </w:style>
  <w:style w:type="paragraph" w:customStyle="1" w:styleId="CharCharCharCharCharChar">
    <w:name w:val="Char Char Char Char Char Char"/>
    <w:basedOn w:val="ac"/>
    <w:qFormat/>
    <w:pPr>
      <w:widowControl/>
      <w:spacing w:line="520" w:lineRule="exact"/>
    </w:pPr>
    <w:rPr>
      <w:rFonts w:cs="宋体"/>
      <w:szCs w:val="20"/>
    </w:rPr>
  </w:style>
  <w:style w:type="paragraph" w:customStyle="1" w:styleId="CharChar2">
    <w:name w:val="正文+首行缩进 Char Char2"/>
    <w:basedOn w:val="ac"/>
    <w:link w:val="CharChar2Char"/>
    <w:qFormat/>
    <w:pPr>
      <w:widowControl/>
      <w:spacing w:afterLines="50"/>
      <w:ind w:firstLine="480"/>
    </w:pPr>
    <w:rPr>
      <w:rFonts w:ascii="Calibri" w:hAnsi="Calibri" w:cs="宋体"/>
      <w:szCs w:val="20"/>
    </w:rPr>
  </w:style>
  <w:style w:type="character" w:customStyle="1" w:styleId="CharChar2Char">
    <w:name w:val="正文+首行缩进 Char Char2 Char"/>
    <w:link w:val="CharChar2"/>
    <w:rPr>
      <w:rFonts w:ascii="Calibri" w:eastAsia="宋体" w:hAnsi="Calibri" w:cs="宋体"/>
      <w:kern w:val="2"/>
      <w:sz w:val="24"/>
    </w:rPr>
  </w:style>
  <w:style w:type="paragraph" w:customStyle="1" w:styleId="CharChar1">
    <w:name w:val="正文+首行缩进 Char Char"/>
    <w:basedOn w:val="ac"/>
    <w:link w:val="CharCharChar"/>
    <w:qFormat/>
    <w:pPr>
      <w:widowControl/>
      <w:spacing w:afterLines="50"/>
      <w:ind w:firstLine="480"/>
    </w:pPr>
    <w:rPr>
      <w:rFonts w:ascii="Calibri" w:hAnsi="Calibri" w:cs="宋体"/>
      <w:szCs w:val="20"/>
    </w:rPr>
  </w:style>
  <w:style w:type="character" w:customStyle="1" w:styleId="CharCharChar">
    <w:name w:val="正文+首行缩进 Char Char Char"/>
    <w:link w:val="CharChar1"/>
    <w:rPr>
      <w:rFonts w:ascii="Calibri" w:eastAsia="宋体" w:hAnsi="Calibri" w:cs="宋体"/>
      <w:kern w:val="2"/>
      <w:sz w:val="24"/>
    </w:rPr>
  </w:style>
  <w:style w:type="paragraph" w:customStyle="1" w:styleId="CharChar10">
    <w:name w:val="正文+首行缩进 Char Char1"/>
    <w:basedOn w:val="ac"/>
    <w:link w:val="CharCharChar2"/>
    <w:qFormat/>
    <w:pPr>
      <w:widowControl/>
      <w:spacing w:afterLines="50"/>
      <w:ind w:firstLine="480"/>
    </w:pPr>
    <w:rPr>
      <w:rFonts w:ascii="Calibri" w:hAnsi="Calibri" w:cs="宋体"/>
      <w:szCs w:val="20"/>
    </w:rPr>
  </w:style>
  <w:style w:type="character" w:customStyle="1" w:styleId="CharCharChar2">
    <w:name w:val="正文+首行缩进 Char Char Char2"/>
    <w:link w:val="CharChar10"/>
    <w:rPr>
      <w:rFonts w:ascii="Calibri" w:eastAsia="宋体" w:hAnsi="Calibri" w:cs="宋体"/>
      <w:kern w:val="2"/>
      <w:sz w:val="24"/>
    </w:rPr>
  </w:style>
  <w:style w:type="paragraph" w:customStyle="1" w:styleId="affffff0">
    <w:name w:val="表格 正文"/>
    <w:basedOn w:val="ac"/>
    <w:link w:val="Charf8"/>
    <w:qFormat/>
    <w:pPr>
      <w:widowControl/>
      <w:spacing w:line="520" w:lineRule="exact"/>
      <w:jc w:val="center"/>
    </w:pPr>
    <w:rPr>
      <w:rFonts w:ascii="Calibri" w:hAnsi="Calibri" w:cs="宋体"/>
      <w:szCs w:val="21"/>
    </w:rPr>
  </w:style>
  <w:style w:type="character" w:customStyle="1" w:styleId="Charf8">
    <w:name w:val="表格 正文 Char"/>
    <w:link w:val="affffff0"/>
    <w:rPr>
      <w:rFonts w:ascii="Calibri" w:eastAsia="宋体" w:hAnsi="Calibri" w:cs="宋体"/>
      <w:kern w:val="2"/>
      <w:sz w:val="24"/>
      <w:szCs w:val="21"/>
    </w:rPr>
  </w:style>
  <w:style w:type="character" w:customStyle="1" w:styleId="CharChar0">
    <w:name w:val="图表名 Char Char"/>
    <w:link w:val="afffffd"/>
    <w:rPr>
      <w:rFonts w:ascii="黑体" w:eastAsia="黑体" w:hAnsi="Calibri" w:cs="宋体"/>
      <w:bCs/>
      <w:snapToGrid w:val="0"/>
    </w:rPr>
  </w:style>
  <w:style w:type="paragraph" w:customStyle="1" w:styleId="affffff1">
    <w:name w:val="图表头"/>
    <w:basedOn w:val="ac"/>
    <w:link w:val="Charf9"/>
    <w:qFormat/>
    <w:pPr>
      <w:widowControl/>
      <w:spacing w:beforeLines="50" w:afterLines="50" w:line="520" w:lineRule="exact"/>
      <w:jc w:val="center"/>
    </w:pPr>
    <w:rPr>
      <w:rFonts w:ascii="Calibri" w:eastAsia="黑体" w:hAnsi="Calibri" w:cs="宋体"/>
      <w:kern w:val="0"/>
      <w:szCs w:val="21"/>
    </w:rPr>
  </w:style>
  <w:style w:type="paragraph" w:customStyle="1" w:styleId="E">
    <w:name w:val="标题E"/>
    <w:basedOn w:val="ac"/>
    <w:qFormat/>
    <w:pPr>
      <w:widowControl/>
      <w:tabs>
        <w:tab w:val="left" w:pos="0"/>
      </w:tabs>
      <w:adjustRightInd w:val="0"/>
      <w:jc w:val="left"/>
      <w:outlineLvl w:val="4"/>
    </w:pPr>
    <w:rPr>
      <w:rFonts w:cs="Plotter"/>
      <w:snapToGrid w:val="0"/>
      <w:kern w:val="0"/>
      <w:szCs w:val="20"/>
    </w:rPr>
  </w:style>
  <w:style w:type="paragraph" w:customStyle="1" w:styleId="affffff2">
    <w:name w:val="表名"/>
    <w:next w:val="ac"/>
    <w:link w:val="CharChar3"/>
    <w:qFormat/>
    <w:pPr>
      <w:spacing w:beforeLines="50" w:line="360" w:lineRule="auto"/>
      <w:ind w:firstLine="454"/>
    </w:pPr>
    <w:rPr>
      <w:rFonts w:ascii="Times New Roman" w:eastAsia="宋体" w:hAnsi="Times New Roman" w:cs="Times New Roman"/>
      <w:b/>
      <w:kern w:val="2"/>
      <w:sz w:val="24"/>
      <w:szCs w:val="24"/>
    </w:rPr>
  </w:style>
  <w:style w:type="paragraph" w:customStyle="1" w:styleId="LA">
    <w:name w:val="表文LA"/>
    <w:qFormat/>
    <w:pPr>
      <w:tabs>
        <w:tab w:val="left" w:pos="0"/>
      </w:tabs>
      <w:adjustRightInd w:val="0"/>
      <w:snapToGrid w:val="0"/>
      <w:spacing w:beforeLines="10" w:afterLines="10"/>
      <w:jc w:val="center"/>
    </w:pPr>
    <w:rPr>
      <w:rFonts w:ascii="宋体" w:eastAsia="宋体" w:hAnsi="Times New Roman" w:cs="Times New Roman"/>
      <w:snapToGrid w:val="0"/>
      <w:sz w:val="21"/>
    </w:rPr>
  </w:style>
  <w:style w:type="paragraph" w:customStyle="1" w:styleId="LA0">
    <w:name w:val="正文LA"/>
    <w:qFormat/>
    <w:pPr>
      <w:tabs>
        <w:tab w:val="left" w:pos="0"/>
      </w:tabs>
      <w:adjustRightInd w:val="0"/>
      <w:spacing w:beforeLines="50" w:line="360" w:lineRule="auto"/>
      <w:ind w:firstLineChars="225" w:firstLine="225"/>
      <w:jc w:val="both"/>
    </w:pPr>
    <w:rPr>
      <w:rFonts w:ascii="宋体" w:eastAsia="宋体" w:hAnsi="宋体" w:cs="Times New Roman"/>
      <w:snapToGrid w:val="0"/>
      <w:sz w:val="24"/>
    </w:rPr>
  </w:style>
  <w:style w:type="paragraph" w:customStyle="1" w:styleId="LA1">
    <w:name w:val="图名LA"/>
    <w:basedOn w:val="ac"/>
    <w:link w:val="LAChar"/>
    <w:qFormat/>
    <w:pPr>
      <w:widowControl/>
      <w:tabs>
        <w:tab w:val="left" w:pos="0"/>
      </w:tabs>
      <w:adjustRightInd w:val="0"/>
      <w:snapToGrid w:val="0"/>
      <w:spacing w:beforeLines="50" w:afterLines="50" w:line="520" w:lineRule="exact"/>
      <w:jc w:val="center"/>
    </w:pPr>
    <w:rPr>
      <w:rFonts w:cs="宋体"/>
      <w:b/>
      <w:snapToGrid w:val="0"/>
      <w:kern w:val="0"/>
      <w:szCs w:val="20"/>
      <w:lang w:val="zh-CN"/>
    </w:rPr>
  </w:style>
  <w:style w:type="character" w:customStyle="1" w:styleId="LAChar">
    <w:name w:val="图名LA Char"/>
    <w:link w:val="LA1"/>
    <w:rPr>
      <w:rFonts w:ascii="Times New Roman" w:eastAsia="宋体" w:hAnsi="Times New Roman" w:cs="宋体"/>
      <w:b/>
      <w:snapToGrid w:val="0"/>
      <w:sz w:val="24"/>
      <w:lang w:val="zh-CN" w:eastAsia="zh-CN"/>
    </w:rPr>
  </w:style>
  <w:style w:type="paragraph" w:customStyle="1" w:styleId="C1">
    <w:name w:val="C图名"/>
    <w:next w:val="ac"/>
    <w:link w:val="CCharChar"/>
    <w:qFormat/>
    <w:pPr>
      <w:spacing w:afterLines="50"/>
      <w:jc w:val="center"/>
    </w:pPr>
    <w:rPr>
      <w:rFonts w:ascii="黑体" w:eastAsia="黑体" w:hAnsi="宋体" w:cs="Times New Roman"/>
      <w:b/>
      <w:bCs/>
      <w:kern w:val="2"/>
      <w:szCs w:val="24"/>
    </w:rPr>
  </w:style>
  <w:style w:type="paragraph" w:customStyle="1" w:styleId="B0">
    <w:name w:val="B图"/>
    <w:basedOn w:val="Affffff3"/>
    <w:next w:val="Affffff3"/>
    <w:link w:val="BChar"/>
    <w:pPr>
      <w:spacing w:beforeLines="50" w:line="240" w:lineRule="auto"/>
      <w:ind w:firstLineChars="0" w:firstLine="0"/>
      <w:jc w:val="center"/>
    </w:pPr>
  </w:style>
  <w:style w:type="paragraph" w:customStyle="1" w:styleId="Affffff3">
    <w:name w:val="A 正文"/>
    <w:link w:val="AChar1"/>
    <w:qFormat/>
    <w:pPr>
      <w:spacing w:line="360" w:lineRule="auto"/>
      <w:ind w:firstLineChars="200" w:firstLine="480"/>
      <w:jc w:val="both"/>
    </w:pPr>
    <w:rPr>
      <w:rFonts w:ascii="Times New Roman" w:eastAsia="宋体" w:hAnsi="Times New Roman" w:cs="宋体"/>
      <w:sz w:val="24"/>
      <w:szCs w:val="24"/>
    </w:rPr>
  </w:style>
  <w:style w:type="character" w:customStyle="1" w:styleId="AChar1">
    <w:name w:val="A 正文 Char"/>
    <w:link w:val="Affffff3"/>
    <w:rPr>
      <w:rFonts w:ascii="Times New Roman" w:eastAsia="宋体" w:hAnsi="Times New Roman" w:cs="宋体"/>
      <w:sz w:val="24"/>
      <w:szCs w:val="24"/>
    </w:rPr>
  </w:style>
  <w:style w:type="character" w:customStyle="1" w:styleId="CCharChar">
    <w:name w:val="C图名 Char Char"/>
    <w:link w:val="C1"/>
    <w:rPr>
      <w:rFonts w:ascii="黑体" w:eastAsia="黑体" w:hAnsi="宋体" w:cs="Times New Roman"/>
      <w:b/>
      <w:bCs/>
      <w:kern w:val="2"/>
      <w:szCs w:val="24"/>
    </w:rPr>
  </w:style>
  <w:style w:type="character" w:customStyle="1" w:styleId="BChar">
    <w:name w:val="B图 Char"/>
    <w:link w:val="B0"/>
    <w:rPr>
      <w:rFonts w:ascii="Times New Roman" w:eastAsia="宋体" w:hAnsi="Times New Roman" w:cs="宋体"/>
      <w:sz w:val="24"/>
      <w:szCs w:val="24"/>
    </w:rPr>
  </w:style>
  <w:style w:type="paragraph" w:customStyle="1" w:styleId="Affffff4">
    <w:name w:val="图名A"/>
    <w:basedOn w:val="Afffffe"/>
    <w:qFormat/>
    <w:pPr>
      <w:spacing w:beforeLines="20" w:afterLines="80"/>
    </w:pPr>
  </w:style>
  <w:style w:type="paragraph" w:customStyle="1" w:styleId="LB">
    <w:name w:val="标题LB"/>
    <w:basedOn w:val="Afffff6"/>
    <w:qFormat/>
    <w:pPr>
      <w:snapToGrid w:val="0"/>
      <w:spacing w:beforeLines="50"/>
      <w:ind w:firstLineChars="200" w:firstLine="200"/>
    </w:pPr>
    <w:rPr>
      <w:rFonts w:ascii="宋体" w:hAnsi="宋体"/>
    </w:rPr>
  </w:style>
  <w:style w:type="paragraph" w:customStyle="1" w:styleId="5">
    <w:name w:val="样式5"/>
    <w:basedOn w:val="af4"/>
    <w:qFormat/>
    <w:pPr>
      <w:widowControl/>
      <w:numPr>
        <w:numId w:val="6"/>
      </w:numPr>
      <w:tabs>
        <w:tab w:val="clear" w:pos="1212"/>
      </w:tabs>
      <w:ind w:left="840"/>
      <w:jc w:val="center"/>
    </w:pPr>
    <w:rPr>
      <w:rFonts w:ascii="宋体" w:eastAsia="宋体" w:hAnsi="宋体" w:cs="Arial"/>
      <w:sz w:val="21"/>
      <w:szCs w:val="21"/>
    </w:rPr>
  </w:style>
  <w:style w:type="paragraph" w:customStyle="1" w:styleId="6">
    <w:name w:val="样式6"/>
    <w:basedOn w:val="af4"/>
    <w:qFormat/>
    <w:pPr>
      <w:widowControl/>
      <w:numPr>
        <w:numId w:val="7"/>
      </w:numPr>
      <w:tabs>
        <w:tab w:val="clear" w:pos="1212"/>
        <w:tab w:val="left" w:pos="425"/>
      </w:tabs>
      <w:ind w:left="425" w:hanging="425"/>
      <w:jc w:val="center"/>
    </w:pPr>
    <w:rPr>
      <w:rFonts w:ascii="宋体" w:eastAsia="宋体" w:hAnsi="宋体" w:cs="Arial"/>
      <w:sz w:val="21"/>
      <w:szCs w:val="21"/>
    </w:rPr>
  </w:style>
  <w:style w:type="paragraph" w:customStyle="1" w:styleId="affffff5">
    <w:name w:val="正文文字"/>
    <w:basedOn w:val="ac"/>
    <w:qFormat/>
    <w:pPr>
      <w:widowControl/>
      <w:spacing w:afterLines="50"/>
    </w:pPr>
    <w:rPr>
      <w:rFonts w:cs="宋体"/>
      <w:szCs w:val="20"/>
    </w:rPr>
  </w:style>
  <w:style w:type="paragraph" w:customStyle="1" w:styleId="0">
    <w:name w:val="标题0"/>
    <w:basedOn w:val="ac"/>
    <w:qFormat/>
    <w:pPr>
      <w:widowControl/>
      <w:spacing w:before="312" w:after="312"/>
      <w:jc w:val="center"/>
    </w:pPr>
    <w:rPr>
      <w:rFonts w:cs="宋体"/>
      <w:b/>
      <w:sz w:val="36"/>
      <w:szCs w:val="36"/>
    </w:rPr>
  </w:style>
  <w:style w:type="paragraph" w:customStyle="1" w:styleId="LC">
    <w:name w:val="标题LC"/>
    <w:qFormat/>
    <w:pPr>
      <w:tabs>
        <w:tab w:val="left" w:pos="0"/>
      </w:tabs>
      <w:adjustRightInd w:val="0"/>
      <w:snapToGrid w:val="0"/>
      <w:spacing w:beforeLines="150"/>
      <w:outlineLvl w:val="2"/>
    </w:pPr>
    <w:rPr>
      <w:rFonts w:ascii="宋体" w:eastAsia="宋体" w:hAnsi="宋体" w:cs="Times New Roman"/>
      <w:b/>
      <w:snapToGrid w:val="0"/>
      <w:sz w:val="28"/>
    </w:rPr>
  </w:style>
  <w:style w:type="paragraph" w:customStyle="1" w:styleId="LA2">
    <w:name w:val="表名LA"/>
    <w:basedOn w:val="ac"/>
    <w:qFormat/>
    <w:pPr>
      <w:widowControl/>
      <w:tabs>
        <w:tab w:val="left" w:pos="0"/>
      </w:tabs>
      <w:adjustRightInd w:val="0"/>
      <w:snapToGrid w:val="0"/>
      <w:spacing w:beforeLines="80" w:afterLines="20" w:line="520" w:lineRule="exact"/>
      <w:jc w:val="center"/>
    </w:pPr>
    <w:rPr>
      <w:rFonts w:cs="宋体"/>
      <w:b/>
      <w:snapToGrid w:val="0"/>
      <w:kern w:val="0"/>
      <w:szCs w:val="20"/>
    </w:rPr>
  </w:style>
  <w:style w:type="paragraph" w:customStyle="1" w:styleId="LA3">
    <w:name w:val="图文LA"/>
    <w:basedOn w:val="ac"/>
    <w:qFormat/>
    <w:pPr>
      <w:widowControl/>
      <w:tabs>
        <w:tab w:val="left" w:pos="0"/>
      </w:tabs>
      <w:adjustRightInd w:val="0"/>
      <w:spacing w:beforeLines="50"/>
      <w:jc w:val="center"/>
    </w:pPr>
    <w:rPr>
      <w:rFonts w:ascii="宋体" w:hAnsi="宋体" w:cs="宋体"/>
      <w:snapToGrid w:val="0"/>
      <w:kern w:val="0"/>
      <w:szCs w:val="20"/>
    </w:rPr>
  </w:style>
  <w:style w:type="paragraph" w:customStyle="1" w:styleId="LD">
    <w:name w:val="标题LD"/>
    <w:link w:val="LDChar"/>
    <w:qFormat/>
    <w:pPr>
      <w:adjustRightInd w:val="0"/>
      <w:snapToGrid w:val="0"/>
      <w:spacing w:beforeLines="50" w:afterLines="50"/>
      <w:ind w:firstLineChars="200" w:firstLine="482"/>
      <w:outlineLvl w:val="3"/>
    </w:pPr>
    <w:rPr>
      <w:rFonts w:ascii="宋体" w:eastAsia="宋体" w:hAnsi="宋体" w:cs="Times New Roman"/>
      <w:b/>
      <w:sz w:val="24"/>
    </w:rPr>
  </w:style>
  <w:style w:type="character" w:customStyle="1" w:styleId="LDChar">
    <w:name w:val="标题LD Char"/>
    <w:link w:val="LD"/>
    <w:rPr>
      <w:rFonts w:ascii="宋体" w:eastAsia="宋体" w:hAnsi="宋体" w:cs="Times New Roman"/>
      <w:b/>
      <w:sz w:val="24"/>
    </w:rPr>
  </w:style>
  <w:style w:type="paragraph" w:customStyle="1" w:styleId="xl45">
    <w:name w:val="xl45"/>
    <w:basedOn w:val="ac"/>
    <w:qFormat/>
    <w:pPr>
      <w:widowControl/>
      <w:pBdr>
        <w:left w:val="single" w:sz="4" w:space="0" w:color="auto"/>
        <w:bottom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affffff6">
    <w:name w:val="正文+首行缩进"/>
    <w:basedOn w:val="ac"/>
    <w:link w:val="Charfa"/>
    <w:qFormat/>
    <w:pPr>
      <w:widowControl/>
      <w:spacing w:afterLines="50"/>
      <w:ind w:firstLine="480"/>
    </w:pPr>
    <w:rPr>
      <w:rFonts w:ascii="Calibri" w:hAnsi="Calibri" w:cs="宋体"/>
      <w:szCs w:val="20"/>
    </w:rPr>
  </w:style>
  <w:style w:type="character" w:customStyle="1" w:styleId="Charfa">
    <w:name w:val="正文+首行缩进 Char"/>
    <w:link w:val="affffff6"/>
    <w:rPr>
      <w:rFonts w:ascii="Calibri" w:eastAsia="宋体" w:hAnsi="Calibri" w:cs="宋体"/>
      <w:kern w:val="2"/>
      <w:sz w:val="24"/>
    </w:rPr>
  </w:style>
  <w:style w:type="paragraph" w:customStyle="1" w:styleId="Affffff7">
    <w:name w:val="表文A"/>
    <w:qFormat/>
    <w:pPr>
      <w:tabs>
        <w:tab w:val="left" w:pos="0"/>
      </w:tabs>
      <w:adjustRightInd w:val="0"/>
      <w:snapToGrid w:val="0"/>
      <w:jc w:val="center"/>
    </w:pPr>
    <w:rPr>
      <w:rFonts w:ascii="宋体" w:eastAsia="宋体" w:hAnsi="Times New Roman" w:cs="Times New Roman"/>
      <w:snapToGrid w:val="0"/>
      <w:sz w:val="21"/>
    </w:rPr>
  </w:style>
  <w:style w:type="paragraph" w:customStyle="1" w:styleId="A20">
    <w:name w:val="样式 正文A + 首行缩进:  2 字符"/>
    <w:basedOn w:val="Afffff6"/>
    <w:qFormat/>
    <w:pPr>
      <w:widowControl w:val="0"/>
      <w:spacing w:before="0" w:afterLines="50"/>
      <w:ind w:firstLineChars="200" w:firstLine="200"/>
    </w:pPr>
    <w:rPr>
      <w:rFonts w:cs="宋体"/>
    </w:rPr>
  </w:style>
  <w:style w:type="paragraph" w:customStyle="1" w:styleId="LA4">
    <w:name w:val="标题LA"/>
    <w:basedOn w:val="LB"/>
    <w:link w:val="LAChar0"/>
    <w:qFormat/>
    <w:pPr>
      <w:spacing w:beforeLines="100"/>
      <w:ind w:firstLine="562"/>
    </w:pPr>
    <w:rPr>
      <w:rFonts w:ascii="黑体" w:eastAsia="黑体"/>
      <w:sz w:val="28"/>
      <w:szCs w:val="28"/>
    </w:rPr>
  </w:style>
  <w:style w:type="character" w:customStyle="1" w:styleId="LAChar0">
    <w:name w:val="标题LA Char"/>
    <w:link w:val="LA4"/>
    <w:rPr>
      <w:rFonts w:ascii="黑体" w:eastAsia="黑体" w:hAnsi="宋体" w:cs="Times New Roman"/>
      <w:snapToGrid w:val="0"/>
      <w:sz w:val="28"/>
      <w:szCs w:val="28"/>
    </w:rPr>
  </w:style>
  <w:style w:type="paragraph" w:customStyle="1" w:styleId="48">
    <w:name w:val="样式4"/>
    <w:basedOn w:val="aff9"/>
    <w:qFormat/>
    <w:pPr>
      <w:snapToGrid w:val="0"/>
    </w:pPr>
    <w:rPr>
      <w:spacing w:val="8"/>
      <w:kern w:val="24"/>
    </w:rPr>
  </w:style>
  <w:style w:type="character" w:customStyle="1" w:styleId="Charf5">
    <w:name w:val="文章 Char"/>
    <w:link w:val="afffff8"/>
    <w:rPr>
      <w:rFonts w:ascii="Garamond" w:eastAsia="宋体" w:hAnsi="Garamond" w:cs="Times New Roman"/>
      <w:kern w:val="2"/>
      <w:sz w:val="24"/>
      <w:szCs w:val="24"/>
    </w:rPr>
  </w:style>
  <w:style w:type="character" w:customStyle="1" w:styleId="Charf9">
    <w:name w:val="图表头 Char"/>
    <w:link w:val="affffff1"/>
    <w:rPr>
      <w:rFonts w:ascii="Calibri" w:eastAsia="黑体" w:hAnsi="Calibri" w:cs="宋体"/>
      <w:sz w:val="24"/>
      <w:szCs w:val="21"/>
    </w:rPr>
  </w:style>
  <w:style w:type="character" w:customStyle="1" w:styleId="2f1">
    <w:name w:val="批注文字 字符2"/>
    <w:basedOn w:val="ad"/>
    <w:qFormat/>
    <w:rPr>
      <w:rFonts w:cs="宋体"/>
      <w:kern w:val="2"/>
      <w:sz w:val="24"/>
      <w:lang w:val="zh-CN" w:eastAsia="zh-CN"/>
    </w:rPr>
  </w:style>
  <w:style w:type="character" w:customStyle="1" w:styleId="3e">
    <w:name w:val="批注主题 字符3"/>
    <w:basedOn w:val="2f1"/>
    <w:qFormat/>
    <w:rPr>
      <w:rFonts w:cs="宋体"/>
      <w:b/>
      <w:bCs/>
      <w:kern w:val="2"/>
      <w:sz w:val="24"/>
      <w:lang w:val="zh-CN" w:eastAsia="zh-CN"/>
    </w:rPr>
  </w:style>
  <w:style w:type="paragraph" w:customStyle="1" w:styleId="30505">
    <w:name w:val="样式 标题 3 + 段前: 0.5 行 段后: 0.5 行"/>
    <w:basedOn w:val="31"/>
    <w:qFormat/>
    <w:pPr>
      <w:widowControl/>
      <w:spacing w:beforeLines="50" w:before="0" w:afterLines="50" w:after="0" w:line="480" w:lineRule="auto"/>
      <w:jc w:val="left"/>
    </w:pPr>
    <w:rPr>
      <w:rFonts w:ascii="Times New Roman" w:eastAsia="楷体_GB2312" w:hAnsi="Times New Roman" w:cs="Times New Roman"/>
      <w:b w:val="0"/>
      <w:color w:val="3399FF"/>
      <w:sz w:val="28"/>
      <w:szCs w:val="28"/>
    </w:rPr>
  </w:style>
  <w:style w:type="paragraph" w:customStyle="1" w:styleId="20505">
    <w:name w:val="样式 标题 2 + 段前: 0.5 行 段后: 0.5 行"/>
    <w:basedOn w:val="21"/>
    <w:qFormat/>
    <w:pPr>
      <w:widowControl/>
      <w:spacing w:beforeLines="50" w:afterLines="50"/>
    </w:pPr>
    <w:rPr>
      <w:rFonts w:eastAsia="楷体_GB2312" w:cs="Times New Roman"/>
      <w:b w:val="0"/>
      <w:color w:val="003366"/>
      <w:sz w:val="30"/>
      <w:szCs w:val="30"/>
    </w:rPr>
  </w:style>
  <w:style w:type="paragraph" w:customStyle="1" w:styleId="Char50">
    <w:name w:val="Char5"/>
    <w:basedOn w:val="ac"/>
    <w:qFormat/>
    <w:pPr>
      <w:widowControl/>
      <w:spacing w:line="520" w:lineRule="exact"/>
    </w:pPr>
    <w:rPr>
      <w:rFonts w:ascii="Tahoma" w:hAnsi="Tahoma" w:cs="Tahoma"/>
      <w:szCs w:val="20"/>
    </w:rPr>
  </w:style>
  <w:style w:type="paragraph" w:customStyle="1" w:styleId="205050">
    <w:name w:val="样式 首行缩进:  2 字符 段前: 0.5 行 段后: 0.5 行"/>
    <w:basedOn w:val="ac"/>
    <w:next w:val="ac"/>
    <w:semiHidden/>
    <w:qFormat/>
    <w:pPr>
      <w:widowControl/>
      <w:adjustRightInd w:val="0"/>
      <w:snapToGrid w:val="0"/>
      <w:spacing w:before="156" w:after="156" w:line="400" w:lineRule="atLeast"/>
      <w:ind w:firstLine="480"/>
    </w:pPr>
    <w:rPr>
      <w:rFonts w:eastAsia="楷体_GB2312" w:cs="宋体"/>
      <w:szCs w:val="20"/>
    </w:rPr>
  </w:style>
  <w:style w:type="paragraph" w:customStyle="1" w:styleId="410505">
    <w:name w:val="样式 标题 41. + 段前: 0.5 行 段后: 0.5 行"/>
    <w:basedOn w:val="40"/>
    <w:qFormat/>
    <w:pPr>
      <w:widowControl/>
      <w:spacing w:beforeLines="50" w:before="0" w:afterLines="50" w:after="0" w:line="360" w:lineRule="auto"/>
      <w:jc w:val="left"/>
    </w:pPr>
    <w:rPr>
      <w:rFonts w:ascii="Times New Roman" w:eastAsia="楷体_GB2312" w:hAnsi="Times New Roman" w:cs="Times New Roman"/>
      <w:b w:val="0"/>
      <w:color w:val="3366FF"/>
      <w:sz w:val="24"/>
      <w:szCs w:val="24"/>
    </w:rPr>
  </w:style>
  <w:style w:type="paragraph" w:customStyle="1" w:styleId="Char1CharCharChar">
    <w:name w:val="Char1 Char Char Char"/>
    <w:basedOn w:val="ac"/>
    <w:qFormat/>
    <w:pPr>
      <w:widowControl/>
      <w:spacing w:line="520" w:lineRule="exact"/>
    </w:pPr>
    <w:rPr>
      <w:rFonts w:ascii="Tahoma" w:hAnsi="Tahoma" w:cs="宋体"/>
      <w:szCs w:val="20"/>
    </w:rPr>
  </w:style>
  <w:style w:type="paragraph" w:customStyle="1" w:styleId="18">
    <w:name w:val="正文1"/>
    <w:link w:val="1Char0"/>
    <w:qFormat/>
    <w:pPr>
      <w:widowControl w:val="0"/>
      <w:adjustRightInd w:val="0"/>
      <w:spacing w:afterLines="50" w:line="360" w:lineRule="auto"/>
      <w:ind w:firstLineChars="200" w:firstLine="200"/>
      <w:jc w:val="both"/>
    </w:pPr>
    <w:rPr>
      <w:rFonts w:ascii="Times New Roman" w:eastAsia="宋体" w:hAnsi="Times New Roman" w:cs="Times New Roman"/>
      <w:spacing w:val="10"/>
      <w:sz w:val="24"/>
      <w:szCs w:val="24"/>
    </w:rPr>
  </w:style>
  <w:style w:type="paragraph" w:customStyle="1" w:styleId="affffff8">
    <w:name w:val="表"/>
    <w:link w:val="Charfb"/>
    <w:qFormat/>
    <w:pPr>
      <w:widowControl w:val="0"/>
      <w:adjustRightInd w:val="0"/>
      <w:snapToGrid w:val="0"/>
      <w:jc w:val="center"/>
      <w:textAlignment w:val="baseline"/>
    </w:pPr>
    <w:rPr>
      <w:rFonts w:ascii="Times New Roman" w:eastAsia="宋体" w:hAnsi="Times New Roman" w:cs="Times New Roman"/>
      <w:iCs/>
      <w:kern w:val="24"/>
      <w:sz w:val="21"/>
      <w:szCs w:val="21"/>
    </w:rPr>
  </w:style>
  <w:style w:type="character" w:customStyle="1" w:styleId="Charfb">
    <w:name w:val="表 Char"/>
    <w:link w:val="affffff8"/>
    <w:qFormat/>
    <w:rPr>
      <w:rFonts w:ascii="Times New Roman" w:eastAsia="宋体" w:hAnsi="Times New Roman" w:cs="Times New Roman"/>
      <w:iCs/>
      <w:kern w:val="24"/>
      <w:sz w:val="21"/>
      <w:szCs w:val="21"/>
    </w:rPr>
  </w:style>
  <w:style w:type="character" w:customStyle="1" w:styleId="1Char0">
    <w:name w:val="正文1 Char"/>
    <w:link w:val="18"/>
    <w:qFormat/>
    <w:rPr>
      <w:rFonts w:ascii="Times New Roman" w:eastAsia="宋体" w:hAnsi="Times New Roman" w:cs="Times New Roman"/>
      <w:spacing w:val="10"/>
      <w:sz w:val="24"/>
      <w:szCs w:val="24"/>
    </w:rPr>
  </w:style>
  <w:style w:type="character" w:customStyle="1" w:styleId="AChar0">
    <w:name w:val="表名A Char"/>
    <w:link w:val="Afffffa"/>
    <w:rPr>
      <w:rFonts w:ascii="Calibri" w:eastAsia="宋体" w:hAnsi="Calibri" w:cs="宋体"/>
      <w:b/>
      <w:bCs/>
      <w:kern w:val="2"/>
      <w:sz w:val="24"/>
      <w:szCs w:val="21"/>
    </w:rPr>
  </w:style>
  <w:style w:type="paragraph" w:customStyle="1" w:styleId="affffff9">
    <w:name w:val="表格"/>
    <w:next w:val="ac"/>
    <w:qFormat/>
    <w:pPr>
      <w:jc w:val="center"/>
    </w:pPr>
    <w:rPr>
      <w:rFonts w:ascii="Times New Roman" w:eastAsia="宋体" w:hAnsi="Times New Roman" w:cs="Times New Roman"/>
      <w:kern w:val="2"/>
      <w:sz w:val="21"/>
      <w:szCs w:val="24"/>
    </w:rPr>
  </w:style>
  <w:style w:type="paragraph" w:customStyle="1" w:styleId="CharCharChar1CharCharCharCharCharCharCharCharCharCharCharChar2Char">
    <w:name w:val="Char Char Char1 Char Char Char Char Char Char Char Char Char Char Char Char2 Char"/>
    <w:basedOn w:val="ac"/>
    <w:qFormat/>
    <w:pPr>
      <w:widowControl/>
    </w:pPr>
    <w:rPr>
      <w:rFonts w:ascii="宋体" w:cs="宋体"/>
      <w:szCs w:val="20"/>
    </w:rPr>
  </w:style>
  <w:style w:type="paragraph" w:customStyle="1" w:styleId="CharCharCharCharCharCharCharCharCharCharCharCharCharCharCharCharCharCharChar">
    <w:name w:val="Char Char Char Char Char Char Char Char Char Char Char Char Char Char Char Char Char Char Char"/>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affffffa">
    <w:name w:val="公式"/>
    <w:basedOn w:val="ac"/>
    <w:qFormat/>
    <w:pPr>
      <w:widowControl/>
      <w:spacing w:before="120" w:after="120" w:line="520" w:lineRule="exact"/>
      <w:jc w:val="center"/>
    </w:pPr>
    <w:rPr>
      <w:rFonts w:ascii="Book Antiqua" w:hAnsi="Book Antiqua" w:cs="宋体"/>
      <w:szCs w:val="20"/>
    </w:rPr>
  </w:style>
  <w:style w:type="paragraph" w:customStyle="1" w:styleId="affffffb">
    <w:name w:val="图名"/>
    <w:basedOn w:val="ac"/>
    <w:next w:val="ac"/>
    <w:link w:val="Charfc"/>
    <w:qFormat/>
    <w:pPr>
      <w:widowControl/>
      <w:spacing w:before="240" w:after="240" w:line="520" w:lineRule="exact"/>
      <w:contextualSpacing/>
      <w:jc w:val="center"/>
    </w:pPr>
    <w:rPr>
      <w:rFonts w:ascii="Century Gothic" w:hAnsi="Century Gothic" w:cs="宋体"/>
      <w:szCs w:val="20"/>
    </w:rPr>
  </w:style>
  <w:style w:type="paragraph" w:customStyle="1" w:styleId="affffffc">
    <w:name w:val="表格后空行"/>
    <w:next w:val="afffff8"/>
    <w:qFormat/>
    <w:pPr>
      <w:adjustRightInd w:val="0"/>
      <w:spacing w:line="240" w:lineRule="atLeast"/>
      <w:ind w:firstLineChars="200" w:firstLine="200"/>
    </w:pPr>
    <w:rPr>
      <w:rFonts w:ascii="Book Antiqua" w:eastAsia="宋体" w:hAnsi="Book Antiqua" w:cs="Times New Roman"/>
      <w:spacing w:val="2"/>
      <w:kern w:val="2"/>
      <w:sz w:val="18"/>
      <w:szCs w:val="18"/>
    </w:rPr>
  </w:style>
  <w:style w:type="paragraph" w:customStyle="1" w:styleId="19">
    <w:name w:val="表格 1"/>
    <w:basedOn w:val="ac"/>
    <w:next w:val="affffffc"/>
    <w:qFormat/>
    <w:pPr>
      <w:widowControl/>
      <w:spacing w:line="280" w:lineRule="atLeast"/>
      <w:jc w:val="center"/>
    </w:pPr>
    <w:rPr>
      <w:rFonts w:cs="宋体"/>
      <w:szCs w:val="20"/>
    </w:rPr>
  </w:style>
  <w:style w:type="paragraph" w:customStyle="1" w:styleId="2f2">
    <w:name w:val="表格 2"/>
    <w:basedOn w:val="ac"/>
    <w:next w:val="affffffc"/>
    <w:qFormat/>
    <w:pPr>
      <w:widowControl/>
      <w:spacing w:line="280" w:lineRule="atLeast"/>
      <w:jc w:val="center"/>
    </w:pPr>
    <w:rPr>
      <w:rFonts w:cs="宋体"/>
      <w:sz w:val="25"/>
      <w:szCs w:val="25"/>
    </w:rPr>
  </w:style>
  <w:style w:type="paragraph" w:customStyle="1" w:styleId="3f">
    <w:name w:val="表格 3"/>
    <w:basedOn w:val="ac"/>
    <w:next w:val="affffffc"/>
    <w:qFormat/>
    <w:pPr>
      <w:widowControl/>
      <w:spacing w:line="280" w:lineRule="atLeast"/>
      <w:jc w:val="center"/>
    </w:pPr>
    <w:rPr>
      <w:rFonts w:cs="宋体"/>
      <w:szCs w:val="20"/>
    </w:rPr>
  </w:style>
  <w:style w:type="paragraph" w:customStyle="1" w:styleId="49">
    <w:name w:val="表格 4"/>
    <w:basedOn w:val="ac"/>
    <w:qFormat/>
    <w:pPr>
      <w:widowControl/>
      <w:jc w:val="center"/>
    </w:pPr>
    <w:rPr>
      <w:rFonts w:ascii="黑体" w:eastAsia="黑体" w:cs="宋体"/>
      <w:kern w:val="0"/>
      <w:sz w:val="23"/>
      <w:szCs w:val="23"/>
    </w:rPr>
  </w:style>
  <w:style w:type="paragraph" w:customStyle="1" w:styleId="5a">
    <w:name w:val="表格 5"/>
    <w:basedOn w:val="ac"/>
    <w:next w:val="affffffc"/>
    <w:qFormat/>
    <w:pPr>
      <w:widowControl/>
      <w:spacing w:line="280" w:lineRule="atLeast"/>
      <w:jc w:val="center"/>
    </w:pPr>
    <w:rPr>
      <w:rFonts w:cs="宋体"/>
      <w:sz w:val="22"/>
    </w:rPr>
  </w:style>
  <w:style w:type="paragraph" w:customStyle="1" w:styleId="65">
    <w:name w:val="表格 6"/>
    <w:basedOn w:val="ac"/>
    <w:next w:val="affffffc"/>
    <w:qFormat/>
    <w:pPr>
      <w:widowControl/>
      <w:spacing w:line="280" w:lineRule="atLeast"/>
      <w:ind w:left="16"/>
      <w:jc w:val="center"/>
    </w:pPr>
    <w:rPr>
      <w:rFonts w:cs="宋体"/>
      <w:kern w:val="0"/>
      <w:szCs w:val="21"/>
    </w:rPr>
  </w:style>
  <w:style w:type="paragraph" w:customStyle="1" w:styleId="74">
    <w:name w:val="表格 7"/>
    <w:basedOn w:val="ac"/>
    <w:next w:val="affffffc"/>
    <w:qFormat/>
    <w:pPr>
      <w:widowControl/>
      <w:spacing w:line="280" w:lineRule="atLeast"/>
      <w:jc w:val="center"/>
    </w:pPr>
    <w:rPr>
      <w:rFonts w:cs="宋体"/>
      <w:kern w:val="0"/>
      <w:sz w:val="20"/>
      <w:szCs w:val="20"/>
    </w:rPr>
  </w:style>
  <w:style w:type="paragraph" w:customStyle="1" w:styleId="83">
    <w:name w:val="表格 8"/>
    <w:basedOn w:val="ac"/>
    <w:next w:val="affffffc"/>
    <w:qFormat/>
    <w:pPr>
      <w:widowControl/>
      <w:spacing w:line="280" w:lineRule="atLeast"/>
      <w:jc w:val="center"/>
    </w:pPr>
    <w:rPr>
      <w:rFonts w:cs="宋体"/>
      <w:sz w:val="18"/>
      <w:szCs w:val="18"/>
    </w:rPr>
  </w:style>
  <w:style w:type="paragraph" w:customStyle="1" w:styleId="affffffd">
    <w:name w:val="插图"/>
    <w:basedOn w:val="ac"/>
    <w:next w:val="ac"/>
    <w:link w:val="Charfd"/>
    <w:qFormat/>
    <w:pPr>
      <w:widowControl/>
      <w:spacing w:beforeLines="50" w:before="50" w:afterLines="50" w:after="50" w:line="240" w:lineRule="auto"/>
      <w:ind w:firstLineChars="0" w:firstLine="0"/>
      <w:jc w:val="center"/>
    </w:pPr>
    <w:rPr>
      <w:rFonts w:cs="宋体"/>
      <w:szCs w:val="20"/>
      <w:lang w:val="zh-CN"/>
    </w:rPr>
  </w:style>
  <w:style w:type="paragraph" w:customStyle="1" w:styleId="affffffe">
    <w:name w:val="续表头"/>
    <w:basedOn w:val="ac"/>
    <w:next w:val="ac"/>
    <w:qFormat/>
    <w:pPr>
      <w:widowControl/>
      <w:spacing w:before="120" w:line="240" w:lineRule="atLeast"/>
      <w:jc w:val="center"/>
    </w:pPr>
    <w:rPr>
      <w:rFonts w:ascii="Century Gothic" w:hAnsi="Century Gothic" w:cs="宋体"/>
      <w:szCs w:val="20"/>
    </w:rPr>
  </w:style>
  <w:style w:type="paragraph" w:customStyle="1" w:styleId="afffffff">
    <w:name w:val="注释"/>
    <w:basedOn w:val="ac"/>
    <w:qFormat/>
    <w:pPr>
      <w:widowControl/>
      <w:ind w:firstLine="523"/>
    </w:pPr>
    <w:rPr>
      <w:rFonts w:ascii="宋体" w:cs="宋体"/>
      <w:szCs w:val="21"/>
    </w:rPr>
  </w:style>
  <w:style w:type="paragraph" w:customStyle="1" w:styleId="afffffff0">
    <w:name w:val="段落"/>
    <w:basedOn w:val="ac"/>
    <w:qFormat/>
    <w:pPr>
      <w:widowControl/>
      <w:ind w:firstLineChars="203" w:firstLine="203"/>
    </w:pPr>
    <w:rPr>
      <w:rFonts w:ascii="宋体" w:cs="宋体"/>
      <w:szCs w:val="20"/>
    </w:rPr>
  </w:style>
  <w:style w:type="paragraph" w:customStyle="1" w:styleId="afffffff1">
    <w:name w:val="表注"/>
    <w:basedOn w:val="ac"/>
    <w:qFormat/>
    <w:pPr>
      <w:widowControl/>
      <w:spacing w:line="520" w:lineRule="exact"/>
    </w:pPr>
    <w:rPr>
      <w:rFonts w:ascii="Plotter" w:hAnsi="Plotter" w:cs="宋体"/>
      <w:sz w:val="18"/>
      <w:szCs w:val="20"/>
    </w:rPr>
  </w:style>
  <w:style w:type="paragraph" w:customStyle="1" w:styleId="afffffff2">
    <w:name w:val="正文表格图名"/>
    <w:link w:val="Char14"/>
    <w:qFormat/>
    <w:pPr>
      <w:spacing w:after="200" w:line="276" w:lineRule="auto"/>
      <w:jc w:val="center"/>
    </w:pPr>
    <w:rPr>
      <w:rFonts w:ascii="Calibri" w:eastAsia="宋体" w:hAnsi="Calibri" w:cs="Times New Roman"/>
      <w:kern w:val="2"/>
      <w:sz w:val="21"/>
      <w:szCs w:val="21"/>
    </w:rPr>
  </w:style>
  <w:style w:type="paragraph" w:customStyle="1" w:styleId="afffffff3">
    <w:name w:val="图表标题"/>
    <w:basedOn w:val="ac"/>
    <w:qFormat/>
    <w:pPr>
      <w:widowControl/>
      <w:spacing w:line="520" w:lineRule="exact"/>
      <w:jc w:val="center"/>
    </w:pPr>
    <w:rPr>
      <w:rFonts w:eastAsia="黑体" w:cs="宋体"/>
      <w:b/>
      <w:szCs w:val="20"/>
    </w:rPr>
  </w:style>
  <w:style w:type="paragraph" w:customStyle="1" w:styleId="afffffff4">
    <w:name w:val="图标"/>
    <w:basedOn w:val="af4"/>
    <w:qFormat/>
    <w:pPr>
      <w:widowControl/>
      <w:adjustRightInd w:val="0"/>
      <w:jc w:val="center"/>
      <w:textAlignment w:val="baseline"/>
    </w:pPr>
    <w:rPr>
      <w:rFonts w:ascii="宋体" w:eastAsia="宋体" w:hAnsi="Arial" w:cs="Times New Roman"/>
      <w:sz w:val="18"/>
    </w:rPr>
  </w:style>
  <w:style w:type="paragraph" w:customStyle="1" w:styleId="1a">
    <w:name w:val="表格1"/>
    <w:basedOn w:val="ac"/>
    <w:qFormat/>
    <w:pPr>
      <w:keepNext/>
      <w:widowControl/>
      <w:adjustRightInd w:val="0"/>
      <w:spacing w:line="520" w:lineRule="exact"/>
      <w:jc w:val="center"/>
      <w:textAlignment w:val="baseline"/>
    </w:pPr>
    <w:rPr>
      <w:rFonts w:cs="宋体"/>
      <w:kern w:val="0"/>
      <w:szCs w:val="20"/>
    </w:rPr>
  </w:style>
  <w:style w:type="paragraph" w:customStyle="1" w:styleId="2f3">
    <w:name w:val="样式2"/>
    <w:basedOn w:val="ac"/>
    <w:qFormat/>
    <w:pPr>
      <w:widowControl/>
      <w:tabs>
        <w:tab w:val="left" w:pos="1320"/>
      </w:tabs>
      <w:adjustRightInd w:val="0"/>
      <w:spacing w:before="120" w:after="120" w:line="300" w:lineRule="auto"/>
      <w:ind w:left="1320" w:right="567" w:hanging="420"/>
      <w:textAlignment w:val="baseline"/>
    </w:pPr>
    <w:rPr>
      <w:rFonts w:cs="宋体"/>
      <w:b/>
      <w:kern w:val="0"/>
      <w:sz w:val="28"/>
      <w:szCs w:val="20"/>
    </w:rPr>
  </w:style>
  <w:style w:type="paragraph" w:customStyle="1" w:styleId="xl64">
    <w:name w:val="xl64"/>
    <w:basedOn w:val="ac"/>
    <w:qFormat/>
    <w:pPr>
      <w:widowControl/>
      <w:pBdr>
        <w:top w:val="single" w:sz="12" w:space="0" w:color="auto"/>
        <w:left w:val="single" w:sz="12"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character" w:customStyle="1" w:styleId="3f0">
    <w:name w:val="标题 字符3"/>
    <w:basedOn w:val="ad"/>
    <w:rPr>
      <w:rFonts w:ascii="Arial" w:hAnsi="Arial" w:cs="宋体"/>
      <w:b/>
      <w:bCs/>
      <w:kern w:val="2"/>
      <w:sz w:val="44"/>
      <w:szCs w:val="32"/>
      <w:lang w:val="zh-CN" w:eastAsia="zh-CN"/>
    </w:rPr>
  </w:style>
  <w:style w:type="paragraph" w:customStyle="1" w:styleId="font5">
    <w:name w:val="font5"/>
    <w:basedOn w:val="ac"/>
    <w:qFormat/>
    <w:pPr>
      <w:widowControl/>
      <w:spacing w:before="100" w:beforeAutospacing="1" w:after="100" w:afterAutospacing="1" w:line="520" w:lineRule="exact"/>
      <w:jc w:val="left"/>
    </w:pPr>
    <w:rPr>
      <w:rFonts w:ascii="宋体" w:cs="Arial Unicode MS"/>
      <w:kern w:val="0"/>
      <w:sz w:val="18"/>
      <w:szCs w:val="18"/>
    </w:rPr>
  </w:style>
  <w:style w:type="paragraph" w:customStyle="1" w:styleId="xl26">
    <w:name w:val="xl26"/>
    <w:basedOn w:val="ac"/>
    <w:qFormat/>
    <w:pPr>
      <w:widowControl/>
      <w:pBdr>
        <w:top w:val="single" w:sz="4" w:space="0" w:color="auto"/>
        <w:left w:val="single" w:sz="4" w:space="0" w:color="auto"/>
        <w:bottom w:val="double" w:sz="6" w:space="0" w:color="auto"/>
        <w:right w:val="single" w:sz="4" w:space="0" w:color="auto"/>
      </w:pBdr>
      <w:spacing w:before="100" w:beforeAutospacing="1" w:after="100" w:afterAutospacing="1" w:line="520" w:lineRule="exact"/>
      <w:jc w:val="center"/>
    </w:pPr>
    <w:rPr>
      <w:rFonts w:ascii="Arial Unicode MS" w:eastAsia="Arial Unicode MS" w:hAnsi="Arial Unicode MS" w:cs="Arial Unicode MS"/>
      <w:kern w:val="0"/>
      <w:szCs w:val="20"/>
    </w:rPr>
  </w:style>
  <w:style w:type="paragraph" w:customStyle="1" w:styleId="xl27">
    <w:name w:val="xl27"/>
    <w:basedOn w:val="ac"/>
    <w:qFormat/>
    <w:pPr>
      <w:widowControl/>
      <w:pBdr>
        <w:top w:val="single" w:sz="4" w:space="0" w:color="auto"/>
        <w:left w:val="single" w:sz="4" w:space="0" w:color="auto"/>
        <w:bottom w:val="double" w:sz="6" w:space="0" w:color="auto"/>
        <w:right w:val="double" w:sz="6" w:space="0" w:color="auto"/>
      </w:pBdr>
      <w:spacing w:before="100" w:beforeAutospacing="1" w:after="100" w:afterAutospacing="1" w:line="520" w:lineRule="exact"/>
      <w:jc w:val="center"/>
    </w:pPr>
    <w:rPr>
      <w:rFonts w:ascii="Arial Unicode MS" w:eastAsia="Arial Unicode MS" w:hAnsi="Arial Unicode MS" w:cs="Arial Unicode MS"/>
      <w:kern w:val="0"/>
      <w:szCs w:val="20"/>
    </w:rPr>
  </w:style>
  <w:style w:type="paragraph" w:customStyle="1" w:styleId="xl28">
    <w:name w:val="xl28"/>
    <w:basedOn w:val="ac"/>
    <w:qFormat/>
    <w:pPr>
      <w:widowControl/>
      <w:pBdr>
        <w:top w:val="double" w:sz="6" w:space="0" w:color="auto"/>
        <w:left w:val="double" w:sz="6" w:space="0" w:color="auto"/>
        <w:bottom w:val="single" w:sz="4" w:space="0" w:color="auto"/>
        <w:right w:val="single" w:sz="4"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29">
    <w:name w:val="xl29"/>
    <w:basedOn w:val="ac"/>
    <w:qFormat/>
    <w:pPr>
      <w:widowControl/>
      <w:pBdr>
        <w:top w:val="double" w:sz="6"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30">
    <w:name w:val="xl30"/>
    <w:basedOn w:val="ac"/>
    <w:qFormat/>
    <w:pPr>
      <w:widowControl/>
      <w:pBdr>
        <w:top w:val="double" w:sz="6" w:space="0" w:color="auto"/>
        <w:left w:val="single" w:sz="4" w:space="0" w:color="auto"/>
        <w:bottom w:val="single" w:sz="4" w:space="0" w:color="auto"/>
        <w:right w:val="double" w:sz="6"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31">
    <w:name w:val="xl31"/>
    <w:basedOn w:val="ac"/>
    <w:qFormat/>
    <w:pPr>
      <w:widowControl/>
      <w:pBdr>
        <w:top w:val="double" w:sz="6" w:space="0" w:color="auto"/>
        <w:bottom w:val="single" w:sz="4" w:space="0" w:color="auto"/>
        <w:right w:val="single" w:sz="4" w:space="0" w:color="auto"/>
      </w:pBdr>
      <w:spacing w:before="100" w:beforeAutospacing="1" w:after="100" w:afterAutospacing="1" w:line="520" w:lineRule="exact"/>
      <w:jc w:val="center"/>
      <w:textAlignment w:val="center"/>
    </w:pPr>
    <w:rPr>
      <w:rFonts w:ascii="Arial Unicode MS" w:eastAsia="Arial Unicode MS" w:hAnsi="Arial Unicode MS" w:cs="Arial Unicode MS"/>
      <w:kern w:val="0"/>
      <w:szCs w:val="20"/>
    </w:rPr>
  </w:style>
  <w:style w:type="paragraph" w:customStyle="1" w:styleId="xl32">
    <w:name w:val="xl32"/>
    <w:basedOn w:val="ac"/>
    <w:qFormat/>
    <w:pPr>
      <w:widowControl/>
      <w:pBdr>
        <w:top w:val="single" w:sz="4" w:space="0" w:color="auto"/>
        <w:bottom w:val="single" w:sz="4" w:space="0" w:color="auto"/>
        <w:right w:val="single" w:sz="4" w:space="0" w:color="auto"/>
      </w:pBdr>
      <w:spacing w:before="100" w:beforeAutospacing="1" w:after="100" w:afterAutospacing="1" w:line="520" w:lineRule="exact"/>
      <w:jc w:val="center"/>
    </w:pPr>
    <w:rPr>
      <w:rFonts w:eastAsia="Arial Unicode MS" w:cs="宋体"/>
      <w:kern w:val="0"/>
      <w:szCs w:val="20"/>
    </w:rPr>
  </w:style>
  <w:style w:type="paragraph" w:customStyle="1" w:styleId="xl33">
    <w:name w:val="xl33"/>
    <w:basedOn w:val="ac"/>
    <w:qFormat/>
    <w:pPr>
      <w:widowControl/>
      <w:pBdr>
        <w:top w:val="single" w:sz="4" w:space="0" w:color="auto"/>
        <w:bottom w:val="double" w:sz="6" w:space="0" w:color="auto"/>
        <w:right w:val="single" w:sz="4" w:space="0" w:color="auto"/>
      </w:pBdr>
      <w:spacing w:before="100" w:beforeAutospacing="1" w:after="100" w:afterAutospacing="1" w:line="520" w:lineRule="exact"/>
      <w:jc w:val="center"/>
    </w:pPr>
    <w:rPr>
      <w:rFonts w:eastAsia="Arial Unicode MS" w:cs="宋体"/>
      <w:kern w:val="0"/>
      <w:szCs w:val="20"/>
    </w:rPr>
  </w:style>
  <w:style w:type="character" w:customStyle="1" w:styleId="javascript">
    <w:name w:val="javascript"/>
    <w:basedOn w:val="ad"/>
  </w:style>
  <w:style w:type="paragraph" w:customStyle="1" w:styleId="xl65">
    <w:name w:val="xl65"/>
    <w:basedOn w:val="ac"/>
    <w:qFormat/>
    <w:pPr>
      <w:widowControl/>
      <w:pBdr>
        <w:top w:val="single" w:sz="12"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6">
    <w:name w:val="xl66"/>
    <w:basedOn w:val="ac"/>
    <w:qFormat/>
    <w:pPr>
      <w:widowControl/>
      <w:pBdr>
        <w:top w:val="single" w:sz="12" w:space="0" w:color="auto"/>
        <w:left w:val="single" w:sz="4" w:space="0" w:color="auto"/>
        <w:bottom w:val="single" w:sz="4" w:space="0" w:color="auto"/>
        <w:right w:val="single" w:sz="12"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7">
    <w:name w:val="xl67"/>
    <w:basedOn w:val="ac"/>
    <w:qFormat/>
    <w:pPr>
      <w:widowControl/>
      <w:pBdr>
        <w:top w:val="single" w:sz="4" w:space="0" w:color="auto"/>
        <w:left w:val="single" w:sz="12"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8">
    <w:name w:val="xl68"/>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69">
    <w:name w:val="xl69"/>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color w:val="FF0000"/>
      <w:kern w:val="0"/>
      <w:sz w:val="20"/>
      <w:szCs w:val="20"/>
    </w:rPr>
  </w:style>
  <w:style w:type="paragraph" w:customStyle="1" w:styleId="xl70">
    <w:name w:val="xl70"/>
    <w:basedOn w:val="ac"/>
    <w:qFormat/>
    <w:pPr>
      <w:widowControl/>
      <w:pBdr>
        <w:top w:val="single" w:sz="4" w:space="0" w:color="auto"/>
        <w:left w:val="single" w:sz="4" w:space="0" w:color="auto"/>
        <w:bottom w:val="single" w:sz="4" w:space="0" w:color="auto"/>
        <w:right w:val="single" w:sz="12"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71">
    <w:name w:val="xl71"/>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pPr>
    <w:rPr>
      <w:rFonts w:ascii="宋体" w:cs="宋体"/>
      <w:kern w:val="0"/>
      <w:szCs w:val="20"/>
    </w:rPr>
  </w:style>
  <w:style w:type="paragraph" w:customStyle="1" w:styleId="xl72">
    <w:name w:val="xl72"/>
    <w:basedOn w:val="ac"/>
    <w:qFormat/>
    <w:pPr>
      <w:widowControl/>
      <w:pBdr>
        <w:top w:val="single" w:sz="4" w:space="0" w:color="auto"/>
        <w:left w:val="single" w:sz="4" w:space="0" w:color="auto"/>
        <w:bottom w:val="single" w:sz="4" w:space="0" w:color="auto"/>
        <w:right w:val="single" w:sz="12" w:space="0" w:color="auto"/>
      </w:pBdr>
      <w:spacing w:before="100" w:beforeAutospacing="1" w:after="100" w:afterAutospacing="1" w:line="520" w:lineRule="exact"/>
      <w:jc w:val="left"/>
    </w:pPr>
    <w:rPr>
      <w:rFonts w:ascii="宋体" w:cs="宋体"/>
      <w:kern w:val="0"/>
      <w:szCs w:val="20"/>
    </w:rPr>
  </w:style>
  <w:style w:type="paragraph" w:customStyle="1" w:styleId="xl73">
    <w:name w:val="xl73"/>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宋体" w:cs="宋体"/>
      <w:kern w:val="0"/>
      <w:sz w:val="20"/>
      <w:szCs w:val="20"/>
    </w:rPr>
  </w:style>
  <w:style w:type="paragraph" w:customStyle="1" w:styleId="xl74">
    <w:name w:val="xl74"/>
    <w:basedOn w:val="ac"/>
    <w:qFormat/>
    <w:pPr>
      <w:widowControl/>
      <w:pBdr>
        <w:top w:val="single" w:sz="4" w:space="0" w:color="auto"/>
        <w:left w:val="single" w:sz="12" w:space="0" w:color="auto"/>
        <w:bottom w:val="single" w:sz="12" w:space="0" w:color="auto"/>
        <w:right w:val="single" w:sz="4"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75">
    <w:name w:val="xl75"/>
    <w:basedOn w:val="ac"/>
    <w:qFormat/>
    <w:pPr>
      <w:widowControl/>
      <w:pBdr>
        <w:top w:val="single" w:sz="4" w:space="0" w:color="auto"/>
        <w:left w:val="single" w:sz="4" w:space="0" w:color="auto"/>
        <w:bottom w:val="single" w:sz="12" w:space="0" w:color="auto"/>
        <w:right w:val="single" w:sz="4" w:space="0" w:color="auto"/>
      </w:pBdr>
      <w:spacing w:before="100" w:beforeAutospacing="1" w:after="100" w:afterAutospacing="1" w:line="520" w:lineRule="exact"/>
      <w:jc w:val="center"/>
    </w:pPr>
    <w:rPr>
      <w:rFonts w:ascii="宋体" w:cs="宋体"/>
      <w:kern w:val="0"/>
      <w:sz w:val="20"/>
      <w:szCs w:val="20"/>
    </w:rPr>
  </w:style>
  <w:style w:type="paragraph" w:customStyle="1" w:styleId="xl76">
    <w:name w:val="xl76"/>
    <w:basedOn w:val="ac"/>
    <w:qFormat/>
    <w:pPr>
      <w:widowControl/>
      <w:pBdr>
        <w:top w:val="single" w:sz="4" w:space="0" w:color="auto"/>
        <w:left w:val="single" w:sz="4" w:space="0" w:color="auto"/>
        <w:bottom w:val="single" w:sz="12" w:space="0" w:color="auto"/>
        <w:right w:val="single" w:sz="4" w:space="0" w:color="auto"/>
      </w:pBdr>
      <w:spacing w:before="100" w:beforeAutospacing="1" w:after="100" w:afterAutospacing="1" w:line="520" w:lineRule="exact"/>
      <w:jc w:val="left"/>
    </w:pPr>
    <w:rPr>
      <w:rFonts w:ascii="宋体" w:cs="宋体"/>
      <w:kern w:val="0"/>
      <w:szCs w:val="20"/>
    </w:rPr>
  </w:style>
  <w:style w:type="paragraph" w:customStyle="1" w:styleId="xl77">
    <w:name w:val="xl77"/>
    <w:basedOn w:val="ac"/>
    <w:qFormat/>
    <w:pPr>
      <w:widowControl/>
      <w:pBdr>
        <w:top w:val="single" w:sz="4" w:space="0" w:color="auto"/>
        <w:left w:val="single" w:sz="4" w:space="0" w:color="auto"/>
        <w:bottom w:val="single" w:sz="12" w:space="0" w:color="auto"/>
        <w:right w:val="single" w:sz="12" w:space="0" w:color="auto"/>
      </w:pBdr>
      <w:spacing w:before="100" w:beforeAutospacing="1" w:after="100" w:afterAutospacing="1" w:line="520" w:lineRule="exact"/>
      <w:jc w:val="left"/>
    </w:pPr>
    <w:rPr>
      <w:rFonts w:ascii="宋体" w:cs="宋体"/>
      <w:kern w:val="0"/>
      <w:szCs w:val="20"/>
    </w:rPr>
  </w:style>
  <w:style w:type="paragraph" w:customStyle="1" w:styleId="xl79">
    <w:name w:val="xl79"/>
    <w:basedOn w:val="ac"/>
    <w:qFormat/>
    <w:pPr>
      <w:widowControl/>
      <w:pBdr>
        <w:top w:val="single" w:sz="12" w:space="0" w:color="auto"/>
        <w:left w:val="single" w:sz="8" w:space="0" w:color="auto"/>
        <w:right w:val="single" w:sz="8"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xl80">
    <w:name w:val="xl80"/>
    <w:basedOn w:val="ac"/>
    <w:qFormat/>
    <w:pPr>
      <w:widowControl/>
      <w:pBdr>
        <w:left w:val="single" w:sz="8" w:space="0" w:color="auto"/>
        <w:bottom w:val="single" w:sz="8" w:space="0" w:color="auto"/>
        <w:right w:val="single" w:sz="8" w:space="0" w:color="auto"/>
      </w:pBdr>
      <w:spacing w:before="100" w:beforeAutospacing="1" w:after="100" w:afterAutospacing="1" w:line="520" w:lineRule="exact"/>
      <w:jc w:val="center"/>
    </w:pPr>
    <w:rPr>
      <w:rFonts w:ascii="宋体" w:cs="宋体"/>
      <w:color w:val="000000"/>
      <w:kern w:val="0"/>
      <w:sz w:val="20"/>
      <w:szCs w:val="20"/>
    </w:rPr>
  </w:style>
  <w:style w:type="paragraph" w:customStyle="1" w:styleId="AChar2">
    <w:name w:val="图名A Char"/>
    <w:basedOn w:val="ac"/>
    <w:qFormat/>
    <w:pPr>
      <w:widowControl/>
      <w:tabs>
        <w:tab w:val="left" w:pos="0"/>
      </w:tabs>
      <w:adjustRightInd w:val="0"/>
      <w:snapToGrid w:val="0"/>
      <w:spacing w:beforeLines="20" w:afterLines="80" w:line="520" w:lineRule="exact"/>
      <w:jc w:val="center"/>
    </w:pPr>
    <w:rPr>
      <w:rFonts w:cs="宋体"/>
      <w:b/>
      <w:snapToGrid w:val="0"/>
      <w:kern w:val="0"/>
      <w:szCs w:val="20"/>
    </w:rPr>
  </w:style>
  <w:style w:type="paragraph" w:customStyle="1" w:styleId="CharCharChar0">
    <w:name w:val="Char Char Char"/>
    <w:basedOn w:val="af6"/>
    <w:qFormat/>
    <w:pPr>
      <w:widowControl/>
      <w:shd w:val="clear" w:color="auto" w:fill="000080"/>
      <w:adjustRightInd w:val="0"/>
      <w:spacing w:line="436" w:lineRule="exact"/>
      <w:ind w:left="357" w:firstLineChars="200" w:firstLine="200"/>
      <w:jc w:val="left"/>
      <w:outlineLvl w:val="3"/>
    </w:pPr>
    <w:rPr>
      <w:rFonts w:ascii="Tahoma" w:hAnsi="Tahoma" w:cs="Times New Roman"/>
      <w:b/>
      <w:kern w:val="0"/>
      <w:sz w:val="44"/>
      <w:szCs w:val="21"/>
    </w:rPr>
  </w:style>
  <w:style w:type="paragraph" w:customStyle="1" w:styleId="afffffff5">
    <w:name w:val="图上附注"/>
    <w:basedOn w:val="ac"/>
    <w:link w:val="Charfe"/>
    <w:qFormat/>
    <w:pPr>
      <w:widowControl/>
      <w:spacing w:line="240" w:lineRule="atLeast"/>
      <w:jc w:val="center"/>
      <w:textAlignment w:val="center"/>
    </w:pPr>
    <w:rPr>
      <w:rFonts w:ascii="Arial" w:eastAsia="黑体" w:hAnsi="Arial" w:cs="宋体"/>
      <w:snapToGrid w:val="0"/>
      <w:color w:val="FF00FF"/>
      <w:kern w:val="0"/>
      <w:szCs w:val="20"/>
    </w:rPr>
  </w:style>
  <w:style w:type="character" w:customStyle="1" w:styleId="Charfe">
    <w:name w:val="图上附注 Char"/>
    <w:link w:val="afffffff5"/>
    <w:rPr>
      <w:rFonts w:ascii="Arial" w:eastAsia="黑体" w:hAnsi="Arial" w:cs="宋体"/>
      <w:snapToGrid w:val="0"/>
      <w:color w:val="FF00FF"/>
      <w:sz w:val="24"/>
    </w:rPr>
  </w:style>
  <w:style w:type="paragraph" w:customStyle="1" w:styleId="00">
    <w:name w:val="0"/>
    <w:basedOn w:val="ac"/>
    <w:qFormat/>
    <w:pPr>
      <w:widowControl/>
      <w:spacing w:line="520" w:lineRule="exact"/>
    </w:pPr>
    <w:rPr>
      <w:rFonts w:cs="宋体"/>
      <w:kern w:val="0"/>
      <w:szCs w:val="21"/>
    </w:rPr>
  </w:style>
  <w:style w:type="character" w:customStyle="1" w:styleId="Charff">
    <w:name w:val="表头 Char"/>
    <w:rPr>
      <w:rFonts w:ascii="Century Gothic" w:eastAsia="宋体" w:hAnsi="Century Gothic"/>
      <w:spacing w:val="2"/>
      <w:kern w:val="2"/>
      <w:sz w:val="21"/>
      <w:szCs w:val="21"/>
      <w:lang w:val="en-US" w:eastAsia="zh-CN" w:bidi="ar-SA"/>
    </w:rPr>
  </w:style>
  <w:style w:type="paragraph" w:customStyle="1" w:styleId="afffffff6">
    <w:name w:val="图注"/>
    <w:basedOn w:val="af4"/>
    <w:link w:val="Charff0"/>
    <w:qFormat/>
    <w:pPr>
      <w:keepLines/>
      <w:widowControl/>
      <w:spacing w:line="240" w:lineRule="auto"/>
      <w:jc w:val="center"/>
    </w:pPr>
    <w:rPr>
      <w:rFonts w:ascii="黑体" w:hAnsi="黑体" w:cs="Times New Roman"/>
      <w:sz w:val="24"/>
      <w:lang w:val="zh-CN"/>
    </w:rPr>
  </w:style>
  <w:style w:type="character" w:customStyle="1" w:styleId="Char2">
    <w:name w:val="题注 Char"/>
    <w:link w:val="af4"/>
    <w:uiPriority w:val="35"/>
    <w:qFormat/>
    <w:rPr>
      <w:rFonts w:asciiTheme="majorHAnsi" w:eastAsia="黑体" w:hAnsiTheme="majorHAnsi" w:cstheme="majorBidi"/>
      <w:kern w:val="2"/>
    </w:rPr>
  </w:style>
  <w:style w:type="character" w:customStyle="1" w:styleId="Charff1">
    <w:name w:val="节名 Char"/>
    <w:rPr>
      <w:rFonts w:ascii="宋体" w:eastAsia="宋体" w:hAnsi="宋体"/>
      <w:b/>
      <w:bCs/>
      <w:kern w:val="2"/>
      <w:sz w:val="30"/>
      <w:szCs w:val="30"/>
      <w:lang w:val="en-US" w:eastAsia="zh-CN" w:bidi="ar-SA"/>
    </w:rPr>
  </w:style>
  <w:style w:type="character" w:customStyle="1" w:styleId="Charff2">
    <w:name w:val="小节名 Char"/>
    <w:rPr>
      <w:rFonts w:ascii="华文细黑" w:eastAsia="华文细黑" w:hAnsi="华文细黑"/>
      <w:bCs/>
      <w:kern w:val="2"/>
      <w:sz w:val="28"/>
      <w:szCs w:val="28"/>
      <w:lang w:val="en-US" w:eastAsia="zh-CN" w:bidi="ar-SA"/>
    </w:rPr>
  </w:style>
  <w:style w:type="paragraph" w:customStyle="1" w:styleId="Afffffff7">
    <w:name w:val="表格文字A"/>
    <w:basedOn w:val="Afffff6"/>
    <w:qFormat/>
    <w:pPr>
      <w:widowControl w:val="0"/>
      <w:tabs>
        <w:tab w:val="clear" w:pos="0"/>
      </w:tabs>
      <w:adjustRightInd/>
      <w:spacing w:before="0" w:line="240" w:lineRule="auto"/>
      <w:ind w:firstLine="0"/>
    </w:pPr>
    <w:rPr>
      <w:rFonts w:ascii="仿宋_GB2312" w:eastAsia="仿宋_GB2312" w:cs="宋体"/>
      <w:snapToGrid/>
      <w:sz w:val="21"/>
    </w:rPr>
  </w:style>
  <w:style w:type="paragraph" w:customStyle="1" w:styleId="B1">
    <w:name w:val="表格文字B"/>
    <w:basedOn w:val="Afffffff7"/>
    <w:qFormat/>
    <w:pPr>
      <w:jc w:val="center"/>
    </w:pPr>
  </w:style>
  <w:style w:type="paragraph" w:customStyle="1" w:styleId="Afffffff8">
    <w:name w:val="正文A加粗"/>
    <w:basedOn w:val="Afffff6"/>
    <w:link w:val="AChar3"/>
    <w:qFormat/>
    <w:pPr>
      <w:widowControl w:val="0"/>
      <w:tabs>
        <w:tab w:val="clear" w:pos="0"/>
      </w:tabs>
      <w:adjustRightInd/>
      <w:spacing w:before="80" w:after="80"/>
      <w:ind w:firstLineChars="200" w:firstLine="200"/>
    </w:pPr>
    <w:rPr>
      <w:rFonts w:ascii="仿宋_GB2312" w:eastAsia="仿宋_GB2312" w:cs="宋体"/>
      <w:b/>
      <w:bCs/>
      <w:kern w:val="2"/>
    </w:rPr>
  </w:style>
  <w:style w:type="character" w:customStyle="1" w:styleId="AChar3">
    <w:name w:val="正文A加粗 Char"/>
    <w:link w:val="Afffffff8"/>
    <w:rPr>
      <w:rFonts w:ascii="仿宋_GB2312" w:eastAsia="仿宋_GB2312" w:hAnsi="Times New Roman" w:cs="宋体"/>
      <w:b/>
      <w:bCs/>
      <w:snapToGrid w:val="0"/>
      <w:kern w:val="2"/>
      <w:sz w:val="24"/>
    </w:rPr>
  </w:style>
  <w:style w:type="character" w:customStyle="1" w:styleId="CharChar4">
    <w:name w:val="普通文字 Char Char"/>
    <w:rPr>
      <w:rFonts w:ascii="宋体" w:eastAsia="宋体" w:hAnsi="Courier New" w:cs="Courier New"/>
      <w:kern w:val="2"/>
      <w:sz w:val="18"/>
      <w:szCs w:val="18"/>
      <w:lang w:val="en-US" w:eastAsia="zh-CN" w:bidi="ar-SA"/>
    </w:rPr>
  </w:style>
  <w:style w:type="paragraph" w:customStyle="1" w:styleId="2151">
    <w:name w:val="样式 (符号) 宋体 黑色 左 首行缩进:  2 字符 行距: 1.5 倍行距1"/>
    <w:basedOn w:val="ac"/>
    <w:qFormat/>
    <w:pPr>
      <w:widowControl/>
      <w:adjustRightInd w:val="0"/>
      <w:snapToGrid w:val="0"/>
      <w:jc w:val="left"/>
    </w:pPr>
    <w:rPr>
      <w:rFonts w:ascii="宋体" w:hAnsi="宋体" w:cs="宋体"/>
      <w:snapToGrid w:val="0"/>
      <w:color w:val="000000"/>
      <w:kern w:val="24"/>
      <w:szCs w:val="20"/>
    </w:rPr>
  </w:style>
  <w:style w:type="paragraph" w:customStyle="1" w:styleId="A30">
    <w:name w:val="A3三级标题"/>
    <w:basedOn w:val="31"/>
    <w:next w:val="ac"/>
    <w:qFormat/>
    <w:pPr>
      <w:widowControl/>
      <w:spacing w:before="120" w:after="120" w:line="360" w:lineRule="auto"/>
      <w:ind w:left="1260" w:hanging="420"/>
      <w:jc w:val="left"/>
    </w:pPr>
    <w:rPr>
      <w:rFonts w:ascii="Times New Roman" w:eastAsia="仿宋_GB2312" w:hAnsi="Times New Roman" w:cs="Times New Roman"/>
      <w:b w:val="0"/>
      <w:sz w:val="28"/>
      <w:szCs w:val="24"/>
    </w:rPr>
  </w:style>
  <w:style w:type="paragraph" w:customStyle="1" w:styleId="A21">
    <w:name w:val="A2二级标题"/>
    <w:basedOn w:val="21"/>
    <w:next w:val="A30"/>
    <w:qFormat/>
    <w:pPr>
      <w:widowControl/>
      <w:spacing w:before="120" w:after="120"/>
      <w:ind w:left="840" w:hanging="420"/>
    </w:pPr>
    <w:rPr>
      <w:rFonts w:ascii="黑体" w:eastAsia="黑体" w:cs="Times New Roman"/>
      <w:b w:val="0"/>
      <w:sz w:val="30"/>
      <w:szCs w:val="24"/>
    </w:rPr>
  </w:style>
  <w:style w:type="paragraph" w:customStyle="1" w:styleId="A10">
    <w:name w:val="A1 一级标题"/>
    <w:basedOn w:val="1"/>
    <w:next w:val="A21"/>
    <w:qFormat/>
    <w:pPr>
      <w:widowControl/>
      <w:spacing w:before="200" w:after="120"/>
      <w:ind w:left="420" w:hanging="420"/>
    </w:pPr>
    <w:rPr>
      <w:rFonts w:eastAsia="黑体" w:cs="Times New Roman"/>
      <w:b w:val="0"/>
      <w:sz w:val="52"/>
    </w:rPr>
  </w:style>
  <w:style w:type="paragraph" w:customStyle="1" w:styleId="Afffffff9">
    <w:name w:val="A正文"/>
    <w:basedOn w:val="Afffff6"/>
    <w:link w:val="AChar4"/>
    <w:qFormat/>
    <w:pPr>
      <w:widowControl w:val="0"/>
      <w:tabs>
        <w:tab w:val="clear" w:pos="0"/>
      </w:tabs>
      <w:adjustRightInd/>
      <w:spacing w:before="80" w:after="80"/>
      <w:ind w:firstLineChars="200" w:firstLine="200"/>
    </w:pPr>
    <w:rPr>
      <w:rFonts w:ascii="仿宋_GB2312" w:eastAsia="仿宋_GB2312" w:hAnsi="宋体" w:cs="宋体"/>
      <w:snapToGrid/>
      <w:kern w:val="2"/>
      <w:szCs w:val="27"/>
    </w:rPr>
  </w:style>
  <w:style w:type="character" w:customStyle="1" w:styleId="AChar4">
    <w:name w:val="A正文 Char"/>
    <w:link w:val="Afffffff9"/>
    <w:rPr>
      <w:rFonts w:ascii="仿宋_GB2312" w:eastAsia="仿宋_GB2312" w:hAnsi="宋体" w:cs="宋体"/>
      <w:kern w:val="2"/>
      <w:sz w:val="24"/>
      <w:szCs w:val="27"/>
    </w:rPr>
  </w:style>
  <w:style w:type="paragraph" w:customStyle="1" w:styleId="A4">
    <w:name w:val="A4四级标题"/>
    <w:basedOn w:val="40"/>
    <w:link w:val="A4Char"/>
    <w:qFormat/>
    <w:pPr>
      <w:widowControl/>
      <w:numPr>
        <w:numId w:val="8"/>
      </w:numPr>
      <w:spacing w:before="80" w:after="80" w:line="360" w:lineRule="auto"/>
      <w:ind w:left="425" w:hanging="425"/>
      <w:jc w:val="left"/>
    </w:pPr>
    <w:rPr>
      <w:rFonts w:ascii="宋体" w:eastAsia="宋体" w:hAnsi="宋体" w:cs="Angsana New"/>
      <w:b w:val="0"/>
      <w:sz w:val="24"/>
      <w:lang w:val="zh-CN" w:bidi="th-TH"/>
    </w:rPr>
  </w:style>
  <w:style w:type="character" w:customStyle="1" w:styleId="A4Char">
    <w:name w:val="A4四级标题 Char"/>
    <w:link w:val="A4"/>
    <w:rPr>
      <w:rFonts w:ascii="宋体" w:eastAsia="宋体" w:hAnsi="宋体" w:cs="Angsana New"/>
      <w:bCs/>
      <w:kern w:val="2"/>
      <w:sz w:val="24"/>
      <w:szCs w:val="28"/>
      <w:lang w:val="zh-CN" w:eastAsia="zh-CN" w:bidi="th-TH"/>
    </w:rPr>
  </w:style>
  <w:style w:type="paragraph" w:customStyle="1" w:styleId="afffffffa">
    <w:name w:val="使用的正文"/>
    <w:link w:val="Char15"/>
    <w:qFormat/>
    <w:pPr>
      <w:spacing w:line="360" w:lineRule="auto"/>
      <w:ind w:firstLineChars="200" w:firstLine="200"/>
    </w:pPr>
    <w:rPr>
      <w:rFonts w:ascii="Calibri" w:eastAsia="宋体" w:hAnsi="Calibri" w:cs="Times New Roman"/>
      <w:kern w:val="2"/>
      <w:sz w:val="24"/>
      <w:szCs w:val="24"/>
    </w:rPr>
  </w:style>
  <w:style w:type="character" w:customStyle="1" w:styleId="Char15">
    <w:name w:val="使用的正文 Char1"/>
    <w:link w:val="afffffffa"/>
    <w:rPr>
      <w:rFonts w:ascii="Calibri" w:eastAsia="宋体" w:hAnsi="Calibri" w:cs="Times New Roman"/>
      <w:kern w:val="2"/>
      <w:sz w:val="24"/>
      <w:szCs w:val="24"/>
    </w:rPr>
  </w:style>
  <w:style w:type="paragraph" w:customStyle="1" w:styleId="afffffffb">
    <w:name w:val="正文＋小四"/>
    <w:basedOn w:val="ac"/>
    <w:link w:val="Charff3"/>
    <w:qFormat/>
    <w:pPr>
      <w:widowControl/>
      <w:spacing w:line="480" w:lineRule="exact"/>
      <w:ind w:firstLine="480"/>
    </w:pPr>
    <w:rPr>
      <w:rFonts w:ascii="Calibri" w:hAnsi="Calibri" w:cs="宋体"/>
      <w:szCs w:val="20"/>
    </w:rPr>
  </w:style>
  <w:style w:type="character" w:customStyle="1" w:styleId="Charff3">
    <w:name w:val="正文＋小四 Char"/>
    <w:link w:val="afffffffb"/>
    <w:rPr>
      <w:rFonts w:ascii="Calibri" w:eastAsia="宋体" w:hAnsi="Calibri" w:cs="宋体"/>
      <w:kern w:val="2"/>
      <w:sz w:val="24"/>
    </w:rPr>
  </w:style>
  <w:style w:type="paragraph" w:customStyle="1" w:styleId="Afffffffc">
    <w:name w:val="A 图名"/>
    <w:basedOn w:val="ac"/>
    <w:qFormat/>
    <w:pPr>
      <w:keepNext/>
      <w:keepLines/>
      <w:widowControl/>
      <w:spacing w:beforeLines="20" w:afterLines="50" w:line="520" w:lineRule="exact"/>
      <w:jc w:val="center"/>
      <w:outlineLvl w:val="3"/>
    </w:pPr>
    <w:rPr>
      <w:rFonts w:eastAsia="黑体" w:hAnsi="宋体" w:cs="宋体"/>
      <w:bCs/>
      <w:kern w:val="24"/>
      <w:szCs w:val="28"/>
    </w:rPr>
  </w:style>
  <w:style w:type="paragraph" w:customStyle="1" w:styleId="Afffffffd">
    <w:name w:val="A 表名"/>
    <w:basedOn w:val="-NEW"/>
    <w:link w:val="AChar5"/>
    <w:qFormat/>
  </w:style>
  <w:style w:type="paragraph" w:customStyle="1" w:styleId="-NEW">
    <w:name w:val="图名-NEW"/>
    <w:next w:val="TEXT-NEW"/>
    <w:qFormat/>
    <w:pPr>
      <w:spacing w:afterLines="50" w:after="161"/>
      <w:jc w:val="center"/>
    </w:pPr>
    <w:rPr>
      <w:rFonts w:ascii="Times New Roman" w:eastAsia="黑体" w:hAnsi="Times New Roman" w:cs="Times New Roman"/>
      <w:kern w:val="2"/>
      <w:sz w:val="24"/>
      <w:szCs w:val="21"/>
    </w:rPr>
  </w:style>
  <w:style w:type="paragraph" w:customStyle="1" w:styleId="A50">
    <w:name w:val="A5 列表项目"/>
    <w:link w:val="A5Char"/>
    <w:qFormat/>
    <w:pPr>
      <w:numPr>
        <w:numId w:val="9"/>
      </w:numPr>
      <w:spacing w:line="360" w:lineRule="auto"/>
    </w:pPr>
    <w:rPr>
      <w:rFonts w:ascii="仿宋_GB2312" w:eastAsia="仿宋_GB2312" w:hAnsi="宋体" w:cs="Times New Roman"/>
      <w:kern w:val="2"/>
      <w:sz w:val="24"/>
      <w:szCs w:val="27"/>
    </w:rPr>
  </w:style>
  <w:style w:type="character" w:customStyle="1" w:styleId="A5Char">
    <w:name w:val="A5 列表项目 Char"/>
    <w:link w:val="A50"/>
    <w:rPr>
      <w:rFonts w:ascii="仿宋_GB2312" w:eastAsia="仿宋_GB2312" w:hAnsi="宋体" w:cs="Times New Roman"/>
      <w:kern w:val="2"/>
      <w:sz w:val="24"/>
      <w:szCs w:val="27"/>
    </w:rPr>
  </w:style>
  <w:style w:type="character" w:customStyle="1" w:styleId="CharCharChar12">
    <w:name w:val="Char Char Char12"/>
    <w:rPr>
      <w:rFonts w:eastAsia="宋体"/>
      <w:b/>
      <w:bCs/>
      <w:kern w:val="2"/>
      <w:sz w:val="28"/>
      <w:szCs w:val="28"/>
      <w:lang w:bidi="ar-SA"/>
    </w:rPr>
  </w:style>
  <w:style w:type="paragraph" w:customStyle="1" w:styleId="CharCharCharCharCharChar2CharCharCharChar">
    <w:name w:val="Char Char Char Char Char Char2 Char Char Char Char"/>
    <w:basedOn w:val="ac"/>
    <w:qFormat/>
    <w:pPr>
      <w:widowControl/>
    </w:pPr>
    <w:rPr>
      <w:rFonts w:ascii="宋体" w:hAnsi="宋体" w:cs="宋体"/>
      <w:szCs w:val="20"/>
    </w:rPr>
  </w:style>
  <w:style w:type="paragraph" w:customStyle="1" w:styleId="DMZHENGWEN">
    <w:name w:val="DMZHENGWEN"/>
    <w:basedOn w:val="ac"/>
    <w:link w:val="DMZHENGWENChar"/>
    <w:qFormat/>
    <w:pPr>
      <w:widowControl/>
      <w:jc w:val="left"/>
    </w:pPr>
    <w:rPr>
      <w:rFonts w:ascii="Calibri" w:hAnsi="Calibri" w:cs="宋体"/>
      <w:szCs w:val="20"/>
    </w:rPr>
  </w:style>
  <w:style w:type="character" w:customStyle="1" w:styleId="DMZHENGWENChar">
    <w:name w:val="DMZHENGWEN Char"/>
    <w:link w:val="DMZHENGWEN"/>
    <w:rPr>
      <w:rFonts w:ascii="Calibri" w:eastAsia="宋体" w:hAnsi="Calibri" w:cs="宋体"/>
      <w:kern w:val="2"/>
      <w:sz w:val="24"/>
    </w:rPr>
  </w:style>
  <w:style w:type="paragraph" w:customStyle="1" w:styleId="CharCharChar20">
    <w:name w:val="Char Char Char2"/>
    <w:basedOn w:val="ac"/>
    <w:qFormat/>
    <w:pPr>
      <w:widowControl/>
    </w:pPr>
    <w:rPr>
      <w:rFonts w:ascii="宋体" w:hAnsi="宋体" w:cs="宋体"/>
      <w:szCs w:val="20"/>
    </w:rPr>
  </w:style>
  <w:style w:type="paragraph" w:customStyle="1" w:styleId="3f1">
    <w:name w:val="样式 题注 + 左侧:  3 字符 + 黑体 黑色"/>
    <w:basedOn w:val="ac"/>
    <w:link w:val="3CharChar"/>
    <w:qFormat/>
    <w:pPr>
      <w:widowControl/>
      <w:tabs>
        <w:tab w:val="center" w:pos="4560"/>
        <w:tab w:val="right" w:pos="8400"/>
      </w:tabs>
      <w:spacing w:line="520" w:lineRule="exact"/>
      <w:ind w:leftChars="300" w:left="720"/>
    </w:pPr>
    <w:rPr>
      <w:rFonts w:ascii="黑体" w:eastAsia="黑体" w:hAnsi="黑体" w:cs="宋体"/>
      <w:color w:val="000000"/>
      <w:szCs w:val="20"/>
    </w:rPr>
  </w:style>
  <w:style w:type="character" w:customStyle="1" w:styleId="3CharChar">
    <w:name w:val="样式 题注 + 左侧:  3 字符 + 黑体 黑色 Char Char"/>
    <w:link w:val="3f1"/>
    <w:rPr>
      <w:rFonts w:ascii="黑体" w:eastAsia="黑体" w:hAnsi="黑体" w:cs="宋体"/>
      <w:color w:val="000000"/>
      <w:kern w:val="2"/>
      <w:sz w:val="24"/>
    </w:rPr>
  </w:style>
  <w:style w:type="paragraph" w:customStyle="1" w:styleId="Normal1">
    <w:name w:val="Normal1"/>
    <w:link w:val="NormalChar"/>
    <w:qFormat/>
    <w:pPr>
      <w:widowControl w:val="0"/>
      <w:adjustRightInd w:val="0"/>
      <w:spacing w:line="360" w:lineRule="atLeast"/>
      <w:textAlignment w:val="baseline"/>
    </w:pPr>
    <w:rPr>
      <w:rFonts w:ascii="宋体" w:eastAsia="宋体" w:hAnsi="Times New Roman" w:cs="Times New Roman"/>
      <w:sz w:val="24"/>
    </w:rPr>
  </w:style>
  <w:style w:type="character" w:customStyle="1" w:styleId="NormalChar">
    <w:name w:val="Normal Char"/>
    <w:link w:val="Normal1"/>
    <w:rPr>
      <w:rFonts w:ascii="宋体" w:eastAsia="宋体" w:hAnsi="Times New Roman" w:cs="Times New Roman"/>
      <w:sz w:val="24"/>
    </w:rPr>
  </w:style>
  <w:style w:type="paragraph" w:customStyle="1" w:styleId="adm">
    <w:name w:val="adm正文"/>
    <w:basedOn w:val="ac"/>
    <w:link w:val="admChar"/>
    <w:qFormat/>
    <w:pPr>
      <w:widowControl/>
      <w:adjustRightInd w:val="0"/>
      <w:spacing w:line="520" w:lineRule="exact"/>
      <w:jc w:val="center"/>
    </w:pPr>
    <w:rPr>
      <w:rFonts w:ascii="Calibri" w:hAnsi="Calibri" w:cs="宋体"/>
      <w:szCs w:val="20"/>
    </w:rPr>
  </w:style>
  <w:style w:type="paragraph" w:customStyle="1" w:styleId="4a">
    <w:name w:val="4"/>
    <w:basedOn w:val="ac"/>
    <w:next w:val="aff"/>
    <w:qFormat/>
    <w:pPr>
      <w:widowControl/>
      <w:spacing w:line="520" w:lineRule="exact"/>
    </w:pPr>
    <w:rPr>
      <w:rFonts w:ascii="宋体" w:hAnsi="Courier New" w:cs="宋体"/>
      <w:szCs w:val="21"/>
    </w:rPr>
  </w:style>
  <w:style w:type="character" w:customStyle="1" w:styleId="admChar">
    <w:name w:val="adm正文 Char"/>
    <w:link w:val="adm"/>
    <w:rPr>
      <w:rFonts w:ascii="Calibri" w:eastAsia="宋体" w:hAnsi="Calibri" w:cs="宋体"/>
      <w:kern w:val="2"/>
      <w:sz w:val="24"/>
    </w:rPr>
  </w:style>
  <w:style w:type="paragraph" w:customStyle="1" w:styleId="afffffffe">
    <w:name w:val="点标题"/>
    <w:basedOn w:val="ac"/>
    <w:next w:val="afc"/>
    <w:qFormat/>
    <w:pPr>
      <w:widowControl/>
      <w:spacing w:after="156" w:line="400" w:lineRule="atLeast"/>
      <w:ind w:firstLine="480"/>
      <w:jc w:val="left"/>
    </w:pPr>
    <w:rPr>
      <w:rFonts w:cs="宋体"/>
      <w:szCs w:val="20"/>
    </w:rPr>
  </w:style>
  <w:style w:type="character" w:customStyle="1" w:styleId="2CharChar">
    <w:name w:val="正文文字缩进 2 Char Char"/>
    <w:rPr>
      <w:rFonts w:ascii="宋体" w:eastAsia="宋体"/>
      <w:kern w:val="2"/>
      <w:sz w:val="24"/>
      <w:lang w:val="en-US" w:eastAsia="zh-CN" w:bidi="ar-SA"/>
    </w:rPr>
  </w:style>
  <w:style w:type="paragraph" w:customStyle="1" w:styleId="100">
    <w:name w:val="样式 标题 1 + 左侧:  0 厘米 首行缩进:  0 厘米"/>
    <w:next w:val="afe"/>
    <w:qFormat/>
    <w:rPr>
      <w:rFonts w:ascii="Arial" w:eastAsia="黑体" w:hAnsi="Arial" w:cs="宋体"/>
      <w:bCs/>
      <w:kern w:val="44"/>
      <w:sz w:val="32"/>
    </w:rPr>
  </w:style>
  <w:style w:type="paragraph" w:customStyle="1" w:styleId="CharCharChar1CharCharCharCharCharCharCharCharCharChar">
    <w:name w:val="Char Char Char1 Char Char Char Char Char Char Char Char Char Char"/>
    <w:basedOn w:val="ac"/>
    <w:qFormat/>
    <w:pPr>
      <w:widowControl/>
    </w:pPr>
    <w:rPr>
      <w:rFonts w:ascii="宋体" w:hAnsi="宋体" w:cs="宋体"/>
      <w:szCs w:val="20"/>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30">
    <w:name w:val="样式3"/>
    <w:basedOn w:val="afffffffa"/>
    <w:link w:val="3Char2"/>
    <w:qFormat/>
    <w:pPr>
      <w:numPr>
        <w:numId w:val="10"/>
      </w:numPr>
      <w:ind w:firstLineChars="0" w:firstLine="0"/>
      <w:jc w:val="both"/>
    </w:pPr>
    <w:rPr>
      <w:rFonts w:ascii="黑体" w:eastAsia="黑体"/>
      <w:b/>
      <w:bCs/>
      <w:snapToGrid w:val="0"/>
      <w:kern w:val="0"/>
      <w:sz w:val="21"/>
      <w:szCs w:val="21"/>
      <w:lang w:val="zh-CN"/>
    </w:rPr>
  </w:style>
  <w:style w:type="character" w:customStyle="1" w:styleId="3Char2">
    <w:name w:val="样式3 Char"/>
    <w:link w:val="30"/>
    <w:qFormat/>
    <w:rPr>
      <w:rFonts w:ascii="黑体" w:eastAsia="黑体" w:hAnsi="Calibri" w:cs="Times New Roman"/>
      <w:b/>
      <w:bCs/>
      <w:snapToGrid w:val="0"/>
      <w:sz w:val="21"/>
      <w:szCs w:val="21"/>
      <w:lang w:val="zh-CN" w:eastAsia="zh-CN"/>
    </w:rPr>
  </w:style>
  <w:style w:type="character" w:customStyle="1" w:styleId="1Char">
    <w:name w:val="样式1 Char"/>
    <w:link w:val="16"/>
    <w:rPr>
      <w:rFonts w:ascii="Times New Roman" w:eastAsia="宋体" w:hAnsi="Times New Roman" w:cs="Times New Roman"/>
      <w:kern w:val="2"/>
      <w:sz w:val="21"/>
      <w:szCs w:val="24"/>
    </w:rPr>
  </w:style>
  <w:style w:type="character" w:customStyle="1" w:styleId="Charfc">
    <w:name w:val="图名 Char"/>
    <w:link w:val="affffffb"/>
    <w:rPr>
      <w:rFonts w:ascii="Century Gothic" w:eastAsia="宋体" w:hAnsi="Century Gothic" w:cs="宋体"/>
      <w:kern w:val="2"/>
      <w:sz w:val="24"/>
    </w:rPr>
  </w:style>
  <w:style w:type="character" w:customStyle="1" w:styleId="1Char2">
    <w:name w:val="标题 1 Char"/>
    <w:qFormat/>
    <w:rPr>
      <w:rFonts w:ascii="宋体" w:eastAsia="宋体" w:hAnsi="宋体"/>
      <w:b/>
      <w:bCs/>
      <w:color w:val="000000"/>
      <w:kern w:val="44"/>
      <w:sz w:val="32"/>
      <w:szCs w:val="32"/>
      <w:lang w:val="en-US" w:eastAsia="zh-CN" w:bidi="ar-SA"/>
    </w:rPr>
  </w:style>
  <w:style w:type="paragraph" w:customStyle="1" w:styleId="CharCharCharCharCharCharChar">
    <w:name w:val="Char Char Char Char Char Char Char"/>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Affffffff">
    <w:name w:val="标题A"/>
    <w:qFormat/>
    <w:pPr>
      <w:tabs>
        <w:tab w:val="left" w:pos="0"/>
      </w:tabs>
      <w:adjustRightInd w:val="0"/>
      <w:spacing w:line="840" w:lineRule="auto"/>
      <w:jc w:val="center"/>
      <w:outlineLvl w:val="0"/>
    </w:pPr>
    <w:rPr>
      <w:rFonts w:ascii="Times New Roman" w:eastAsia="宋体" w:hAnsi="Times New Roman" w:cs="Times New Roman"/>
      <w:b/>
      <w:snapToGrid w:val="0"/>
      <w:sz w:val="32"/>
    </w:rPr>
  </w:style>
  <w:style w:type="paragraph" w:customStyle="1" w:styleId="305">
    <w:name w:val="样式 标题 3 + 段前: 0.5 行"/>
    <w:basedOn w:val="31"/>
    <w:qFormat/>
    <w:pPr>
      <w:widowControl/>
      <w:tabs>
        <w:tab w:val="left" w:pos="630"/>
        <w:tab w:val="left" w:pos="709"/>
      </w:tabs>
      <w:spacing w:beforeLines="50" w:before="0" w:after="0" w:line="240" w:lineRule="auto"/>
      <w:ind w:left="709" w:hanging="709"/>
      <w:jc w:val="left"/>
    </w:pPr>
    <w:rPr>
      <w:rFonts w:ascii="Arial" w:eastAsia="黑体" w:hAnsi="Arial" w:cs="宋体"/>
      <w:bCs w:val="0"/>
      <w:sz w:val="24"/>
      <w:szCs w:val="20"/>
    </w:rPr>
  </w:style>
  <w:style w:type="paragraph" w:customStyle="1" w:styleId="F">
    <w:name w:val="标题F"/>
    <w:basedOn w:val="E"/>
    <w:qFormat/>
    <w:pPr>
      <w:numPr>
        <w:numId w:val="11"/>
      </w:numPr>
      <w:tabs>
        <w:tab w:val="clear" w:pos="0"/>
        <w:tab w:val="left" w:pos="717"/>
        <w:tab w:val="left" w:pos="956"/>
      </w:tabs>
      <w:spacing w:beforeLines="50"/>
      <w:ind w:left="0" w:firstLine="420"/>
    </w:pPr>
    <w:rPr>
      <w:rFonts w:cs="Times New Roman"/>
      <w:szCs w:val="24"/>
    </w:rPr>
  </w:style>
  <w:style w:type="paragraph" w:customStyle="1" w:styleId="B2">
    <w:name w:val="表文B"/>
    <w:qFormat/>
    <w:pPr>
      <w:tabs>
        <w:tab w:val="left" w:pos="0"/>
      </w:tabs>
      <w:adjustRightInd w:val="0"/>
      <w:snapToGrid w:val="0"/>
      <w:spacing w:line="264" w:lineRule="auto"/>
    </w:pPr>
    <w:rPr>
      <w:rFonts w:ascii="宋体" w:eastAsia="宋体" w:hAnsi="Times New Roman" w:cs="Times New Roman"/>
      <w:snapToGrid w:val="0"/>
      <w:sz w:val="21"/>
    </w:rPr>
  </w:style>
  <w:style w:type="paragraph" w:customStyle="1" w:styleId="05">
    <w:name w:val="样式 段前: 0.5 行"/>
    <w:basedOn w:val="ac"/>
    <w:qFormat/>
    <w:pPr>
      <w:widowControl/>
      <w:spacing w:beforeLines="50" w:line="520" w:lineRule="exact"/>
      <w:ind w:firstLine="420"/>
    </w:pPr>
    <w:rPr>
      <w:rFonts w:ascii="宋体" w:hAnsi="宋体" w:cs="宋体"/>
      <w:szCs w:val="20"/>
    </w:rPr>
  </w:style>
  <w:style w:type="paragraph" w:customStyle="1" w:styleId="0505">
    <w:name w:val="样式 样式 段前: 0.5 行 + 段前: 0.5 行"/>
    <w:basedOn w:val="05"/>
    <w:qFormat/>
    <w:pPr>
      <w:tabs>
        <w:tab w:val="left" w:pos="1050"/>
      </w:tabs>
      <w:ind w:firstLine="200"/>
    </w:pPr>
    <w:rPr>
      <w:rFonts w:ascii="Times New Roman" w:eastAsia="华文中宋" w:hAnsi="Times New Roman"/>
    </w:rPr>
  </w:style>
  <w:style w:type="paragraph" w:customStyle="1" w:styleId="affffffff0">
    <w:name w:val="表格内容"/>
    <w:basedOn w:val="ac"/>
    <w:link w:val="CharChar5"/>
    <w:qFormat/>
    <w:pPr>
      <w:widowControl/>
      <w:spacing w:line="520" w:lineRule="exact"/>
      <w:jc w:val="center"/>
    </w:pPr>
    <w:rPr>
      <w:rFonts w:ascii="宋体" w:cs="宋体"/>
      <w:spacing w:val="8"/>
      <w:kern w:val="0"/>
      <w:szCs w:val="21"/>
      <w:lang w:val="zh-CN"/>
    </w:rPr>
  </w:style>
  <w:style w:type="paragraph" w:customStyle="1" w:styleId="CharCharChar3CharCharCharChar">
    <w:name w:val="Char Char Char3 Char Char Char Char"/>
    <w:basedOn w:val="ac"/>
    <w:qFormat/>
    <w:pPr>
      <w:widowControl/>
      <w:spacing w:line="520" w:lineRule="exact"/>
    </w:pPr>
    <w:rPr>
      <w:rFonts w:cs="宋体"/>
      <w:szCs w:val="20"/>
    </w:rPr>
  </w:style>
  <w:style w:type="character" w:customStyle="1" w:styleId="Char14">
    <w:name w:val="正文表格图名 Char1"/>
    <w:link w:val="afffffff2"/>
    <w:rPr>
      <w:rFonts w:ascii="Calibri" w:eastAsia="宋体" w:hAnsi="Calibri" w:cs="Times New Roman"/>
      <w:kern w:val="2"/>
      <w:sz w:val="21"/>
      <w:szCs w:val="21"/>
    </w:rPr>
  </w:style>
  <w:style w:type="paragraph" w:customStyle="1" w:styleId="4b">
    <w:name w:val="4正文"/>
    <w:basedOn w:val="ac"/>
    <w:link w:val="4Char0"/>
    <w:qFormat/>
    <w:pPr>
      <w:widowControl/>
      <w:adjustRightInd w:val="0"/>
      <w:snapToGrid w:val="0"/>
      <w:ind w:firstLine="560"/>
    </w:pPr>
    <w:rPr>
      <w:rFonts w:ascii="宋体" w:hAnsi="宋体" w:cs="宋体"/>
      <w:snapToGrid w:val="0"/>
      <w:color w:val="000000"/>
      <w:sz w:val="28"/>
      <w:szCs w:val="28"/>
      <w:lang w:val="zh-CN"/>
    </w:rPr>
  </w:style>
  <w:style w:type="character" w:customStyle="1" w:styleId="4Char0">
    <w:name w:val="4正文 Char"/>
    <w:link w:val="4b"/>
    <w:rPr>
      <w:rFonts w:ascii="宋体" w:eastAsia="宋体" w:hAnsi="宋体" w:cs="宋体"/>
      <w:snapToGrid w:val="0"/>
      <w:color w:val="000000"/>
      <w:kern w:val="2"/>
      <w:sz w:val="28"/>
      <w:szCs w:val="28"/>
      <w:lang w:val="zh-CN"/>
    </w:rPr>
  </w:style>
  <w:style w:type="paragraph" w:customStyle="1" w:styleId="affffffff1">
    <w:name w:val="报告表中"/>
    <w:basedOn w:val="ac"/>
    <w:qFormat/>
    <w:pPr>
      <w:widowControl/>
      <w:spacing w:line="520" w:lineRule="exact"/>
      <w:jc w:val="center"/>
    </w:pPr>
    <w:rPr>
      <w:rFonts w:cs="宋体"/>
      <w:sz w:val="18"/>
      <w:szCs w:val="20"/>
    </w:rPr>
  </w:style>
  <w:style w:type="paragraph" w:customStyle="1" w:styleId="20061013">
    <w:name w:val="正文缩进20061013"/>
    <w:basedOn w:val="ac"/>
    <w:link w:val="20061013Char1"/>
    <w:qFormat/>
    <w:pPr>
      <w:widowControl/>
      <w:spacing w:before="200"/>
      <w:ind w:firstLine="480"/>
    </w:pPr>
    <w:rPr>
      <w:rFonts w:ascii="Calibri" w:hAnsi="Calibri" w:cs="宋体"/>
      <w:szCs w:val="20"/>
    </w:rPr>
  </w:style>
  <w:style w:type="character" w:customStyle="1" w:styleId="20061013Char1">
    <w:name w:val="正文缩进20061013 Char1"/>
    <w:link w:val="20061013"/>
    <w:rPr>
      <w:rFonts w:ascii="Calibri" w:eastAsia="宋体" w:hAnsi="Calibri" w:cs="宋体"/>
      <w:kern w:val="2"/>
      <w:sz w:val="24"/>
    </w:rPr>
  </w:style>
  <w:style w:type="paragraph" w:customStyle="1" w:styleId="CharCharCharCharCharCharCharCharCharCharCharCharCharCharCharCharCharCharChar2">
    <w:name w:val="Char Char Char Char Char Char Char Char Char Char Char Char Char Char Char Char Char Char Char2"/>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a2">
    <w:name w:val="小标题"/>
    <w:basedOn w:val="ac"/>
    <w:next w:val="ac"/>
    <w:link w:val="Charff4"/>
    <w:qFormat/>
    <w:pPr>
      <w:widowControl/>
      <w:numPr>
        <w:numId w:val="12"/>
      </w:numPr>
      <w:spacing w:beforeLines="50" w:afterLines="50" w:line="520" w:lineRule="exact"/>
      <w:ind w:firstLine="200"/>
    </w:pPr>
    <w:rPr>
      <w:rFonts w:ascii="宋体" w:hAnsi="宋体" w:cs="宋体"/>
      <w:szCs w:val="20"/>
      <w:lang w:val="zh-CN"/>
    </w:rPr>
  </w:style>
  <w:style w:type="character" w:customStyle="1" w:styleId="Charff4">
    <w:name w:val="小标题 Char"/>
    <w:link w:val="a2"/>
    <w:rPr>
      <w:rFonts w:ascii="宋体" w:eastAsia="宋体" w:hAnsi="宋体" w:cs="宋体"/>
      <w:kern w:val="2"/>
      <w:sz w:val="24"/>
      <w:lang w:val="zh-CN" w:eastAsia="zh-CN"/>
    </w:rPr>
  </w:style>
  <w:style w:type="character" w:customStyle="1" w:styleId="Charf7">
    <w:name w:val="报告正文 Char"/>
    <w:link w:val="affffff"/>
    <w:qFormat/>
    <w:rPr>
      <w:rFonts w:ascii="Calibri" w:eastAsia="宋体" w:hAnsi="Calibri" w:cs="宋体"/>
      <w:kern w:val="2"/>
      <w:sz w:val="24"/>
    </w:rPr>
  </w:style>
  <w:style w:type="paragraph" w:customStyle="1" w:styleId="ACharChar">
    <w:name w:val="图名A Char Char"/>
    <w:basedOn w:val="ac"/>
    <w:link w:val="ACharCharChar"/>
    <w:qFormat/>
    <w:pPr>
      <w:widowControl/>
      <w:tabs>
        <w:tab w:val="left" w:pos="0"/>
      </w:tabs>
      <w:adjustRightInd w:val="0"/>
      <w:snapToGrid w:val="0"/>
      <w:spacing w:beforeLines="20" w:afterLines="80" w:line="520" w:lineRule="exact"/>
      <w:jc w:val="center"/>
    </w:pPr>
    <w:rPr>
      <w:rFonts w:ascii="Calibri" w:hAnsi="Calibri" w:cs="Plotter"/>
      <w:b/>
      <w:snapToGrid w:val="0"/>
      <w:kern w:val="0"/>
      <w:szCs w:val="20"/>
    </w:rPr>
  </w:style>
  <w:style w:type="character" w:customStyle="1" w:styleId="ACharCharChar">
    <w:name w:val="图名A Char Char Char"/>
    <w:link w:val="ACharChar"/>
    <w:rPr>
      <w:rFonts w:ascii="Calibri" w:eastAsia="宋体" w:hAnsi="Calibri" w:cs="Plotter"/>
      <w:b/>
      <w:snapToGrid w:val="0"/>
      <w:sz w:val="24"/>
    </w:rPr>
  </w:style>
  <w:style w:type="paragraph" w:customStyle="1" w:styleId="1-">
    <w:name w:val="图标1-"/>
    <w:basedOn w:val="afffffffa"/>
    <w:qFormat/>
    <w:pPr>
      <w:ind w:firstLineChars="0" w:firstLine="0"/>
      <w:jc w:val="center"/>
    </w:pPr>
    <w:rPr>
      <w:rFonts w:eastAsia="仿宋_GB2312"/>
    </w:rPr>
  </w:style>
  <w:style w:type="paragraph" w:customStyle="1" w:styleId="2-">
    <w:name w:val="表2-"/>
    <w:basedOn w:val="Afffff6"/>
    <w:qFormat/>
    <w:pPr>
      <w:widowControl w:val="0"/>
      <w:numPr>
        <w:numId w:val="13"/>
      </w:numPr>
      <w:tabs>
        <w:tab w:val="clear" w:pos="679"/>
      </w:tabs>
      <w:adjustRightInd/>
      <w:spacing w:before="80" w:after="80"/>
      <w:ind w:left="425" w:firstLineChars="200" w:firstLine="200"/>
      <w:jc w:val="center"/>
    </w:pPr>
    <w:rPr>
      <w:rFonts w:eastAsia="仿宋_GB2312"/>
      <w:snapToGrid/>
      <w:kern w:val="2"/>
      <w:szCs w:val="24"/>
    </w:rPr>
  </w:style>
  <w:style w:type="paragraph" w:customStyle="1" w:styleId="2-0">
    <w:name w:val="图2-"/>
    <w:basedOn w:val="1-"/>
    <w:qFormat/>
    <w:pPr>
      <w:numPr>
        <w:numId w:val="14"/>
      </w:numPr>
      <w:tabs>
        <w:tab w:val="clear" w:pos="3492"/>
        <w:tab w:val="left" w:pos="943"/>
        <w:tab w:val="left" w:pos="1262"/>
      </w:tabs>
      <w:ind w:left="1262" w:hanging="420"/>
    </w:pPr>
  </w:style>
  <w:style w:type="paragraph" w:customStyle="1" w:styleId="50m">
    <w:name w:val="50m刚构"/>
    <w:basedOn w:val="ac"/>
    <w:qFormat/>
    <w:pPr>
      <w:widowControl/>
      <w:numPr>
        <w:numId w:val="15"/>
      </w:numPr>
      <w:spacing w:line="520" w:lineRule="exact"/>
      <w:ind w:firstLine="200"/>
      <w:jc w:val="center"/>
    </w:pPr>
    <w:rPr>
      <w:rFonts w:cs="宋体"/>
      <w:b/>
      <w:szCs w:val="20"/>
    </w:rPr>
  </w:style>
  <w:style w:type="paragraph" w:customStyle="1" w:styleId="3CF3X116">
    <w:name w:val="样式 标题 3(C+F3)X.1.1 + 两端对齐 段前: 6 磅"/>
    <w:basedOn w:val="31"/>
    <w:qFormat/>
    <w:pPr>
      <w:widowControl/>
      <w:tabs>
        <w:tab w:val="left" w:pos="900"/>
      </w:tabs>
      <w:spacing w:before="0" w:afterLines="50" w:after="0" w:line="720" w:lineRule="exact"/>
      <w:ind w:left="425" w:hanging="720"/>
      <w:jc w:val="left"/>
      <w:textAlignment w:val="baseline"/>
    </w:pPr>
    <w:rPr>
      <w:rFonts w:ascii="华文细黑" w:eastAsia="华文细黑" w:hAnsi="华文细黑" w:cs="宋体"/>
      <w:bCs w:val="0"/>
      <w:sz w:val="28"/>
      <w:szCs w:val="20"/>
    </w:rPr>
  </w:style>
  <w:style w:type="paragraph" w:customStyle="1" w:styleId="affffffff2">
    <w:name w:val="表－左"/>
    <w:basedOn w:val="affffff8"/>
    <w:qFormat/>
    <w:pPr>
      <w:ind w:firstLineChars="54" w:firstLine="113"/>
      <w:jc w:val="left"/>
    </w:pPr>
  </w:style>
  <w:style w:type="paragraph" w:customStyle="1" w:styleId="affffffff3">
    <w:name w:val="表－右"/>
    <w:basedOn w:val="affffff8"/>
    <w:qFormat/>
    <w:pPr>
      <w:jc w:val="right"/>
    </w:pPr>
    <w:rPr>
      <w:caps/>
    </w:rPr>
  </w:style>
  <w:style w:type="paragraph" w:customStyle="1" w:styleId="affffffff4">
    <w:name w:val="报告正文文字"/>
    <w:basedOn w:val="ac"/>
    <w:qFormat/>
    <w:pPr>
      <w:widowControl/>
      <w:ind w:firstLine="560"/>
    </w:pPr>
    <w:rPr>
      <w:rFonts w:cs="宋体"/>
      <w:sz w:val="28"/>
      <w:szCs w:val="20"/>
    </w:rPr>
  </w:style>
  <w:style w:type="character" w:customStyle="1" w:styleId="Charf3">
    <w:name w:val="正文首行缩进 Char"/>
    <w:basedOn w:val="afffff9"/>
    <w:link w:val="afff0"/>
    <w:rPr>
      <w:rFonts w:ascii="Times New Roman" w:eastAsia="宋体" w:hAnsi="Times New Roman" w:cs="宋体"/>
      <w:kern w:val="2"/>
      <w:sz w:val="24"/>
      <w:szCs w:val="22"/>
      <w:lang w:val="zh-CN" w:eastAsia="zh-CN"/>
    </w:rPr>
  </w:style>
  <w:style w:type="paragraph" w:customStyle="1" w:styleId="D0">
    <w:name w:val="D表名"/>
    <w:next w:val="ac"/>
    <w:qFormat/>
    <w:pPr>
      <w:spacing w:beforeLines="50" w:line="360" w:lineRule="auto"/>
      <w:jc w:val="center"/>
    </w:pPr>
    <w:rPr>
      <w:rFonts w:ascii="Times New Roman" w:eastAsia="黑体" w:hAnsi="Times New Roman" w:cs="Times New Roman"/>
      <w:b/>
      <w:kern w:val="2"/>
      <w:szCs w:val="24"/>
    </w:rPr>
  </w:style>
  <w:style w:type="paragraph" w:customStyle="1" w:styleId="CharCharChar1CharCharCharCharCharCharCharCharCharCharCharCharChar">
    <w:name w:val="Char Char Char1 Char Char Char Char Char Char Char Char Char Char Char Char Char"/>
    <w:basedOn w:val="ac"/>
    <w:qFormat/>
    <w:pPr>
      <w:widowControl/>
    </w:pPr>
    <w:rPr>
      <w:rFonts w:ascii="宋体" w:hAnsi="宋体" w:cs="宋体"/>
      <w:szCs w:val="20"/>
    </w:rPr>
  </w:style>
  <w:style w:type="character" w:customStyle="1" w:styleId="AChar20">
    <w:name w:val="正文A Char2"/>
    <w:qFormat/>
    <w:rPr>
      <w:rFonts w:eastAsia="宋体"/>
      <w:snapToGrid w:val="0"/>
      <w:sz w:val="24"/>
      <w:lang w:val="en-US" w:eastAsia="zh-CN" w:bidi="ar-SA"/>
    </w:rPr>
  </w:style>
  <w:style w:type="paragraph" w:customStyle="1" w:styleId="A22">
    <w:name w:val="正文A + 首行缩进:  2 字符"/>
    <w:basedOn w:val="Afffff6"/>
    <w:link w:val="A2CharChar"/>
    <w:qFormat/>
    <w:pPr>
      <w:spacing w:before="0"/>
      <w:ind w:firstLineChars="200" w:firstLine="200"/>
    </w:pPr>
    <w:rPr>
      <w:rFonts w:ascii="Arial" w:hAnsi="Arial"/>
    </w:rPr>
  </w:style>
  <w:style w:type="paragraph" w:customStyle="1" w:styleId="A23">
    <w:name w:val="正文A + 首行缩进:  2 字符 + 宋体"/>
    <w:basedOn w:val="A22"/>
    <w:link w:val="A2Char"/>
    <w:qFormat/>
    <w:rPr>
      <w:rFonts w:ascii="宋体" w:hAnsi="宋体"/>
    </w:rPr>
  </w:style>
  <w:style w:type="character" w:customStyle="1" w:styleId="A2CharChar">
    <w:name w:val="正文A + 首行缩进:  2 字符 Char Char"/>
    <w:link w:val="A22"/>
    <w:rPr>
      <w:rFonts w:ascii="Arial" w:eastAsia="宋体" w:hAnsi="Arial" w:cs="Times New Roman"/>
      <w:snapToGrid w:val="0"/>
      <w:sz w:val="24"/>
    </w:rPr>
  </w:style>
  <w:style w:type="character" w:customStyle="1" w:styleId="A2Char">
    <w:name w:val="正文A + 首行缩进:  2 字符 + 宋体 Char"/>
    <w:link w:val="A23"/>
    <w:rPr>
      <w:rFonts w:ascii="宋体" w:eastAsia="宋体" w:hAnsi="宋体" w:cs="Times New Roman"/>
      <w:snapToGrid w:val="0"/>
      <w:sz w:val="24"/>
    </w:rPr>
  </w:style>
  <w:style w:type="paragraph" w:customStyle="1" w:styleId="1b">
    <w:name w:val="表1"/>
    <w:basedOn w:val="ac"/>
    <w:qFormat/>
    <w:pPr>
      <w:widowControl/>
      <w:tabs>
        <w:tab w:val="left" w:pos="1215"/>
      </w:tabs>
      <w:overflowPunct w:val="0"/>
      <w:autoSpaceDE w:val="0"/>
      <w:autoSpaceDN w:val="0"/>
      <w:adjustRightInd w:val="0"/>
      <w:spacing w:before="200" w:line="320" w:lineRule="atLeast"/>
      <w:ind w:left="1215" w:hanging="420"/>
      <w:textAlignment w:val="baseline"/>
    </w:pPr>
    <w:rPr>
      <w:rFonts w:cs="宋体"/>
      <w:kern w:val="0"/>
      <w:szCs w:val="20"/>
    </w:rPr>
  </w:style>
  <w:style w:type="paragraph" w:customStyle="1" w:styleId="Char1Char">
    <w:name w:val="正文文本 Char1 Char"/>
    <w:basedOn w:val="ac"/>
    <w:next w:val="26"/>
    <w:qFormat/>
    <w:pPr>
      <w:widowControl/>
      <w:spacing w:after="120" w:line="480" w:lineRule="auto"/>
    </w:pPr>
    <w:rPr>
      <w:rFonts w:cs="宋体"/>
      <w:szCs w:val="20"/>
    </w:rPr>
  </w:style>
  <w:style w:type="character" w:customStyle="1" w:styleId="2f4">
    <w:name w:val="正文文本 2 字符"/>
    <w:basedOn w:val="ad"/>
    <w:uiPriority w:val="99"/>
    <w:semiHidden/>
    <w:rPr>
      <w:rFonts w:ascii="Times New Roman" w:eastAsia="宋体" w:hAnsi="Times New Roman"/>
      <w:kern w:val="2"/>
      <w:sz w:val="24"/>
      <w:szCs w:val="22"/>
    </w:rPr>
  </w:style>
  <w:style w:type="character" w:customStyle="1" w:styleId="2Char1">
    <w:name w:val="正文文本 2 Char"/>
    <w:basedOn w:val="ad"/>
    <w:link w:val="26"/>
    <w:rPr>
      <w:rFonts w:ascii="Times New Roman" w:eastAsia="宋体" w:hAnsi="Times New Roman" w:cs="宋体"/>
      <w:kern w:val="2"/>
      <w:sz w:val="24"/>
      <w:lang w:val="zh-CN" w:eastAsia="zh-CN"/>
    </w:rPr>
  </w:style>
  <w:style w:type="paragraph" w:customStyle="1" w:styleId="aa0">
    <w:name w:val="aa"/>
    <w:basedOn w:val="ac"/>
    <w:qFormat/>
    <w:pPr>
      <w:widowControl/>
    </w:pPr>
    <w:rPr>
      <w:rFonts w:cs="宋体"/>
      <w:szCs w:val="20"/>
    </w:rPr>
  </w:style>
  <w:style w:type="paragraph" w:customStyle="1" w:styleId="3f2">
    <w:name w:val="3"/>
    <w:basedOn w:val="ac"/>
    <w:next w:val="24"/>
    <w:qFormat/>
    <w:pPr>
      <w:widowControl/>
      <w:spacing w:after="120" w:line="480" w:lineRule="auto"/>
      <w:ind w:leftChars="200" w:left="420"/>
    </w:pPr>
    <w:rPr>
      <w:rFonts w:cs="宋体"/>
      <w:szCs w:val="20"/>
    </w:rPr>
  </w:style>
  <w:style w:type="paragraph" w:customStyle="1" w:styleId="PlainText1">
    <w:name w:val="Plain Text1"/>
    <w:basedOn w:val="ac"/>
    <w:qFormat/>
    <w:pPr>
      <w:widowControl/>
      <w:autoSpaceDE w:val="0"/>
      <w:autoSpaceDN w:val="0"/>
      <w:adjustRightInd w:val="0"/>
      <w:spacing w:line="520" w:lineRule="exact"/>
      <w:textAlignment w:val="baseline"/>
    </w:pPr>
    <w:rPr>
      <w:rFonts w:ascii="宋体" w:hAnsi="Tms Rmn" w:cs="宋体"/>
      <w:kern w:val="0"/>
      <w:szCs w:val="20"/>
    </w:rPr>
  </w:style>
  <w:style w:type="paragraph" w:customStyle="1" w:styleId="-CharChar">
    <w:name w:val="正文-缩进 Char Char"/>
    <w:basedOn w:val="ac"/>
    <w:qFormat/>
    <w:pPr>
      <w:widowControl/>
      <w:spacing w:before="120" w:after="120"/>
      <w:ind w:firstLine="480"/>
    </w:pPr>
    <w:rPr>
      <w:rFonts w:cs="宋体"/>
      <w:szCs w:val="20"/>
    </w:rPr>
  </w:style>
  <w:style w:type="paragraph" w:customStyle="1" w:styleId="xl62">
    <w:name w:val="xl62"/>
    <w:basedOn w:val="ac"/>
    <w:qFormat/>
    <w:pPr>
      <w:widowControl/>
      <w:spacing w:before="100" w:beforeAutospacing="1" w:after="100" w:afterAutospacing="1" w:line="520" w:lineRule="exact"/>
      <w:jc w:val="center"/>
    </w:pPr>
    <w:rPr>
      <w:rFonts w:ascii="宋体" w:cs="宋体"/>
      <w:b/>
      <w:bCs/>
      <w:kern w:val="0"/>
      <w:sz w:val="28"/>
      <w:szCs w:val="28"/>
    </w:rPr>
  </w:style>
  <w:style w:type="paragraph" w:customStyle="1" w:styleId="font7">
    <w:name w:val="font7"/>
    <w:basedOn w:val="ac"/>
    <w:qFormat/>
    <w:pPr>
      <w:widowControl/>
      <w:spacing w:before="100" w:beforeAutospacing="1" w:after="100" w:afterAutospacing="1" w:line="520" w:lineRule="exact"/>
      <w:jc w:val="left"/>
    </w:pPr>
    <w:rPr>
      <w:rFonts w:ascii="宋体" w:cs="宋体" w:hint="eastAsia"/>
      <w:kern w:val="0"/>
      <w:sz w:val="20"/>
      <w:szCs w:val="20"/>
    </w:rPr>
  </w:style>
  <w:style w:type="paragraph" w:customStyle="1" w:styleId="affffffff5">
    <w:name w:val="表格样式"/>
    <w:basedOn w:val="ac"/>
    <w:qFormat/>
    <w:pPr>
      <w:widowControl/>
      <w:autoSpaceDE w:val="0"/>
      <w:autoSpaceDN w:val="0"/>
      <w:adjustRightInd w:val="0"/>
      <w:spacing w:after="100" w:line="400" w:lineRule="exact"/>
      <w:jc w:val="center"/>
    </w:pPr>
    <w:rPr>
      <w:rFonts w:ascii="宋体" w:cs="宋体"/>
      <w:color w:val="000000"/>
      <w:kern w:val="0"/>
      <w:szCs w:val="20"/>
    </w:rPr>
  </w:style>
  <w:style w:type="paragraph" w:customStyle="1" w:styleId="E0">
    <w:name w:val="E表文"/>
    <w:basedOn w:val="ac"/>
    <w:next w:val="Affffff3"/>
    <w:qFormat/>
    <w:pPr>
      <w:widowControl/>
      <w:spacing w:line="520" w:lineRule="exact"/>
      <w:jc w:val="center"/>
    </w:pPr>
    <w:rPr>
      <w:rFonts w:ascii="宋体" w:hAnsi="宋体" w:cs="宋体"/>
      <w:kern w:val="0"/>
      <w:szCs w:val="20"/>
    </w:rPr>
  </w:style>
  <w:style w:type="paragraph" w:customStyle="1" w:styleId="2f5">
    <w:name w:val="2"/>
    <w:basedOn w:val="ac"/>
    <w:next w:val="afb"/>
    <w:qFormat/>
    <w:pPr>
      <w:widowControl/>
      <w:spacing w:line="240" w:lineRule="atLeast"/>
      <w:jc w:val="center"/>
    </w:pPr>
    <w:rPr>
      <w:rFonts w:cs="宋体"/>
      <w:szCs w:val="21"/>
    </w:rPr>
  </w:style>
  <w:style w:type="paragraph" w:customStyle="1" w:styleId="-03815">
    <w:name w:val="样式 宋体 小四 黑色 右侧:  -0.38 厘米 行距: 1.5 倍行距"/>
    <w:basedOn w:val="ac"/>
    <w:qFormat/>
    <w:pPr>
      <w:widowControl/>
      <w:ind w:right="-215"/>
    </w:pPr>
    <w:rPr>
      <w:rFonts w:ascii="宋体" w:eastAsia="Times New Roman" w:hAnsi="宋体" w:cs="宋体"/>
      <w:color w:val="000000"/>
      <w:szCs w:val="20"/>
    </w:rPr>
  </w:style>
  <w:style w:type="paragraph" w:customStyle="1" w:styleId="affffffff6">
    <w:name w:val="章节"/>
    <w:next w:val="ac"/>
    <w:qFormat/>
    <w:pPr>
      <w:adjustRightInd w:val="0"/>
      <w:snapToGrid w:val="0"/>
      <w:spacing w:beforeLines="200" w:afterLines="200"/>
    </w:pPr>
    <w:rPr>
      <w:rFonts w:ascii="黑体" w:eastAsia="黑体" w:hAnsi="Times New Roman" w:cs="Times New Roman"/>
      <w:b/>
      <w:spacing w:val="4"/>
      <w:sz w:val="30"/>
    </w:rPr>
  </w:style>
  <w:style w:type="paragraph" w:customStyle="1" w:styleId="110">
    <w:name w:val="1.1"/>
    <w:next w:val="31"/>
    <w:qFormat/>
    <w:pPr>
      <w:spacing w:beforeLines="100" w:afterLines="50" w:line="300" w:lineRule="auto"/>
      <w:jc w:val="both"/>
    </w:pPr>
    <w:rPr>
      <w:rFonts w:ascii="黑体" w:eastAsia="黑体" w:hAnsi="Times New Roman" w:cs="Times New Roman"/>
      <w:b/>
      <w:spacing w:val="4"/>
      <w:sz w:val="28"/>
    </w:rPr>
  </w:style>
  <w:style w:type="character" w:customStyle="1" w:styleId="affffffff7">
    <w:name w:val="上标"/>
    <w:rPr>
      <w:rFonts w:ascii="Times New Roman" w:eastAsia="宋体" w:hAnsi="Times New Roman"/>
      <w:spacing w:val="0"/>
      <w:sz w:val="24"/>
      <w:vertAlign w:val="superscript"/>
    </w:rPr>
  </w:style>
  <w:style w:type="paragraph" w:customStyle="1" w:styleId="ACharChar0">
    <w:name w:val="表名A Char Char"/>
    <w:basedOn w:val="ac"/>
    <w:link w:val="ACharCharChar0"/>
    <w:qFormat/>
    <w:pPr>
      <w:widowControl/>
      <w:tabs>
        <w:tab w:val="left" w:pos="0"/>
      </w:tabs>
      <w:adjustRightInd w:val="0"/>
      <w:snapToGrid w:val="0"/>
      <w:spacing w:beforeLines="80" w:afterLines="20" w:line="520" w:lineRule="exact"/>
      <w:jc w:val="center"/>
    </w:pPr>
    <w:rPr>
      <w:rFonts w:ascii="Calibri" w:hAnsi="Calibri" w:cs="宋体"/>
      <w:b/>
      <w:snapToGrid w:val="0"/>
      <w:kern w:val="0"/>
      <w:szCs w:val="20"/>
    </w:rPr>
  </w:style>
  <w:style w:type="character" w:customStyle="1" w:styleId="ACharCharChar0">
    <w:name w:val="表名A Char Char Char"/>
    <w:link w:val="ACharChar0"/>
    <w:rPr>
      <w:rFonts w:ascii="Calibri" w:eastAsia="宋体" w:hAnsi="Calibri" w:cs="宋体"/>
      <w:b/>
      <w:snapToGrid w:val="0"/>
      <w:sz w:val="24"/>
    </w:rPr>
  </w:style>
  <w:style w:type="character" w:customStyle="1" w:styleId="DCharChar">
    <w:name w:val="标题D Char Char"/>
    <w:rPr>
      <w:b/>
      <w:sz w:val="24"/>
      <w:lang w:val="en-US" w:eastAsia="zh-CN" w:bidi="ar-SA"/>
    </w:rPr>
  </w:style>
  <w:style w:type="paragraph" w:customStyle="1" w:styleId="ACharChar1">
    <w:name w:val="图表名A Char Char"/>
    <w:link w:val="ACharCharChar1"/>
    <w:qFormat/>
    <w:pPr>
      <w:tabs>
        <w:tab w:val="left" w:pos="0"/>
      </w:tabs>
      <w:adjustRightInd w:val="0"/>
      <w:snapToGrid w:val="0"/>
      <w:spacing w:beforeLines="50" w:afterLines="50"/>
      <w:jc w:val="center"/>
    </w:pPr>
    <w:rPr>
      <w:rFonts w:ascii="Times New Roman" w:eastAsia="宋体" w:hAnsi="Times New Roman" w:cs="Times New Roman"/>
      <w:b/>
      <w:snapToGrid w:val="0"/>
      <w:sz w:val="21"/>
    </w:rPr>
  </w:style>
  <w:style w:type="character" w:customStyle="1" w:styleId="ACharCharChar1">
    <w:name w:val="图表名A Char Char Char"/>
    <w:link w:val="ACharChar1"/>
    <w:rPr>
      <w:rFonts w:ascii="Times New Roman" w:eastAsia="宋体" w:hAnsi="Times New Roman" w:cs="Times New Roman"/>
      <w:b/>
      <w:snapToGrid w:val="0"/>
      <w:sz w:val="21"/>
    </w:rPr>
  </w:style>
  <w:style w:type="character" w:customStyle="1" w:styleId="3f3">
    <w:name w:val="正文文本 3 字符"/>
    <w:basedOn w:val="ad"/>
    <w:uiPriority w:val="99"/>
    <w:semiHidden/>
    <w:rPr>
      <w:rFonts w:ascii="Times New Roman" w:eastAsia="宋体" w:hAnsi="Times New Roman"/>
      <w:kern w:val="2"/>
      <w:sz w:val="16"/>
      <w:szCs w:val="16"/>
    </w:rPr>
  </w:style>
  <w:style w:type="character" w:customStyle="1" w:styleId="3Char0">
    <w:name w:val="正文文本 3 Char"/>
    <w:basedOn w:val="ad"/>
    <w:link w:val="33"/>
    <w:rPr>
      <w:rFonts w:ascii="Times New Roman" w:eastAsia="宋体" w:hAnsi="Times New Roman" w:cs="宋体"/>
      <w:kern w:val="2"/>
      <w:sz w:val="16"/>
      <w:szCs w:val="16"/>
      <w:lang w:val="zh-CN" w:eastAsia="zh-CN"/>
    </w:rPr>
  </w:style>
  <w:style w:type="paragraph" w:customStyle="1" w:styleId="affffffff8">
    <w:name w:val="内容"/>
    <w:basedOn w:val="ac"/>
    <w:qFormat/>
    <w:pPr>
      <w:widowControl/>
      <w:ind w:firstLine="482"/>
    </w:pPr>
    <w:rPr>
      <w:rFonts w:ascii="宋体" w:hAnsi="宋体" w:cs="宋体"/>
      <w:szCs w:val="20"/>
    </w:rPr>
  </w:style>
  <w:style w:type="paragraph" w:customStyle="1" w:styleId="affffffff9">
    <w:name w:val="港珠澳正文"/>
    <w:basedOn w:val="ac"/>
    <w:qFormat/>
    <w:pPr>
      <w:widowControl/>
      <w:spacing w:beforeLines="100" w:afterLines="100"/>
      <w:jc w:val="left"/>
    </w:pPr>
    <w:rPr>
      <w:rFonts w:cs="宋体"/>
      <w:color w:val="000000"/>
      <w:szCs w:val="20"/>
    </w:rPr>
  </w:style>
  <w:style w:type="paragraph" w:customStyle="1" w:styleId="050">
    <w:name w:val="样式 段后: 0.5 行"/>
    <w:basedOn w:val="ac"/>
    <w:qFormat/>
    <w:pPr>
      <w:widowControl/>
      <w:spacing w:afterLines="50"/>
      <w:jc w:val="center"/>
    </w:pPr>
    <w:rPr>
      <w:rFonts w:cs="宋体"/>
      <w:szCs w:val="20"/>
    </w:rPr>
  </w:style>
  <w:style w:type="paragraph" w:customStyle="1" w:styleId="05050">
    <w:name w:val="图 段后: 0.5 行 + 段后: 0.5 行"/>
    <w:basedOn w:val="B0"/>
  </w:style>
  <w:style w:type="paragraph" w:customStyle="1" w:styleId="LA1212">
    <w:name w:val="表文LA 段前: 1.2 磅 段后: 1.2 磅"/>
    <w:basedOn w:val="LA"/>
    <w:qFormat/>
    <w:pPr>
      <w:widowControl w:val="0"/>
      <w:spacing w:beforeLines="0" w:afterLines="0" w:line="360" w:lineRule="auto"/>
    </w:pPr>
    <w:rPr>
      <w:rFonts w:ascii="Times New Roman" w:cs="宋体"/>
      <w:sz w:val="24"/>
      <w:szCs w:val="21"/>
    </w:rPr>
  </w:style>
  <w:style w:type="paragraph" w:customStyle="1" w:styleId="5780515">
    <w:name w:val="标题 5 + 小四 段前: 7.8 磅 段后: 0.5 行 行距: 1.5 倍行距"/>
    <w:basedOn w:val="51"/>
    <w:qFormat/>
    <w:pPr>
      <w:adjustRightInd/>
      <w:spacing w:before="156" w:afterLines="50" w:line="360" w:lineRule="auto"/>
      <w:ind w:left="0" w:firstLine="0"/>
      <w:textAlignment w:val="auto"/>
    </w:pPr>
    <w:rPr>
      <w:b w:val="0"/>
      <w:spacing w:val="0"/>
      <w:kern w:val="2"/>
      <w:sz w:val="24"/>
    </w:rPr>
  </w:style>
  <w:style w:type="paragraph" w:customStyle="1" w:styleId="CharChar6">
    <w:name w:val="表格 正文 Char Char"/>
    <w:basedOn w:val="CharChar1"/>
    <w:link w:val="CharCharChar1"/>
    <w:qFormat/>
    <w:pPr>
      <w:spacing w:afterLines="0" w:line="240" w:lineRule="auto"/>
      <w:ind w:firstLineChars="0" w:firstLine="0"/>
      <w:jc w:val="center"/>
    </w:pPr>
    <w:rPr>
      <w:sz w:val="21"/>
      <w:szCs w:val="21"/>
    </w:rPr>
  </w:style>
  <w:style w:type="character" w:customStyle="1" w:styleId="CharCharChar1">
    <w:name w:val="表格 正文 Char Char Char"/>
    <w:link w:val="CharChar6"/>
    <w:rPr>
      <w:rFonts w:ascii="Calibri" w:eastAsia="宋体" w:hAnsi="Calibri" w:cs="宋体"/>
      <w:kern w:val="2"/>
      <w:sz w:val="21"/>
      <w:szCs w:val="21"/>
    </w:rPr>
  </w:style>
  <w:style w:type="paragraph" w:customStyle="1" w:styleId="affffffffa">
    <w:name w:val="表格正文"/>
    <w:basedOn w:val="LA0"/>
    <w:qFormat/>
    <w:pPr>
      <w:widowControl w:val="0"/>
      <w:spacing w:beforeLines="0" w:afterLines="50"/>
      <w:ind w:firstLineChars="0" w:firstLine="0"/>
      <w:jc w:val="center"/>
    </w:pPr>
    <w:rPr>
      <w:b/>
      <w:bCs/>
      <w:kern w:val="2"/>
      <w:sz w:val="21"/>
      <w:szCs w:val="21"/>
    </w:rPr>
  </w:style>
  <w:style w:type="paragraph" w:customStyle="1" w:styleId="CharChar7">
    <w:name w:val="样式 表格 正文 + 加粗 Char Char"/>
    <w:basedOn w:val="CharChar6"/>
    <w:link w:val="CharCharChar3"/>
    <w:qFormat/>
    <w:rPr>
      <w:bCs/>
      <w:spacing w:val="129"/>
    </w:rPr>
  </w:style>
  <w:style w:type="character" w:customStyle="1" w:styleId="CharCharChar3">
    <w:name w:val="样式 表格 正文 + 加粗 Char Char Char"/>
    <w:link w:val="CharChar7"/>
    <w:rPr>
      <w:rFonts w:ascii="Calibri" w:eastAsia="宋体" w:hAnsi="Calibri" w:cs="宋体"/>
      <w:bCs/>
      <w:spacing w:val="129"/>
      <w:kern w:val="2"/>
      <w:sz w:val="21"/>
      <w:szCs w:val="21"/>
    </w:rPr>
  </w:style>
  <w:style w:type="paragraph" w:customStyle="1" w:styleId="CharChar8">
    <w:name w:val="样式 样式 表格 正文 + 加粗 + 加粗 Char Char"/>
    <w:basedOn w:val="CharChar7"/>
    <w:link w:val="CharCharChar4"/>
    <w:qFormat/>
  </w:style>
  <w:style w:type="character" w:customStyle="1" w:styleId="CharCharChar4">
    <w:name w:val="样式 样式 表格 正文 + 加粗 + 加粗 Char Char Char"/>
    <w:link w:val="CharChar8"/>
    <w:rPr>
      <w:rFonts w:ascii="Calibri" w:eastAsia="宋体" w:hAnsi="Calibri" w:cs="宋体"/>
      <w:bCs/>
      <w:spacing w:val="129"/>
      <w:kern w:val="2"/>
      <w:sz w:val="21"/>
      <w:szCs w:val="21"/>
    </w:rPr>
  </w:style>
  <w:style w:type="paragraph" w:customStyle="1" w:styleId="CharChar9">
    <w:name w:val="样式 样式 样式 表格 正文 + 加粗 + 加粗 + 加粗 Char Char"/>
    <w:basedOn w:val="CharChar8"/>
    <w:link w:val="CharCharChar5"/>
    <w:qFormat/>
  </w:style>
  <w:style w:type="character" w:customStyle="1" w:styleId="CharCharChar5">
    <w:name w:val="样式 样式 样式 表格 正文 + 加粗 + 加粗 + 加粗 Char Char Char"/>
    <w:link w:val="CharChar9"/>
    <w:rPr>
      <w:rFonts w:ascii="Calibri" w:eastAsia="宋体" w:hAnsi="Calibri" w:cs="宋体"/>
      <w:bCs/>
      <w:spacing w:val="129"/>
      <w:kern w:val="2"/>
      <w:sz w:val="21"/>
      <w:szCs w:val="21"/>
    </w:rPr>
  </w:style>
  <w:style w:type="paragraph" w:customStyle="1" w:styleId="CharChara">
    <w:name w:val="样式 样式 样式 样式 表格 正文 + 加粗 + 加粗 + 加粗 + 加粗 Char Char"/>
    <w:basedOn w:val="CharChar9"/>
    <w:link w:val="CharCharChar6"/>
    <w:qFormat/>
  </w:style>
  <w:style w:type="character" w:customStyle="1" w:styleId="CharCharChar6">
    <w:name w:val="样式 样式 样式 样式 表格 正文 + 加粗 + 加粗 + 加粗 + 加粗 Char Char Char"/>
    <w:link w:val="CharChara"/>
    <w:rPr>
      <w:rFonts w:ascii="Calibri" w:eastAsia="宋体" w:hAnsi="Calibri" w:cs="宋体"/>
      <w:bCs/>
      <w:spacing w:val="129"/>
      <w:kern w:val="2"/>
      <w:sz w:val="21"/>
      <w:szCs w:val="21"/>
    </w:rPr>
  </w:style>
  <w:style w:type="paragraph" w:customStyle="1" w:styleId="affffffffb">
    <w:name w:val="注"/>
    <w:basedOn w:val="ac"/>
    <w:qFormat/>
    <w:pPr>
      <w:widowControl/>
      <w:spacing w:afterLines="50"/>
    </w:pPr>
    <w:rPr>
      <w:rFonts w:cs="宋体"/>
      <w:sz w:val="18"/>
      <w:szCs w:val="20"/>
    </w:rPr>
  </w:style>
  <w:style w:type="paragraph" w:customStyle="1" w:styleId="A0208">
    <w:name w:val="样式 图名A + 段前: 0.2 行 段后: 0.8 行"/>
    <w:basedOn w:val="ACharChar"/>
    <w:qFormat/>
    <w:pPr>
      <w:spacing w:before="62" w:after="249"/>
    </w:pPr>
    <w:rPr>
      <w:rFonts w:cs="宋体"/>
      <w:bCs/>
    </w:rPr>
  </w:style>
  <w:style w:type="paragraph" w:customStyle="1" w:styleId="405">
    <w:name w:val="样式 标题 4 + 小四 段后: 0.5 行"/>
    <w:basedOn w:val="40"/>
    <w:qFormat/>
    <w:pPr>
      <w:widowControl/>
      <w:snapToGrid w:val="0"/>
      <w:spacing w:before="0" w:afterLines="50" w:after="0" w:line="520" w:lineRule="exact"/>
      <w:jc w:val="left"/>
    </w:pPr>
    <w:rPr>
      <w:rFonts w:ascii="黑体" w:eastAsia="宋体" w:hAnsi="Arial" w:cs="宋体"/>
      <w:sz w:val="24"/>
      <w:szCs w:val="20"/>
    </w:rPr>
  </w:style>
  <w:style w:type="character" w:customStyle="1" w:styleId="font1">
    <w:name w:val="font1"/>
    <w:rPr>
      <w:rFonts w:ascii="宋体" w:eastAsia="宋体" w:hAnsi="宋体" w:hint="eastAsia"/>
      <w:color w:val="000000"/>
      <w:spacing w:val="300"/>
      <w:sz w:val="21"/>
      <w:szCs w:val="21"/>
      <w:u w:val="none"/>
    </w:rPr>
  </w:style>
  <w:style w:type="character" w:customStyle="1" w:styleId="CharCharCharChar0">
    <w:name w:val="正文+首行缩进 Char Char Char Char"/>
    <w:rPr>
      <w:rFonts w:eastAsia="宋体" w:cs="宋体"/>
      <w:kern w:val="2"/>
      <w:sz w:val="24"/>
      <w:lang w:val="en-US" w:eastAsia="zh-CN" w:bidi="ar-SA"/>
    </w:rPr>
  </w:style>
  <w:style w:type="paragraph" w:customStyle="1" w:styleId="5-1">
    <w:name w:val="标题5-1"/>
    <w:basedOn w:val="61"/>
    <w:qFormat/>
    <w:pPr>
      <w:tabs>
        <w:tab w:val="clear" w:pos="1152"/>
      </w:tabs>
      <w:adjustRightInd/>
      <w:spacing w:before="156" w:line="360" w:lineRule="auto"/>
      <w:ind w:left="0" w:firstLine="0"/>
      <w:jc w:val="both"/>
      <w:textAlignment w:val="auto"/>
    </w:pPr>
    <w:rPr>
      <w:rFonts w:eastAsia="宋体"/>
      <w:spacing w:val="0"/>
      <w:kern w:val="2"/>
      <w:szCs w:val="24"/>
    </w:rPr>
  </w:style>
  <w:style w:type="character" w:customStyle="1" w:styleId="DChar1">
    <w:name w:val="标题D Char1"/>
    <w:rPr>
      <w:rFonts w:eastAsia="宋体"/>
      <w:b/>
      <w:sz w:val="24"/>
      <w:lang w:val="en-US" w:eastAsia="zh-CN" w:bidi="ar-SA"/>
    </w:rPr>
  </w:style>
  <w:style w:type="paragraph" w:customStyle="1" w:styleId="affffffffc">
    <w:name w:val="样式 表格 正文 + 加粗"/>
    <w:basedOn w:val="affffff0"/>
    <w:qFormat/>
    <w:rPr>
      <w:bCs/>
      <w:spacing w:val="129"/>
      <w:kern w:val="0"/>
    </w:rPr>
  </w:style>
  <w:style w:type="paragraph" w:customStyle="1" w:styleId="affffffffd">
    <w:name w:val="样式 样式 表格 正文 + 加粗 + 加粗"/>
    <w:basedOn w:val="affffffffc"/>
    <w:qFormat/>
  </w:style>
  <w:style w:type="paragraph" w:customStyle="1" w:styleId="affffffffe">
    <w:name w:val="样式 样式 样式 表格 正文 + 加粗 + 加粗 + 加粗"/>
    <w:basedOn w:val="affffffffd"/>
    <w:qFormat/>
  </w:style>
  <w:style w:type="paragraph" w:customStyle="1" w:styleId="afffffffff">
    <w:name w:val="样式 样式 样式 样式 表格 正文 + 加粗 + 加粗 + 加粗 + 加粗"/>
    <w:basedOn w:val="affffffffe"/>
    <w:qFormat/>
  </w:style>
  <w:style w:type="paragraph" w:customStyle="1" w:styleId="ACharChar2">
    <w:name w:val="正文A Char Char"/>
    <w:qFormat/>
    <w:pPr>
      <w:tabs>
        <w:tab w:val="left" w:pos="0"/>
      </w:tabs>
      <w:adjustRightInd w:val="0"/>
      <w:spacing w:before="120" w:line="360" w:lineRule="auto"/>
      <w:ind w:firstLine="488"/>
      <w:jc w:val="both"/>
    </w:pPr>
    <w:rPr>
      <w:rFonts w:ascii="Times New Roman" w:eastAsia="宋体" w:hAnsi="Times New Roman" w:cs="Times New Roman"/>
      <w:sz w:val="24"/>
    </w:rPr>
  </w:style>
  <w:style w:type="paragraph" w:customStyle="1" w:styleId="CharCharChar1CharCharCharChar">
    <w:name w:val="Char Char Char1 Char Char Char Char"/>
    <w:basedOn w:val="ac"/>
    <w:qFormat/>
    <w:pPr>
      <w:widowControl/>
    </w:pPr>
    <w:rPr>
      <w:rFonts w:ascii="宋体" w:hAnsi="宋体" w:cs="宋体"/>
      <w:szCs w:val="20"/>
    </w:rPr>
  </w:style>
  <w:style w:type="paragraph" w:customStyle="1" w:styleId="AChar6">
    <w:name w:val="图表名A Char"/>
    <w:qFormat/>
    <w:pPr>
      <w:tabs>
        <w:tab w:val="left" w:pos="0"/>
      </w:tabs>
      <w:adjustRightInd w:val="0"/>
      <w:snapToGrid w:val="0"/>
      <w:spacing w:beforeLines="50" w:afterLines="50"/>
      <w:jc w:val="center"/>
    </w:pPr>
    <w:rPr>
      <w:rFonts w:ascii="Times New Roman" w:eastAsia="宋体" w:hAnsi="Times New Roman" w:cs="Times New Roman"/>
      <w:b/>
      <w:snapToGrid w:val="0"/>
      <w:sz w:val="21"/>
    </w:rPr>
  </w:style>
  <w:style w:type="paragraph" w:customStyle="1" w:styleId="Charff5">
    <w:name w:val="样式 表格 正文 + 加粗 Char"/>
    <w:qFormat/>
    <w:pPr>
      <w:jc w:val="center"/>
    </w:pPr>
    <w:rPr>
      <w:rFonts w:ascii="Calibri" w:eastAsia="宋体" w:hAnsi="Calibri" w:cs="宋体"/>
      <w:bCs/>
      <w:spacing w:val="129"/>
      <w:szCs w:val="21"/>
    </w:rPr>
  </w:style>
  <w:style w:type="paragraph" w:customStyle="1" w:styleId="Charff6">
    <w:name w:val="样式 样式 表格 正文 + 加粗 + 加粗 Char"/>
    <w:basedOn w:val="Charff5"/>
    <w:qFormat/>
  </w:style>
  <w:style w:type="paragraph" w:customStyle="1" w:styleId="Charff7">
    <w:name w:val="样式 样式 样式 表格 正文 + 加粗 + 加粗 + 加粗 Char"/>
    <w:basedOn w:val="Charff6"/>
    <w:qFormat/>
  </w:style>
  <w:style w:type="paragraph" w:customStyle="1" w:styleId="Charff8">
    <w:name w:val="样式 样式 样式 样式 表格 正文 + 加粗 + 加粗 + 加粗 + 加粗 Char"/>
    <w:basedOn w:val="Charff7"/>
    <w:qFormat/>
  </w:style>
  <w:style w:type="paragraph" w:customStyle="1" w:styleId="CharCharChar1CharCharCharCharCharCharChar">
    <w:name w:val="Char Char Char1 Char Char Char Char Char Char Char"/>
    <w:basedOn w:val="ac"/>
    <w:qFormat/>
    <w:pPr>
      <w:widowControl/>
    </w:pPr>
    <w:rPr>
      <w:rFonts w:ascii="宋体" w:hAnsi="宋体" w:cs="宋体"/>
      <w:szCs w:val="20"/>
    </w:rPr>
  </w:style>
  <w:style w:type="character" w:customStyle="1" w:styleId="20061013Char">
    <w:name w:val="正文缩进20061013 Char"/>
    <w:locked/>
    <w:rPr>
      <w:rFonts w:eastAsia="宋体" w:cs="宋体"/>
      <w:kern w:val="2"/>
      <w:sz w:val="24"/>
      <w:lang w:val="en-US" w:eastAsia="zh-CN" w:bidi="ar-SA"/>
    </w:rPr>
  </w:style>
  <w:style w:type="character" w:customStyle="1" w:styleId="Charff9">
    <w:name w:val="正文表格图名 Char"/>
    <w:rPr>
      <w:kern w:val="2"/>
      <w:sz w:val="21"/>
      <w:szCs w:val="21"/>
      <w:lang w:val="en-US" w:eastAsia="zh-CN" w:bidi="ar-SA"/>
    </w:rPr>
  </w:style>
  <w:style w:type="paragraph" w:customStyle="1" w:styleId="afffffffff0">
    <w:name w:val="附图"/>
    <w:basedOn w:val="1"/>
    <w:qFormat/>
    <w:pPr>
      <w:keepNext w:val="0"/>
      <w:keepLines w:val="0"/>
      <w:widowControl/>
      <w:tabs>
        <w:tab w:val="left" w:pos="720"/>
      </w:tabs>
      <w:adjustRightInd w:val="0"/>
      <w:snapToGrid w:val="0"/>
      <w:spacing w:before="240" w:line="240" w:lineRule="auto"/>
    </w:pPr>
    <w:rPr>
      <w:rFonts w:eastAsia="楷体_GB2312" w:cs="Times New Roman"/>
      <w:b w:val="0"/>
      <w:bCs w:val="0"/>
      <w:spacing w:val="8"/>
      <w:kern w:val="0"/>
      <w:sz w:val="24"/>
      <w:szCs w:val="20"/>
    </w:rPr>
  </w:style>
  <w:style w:type="paragraph" w:customStyle="1" w:styleId="AChar1CharCharCharCharCharCharCharCharCharChar">
    <w:name w:val="正文A Char1 Char Char Char Char Char Char Char Char Char Char"/>
    <w:qFormat/>
    <w:pPr>
      <w:tabs>
        <w:tab w:val="left" w:pos="0"/>
      </w:tabs>
      <w:adjustRightInd w:val="0"/>
      <w:spacing w:before="120" w:line="360" w:lineRule="auto"/>
      <w:ind w:firstLine="480"/>
      <w:jc w:val="both"/>
    </w:pPr>
    <w:rPr>
      <w:rFonts w:ascii="Times New Roman" w:eastAsia="宋体" w:hAnsi="Times New Roman" w:cs="Times New Roman"/>
      <w:snapToGrid w:val="0"/>
      <w:sz w:val="24"/>
    </w:rPr>
  </w:style>
  <w:style w:type="paragraph" w:customStyle="1" w:styleId="ACharArial">
    <w:name w:val="样式 正文A Char + Arial"/>
    <w:link w:val="ACharArialChar"/>
    <w:qFormat/>
    <w:pPr>
      <w:tabs>
        <w:tab w:val="left" w:pos="0"/>
      </w:tabs>
      <w:adjustRightInd w:val="0"/>
      <w:spacing w:line="360" w:lineRule="auto"/>
      <w:ind w:firstLineChars="200" w:firstLine="480"/>
    </w:pPr>
    <w:rPr>
      <w:rFonts w:ascii="Arial" w:eastAsia="宋体" w:hAnsi="Arial" w:cs="Times New Roman"/>
      <w:snapToGrid w:val="0"/>
      <w:sz w:val="24"/>
      <w:szCs w:val="24"/>
    </w:rPr>
  </w:style>
  <w:style w:type="character" w:customStyle="1" w:styleId="ACharChar10">
    <w:name w:val="正文A Char Char1"/>
    <w:rPr>
      <w:rFonts w:eastAsia="宋体"/>
      <w:snapToGrid w:val="0"/>
      <w:sz w:val="24"/>
      <w:lang w:val="en-US" w:eastAsia="zh-CN" w:bidi="ar-SA"/>
    </w:rPr>
  </w:style>
  <w:style w:type="character" w:customStyle="1" w:styleId="ACharArialChar">
    <w:name w:val="样式 正文A Char + Arial Char"/>
    <w:link w:val="ACharArial"/>
    <w:rPr>
      <w:rFonts w:ascii="Arial" w:eastAsia="宋体" w:hAnsi="Arial" w:cs="Times New Roman"/>
      <w:snapToGrid w:val="0"/>
      <w:sz w:val="24"/>
      <w:szCs w:val="24"/>
    </w:rPr>
  </w:style>
  <w:style w:type="paragraph" w:customStyle="1" w:styleId="CharCharCharCharCharChar1Char">
    <w:name w:val="Char Char Char Char Char Char1 Char"/>
    <w:basedOn w:val="ac"/>
    <w:qFormat/>
    <w:pPr>
      <w:widowControl/>
      <w:spacing w:after="160" w:line="240" w:lineRule="exact"/>
      <w:jc w:val="left"/>
    </w:pPr>
    <w:rPr>
      <w:rFonts w:ascii="Verdana" w:hAnsi="Verdana" w:cs="宋体"/>
      <w:kern w:val="0"/>
      <w:szCs w:val="20"/>
      <w:lang w:eastAsia="en-US"/>
    </w:rPr>
  </w:style>
  <w:style w:type="paragraph" w:customStyle="1" w:styleId="afffffffff1">
    <w:name w:val="表号"/>
    <w:basedOn w:val="ac"/>
    <w:link w:val="Charffa"/>
    <w:qFormat/>
    <w:pPr>
      <w:widowControl/>
      <w:tabs>
        <w:tab w:val="left" w:pos="0"/>
      </w:tabs>
      <w:adjustRightInd w:val="0"/>
      <w:spacing w:line="400" w:lineRule="exact"/>
      <w:jc w:val="right"/>
    </w:pPr>
    <w:rPr>
      <w:rFonts w:ascii="Calibri" w:eastAsia="华文楷体" w:hAnsi="Calibri" w:cs="宋体"/>
      <w:snapToGrid w:val="0"/>
      <w:szCs w:val="20"/>
    </w:rPr>
  </w:style>
  <w:style w:type="character" w:customStyle="1" w:styleId="Charffa">
    <w:name w:val="表号 Char"/>
    <w:link w:val="afffffffff1"/>
    <w:rPr>
      <w:rFonts w:ascii="Calibri" w:eastAsia="华文楷体" w:hAnsi="Calibri" w:cs="宋体"/>
      <w:snapToGrid w:val="0"/>
      <w:kern w:val="2"/>
      <w:sz w:val="24"/>
    </w:rPr>
  </w:style>
  <w:style w:type="paragraph" w:customStyle="1" w:styleId="s1Char">
    <w:name w:val="s1 Char"/>
    <w:basedOn w:val="ac"/>
    <w:qFormat/>
    <w:pPr>
      <w:widowControl/>
      <w:adjustRightInd w:val="0"/>
      <w:snapToGrid w:val="0"/>
      <w:spacing w:line="520" w:lineRule="exact"/>
    </w:pPr>
    <w:rPr>
      <w:rFonts w:cs="宋体"/>
      <w:szCs w:val="20"/>
    </w:rPr>
  </w:style>
  <w:style w:type="paragraph" w:customStyle="1" w:styleId="myCharChar">
    <w:name w:val="my Char Char"/>
    <w:basedOn w:val="ac"/>
    <w:next w:val="ac"/>
    <w:link w:val="myCharCharChar"/>
    <w:qFormat/>
    <w:pPr>
      <w:widowControl/>
      <w:tabs>
        <w:tab w:val="left" w:pos="0"/>
      </w:tabs>
      <w:adjustRightInd w:val="0"/>
      <w:spacing w:line="560" w:lineRule="exact"/>
    </w:pPr>
    <w:rPr>
      <w:rFonts w:ascii="Calibri" w:eastAsia="华文楷体" w:hAnsi="Calibri" w:cs="宋体"/>
      <w:snapToGrid w:val="0"/>
      <w:kern w:val="0"/>
      <w:sz w:val="28"/>
      <w:szCs w:val="28"/>
    </w:rPr>
  </w:style>
  <w:style w:type="character" w:customStyle="1" w:styleId="myCharCharChar">
    <w:name w:val="my Char Char Char"/>
    <w:link w:val="myCharChar"/>
    <w:rPr>
      <w:rFonts w:ascii="Calibri" w:eastAsia="华文楷体" w:hAnsi="Calibri" w:cs="宋体"/>
      <w:snapToGrid w:val="0"/>
      <w:sz w:val="28"/>
      <w:szCs w:val="28"/>
    </w:rPr>
  </w:style>
  <w:style w:type="paragraph" w:customStyle="1" w:styleId="CharCharb">
    <w:name w:val="表号 Char Char"/>
    <w:basedOn w:val="ac"/>
    <w:link w:val="CharCharChar7"/>
    <w:qFormat/>
    <w:pPr>
      <w:widowControl/>
      <w:tabs>
        <w:tab w:val="left" w:pos="0"/>
      </w:tabs>
      <w:adjustRightInd w:val="0"/>
      <w:spacing w:line="400" w:lineRule="exact"/>
      <w:ind w:right="450" w:firstLine="480"/>
      <w:jc w:val="right"/>
    </w:pPr>
    <w:rPr>
      <w:rFonts w:ascii="Calibri" w:eastAsia="华文楷体" w:hAnsi="Calibri" w:cs="宋体"/>
      <w:snapToGrid w:val="0"/>
      <w:szCs w:val="20"/>
    </w:rPr>
  </w:style>
  <w:style w:type="character" w:customStyle="1" w:styleId="CharCharChar7">
    <w:name w:val="表号 Char Char Char"/>
    <w:link w:val="CharCharb"/>
    <w:rPr>
      <w:rFonts w:ascii="Calibri" w:eastAsia="华文楷体" w:hAnsi="Calibri" w:cs="宋体"/>
      <w:snapToGrid w:val="0"/>
      <w:kern w:val="2"/>
      <w:sz w:val="24"/>
    </w:rPr>
  </w:style>
  <w:style w:type="character" w:customStyle="1" w:styleId="CharCharChar8">
    <w:name w:val="表头 Char Char Char"/>
    <w:rPr>
      <w:rFonts w:eastAsia="华文楷体"/>
      <w:sz w:val="28"/>
      <w:u w:val="single"/>
      <w:lang w:val="en-US" w:eastAsia="zh-CN" w:bidi="ar-SA"/>
    </w:rPr>
  </w:style>
  <w:style w:type="paragraph" w:customStyle="1" w:styleId="ACharCharChar2">
    <w:name w:val="正文A Char Char Char"/>
    <w:basedOn w:val="ac"/>
    <w:link w:val="ACharCharCharChar"/>
    <w:qFormat/>
    <w:pPr>
      <w:widowControl/>
      <w:tabs>
        <w:tab w:val="left" w:pos="0"/>
      </w:tabs>
      <w:adjustRightInd w:val="0"/>
      <w:spacing w:before="120"/>
      <w:ind w:firstLine="510"/>
    </w:pPr>
    <w:rPr>
      <w:rFonts w:ascii="宋体" w:hAnsi="Calibri" w:cs="宋体"/>
      <w:snapToGrid w:val="0"/>
      <w:szCs w:val="20"/>
    </w:rPr>
  </w:style>
  <w:style w:type="character" w:customStyle="1" w:styleId="ACharCharCharChar">
    <w:name w:val="正文A Char Char Char Char"/>
    <w:link w:val="ACharCharChar2"/>
    <w:rPr>
      <w:rFonts w:ascii="宋体" w:eastAsia="宋体" w:hAnsi="Calibri" w:cs="宋体"/>
      <w:snapToGrid w:val="0"/>
      <w:kern w:val="2"/>
      <w:sz w:val="24"/>
    </w:rPr>
  </w:style>
  <w:style w:type="paragraph" w:customStyle="1" w:styleId="afffffffff2">
    <w:name w:val="小节标题"/>
    <w:basedOn w:val="ac"/>
    <w:next w:val="ac"/>
    <w:qFormat/>
    <w:pPr>
      <w:widowControl/>
      <w:spacing w:before="175" w:after="102" w:line="351" w:lineRule="atLeast"/>
      <w:textAlignment w:val="baseline"/>
    </w:pPr>
    <w:rPr>
      <w:rFonts w:eastAsia="黑体" w:cs="宋体"/>
      <w:color w:val="000000"/>
      <w:kern w:val="0"/>
      <w:szCs w:val="20"/>
      <w:u w:color="000000"/>
    </w:rPr>
  </w:style>
  <w:style w:type="paragraph" w:customStyle="1" w:styleId="afffffffff3">
    <w:name w:val="附标题"/>
    <w:basedOn w:val="ac"/>
    <w:qFormat/>
    <w:pPr>
      <w:widowControl/>
      <w:spacing w:line="520" w:lineRule="exact"/>
      <w:ind w:firstLineChars="192" w:firstLine="538"/>
      <w:jc w:val="center"/>
    </w:pPr>
    <w:rPr>
      <w:rFonts w:ascii="宋体" w:hAnsi="宋体" w:cs="宋体"/>
      <w:kern w:val="0"/>
      <w:sz w:val="28"/>
      <w:szCs w:val="20"/>
    </w:rPr>
  </w:style>
  <w:style w:type="character" w:customStyle="1" w:styleId="1Char3">
    <w:name w:val="样式 标题 1 + 红色 Char"/>
    <w:rPr>
      <w:rFonts w:eastAsia="宋体"/>
      <w:b/>
      <w:bCs/>
      <w:color w:val="FF0000"/>
      <w:kern w:val="44"/>
      <w:sz w:val="30"/>
      <w:szCs w:val="44"/>
      <w:lang w:val="en-US" w:eastAsia="zh-CN" w:bidi="ar-SA"/>
    </w:rPr>
  </w:style>
  <w:style w:type="paragraph" w:customStyle="1" w:styleId="1787812">
    <w:name w:val="样式 标题 1 + 段前: 7.8 磅 段后: 7.8 磅 行距: 多倍行距 1.2 字行"/>
    <w:basedOn w:val="1"/>
    <w:qFormat/>
    <w:pPr>
      <w:widowControl/>
      <w:spacing w:line="288" w:lineRule="auto"/>
    </w:pPr>
    <w:rPr>
      <w:rFonts w:eastAsia="华文新魏" w:cs="宋体"/>
      <w:b w:val="0"/>
      <w:sz w:val="30"/>
      <w:szCs w:val="20"/>
    </w:rPr>
  </w:style>
  <w:style w:type="paragraph" w:customStyle="1" w:styleId="DArial6">
    <w:name w:val="样式 标题D + Arial 黑色 两端对齐 段前: 6 磅"/>
    <w:basedOn w:val="D"/>
    <w:qFormat/>
    <w:pPr>
      <w:spacing w:before="120"/>
      <w:jc w:val="both"/>
    </w:pPr>
    <w:rPr>
      <w:rFonts w:ascii="Arial" w:hAnsi="Arial" w:cs="宋体"/>
      <w:bCs/>
      <w:snapToGrid/>
      <w:color w:val="000000"/>
    </w:rPr>
  </w:style>
  <w:style w:type="character" w:customStyle="1" w:styleId="AChar10">
    <w:name w:val="正文A Char1"/>
    <w:rPr>
      <w:rFonts w:ascii="宋体" w:eastAsia="宋体" w:hAnsi="宋体" w:cs="宋体"/>
      <w:snapToGrid w:val="0"/>
      <w:kern w:val="2"/>
      <w:sz w:val="24"/>
      <w:szCs w:val="24"/>
      <w:lang w:val="en-US" w:eastAsia="zh-CN" w:bidi="ar-SA"/>
    </w:rPr>
  </w:style>
  <w:style w:type="paragraph" w:customStyle="1" w:styleId="A0802">
    <w:name w:val="样式 表名A + 段前: 0.8 行 段后: 0.2 行"/>
    <w:basedOn w:val="Afffffa"/>
    <w:qFormat/>
    <w:pPr>
      <w:spacing w:before="249" w:after="62"/>
    </w:pPr>
    <w:rPr>
      <w:b w:val="0"/>
      <w:snapToGrid w:val="0"/>
      <w:kern w:val="0"/>
      <w:szCs w:val="20"/>
    </w:rPr>
  </w:style>
  <w:style w:type="paragraph" w:customStyle="1" w:styleId="A08020">
    <w:name w:val="表名A + 非加粗 段前: 0.8 行 段后: 0.2 行"/>
    <w:basedOn w:val="Afffffa"/>
    <w:qFormat/>
    <w:pPr>
      <w:spacing w:beforeLines="0" w:afterLines="0" w:line="360" w:lineRule="auto"/>
    </w:pPr>
    <w:rPr>
      <w:b w:val="0"/>
      <w:bCs w:val="0"/>
      <w:snapToGrid w:val="0"/>
      <w:kern w:val="0"/>
      <w:szCs w:val="20"/>
    </w:rPr>
  </w:style>
  <w:style w:type="paragraph" w:customStyle="1" w:styleId="Ab">
    <w:name w:val="表名A + 非加粗"/>
    <w:basedOn w:val="Afffffa"/>
    <w:qFormat/>
    <w:pPr>
      <w:numPr>
        <w:numId w:val="16"/>
      </w:numPr>
      <w:tabs>
        <w:tab w:val="clear" w:pos="170"/>
        <w:tab w:val="left" w:pos="199"/>
        <w:tab w:val="left" w:pos="1212"/>
      </w:tabs>
      <w:ind w:left="199" w:firstLine="288"/>
    </w:pPr>
    <w:rPr>
      <w:rFonts w:ascii="Arial" w:hAnsi="Arial"/>
      <w:b w:val="0"/>
      <w:bCs w:val="0"/>
      <w:snapToGrid w:val="0"/>
      <w:kern w:val="0"/>
      <w:szCs w:val="24"/>
    </w:rPr>
  </w:style>
  <w:style w:type="paragraph" w:customStyle="1" w:styleId="A08021">
    <w:name w:val="样式 表名A + 非加粗 + 段前: 0.8 行 段后: 0.2 行"/>
    <w:basedOn w:val="Ab"/>
    <w:qFormat/>
    <w:pPr>
      <w:spacing w:before="192" w:after="48"/>
      <w:ind w:left="1593" w:hanging="1068"/>
    </w:pPr>
    <w:rPr>
      <w:szCs w:val="20"/>
    </w:rPr>
  </w:style>
  <w:style w:type="paragraph" w:customStyle="1" w:styleId="CharCharChar1CharCharCharCharCharCharCharCharCharCharCharCharChar2">
    <w:name w:val="Char Char Char1 Char Char Char Char Char Char Char Char Char Char Char Char Char2"/>
    <w:basedOn w:val="ac"/>
    <w:qFormat/>
    <w:pPr>
      <w:widowControl/>
    </w:pPr>
    <w:rPr>
      <w:rFonts w:ascii="宋体" w:hAnsi="宋体" w:cs="宋体"/>
      <w:szCs w:val="20"/>
    </w:rPr>
  </w:style>
  <w:style w:type="paragraph" w:customStyle="1" w:styleId="afffffffff4">
    <w:name w:val="小注"/>
    <w:qFormat/>
    <w:pPr>
      <w:spacing w:line="360" w:lineRule="auto"/>
      <w:ind w:leftChars="-1" w:left="-2" w:firstLineChars="300" w:firstLine="540"/>
      <w:jc w:val="both"/>
    </w:pPr>
    <w:rPr>
      <w:rFonts w:ascii="Times New Roman" w:eastAsia="新宋体" w:hAnsi="Times New Roman" w:cs="Times New Roman"/>
      <w:i/>
      <w:iCs/>
      <w:kern w:val="2"/>
      <w:sz w:val="18"/>
      <w:szCs w:val="18"/>
    </w:rPr>
  </w:style>
  <w:style w:type="character" w:customStyle="1" w:styleId="CharChar100">
    <w:name w:val="Char Char10"/>
    <w:rPr>
      <w:rFonts w:ascii="Arial" w:eastAsia="黑体" w:hAnsi="Arial"/>
      <w:b/>
      <w:kern w:val="44"/>
      <w:sz w:val="32"/>
    </w:rPr>
  </w:style>
  <w:style w:type="table" w:customStyle="1" w:styleId="1c">
    <w:name w:val="典雅型1"/>
    <w:basedOn w:val="ae"/>
    <w:pPr>
      <w:widowControl w:val="0"/>
      <w:adjustRightInd w:val="0"/>
      <w:snapToGrid w:val="0"/>
      <w:jc w:val="center"/>
      <w:textAlignment w:val="baseline"/>
    </w:pPr>
    <w:rPr>
      <w:rFonts w:ascii="Times New Roman" w:eastAsia="新宋体" w:hAnsi="Times New Roman" w:cs="Times New Roman"/>
      <w:szCs w:val="21"/>
    </w:rPr>
    <w:tblPr>
      <w:jc w:val="center"/>
      <w:tblBorders>
        <w:top w:val="double" w:sz="4" w:space="0" w:color="auto"/>
        <w:bottom w:val="double" w:sz="4" w:space="0" w:color="auto"/>
        <w:insideH w:val="single" w:sz="6" w:space="0" w:color="auto"/>
        <w:insideV w:val="single" w:sz="6" w:space="0" w:color="auto"/>
      </w:tblBorders>
    </w:tblPr>
    <w:trPr>
      <w:jc w:val="center"/>
    </w:trPr>
    <w:tcPr>
      <w:shd w:val="clear" w:color="auto" w:fill="auto"/>
      <w:tcMar>
        <w:left w:w="0" w:type="dxa"/>
        <w:right w:w="0" w:type="dxa"/>
      </w:tcMar>
      <w:vAlign w:val="center"/>
    </w:tcPr>
    <w:tblStylePr w:type="firstRow">
      <w:rPr>
        <w:caps/>
        <w:color w:val="auto"/>
      </w:rPr>
      <w:tblPr/>
      <w:tcPr>
        <w:tcBorders>
          <w:tl2br w:val="nil"/>
          <w:tr2bl w:val="nil"/>
        </w:tcBorders>
      </w:tcPr>
    </w:tblStylePr>
  </w:style>
  <w:style w:type="paragraph" w:customStyle="1" w:styleId="aa">
    <w:name w:val="叶子正文"/>
    <w:qFormat/>
    <w:pPr>
      <w:numPr>
        <w:ilvl w:val="2"/>
        <w:numId w:val="17"/>
      </w:numPr>
      <w:spacing w:line="360" w:lineRule="auto"/>
    </w:pPr>
    <w:rPr>
      <w:rFonts w:ascii="宋体" w:eastAsia="宋体" w:hAnsi="宋体" w:cs="Times New Roman"/>
      <w:sz w:val="24"/>
    </w:rPr>
  </w:style>
  <w:style w:type="paragraph" w:customStyle="1" w:styleId="3">
    <w:name w:val="叶子标题3"/>
    <w:qFormat/>
    <w:pPr>
      <w:numPr>
        <w:numId w:val="18"/>
      </w:numPr>
      <w:spacing w:before="100" w:beforeAutospacing="1" w:after="100" w:afterAutospacing="1"/>
    </w:pPr>
    <w:rPr>
      <w:rFonts w:ascii="Times New Roman" w:eastAsia="宋体" w:hAnsi="Times New Roman" w:cs="Times New Roman"/>
      <w:sz w:val="24"/>
    </w:rPr>
  </w:style>
  <w:style w:type="paragraph" w:customStyle="1" w:styleId="4">
    <w:name w:val="叶子标题4"/>
    <w:qFormat/>
    <w:pPr>
      <w:numPr>
        <w:ilvl w:val="4"/>
        <w:numId w:val="17"/>
      </w:numPr>
      <w:tabs>
        <w:tab w:val="clear" w:pos="2040"/>
        <w:tab w:val="left" w:pos="900"/>
      </w:tabs>
      <w:spacing w:before="100" w:beforeAutospacing="1" w:after="100" w:afterAutospacing="1"/>
      <w:ind w:left="900"/>
    </w:pPr>
    <w:rPr>
      <w:rFonts w:ascii="Times New Roman" w:eastAsia="宋体" w:hAnsi="Times New Roman" w:cs="Times New Roman"/>
      <w:sz w:val="24"/>
    </w:rPr>
  </w:style>
  <w:style w:type="character" w:customStyle="1" w:styleId="CharCharCharCharChar">
    <w:name w:val="正文+首行缩进 Char Char Char Char Char"/>
    <w:rPr>
      <w:rFonts w:eastAsia="宋体" w:cs="宋体"/>
      <w:kern w:val="2"/>
      <w:sz w:val="24"/>
      <w:lang w:val="en-US" w:eastAsia="zh-CN" w:bidi="ar-SA"/>
    </w:rPr>
  </w:style>
  <w:style w:type="paragraph" w:customStyle="1" w:styleId="CharCharChar1CharCharCharCharCharCharCharCharCharCharCharCharCharCharCharCharCharCharChar">
    <w:name w:val="Char Char Char1 Char Char Char Char Char Char Char Char Char Char Char Char Char Char Char Char Char Char Char"/>
    <w:basedOn w:val="ac"/>
    <w:qFormat/>
    <w:pPr>
      <w:widowControl/>
    </w:pPr>
    <w:rPr>
      <w:rFonts w:ascii="宋体" w:hAnsi="宋体" w:cs="宋体"/>
      <w:szCs w:val="20"/>
    </w:rPr>
  </w:style>
  <w:style w:type="paragraph" w:customStyle="1" w:styleId="afffffffff5">
    <w:name w:val="样式 宋体 小四"/>
    <w:basedOn w:val="ac"/>
    <w:qFormat/>
    <w:pPr>
      <w:widowControl/>
      <w:ind w:firstLine="480"/>
    </w:pPr>
    <w:rPr>
      <w:rFonts w:ascii="宋体" w:hAnsi="宋体" w:cs="宋体"/>
      <w:szCs w:val="20"/>
    </w:rPr>
  </w:style>
  <w:style w:type="character" w:customStyle="1" w:styleId="CharChar11">
    <w:name w:val="Char Char11"/>
    <w:rPr>
      <w:rFonts w:eastAsia="宋体"/>
      <w:b/>
      <w:bCs/>
      <w:kern w:val="44"/>
      <w:sz w:val="44"/>
      <w:szCs w:val="44"/>
      <w:lang w:val="en-US" w:eastAsia="zh-CN" w:bidi="ar-SA"/>
    </w:rPr>
  </w:style>
  <w:style w:type="character" w:customStyle="1" w:styleId="Char1">
    <w:name w:val="正文缩进 Char"/>
    <w:link w:val="af3"/>
    <w:rPr>
      <w:rFonts w:ascii="Times New Roman" w:eastAsia="宋体" w:hAnsi="Times New Roman" w:cs="Times New Roman"/>
      <w:spacing w:val="-25"/>
      <w:kern w:val="2"/>
      <w:sz w:val="21"/>
      <w:szCs w:val="24"/>
    </w:rPr>
  </w:style>
  <w:style w:type="paragraph" w:customStyle="1" w:styleId="CharCharCharCharCharCharCharCharChar1Char">
    <w:name w:val="Char Char Char Char Char Char Char Char Char1 Char"/>
    <w:basedOn w:val="ac"/>
    <w:qFormat/>
    <w:pPr>
      <w:widowControl/>
    </w:pPr>
    <w:rPr>
      <w:rFonts w:ascii="宋体" w:hAnsi="宋体" w:cs="宋体"/>
      <w:szCs w:val="20"/>
    </w:rPr>
  </w:style>
  <w:style w:type="paragraph" w:customStyle="1" w:styleId="-NEW0">
    <w:name w:val="图片-NEW"/>
    <w:next w:val="TEXT-NEW"/>
    <w:qFormat/>
    <w:pPr>
      <w:spacing w:beforeLines="50"/>
      <w:jc w:val="center"/>
    </w:pPr>
    <w:rPr>
      <w:rFonts w:ascii="Times New Roman" w:eastAsia="宋体" w:hAnsi="Times New Roman" w:cs="宋体"/>
      <w:kern w:val="2"/>
      <w:sz w:val="21"/>
    </w:rPr>
  </w:style>
  <w:style w:type="paragraph" w:customStyle="1" w:styleId="-NEW1">
    <w:name w:val="表名-NEW"/>
    <w:next w:val="TEXT-NEW"/>
    <w:qFormat/>
    <w:pPr>
      <w:spacing w:beforeLines="50" w:line="360" w:lineRule="auto"/>
      <w:jc w:val="center"/>
    </w:pPr>
    <w:rPr>
      <w:rFonts w:ascii="Times New Roman" w:eastAsia="黑体" w:hAnsi="Times New Roman" w:cs="宋体"/>
      <w:kern w:val="2"/>
    </w:rPr>
  </w:style>
  <w:style w:type="paragraph" w:customStyle="1" w:styleId="-NEW2">
    <w:name w:val="表文字-NEW"/>
    <w:next w:val="TEXT-NEW"/>
    <w:qFormat/>
    <w:pPr>
      <w:jc w:val="center"/>
    </w:pPr>
    <w:rPr>
      <w:rFonts w:ascii="Times New Roman" w:eastAsia="宋体" w:hAnsi="Times New Roman" w:cs="宋体"/>
      <w:sz w:val="21"/>
    </w:rPr>
  </w:style>
  <w:style w:type="paragraph" w:customStyle="1" w:styleId="------new">
    <w:name w:val="小注------new"/>
    <w:next w:val="TEXT-NEW"/>
    <w:qFormat/>
    <w:pPr>
      <w:spacing w:afterLines="50"/>
      <w:ind w:firstLineChars="200" w:firstLine="200"/>
    </w:pPr>
    <w:rPr>
      <w:rFonts w:ascii="Times New Roman" w:eastAsia="宋体" w:hAnsi="Times New Roman" w:cs="宋体"/>
      <w:kern w:val="2"/>
      <w:sz w:val="21"/>
      <w:szCs w:val="21"/>
    </w:rPr>
  </w:style>
  <w:style w:type="paragraph" w:customStyle="1" w:styleId="Afffffffff6">
    <w:name w:val="A 图片行"/>
    <w:basedOn w:val="ac"/>
    <w:next w:val="Afffffffc"/>
    <w:link w:val="AChar7"/>
    <w:qFormat/>
    <w:pPr>
      <w:widowControl/>
      <w:spacing w:line="520" w:lineRule="exact"/>
      <w:jc w:val="center"/>
    </w:pPr>
    <w:rPr>
      <w:rFonts w:ascii="Calibri" w:hAnsi="Calibri" w:cs="宋体"/>
      <w:szCs w:val="20"/>
    </w:rPr>
  </w:style>
  <w:style w:type="character" w:customStyle="1" w:styleId="AChar7">
    <w:name w:val="A 图片行 Char"/>
    <w:link w:val="Afffffffff6"/>
    <w:rPr>
      <w:rFonts w:ascii="Calibri" w:eastAsia="宋体" w:hAnsi="Calibri" w:cs="宋体"/>
      <w:kern w:val="2"/>
      <w:sz w:val="24"/>
    </w:rPr>
  </w:style>
  <w:style w:type="character" w:customStyle="1" w:styleId="AChar5">
    <w:name w:val="A 表名 Char"/>
    <w:link w:val="Afffffffd"/>
    <w:rPr>
      <w:rFonts w:ascii="Times New Roman" w:eastAsia="黑体" w:hAnsi="Times New Roman" w:cs="Times New Roman"/>
      <w:kern w:val="2"/>
      <w:sz w:val="24"/>
      <w:szCs w:val="21"/>
    </w:rPr>
  </w:style>
  <w:style w:type="paragraph" w:customStyle="1" w:styleId="CharChar1CharChar">
    <w:name w:val="Char Char1 Char Char"/>
    <w:basedOn w:val="ac"/>
    <w:qFormat/>
    <w:pPr>
      <w:widowControl/>
      <w:spacing w:line="520" w:lineRule="exact"/>
    </w:pPr>
    <w:rPr>
      <w:rFonts w:ascii="宋体" w:hAnsi="宋体" w:cs="宋体"/>
      <w:color w:val="000000"/>
      <w:szCs w:val="21"/>
    </w:rPr>
  </w:style>
  <w:style w:type="paragraph" w:customStyle="1" w:styleId="afffffffff7">
    <w:name w:val="表格文字"/>
    <w:basedOn w:val="ac"/>
    <w:link w:val="Charffb"/>
    <w:qFormat/>
    <w:pPr>
      <w:widowControl/>
      <w:spacing w:line="320" w:lineRule="exact"/>
      <w:jc w:val="center"/>
    </w:pPr>
    <w:rPr>
      <w:rFonts w:ascii="Calibri" w:hAnsi="Calibri" w:cs="宋体"/>
      <w:lang w:val="zh-CN"/>
    </w:rPr>
  </w:style>
  <w:style w:type="character" w:customStyle="1" w:styleId="Charffb">
    <w:name w:val="表格文字 Char"/>
    <w:link w:val="afffffffff7"/>
    <w:rPr>
      <w:rFonts w:ascii="Calibri" w:eastAsia="宋体" w:hAnsi="Calibri" w:cs="宋体"/>
      <w:kern w:val="2"/>
      <w:sz w:val="24"/>
      <w:szCs w:val="22"/>
      <w:lang w:val="zh-CN" w:eastAsia="zh-CN"/>
    </w:rPr>
  </w:style>
  <w:style w:type="paragraph" w:customStyle="1" w:styleId="CharCharCharChar4">
    <w:name w:val="Char Char Char Char4"/>
    <w:basedOn w:val="ac"/>
    <w:pPr>
      <w:widowControl/>
      <w:spacing w:line="520" w:lineRule="exact"/>
    </w:pPr>
    <w:rPr>
      <w:rFonts w:cs="宋体"/>
      <w:szCs w:val="20"/>
    </w:rPr>
  </w:style>
  <w:style w:type="paragraph" w:styleId="afffffffff8">
    <w:name w:val="No Spacing"/>
    <w:basedOn w:val="ac"/>
    <w:link w:val="Char16"/>
    <w:qFormat/>
    <w:pPr>
      <w:widowControl/>
      <w:spacing w:line="240" w:lineRule="auto"/>
      <w:ind w:firstLineChars="0" w:firstLine="0"/>
      <w:jc w:val="center"/>
    </w:pPr>
    <w:rPr>
      <w:rFonts w:ascii="Calibri" w:hAnsi="Calibri" w:cs="宋体"/>
      <w:lang w:val="zh-CN"/>
    </w:rPr>
  </w:style>
  <w:style w:type="character" w:customStyle="1" w:styleId="Char16">
    <w:name w:val="无间隔 Char1"/>
    <w:link w:val="afffffffff8"/>
    <w:rPr>
      <w:rFonts w:ascii="Calibri" w:eastAsia="宋体" w:hAnsi="Calibri" w:cs="宋体"/>
      <w:kern w:val="2"/>
      <w:sz w:val="24"/>
      <w:szCs w:val="22"/>
      <w:lang w:val="zh-CN" w:eastAsia="zh-CN"/>
    </w:rPr>
  </w:style>
  <w:style w:type="paragraph" w:customStyle="1" w:styleId="afffffffff9">
    <w:name w:val="正文格式"/>
    <w:basedOn w:val="ac"/>
    <w:link w:val="Charffc"/>
    <w:qFormat/>
    <w:pPr>
      <w:widowControl/>
      <w:autoSpaceDE w:val="0"/>
      <w:autoSpaceDN w:val="0"/>
      <w:spacing w:line="440" w:lineRule="exact"/>
      <w:jc w:val="left"/>
    </w:pPr>
    <w:rPr>
      <w:rFonts w:cs="宋体"/>
      <w:szCs w:val="20"/>
      <w:lang w:val="zh-CN"/>
    </w:rPr>
  </w:style>
  <w:style w:type="character" w:customStyle="1" w:styleId="Charffc">
    <w:name w:val="正文格式 Char"/>
    <w:link w:val="afffffffff9"/>
    <w:rPr>
      <w:rFonts w:ascii="Times New Roman" w:eastAsia="宋体" w:hAnsi="Times New Roman" w:cs="宋体"/>
      <w:kern w:val="2"/>
      <w:sz w:val="24"/>
      <w:lang w:val="zh-CN" w:eastAsia="zh-CN"/>
    </w:rPr>
  </w:style>
  <w:style w:type="paragraph" w:customStyle="1" w:styleId="afffffffffa">
    <w:name w:val="表题注"/>
    <w:next w:val="ac"/>
    <w:qFormat/>
    <w:pPr>
      <w:snapToGrid w:val="0"/>
      <w:spacing w:beforeLines="50"/>
      <w:jc w:val="center"/>
    </w:pPr>
    <w:rPr>
      <w:rFonts w:ascii="Times New Roman" w:eastAsia="仿宋_GB2312" w:hAnsi="Times New Roman" w:cs="Times New Roman"/>
      <w:b/>
      <w:kern w:val="2"/>
      <w:sz w:val="21"/>
      <w:szCs w:val="21"/>
    </w:rPr>
  </w:style>
  <w:style w:type="paragraph" w:customStyle="1" w:styleId="afffffffffb">
    <w:name w:val="图题注"/>
    <w:next w:val="ac"/>
    <w:qFormat/>
    <w:pPr>
      <w:snapToGrid w:val="0"/>
      <w:spacing w:afterLines="50"/>
      <w:jc w:val="center"/>
    </w:pPr>
    <w:rPr>
      <w:rFonts w:ascii="Times New Roman" w:eastAsia="仿宋_GB2312" w:hAnsi="Times New Roman" w:cs="Times New Roman"/>
      <w:b/>
      <w:kern w:val="2"/>
      <w:sz w:val="21"/>
      <w:szCs w:val="21"/>
    </w:rPr>
  </w:style>
  <w:style w:type="character" w:customStyle="1" w:styleId="Charfd">
    <w:name w:val="插图 Char"/>
    <w:link w:val="affffffd"/>
    <w:rPr>
      <w:rFonts w:ascii="Times New Roman" w:eastAsia="宋体" w:hAnsi="Times New Roman" w:cs="宋体"/>
      <w:kern w:val="2"/>
      <w:sz w:val="24"/>
      <w:lang w:val="zh-CN" w:eastAsia="zh-CN"/>
    </w:rPr>
  </w:style>
  <w:style w:type="paragraph" w:customStyle="1" w:styleId="CharCharCharChar3">
    <w:name w:val="Char Char Char Char3"/>
    <w:basedOn w:val="ac"/>
    <w:qFormat/>
    <w:pPr>
      <w:widowControl/>
      <w:adjustRightInd w:val="0"/>
      <w:spacing w:line="360" w:lineRule="atLeast"/>
      <w:textAlignment w:val="baseline"/>
    </w:pPr>
    <w:rPr>
      <w:rFonts w:cs="宋体"/>
      <w:szCs w:val="20"/>
    </w:rPr>
  </w:style>
  <w:style w:type="paragraph" w:customStyle="1" w:styleId="afffffffffc">
    <w:name w:val="图片表格"/>
    <w:basedOn w:val="ac"/>
    <w:link w:val="CharCharc"/>
    <w:qFormat/>
    <w:pPr>
      <w:widowControl/>
      <w:spacing w:line="300" w:lineRule="auto"/>
      <w:jc w:val="center"/>
      <w:textAlignment w:val="center"/>
    </w:pPr>
    <w:rPr>
      <w:rFonts w:ascii="宋体" w:hAnsi="宋体" w:cs="宋体"/>
      <w:kern w:val="0"/>
      <w:szCs w:val="21"/>
      <w:lang w:val="zh-CN"/>
    </w:rPr>
  </w:style>
  <w:style w:type="character" w:customStyle="1" w:styleId="CharCharc">
    <w:name w:val="图片表格 Char Char"/>
    <w:link w:val="afffffffffc"/>
    <w:rPr>
      <w:rFonts w:ascii="宋体" w:eastAsia="宋体" w:hAnsi="宋体" w:cs="宋体"/>
      <w:sz w:val="24"/>
      <w:szCs w:val="21"/>
      <w:lang w:val="zh-CN" w:eastAsia="zh-CN"/>
    </w:rPr>
  </w:style>
  <w:style w:type="paragraph" w:customStyle="1" w:styleId="afffffffffd">
    <w:name w:val="图表对左"/>
    <w:basedOn w:val="afffffffffc"/>
    <w:qFormat/>
    <w:pPr>
      <w:jc w:val="both"/>
    </w:pPr>
    <w:rPr>
      <w:szCs w:val="20"/>
    </w:rPr>
  </w:style>
  <w:style w:type="paragraph" w:customStyle="1" w:styleId="5b">
    <w:name w:val="正文5"/>
    <w:basedOn w:val="ac"/>
    <w:link w:val="Charffd"/>
    <w:qFormat/>
    <w:pPr>
      <w:widowControl/>
      <w:adjustRightInd w:val="0"/>
      <w:snapToGrid w:val="0"/>
      <w:spacing w:beforeLines="50" w:line="520" w:lineRule="exact"/>
    </w:pPr>
    <w:rPr>
      <w:rFonts w:ascii="Arial" w:hAnsi="Arial" w:cs="宋体"/>
      <w:szCs w:val="20"/>
      <w:lang w:val="zh-CN"/>
    </w:rPr>
  </w:style>
  <w:style w:type="character" w:customStyle="1" w:styleId="Charffd">
    <w:name w:val="正文 Char"/>
    <w:link w:val="5b"/>
    <w:rPr>
      <w:rFonts w:ascii="Arial" w:eastAsia="宋体" w:hAnsi="Arial" w:cs="宋体"/>
      <w:kern w:val="2"/>
      <w:sz w:val="24"/>
      <w:lang w:val="zh-CN" w:eastAsia="zh-CN"/>
    </w:rPr>
  </w:style>
  <w:style w:type="paragraph" w:customStyle="1" w:styleId="afffffffffe">
    <w:name w:val="大连正文"/>
    <w:basedOn w:val="ac"/>
    <w:link w:val="Charffe"/>
    <w:qFormat/>
    <w:pPr>
      <w:widowControl/>
      <w:spacing w:beforeLines="50" w:afterLines="50"/>
      <w:ind w:firstLine="480"/>
    </w:pPr>
    <w:rPr>
      <w:rFonts w:ascii="宋体" w:hAnsi="宋体" w:cs="宋体"/>
      <w:szCs w:val="20"/>
      <w:lang w:val="zh-CN"/>
    </w:rPr>
  </w:style>
  <w:style w:type="character" w:customStyle="1" w:styleId="Charffe">
    <w:name w:val="大连正文 Char"/>
    <w:link w:val="afffffffffe"/>
    <w:rPr>
      <w:rFonts w:ascii="宋体" w:eastAsia="宋体" w:hAnsi="宋体" w:cs="宋体"/>
      <w:kern w:val="2"/>
      <w:sz w:val="24"/>
      <w:lang w:val="zh-CN" w:eastAsia="zh-CN"/>
    </w:rPr>
  </w:style>
  <w:style w:type="paragraph" w:customStyle="1" w:styleId="111">
    <w:name w:val="111图片题注"/>
    <w:basedOn w:val="ac"/>
    <w:qFormat/>
    <w:pPr>
      <w:widowControl/>
      <w:spacing w:beforeLines="50" w:before="50" w:afterLines="50" w:after="50"/>
      <w:jc w:val="center"/>
    </w:pPr>
    <w:rPr>
      <w:rFonts w:cs="宋体"/>
      <w:szCs w:val="20"/>
    </w:rPr>
  </w:style>
  <w:style w:type="paragraph" w:customStyle="1" w:styleId="1110">
    <w:name w:val="111图片行"/>
    <w:basedOn w:val="ac"/>
    <w:qFormat/>
    <w:pPr>
      <w:widowControl/>
      <w:spacing w:line="520" w:lineRule="exact"/>
      <w:jc w:val="center"/>
    </w:pPr>
    <w:rPr>
      <w:rFonts w:cs="宋体"/>
      <w:szCs w:val="20"/>
    </w:rPr>
  </w:style>
  <w:style w:type="paragraph" w:customStyle="1" w:styleId="1111">
    <w:name w:val="111 正文"/>
    <w:basedOn w:val="ac"/>
    <w:qFormat/>
    <w:pPr>
      <w:widowControl/>
      <w:ind w:firstLine="480"/>
      <w:jc w:val="left"/>
    </w:pPr>
    <w:rPr>
      <w:rFonts w:cs="宋体"/>
      <w:szCs w:val="20"/>
    </w:rPr>
  </w:style>
  <w:style w:type="paragraph" w:customStyle="1" w:styleId="111aaa">
    <w:name w:val="111aaa表题注"/>
    <w:basedOn w:val="ac"/>
    <w:qFormat/>
    <w:pPr>
      <w:keepNext/>
      <w:widowControl/>
      <w:spacing w:beforeLines="50" w:before="50" w:line="520" w:lineRule="exact"/>
      <w:jc w:val="center"/>
    </w:pPr>
    <w:rPr>
      <w:rFonts w:cs="宋体"/>
      <w:bCs/>
      <w:kern w:val="0"/>
      <w:szCs w:val="20"/>
      <w:lang w:val="zh-CN"/>
    </w:rPr>
  </w:style>
  <w:style w:type="character" w:customStyle="1" w:styleId="2f6">
    <w:name w:val="正文文本 (2)_"/>
    <w:link w:val="2f7"/>
    <w:rPr>
      <w:rFonts w:ascii="黑体" w:eastAsia="黑体" w:hAnsi="黑体" w:cs="黑体"/>
      <w:sz w:val="22"/>
      <w:shd w:val="clear" w:color="auto" w:fill="FFFFFF"/>
      <w:lang w:val="zh-CN" w:bidi="zh-CN"/>
    </w:rPr>
  </w:style>
  <w:style w:type="paragraph" w:customStyle="1" w:styleId="2f7">
    <w:name w:val="正文文本 (2)"/>
    <w:basedOn w:val="ac"/>
    <w:link w:val="2f6"/>
    <w:qFormat/>
    <w:pPr>
      <w:widowControl/>
      <w:shd w:val="clear" w:color="auto" w:fill="FFFFFF"/>
      <w:spacing w:before="480" w:after="60" w:line="614" w:lineRule="exact"/>
      <w:ind w:hanging="580"/>
      <w:jc w:val="distribute"/>
    </w:pPr>
    <w:rPr>
      <w:rFonts w:ascii="黑体" w:eastAsia="黑体" w:hAnsi="黑体" w:cs="黑体"/>
      <w:kern w:val="0"/>
      <w:sz w:val="22"/>
      <w:szCs w:val="20"/>
      <w:lang w:val="zh-CN" w:bidi="zh-CN"/>
    </w:rPr>
  </w:style>
  <w:style w:type="paragraph" w:customStyle="1" w:styleId="2f8">
    <w:name w:val="样式 首行缩进:  2 字符"/>
    <w:basedOn w:val="ac"/>
    <w:qFormat/>
    <w:pPr>
      <w:widowControl/>
      <w:ind w:firstLine="480"/>
    </w:pPr>
    <w:rPr>
      <w:rFonts w:cs="宋体"/>
      <w:szCs w:val="20"/>
    </w:rPr>
  </w:style>
  <w:style w:type="paragraph" w:customStyle="1" w:styleId="224">
    <w:name w:val="样式 样式 首行缩进:  2 字符 + 首行缩进:  2 字符"/>
    <w:basedOn w:val="2f8"/>
    <w:qFormat/>
    <w:pPr>
      <w:ind w:firstLine="560"/>
    </w:pPr>
  </w:style>
  <w:style w:type="character" w:customStyle="1" w:styleId="wChar">
    <w:name w:val="样式w Char"/>
    <w:link w:val="w"/>
    <w:rPr>
      <w:rFonts w:ascii="宋体" w:hAnsi="宋体"/>
      <w:kern w:val="2"/>
      <w:sz w:val="24"/>
      <w:szCs w:val="24"/>
    </w:rPr>
  </w:style>
  <w:style w:type="paragraph" w:customStyle="1" w:styleId="w">
    <w:name w:val="样式w"/>
    <w:basedOn w:val="ac"/>
    <w:link w:val="wChar"/>
    <w:qFormat/>
    <w:pPr>
      <w:widowControl/>
    </w:pPr>
    <w:rPr>
      <w:rFonts w:ascii="宋体" w:eastAsiaTheme="minorEastAsia" w:hAnsi="宋体"/>
      <w:szCs w:val="24"/>
    </w:rPr>
  </w:style>
  <w:style w:type="paragraph" w:customStyle="1" w:styleId="A42">
    <w:name w:val="样式 A4四级标题 + 字距调整小四2"/>
    <w:basedOn w:val="A30"/>
    <w:qFormat/>
    <w:pPr>
      <w:widowControl w:val="0"/>
      <w:spacing w:line="240" w:lineRule="auto"/>
      <w:ind w:left="0" w:firstLine="0"/>
    </w:pPr>
    <w:rPr>
      <w:rFonts w:eastAsia="黑体"/>
      <w:b/>
      <w:kern w:val="24"/>
      <w:sz w:val="24"/>
    </w:rPr>
  </w:style>
  <w:style w:type="paragraph" w:customStyle="1" w:styleId="2f9">
    <w:name w:val="正文 + 首行缩进:  2 字符"/>
    <w:basedOn w:val="ac"/>
    <w:qFormat/>
    <w:pPr>
      <w:widowControl/>
      <w:adjustRightInd w:val="0"/>
      <w:ind w:firstLine="480"/>
    </w:pPr>
    <w:rPr>
      <w:rFonts w:ascii="宋体" w:cs="宋体"/>
      <w:szCs w:val="20"/>
    </w:rPr>
  </w:style>
  <w:style w:type="character" w:customStyle="1" w:styleId="2Char2">
    <w:name w:val="标题2 Char"/>
    <w:link w:val="2c"/>
    <w:rPr>
      <w:rFonts w:ascii="Times New Roman" w:eastAsia="方正楷体_GBK" w:hAnsi="Times New Roman" w:cs="Times New Roman"/>
      <w:kern w:val="2"/>
      <w:sz w:val="21"/>
      <w:szCs w:val="24"/>
    </w:rPr>
  </w:style>
  <w:style w:type="character" w:customStyle="1" w:styleId="Charfff">
    <w:name w:val="说明正文 Char"/>
    <w:link w:val="affffffffff"/>
    <w:rPr>
      <w:color w:val="000000"/>
      <w:spacing w:val="8"/>
      <w:kern w:val="24"/>
      <w:sz w:val="24"/>
      <w:szCs w:val="24"/>
    </w:rPr>
  </w:style>
  <w:style w:type="paragraph" w:customStyle="1" w:styleId="affffffffff">
    <w:name w:val="说明正文"/>
    <w:basedOn w:val="af3"/>
    <w:link w:val="Charfff"/>
    <w:qFormat/>
    <w:pPr>
      <w:widowControl/>
      <w:snapToGrid w:val="0"/>
      <w:spacing w:line="360" w:lineRule="auto"/>
      <w:ind w:firstLineChars="200" w:firstLine="480"/>
      <w:jc w:val="both"/>
      <w:textAlignment w:val="baseline"/>
    </w:pPr>
    <w:rPr>
      <w:rFonts w:asciiTheme="minorHAnsi" w:eastAsiaTheme="minorEastAsia" w:hAnsiTheme="minorHAnsi" w:cstheme="minorBidi"/>
      <w:color w:val="000000"/>
      <w:spacing w:val="8"/>
      <w:kern w:val="24"/>
      <w:sz w:val="24"/>
    </w:rPr>
  </w:style>
  <w:style w:type="paragraph" w:customStyle="1" w:styleId="affffffffff0">
    <w:name w:val="样式  正文"/>
    <w:basedOn w:val="ac"/>
    <w:link w:val="Charfff0"/>
    <w:qFormat/>
    <w:pPr>
      <w:widowControl/>
      <w:ind w:firstLine="480"/>
    </w:pPr>
    <w:rPr>
      <w:rFonts w:ascii="宋体" w:hAnsi="宋体" w:cs="宋体"/>
      <w:szCs w:val="20"/>
      <w:lang w:val="zh-CN"/>
    </w:rPr>
  </w:style>
  <w:style w:type="character" w:customStyle="1" w:styleId="Charfff0">
    <w:name w:val="样式  正文 Char"/>
    <w:link w:val="affffffffff0"/>
    <w:rPr>
      <w:rFonts w:ascii="宋体" w:eastAsia="宋体" w:hAnsi="宋体" w:cs="宋体"/>
      <w:kern w:val="2"/>
      <w:sz w:val="24"/>
      <w:lang w:val="zh-CN" w:eastAsia="zh-CN"/>
    </w:rPr>
  </w:style>
  <w:style w:type="paragraph" w:customStyle="1" w:styleId="JKY">
    <w:name w:val="JKY正文"/>
    <w:basedOn w:val="ac"/>
    <w:qFormat/>
    <w:pPr>
      <w:widowControl/>
      <w:spacing w:line="520" w:lineRule="exact"/>
    </w:pPr>
    <w:rPr>
      <w:rFonts w:cs="宋体"/>
      <w:szCs w:val="20"/>
    </w:rPr>
  </w:style>
  <w:style w:type="paragraph" w:customStyle="1" w:styleId="225Char">
    <w:name w:val="样式 首行缩进:  2.25 字符 Char"/>
    <w:basedOn w:val="ac"/>
    <w:link w:val="225CharChar"/>
    <w:qFormat/>
    <w:pPr>
      <w:widowControl/>
      <w:spacing w:line="300" w:lineRule="auto"/>
      <w:contextualSpacing/>
    </w:pPr>
    <w:rPr>
      <w:rFonts w:cs="宋体"/>
      <w:szCs w:val="20"/>
      <w:lang w:val="zh-CN"/>
    </w:rPr>
  </w:style>
  <w:style w:type="character" w:customStyle="1" w:styleId="225CharChar">
    <w:name w:val="样式 首行缩进:  2.25 字符 Char Char"/>
    <w:link w:val="225Char"/>
    <w:locked/>
    <w:rPr>
      <w:rFonts w:ascii="Times New Roman" w:eastAsia="宋体" w:hAnsi="Times New Roman" w:cs="宋体"/>
      <w:kern w:val="2"/>
      <w:sz w:val="24"/>
      <w:lang w:val="zh-CN" w:eastAsia="zh-CN"/>
    </w:rPr>
  </w:style>
  <w:style w:type="paragraph" w:customStyle="1" w:styleId="y">
    <w:name w:val="y正文"/>
    <w:basedOn w:val="ac"/>
    <w:uiPriority w:val="99"/>
    <w:qFormat/>
    <w:pPr>
      <w:widowControl/>
      <w:topLinePunct/>
      <w:spacing w:afterLines="50" w:line="520" w:lineRule="exact"/>
      <w:contextualSpacing/>
    </w:pPr>
    <w:rPr>
      <w:rFonts w:cs="宋体"/>
      <w:kern w:val="10"/>
      <w:szCs w:val="21"/>
    </w:rPr>
  </w:style>
  <w:style w:type="paragraph" w:customStyle="1" w:styleId="7">
    <w:name w:val="表格标题 7"/>
    <w:basedOn w:val="a8"/>
    <w:next w:val="ac"/>
    <w:qFormat/>
    <w:pPr>
      <w:keepNext/>
      <w:widowControl/>
      <w:numPr>
        <w:ilvl w:val="0"/>
        <w:numId w:val="19"/>
      </w:numPr>
      <w:snapToGrid/>
      <w:spacing w:beforeLines="50" w:before="163" w:after="120" w:line="520" w:lineRule="exact"/>
      <w:ind w:firstLineChars="200" w:firstLine="200"/>
    </w:pPr>
    <w:rPr>
      <w:rFonts w:eastAsia="黑体"/>
      <w:kern w:val="0"/>
      <w:sz w:val="24"/>
      <w:szCs w:val="24"/>
      <w:lang w:val="sq-AL"/>
    </w:rPr>
  </w:style>
  <w:style w:type="paragraph" w:customStyle="1" w:styleId="affffffffff1">
    <w:name w:val="插图标题(不编号)"/>
    <w:basedOn w:val="ac"/>
    <w:next w:val="ac"/>
    <w:link w:val="Charfff1"/>
    <w:qFormat/>
    <w:pPr>
      <w:widowControl/>
      <w:tabs>
        <w:tab w:val="left" w:pos="630"/>
      </w:tabs>
      <w:spacing w:afterLines="20" w:after="65" w:line="520" w:lineRule="exact"/>
      <w:jc w:val="center"/>
    </w:pPr>
    <w:rPr>
      <w:rFonts w:eastAsia="黑体" w:cs="宋体"/>
      <w:kern w:val="0"/>
      <w:szCs w:val="21"/>
      <w:lang w:val="sq-AL"/>
    </w:rPr>
  </w:style>
  <w:style w:type="character" w:customStyle="1" w:styleId="Charfff1">
    <w:name w:val="插图标题(不编号) Char"/>
    <w:link w:val="affffffffff1"/>
    <w:rPr>
      <w:rFonts w:ascii="Times New Roman" w:eastAsia="黑体" w:hAnsi="Times New Roman" w:cs="宋体"/>
      <w:sz w:val="24"/>
      <w:szCs w:val="21"/>
      <w:lang w:val="sq-AL" w:eastAsia="zh-CN"/>
    </w:rPr>
  </w:style>
  <w:style w:type="character" w:customStyle="1" w:styleId="Char17">
    <w:name w:val="页眉 Char1"/>
    <w:rPr>
      <w:rFonts w:ascii="Times New Roman" w:eastAsia="宋体" w:hAnsi="Times New Roman" w:cs="Times New Roman"/>
      <w:sz w:val="18"/>
      <w:szCs w:val="18"/>
    </w:rPr>
  </w:style>
  <w:style w:type="character" w:customStyle="1" w:styleId="3CharChar0">
    <w:name w:val="章节标题3 Char Char"/>
    <w:link w:val="3f4"/>
    <w:rPr>
      <w:rFonts w:ascii="黑体" w:eastAsia="黑体" w:hAnsi="Arial"/>
      <w:bCs/>
      <w:color w:val="000080"/>
      <w:kern w:val="2"/>
      <w:sz w:val="28"/>
      <w:szCs w:val="24"/>
    </w:rPr>
  </w:style>
  <w:style w:type="paragraph" w:customStyle="1" w:styleId="3f4">
    <w:name w:val="章节标题3"/>
    <w:basedOn w:val="31"/>
    <w:link w:val="3CharChar0"/>
    <w:qFormat/>
    <w:pPr>
      <w:spacing w:before="120" w:after="0" w:line="360" w:lineRule="auto"/>
    </w:pPr>
    <w:rPr>
      <w:rFonts w:ascii="黑体" w:eastAsia="黑体" w:hAnsi="Arial"/>
      <w:b w:val="0"/>
      <w:color w:val="000080"/>
      <w:sz w:val="28"/>
      <w:szCs w:val="24"/>
    </w:rPr>
  </w:style>
  <w:style w:type="character" w:customStyle="1" w:styleId="252CharChar">
    <w:name w:val="样式 样式 宋体 四号 左 行距: 固定值 25 磅 + 首行缩进:  2 字符 Char Char"/>
    <w:link w:val="252"/>
    <w:rPr>
      <w:rFonts w:ascii="宋体" w:hAnsi="宋体" w:cs="宋体"/>
      <w:sz w:val="28"/>
      <w:szCs w:val="28"/>
    </w:rPr>
  </w:style>
  <w:style w:type="paragraph" w:customStyle="1" w:styleId="252">
    <w:name w:val="样式 样式 宋体 四号 左 行距: 固定值 25 磅 + 首行缩进:  2 字符"/>
    <w:basedOn w:val="ac"/>
    <w:link w:val="252CharChar"/>
    <w:qFormat/>
    <w:pPr>
      <w:widowControl/>
      <w:adjustRightInd w:val="0"/>
      <w:snapToGrid w:val="0"/>
      <w:spacing w:beforeLines="50" w:before="156" w:line="500" w:lineRule="exact"/>
      <w:jc w:val="left"/>
    </w:pPr>
    <w:rPr>
      <w:rFonts w:ascii="宋体" w:eastAsiaTheme="minorEastAsia" w:hAnsi="宋体" w:cs="宋体"/>
      <w:kern w:val="0"/>
      <w:sz w:val="28"/>
      <w:szCs w:val="28"/>
    </w:rPr>
  </w:style>
  <w:style w:type="character" w:customStyle="1" w:styleId="CharChard">
    <w:name w:val="图表题 Char Char"/>
    <w:link w:val="affffffffff2"/>
    <w:rPr>
      <w:rFonts w:ascii="Arial" w:eastAsia="黑体" w:hAnsi="Arial"/>
      <w:b/>
      <w:sz w:val="21"/>
      <w:szCs w:val="21"/>
    </w:rPr>
  </w:style>
  <w:style w:type="paragraph" w:customStyle="1" w:styleId="affffffffff2">
    <w:name w:val="图表题"/>
    <w:link w:val="CharChard"/>
    <w:qFormat/>
    <w:pPr>
      <w:spacing w:line="360" w:lineRule="auto"/>
      <w:jc w:val="center"/>
    </w:pPr>
    <w:rPr>
      <w:rFonts w:ascii="Arial" w:eastAsia="黑体" w:hAnsi="Arial"/>
      <w:b/>
      <w:sz w:val="21"/>
      <w:szCs w:val="21"/>
    </w:rPr>
  </w:style>
  <w:style w:type="character" w:customStyle="1" w:styleId="CharChare">
    <w:name w:val="一级标题 Char Char"/>
    <w:link w:val="affffffffff3"/>
    <w:rPr>
      <w:rFonts w:ascii="仿宋_GB2312" w:eastAsia="仿宋_GB2312"/>
      <w:b/>
      <w:color w:val="FF0000"/>
      <w:kern w:val="2"/>
      <w:sz w:val="30"/>
      <w:szCs w:val="30"/>
    </w:rPr>
  </w:style>
  <w:style w:type="paragraph" w:customStyle="1" w:styleId="affffffffff3">
    <w:name w:val="一级标题"/>
    <w:basedOn w:val="ac"/>
    <w:link w:val="CharChare"/>
    <w:qFormat/>
    <w:pPr>
      <w:widowControl/>
      <w:spacing w:beforeLines="100" w:before="312" w:afterLines="100" w:after="312"/>
      <w:ind w:leftChars="200" w:left="420" w:rightChars="200" w:right="420"/>
      <w:outlineLvl w:val="1"/>
    </w:pPr>
    <w:rPr>
      <w:rFonts w:ascii="仿宋_GB2312" w:eastAsia="仿宋_GB2312" w:hAnsiTheme="minorHAnsi"/>
      <w:b/>
      <w:color w:val="FF0000"/>
      <w:sz w:val="30"/>
      <w:szCs w:val="30"/>
    </w:rPr>
  </w:style>
  <w:style w:type="character" w:customStyle="1" w:styleId="HTMLChar0">
    <w:name w:val="HTML 预设格式 Char"/>
    <w:link w:val="HTML0"/>
    <w:qFormat/>
    <w:rPr>
      <w:rFonts w:ascii="宋体" w:hAnsi="宋体" w:cs="宋体"/>
      <w:sz w:val="24"/>
      <w:szCs w:val="24"/>
    </w:rPr>
  </w:style>
  <w:style w:type="character" w:customStyle="1" w:styleId="2CharChar0">
    <w:name w:val="章节标题2 Char Char"/>
    <w:link w:val="2fa"/>
    <w:rPr>
      <w:rFonts w:ascii="黑体" w:eastAsia="黑体" w:hAnsi="宋体"/>
      <w:b/>
      <w:color w:val="808000"/>
      <w:kern w:val="2"/>
      <w:sz w:val="32"/>
      <w:szCs w:val="32"/>
    </w:rPr>
  </w:style>
  <w:style w:type="paragraph" w:customStyle="1" w:styleId="2fa">
    <w:name w:val="章节标题2"/>
    <w:basedOn w:val="ac"/>
    <w:link w:val="2CharChar0"/>
    <w:qFormat/>
    <w:pPr>
      <w:widowControl/>
      <w:spacing w:before="240"/>
      <w:outlineLvl w:val="1"/>
    </w:pPr>
    <w:rPr>
      <w:rFonts w:ascii="黑体" w:eastAsia="黑体" w:hAnsi="宋体"/>
      <w:b/>
      <w:color w:val="808000"/>
      <w:sz w:val="32"/>
      <w:szCs w:val="32"/>
    </w:rPr>
  </w:style>
  <w:style w:type="character" w:customStyle="1" w:styleId="HTMLChar1">
    <w:name w:val="HTML 预设格式 Char1"/>
    <w:rPr>
      <w:rFonts w:ascii="Courier New" w:hAnsi="Courier New" w:cs="Courier New"/>
      <w:kern w:val="2"/>
    </w:rPr>
  </w:style>
  <w:style w:type="character" w:customStyle="1" w:styleId="CharChar3">
    <w:name w:val="表名 Char Char"/>
    <w:link w:val="affffff2"/>
    <w:rPr>
      <w:rFonts w:ascii="Times New Roman" w:eastAsia="宋体" w:hAnsi="Times New Roman" w:cs="Times New Roman"/>
      <w:b/>
      <w:kern w:val="2"/>
      <w:sz w:val="24"/>
      <w:szCs w:val="24"/>
    </w:rPr>
  </w:style>
  <w:style w:type="character" w:customStyle="1" w:styleId="CharCharf">
    <w:name w:val="表格内容两端对齐 Char Char"/>
    <w:link w:val="affffffffff4"/>
    <w:rPr>
      <w:rFonts w:hAnsi="宋体"/>
      <w:snapToGrid w:val="0"/>
      <w:sz w:val="18"/>
      <w:szCs w:val="21"/>
    </w:rPr>
  </w:style>
  <w:style w:type="paragraph" w:customStyle="1" w:styleId="affffffffff4">
    <w:name w:val="表格内容两端对齐"/>
    <w:basedOn w:val="affffffff0"/>
    <w:link w:val="CharCharf"/>
    <w:qFormat/>
    <w:pPr>
      <w:jc w:val="both"/>
    </w:pPr>
    <w:rPr>
      <w:rFonts w:asciiTheme="minorHAnsi" w:eastAsiaTheme="minorEastAsia" w:hAnsi="宋体" w:cstheme="minorBidi"/>
      <w:snapToGrid w:val="0"/>
      <w:spacing w:val="0"/>
      <w:sz w:val="18"/>
      <w:lang w:val="en-US"/>
    </w:rPr>
  </w:style>
  <w:style w:type="character" w:customStyle="1" w:styleId="CharChar5">
    <w:name w:val="表格内容 Char Char"/>
    <w:link w:val="affffffff0"/>
    <w:rPr>
      <w:rFonts w:ascii="宋体" w:eastAsia="宋体" w:hAnsi="Times New Roman" w:cs="宋体"/>
      <w:spacing w:val="8"/>
      <w:sz w:val="24"/>
      <w:szCs w:val="21"/>
      <w:lang w:val="zh-CN" w:eastAsia="zh-CN"/>
    </w:rPr>
  </w:style>
  <w:style w:type="character" w:customStyle="1" w:styleId="25221CharChar">
    <w:name w:val="样式 样式 样式 宋体 四号 左 行距: 固定值 25 磅 + 首行缩进:  2 字符 + 四号 左 首行缩进:  2 字符1 Char Char"/>
    <w:link w:val="25221"/>
    <w:rPr>
      <w:rFonts w:ascii="宋体" w:hAnsi="宋体"/>
      <w:sz w:val="28"/>
    </w:rPr>
  </w:style>
  <w:style w:type="paragraph" w:customStyle="1" w:styleId="25221">
    <w:name w:val="样式 样式 样式 宋体 四号 左 行距: 固定值 25 磅 + 首行缩进:  2 字符 + 四号 左 首行缩进:  2 字符1"/>
    <w:basedOn w:val="252"/>
    <w:link w:val="25221CharChar"/>
    <w:pPr>
      <w:spacing w:beforeLines="0" w:before="120"/>
    </w:pPr>
    <w:rPr>
      <w:rFonts w:cstheme="minorBidi"/>
      <w:szCs w:val="20"/>
    </w:rPr>
  </w:style>
  <w:style w:type="character" w:customStyle="1" w:styleId="CharCharf0">
    <w:name w:val="说明正文 Char Char"/>
    <w:rPr>
      <w:kern w:val="2"/>
      <w:sz w:val="24"/>
    </w:rPr>
  </w:style>
  <w:style w:type="character" w:customStyle="1" w:styleId="CharCharf1">
    <w:name w:val="正文标题 Char Char"/>
    <w:link w:val="affffffffff5"/>
    <w:rPr>
      <w:rFonts w:eastAsia="幼圆"/>
      <w:b/>
      <w:color w:val="800080"/>
      <w:kern w:val="2"/>
      <w:sz w:val="24"/>
      <w:szCs w:val="24"/>
    </w:rPr>
  </w:style>
  <w:style w:type="paragraph" w:customStyle="1" w:styleId="affffffffff5">
    <w:name w:val="正文标题"/>
    <w:basedOn w:val="ac"/>
    <w:link w:val="CharCharf1"/>
    <w:qFormat/>
    <w:pPr>
      <w:widowControl/>
      <w:ind w:firstLineChars="117" w:firstLine="282"/>
    </w:pPr>
    <w:rPr>
      <w:rFonts w:asciiTheme="minorHAnsi" w:eastAsia="幼圆" w:hAnsiTheme="minorHAnsi"/>
      <w:b/>
      <w:color w:val="800080"/>
      <w:szCs w:val="24"/>
    </w:rPr>
  </w:style>
  <w:style w:type="character" w:customStyle="1" w:styleId="CharCharf2">
    <w:name w:val="段落正文 Char Char"/>
    <w:link w:val="affffffffff6"/>
    <w:rPr>
      <w:kern w:val="24"/>
      <w:sz w:val="24"/>
      <w:szCs w:val="24"/>
    </w:rPr>
  </w:style>
  <w:style w:type="paragraph" w:customStyle="1" w:styleId="affffffffff6">
    <w:name w:val="段落正文"/>
    <w:basedOn w:val="ac"/>
    <w:link w:val="CharCharf2"/>
    <w:qFormat/>
    <w:pPr>
      <w:widowControl/>
      <w:ind w:firstLine="480"/>
      <w:jc w:val="left"/>
    </w:pPr>
    <w:rPr>
      <w:rFonts w:asciiTheme="minorHAnsi" w:eastAsiaTheme="minorEastAsia" w:hAnsiTheme="minorHAnsi"/>
      <w:kern w:val="24"/>
      <w:szCs w:val="24"/>
    </w:rPr>
  </w:style>
  <w:style w:type="character" w:customStyle="1" w:styleId="HTML1">
    <w:name w:val="HTML 预设格式 字符"/>
    <w:basedOn w:val="ad"/>
    <w:semiHidden/>
    <w:rPr>
      <w:rFonts w:ascii="Courier New" w:eastAsia="宋体" w:hAnsi="Courier New" w:cs="Courier New"/>
      <w:kern w:val="2"/>
    </w:rPr>
  </w:style>
  <w:style w:type="character" w:customStyle="1" w:styleId="HTMLChar2">
    <w:name w:val="HTML 预设格式 Char2"/>
    <w:basedOn w:val="ad"/>
    <w:uiPriority w:val="99"/>
    <w:semiHidden/>
    <w:qFormat/>
    <w:rPr>
      <w:rFonts w:ascii="Courier New" w:hAnsi="Courier New" w:cs="Courier New"/>
      <w:kern w:val="2"/>
    </w:rPr>
  </w:style>
  <w:style w:type="character" w:customStyle="1" w:styleId="HTML10">
    <w:name w:val="HTML 预设格式 字符1"/>
    <w:uiPriority w:val="99"/>
    <w:semiHidden/>
    <w:rPr>
      <w:rFonts w:ascii="Courier New" w:hAnsi="Courier New" w:cs="Courier New"/>
      <w:kern w:val="2"/>
    </w:rPr>
  </w:style>
  <w:style w:type="paragraph" w:customStyle="1" w:styleId="Char1CharCharChar1">
    <w:name w:val="Char1 Char Char Char1"/>
    <w:basedOn w:val="ac"/>
    <w:qFormat/>
    <w:pPr>
      <w:widowControl/>
      <w:spacing w:line="520" w:lineRule="exact"/>
    </w:pPr>
    <w:rPr>
      <w:rFonts w:cs="宋体"/>
      <w:szCs w:val="20"/>
    </w:rPr>
  </w:style>
  <w:style w:type="paragraph" w:customStyle="1" w:styleId="Char30">
    <w:name w:val="Char3"/>
    <w:basedOn w:val="ac"/>
    <w:qFormat/>
    <w:pPr>
      <w:widowControl/>
      <w:tabs>
        <w:tab w:val="left" w:pos="794"/>
        <w:tab w:val="left" w:pos="1191"/>
        <w:tab w:val="left" w:pos="1588"/>
        <w:tab w:val="left" w:pos="1985"/>
      </w:tabs>
      <w:autoSpaceDE w:val="0"/>
      <w:autoSpaceDN w:val="0"/>
      <w:adjustRightInd w:val="0"/>
      <w:spacing w:before="136" w:line="520" w:lineRule="exact"/>
    </w:pPr>
    <w:rPr>
      <w:rFonts w:ascii="Calibri" w:hAnsi="Calibri" w:cs="宋体"/>
    </w:rPr>
  </w:style>
  <w:style w:type="paragraph" w:customStyle="1" w:styleId="p0">
    <w:name w:val="p0"/>
    <w:basedOn w:val="ac"/>
    <w:qFormat/>
    <w:pPr>
      <w:widowControl/>
      <w:spacing w:before="120" w:after="120"/>
      <w:ind w:firstLine="420"/>
    </w:pPr>
    <w:rPr>
      <w:rFonts w:ascii="Calibri" w:hAnsi="Calibri" w:cs="宋体"/>
      <w:kern w:val="0"/>
    </w:rPr>
  </w:style>
  <w:style w:type="table" w:customStyle="1" w:styleId="4-51">
    <w:name w:val="网格表 4 - 着色 51"/>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xl34">
    <w:name w:val="xl34"/>
    <w:basedOn w:val="ac"/>
    <w:qFormat/>
    <w:pPr>
      <w:widowControl/>
      <w:pBdr>
        <w:top w:val="single" w:sz="8" w:space="0" w:color="auto"/>
        <w:left w:val="single" w:sz="4" w:space="0" w:color="auto"/>
        <w:bottom w:val="single" w:sz="4" w:space="0" w:color="auto"/>
        <w:right w:val="single" w:sz="8" w:space="0" w:color="auto"/>
      </w:pBdr>
      <w:spacing w:before="100" w:beforeAutospacing="1" w:after="100" w:afterAutospacing="1" w:line="520" w:lineRule="exact"/>
      <w:jc w:val="center"/>
    </w:pPr>
    <w:rPr>
      <w:rFonts w:ascii="Arial Unicode MS" w:eastAsia="Arial Unicode MS" w:hAnsi="Arial Unicode MS" w:cs="Arial Unicode MS"/>
      <w:kern w:val="0"/>
      <w:szCs w:val="20"/>
    </w:rPr>
  </w:style>
  <w:style w:type="paragraph" w:customStyle="1" w:styleId="2Char11h2heading2h21heading21h22h23X1">
    <w:name w:val="标题 2 Char标题 1.1h2heading 2h21heading 21h22h23X.1节标题..."/>
    <w:basedOn w:val="21"/>
    <w:qFormat/>
    <w:pPr>
      <w:keepNext w:val="0"/>
      <w:keepLines w:val="0"/>
      <w:widowControl/>
      <w:overflowPunct w:val="0"/>
      <w:autoSpaceDE w:val="0"/>
      <w:autoSpaceDN w:val="0"/>
      <w:adjustRightInd w:val="0"/>
      <w:snapToGrid w:val="0"/>
      <w:spacing w:before="320" w:after="160"/>
      <w:ind w:firstLineChars="196" w:firstLine="504"/>
      <w:jc w:val="both"/>
      <w:textAlignment w:val="baseline"/>
    </w:pPr>
    <w:rPr>
      <w:rFonts w:ascii="宋体" w:hAnsi="宋体" w:cs="宋体"/>
      <w:b w:val="0"/>
      <w:bCs w:val="0"/>
      <w:spacing w:val="8"/>
      <w:sz w:val="24"/>
      <w:szCs w:val="24"/>
    </w:rPr>
  </w:style>
  <w:style w:type="paragraph" w:customStyle="1" w:styleId="1h1h11h12h13h14h15h16heading112">
    <w:name w:val="标题 1h1h11h12h13h14h15h16heading 1 + 黑体 段前: 12 磅 段后:..."/>
    <w:basedOn w:val="1"/>
    <w:qFormat/>
    <w:pPr>
      <w:spacing w:before="320" w:after="320" w:line="240" w:lineRule="auto"/>
      <w:jc w:val="both"/>
    </w:pPr>
    <w:rPr>
      <w:rFonts w:ascii="黑体" w:eastAsia="黑体" w:hAnsi="黑体" w:cs="宋体"/>
      <w:b w:val="0"/>
      <w:sz w:val="52"/>
      <w:szCs w:val="20"/>
    </w:rPr>
  </w:style>
  <w:style w:type="paragraph" w:customStyle="1" w:styleId="affffffffff7">
    <w:name w:val="！说明正文"/>
    <w:basedOn w:val="ac"/>
    <w:qFormat/>
    <w:pPr>
      <w:widowControl/>
      <w:tabs>
        <w:tab w:val="right" w:pos="8640"/>
      </w:tabs>
      <w:autoSpaceDE w:val="0"/>
      <w:autoSpaceDN w:val="0"/>
      <w:snapToGrid w:val="0"/>
      <w:jc w:val="left"/>
    </w:pPr>
    <w:rPr>
      <w:rFonts w:cs="宋体"/>
      <w:spacing w:val="-2"/>
      <w:kern w:val="0"/>
      <w:szCs w:val="21"/>
      <w:lang w:bidi="he-IL"/>
    </w:rPr>
  </w:style>
  <w:style w:type="paragraph" w:customStyle="1" w:styleId="affffffffff8">
    <w:name w:val="附注"/>
    <w:qFormat/>
    <w:pPr>
      <w:adjustRightInd w:val="0"/>
      <w:snapToGrid w:val="0"/>
      <w:spacing w:beforeLines="20" w:before="20" w:line="360" w:lineRule="auto"/>
      <w:jc w:val="both"/>
    </w:pPr>
    <w:rPr>
      <w:rFonts w:ascii="Times New Roman" w:eastAsia="宋体" w:hAnsi="Times New Roman" w:cs="Times New Roman"/>
      <w:kern w:val="2"/>
      <w:sz w:val="18"/>
      <w:szCs w:val="22"/>
    </w:rPr>
  </w:style>
  <w:style w:type="paragraph" w:customStyle="1" w:styleId="2fb">
    <w:name w:val="表格文字2"/>
    <w:qFormat/>
    <w:pPr>
      <w:adjustRightInd w:val="0"/>
      <w:snapToGrid w:val="0"/>
      <w:spacing w:beforeLines="10" w:before="10" w:afterLines="10" w:after="10"/>
      <w:jc w:val="center"/>
    </w:pPr>
    <w:rPr>
      <w:rFonts w:ascii="Times New Roman" w:eastAsia="宋体" w:hAnsi="Times New Roman" w:cs="宋体"/>
      <w:color w:val="000000"/>
      <w:sz w:val="18"/>
      <w:szCs w:val="22"/>
    </w:rPr>
  </w:style>
  <w:style w:type="character" w:customStyle="1" w:styleId="CharCharf3">
    <w:name w:val="西山正文 Char Char"/>
    <w:link w:val="affffffffff9"/>
    <w:qFormat/>
    <w:locked/>
    <w:rPr>
      <w:rFonts w:ascii="宋体" w:hAnsi="宋体"/>
      <w:bCs/>
      <w:color w:val="000000"/>
      <w:sz w:val="24"/>
      <w:szCs w:val="24"/>
    </w:rPr>
  </w:style>
  <w:style w:type="paragraph" w:customStyle="1" w:styleId="affffffffff9">
    <w:name w:val="西山正文"/>
    <w:basedOn w:val="ac"/>
    <w:link w:val="CharCharf3"/>
    <w:qFormat/>
    <w:pPr>
      <w:widowControl/>
      <w:ind w:firstLine="480"/>
    </w:pPr>
    <w:rPr>
      <w:rFonts w:ascii="宋体" w:eastAsiaTheme="minorEastAsia" w:hAnsi="宋体"/>
      <w:bCs/>
      <w:color w:val="000000"/>
      <w:kern w:val="0"/>
      <w:szCs w:val="24"/>
    </w:rPr>
  </w:style>
  <w:style w:type="paragraph" w:customStyle="1" w:styleId="1d">
    <w:name w:val="列出段落1"/>
    <w:basedOn w:val="ac"/>
    <w:uiPriority w:val="34"/>
    <w:qFormat/>
    <w:pPr>
      <w:widowControl/>
      <w:spacing w:line="520" w:lineRule="exact"/>
      <w:ind w:firstLine="420"/>
    </w:pPr>
    <w:rPr>
      <w:rFonts w:ascii="Cambria" w:hAnsi="Cambria" w:cs="Times New Roman"/>
    </w:rPr>
  </w:style>
  <w:style w:type="paragraph" w:customStyle="1" w:styleId="AAAA">
    <w:name w:val="AAAA"/>
    <w:basedOn w:val="afb"/>
    <w:qFormat/>
    <w:pPr>
      <w:spacing w:after="0" w:line="360" w:lineRule="auto"/>
      <w:jc w:val="left"/>
    </w:pPr>
    <w:rPr>
      <w:rFonts w:ascii="宋体" w:hAnsi="宋体"/>
      <w:snapToGrid w:val="0"/>
      <w:kern w:val="2"/>
      <w:sz w:val="28"/>
    </w:rPr>
  </w:style>
  <w:style w:type="paragraph" w:customStyle="1" w:styleId="CharCharCharCharCharCharCharCharChar1CharCharCharChar">
    <w:name w:val="Char Char Char Char Char Char Char Char Char1 Char Char Char Char"/>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table">
    <w:name w:val="table"/>
    <w:basedOn w:val="ac"/>
    <w:qFormat/>
    <w:pPr>
      <w:widowControl/>
      <w:spacing w:before="60" w:after="60" w:line="520" w:lineRule="exact"/>
      <w:jc w:val="center"/>
    </w:pPr>
    <w:rPr>
      <w:rFonts w:cs="宋体"/>
      <w:szCs w:val="20"/>
    </w:rPr>
  </w:style>
  <w:style w:type="paragraph" w:customStyle="1" w:styleId="CharCharCharCharCharCharCharCharChar1CharCharCharChar1">
    <w:name w:val="Char Char Char Char Char Char Char Char Char1 Char Char Char Char1"/>
    <w:basedOn w:val="ac"/>
    <w:qFormat/>
    <w:pPr>
      <w:widowControl/>
      <w:spacing w:after="160" w:line="240" w:lineRule="exact"/>
      <w:jc w:val="left"/>
    </w:pPr>
    <w:rPr>
      <w:rFonts w:ascii="Arial" w:eastAsia="Times New Roman" w:hAnsi="Arial" w:cs="Verdana"/>
      <w:b/>
      <w:kern w:val="0"/>
      <w:szCs w:val="20"/>
      <w:lang w:eastAsia="en-US"/>
    </w:rPr>
  </w:style>
  <w:style w:type="character" w:customStyle="1" w:styleId="1e">
    <w:name w:val="占位符文本1"/>
    <w:uiPriority w:val="99"/>
    <w:semiHidden/>
    <w:qFormat/>
    <w:rPr>
      <w:color w:val="808080"/>
    </w:rPr>
  </w:style>
  <w:style w:type="paragraph" w:customStyle="1" w:styleId="affffffffffa">
    <w:name w:val="排降正文"/>
    <w:basedOn w:val="ac"/>
    <w:link w:val="CharCharf4"/>
    <w:qFormat/>
    <w:pPr>
      <w:widowControl/>
      <w:ind w:firstLine="480"/>
    </w:pPr>
    <w:rPr>
      <w:rFonts w:cs="宋体"/>
      <w:bCs/>
      <w:color w:val="000000"/>
      <w:szCs w:val="20"/>
      <w:lang w:val="zh-CN"/>
    </w:rPr>
  </w:style>
  <w:style w:type="character" w:customStyle="1" w:styleId="CharCharf4">
    <w:name w:val="排降正文 Char Char"/>
    <w:link w:val="affffffffffa"/>
    <w:qFormat/>
    <w:rPr>
      <w:rFonts w:ascii="Times New Roman" w:eastAsia="宋体" w:hAnsi="Times New Roman" w:cs="宋体"/>
      <w:bCs/>
      <w:color w:val="000000"/>
      <w:kern w:val="2"/>
      <w:sz w:val="24"/>
      <w:lang w:val="zh-CN" w:eastAsia="zh-CN"/>
    </w:rPr>
  </w:style>
  <w:style w:type="character" w:customStyle="1" w:styleId="affffffffffb">
    <w:name w:val="图表编号  宋体 五号 加粗"/>
    <w:qFormat/>
    <w:rPr>
      <w:rFonts w:ascii="宋体" w:hAnsi="宋体"/>
      <w:b/>
      <w:bCs/>
      <w:sz w:val="21"/>
    </w:rPr>
  </w:style>
  <w:style w:type="paragraph" w:customStyle="1" w:styleId="CharCharCharCharCharCharCharCharChar1CharCharCharChar2">
    <w:name w:val="Char Char Char Char Char Char Char Char Char1 Char Char Char Char2"/>
    <w:basedOn w:val="ac"/>
    <w:qFormat/>
    <w:pPr>
      <w:widowControl/>
      <w:spacing w:after="160" w:line="240" w:lineRule="exact"/>
      <w:jc w:val="left"/>
    </w:pPr>
    <w:rPr>
      <w:rFonts w:ascii="Arial" w:eastAsia="Times New Roman" w:hAnsi="Arial" w:cs="Verdana"/>
      <w:b/>
      <w:kern w:val="0"/>
      <w:szCs w:val="20"/>
      <w:lang w:eastAsia="en-US"/>
    </w:rPr>
  </w:style>
  <w:style w:type="paragraph" w:customStyle="1" w:styleId="75">
    <w:name w:val="标题7，⒈"/>
    <w:basedOn w:val="ac"/>
    <w:next w:val="af3"/>
    <w:qFormat/>
    <w:pPr>
      <w:widowControl/>
      <w:spacing w:line="460" w:lineRule="exact"/>
      <w:ind w:firstLine="480"/>
    </w:pPr>
    <w:rPr>
      <w:rFonts w:ascii="宋体" w:eastAsia="仿宋_GB2312" w:hAnsi="Arial" w:cs="Arial"/>
      <w:szCs w:val="32"/>
    </w:rPr>
  </w:style>
  <w:style w:type="paragraph" w:customStyle="1" w:styleId="1f">
    <w:name w:val="纯文本1"/>
    <w:basedOn w:val="ac"/>
    <w:qFormat/>
    <w:pPr>
      <w:widowControl/>
      <w:spacing w:line="520" w:lineRule="exact"/>
    </w:pPr>
    <w:rPr>
      <w:rFonts w:ascii="宋体" w:hAnsi="Courier New" w:cs="Courier New"/>
      <w:szCs w:val="21"/>
    </w:rPr>
  </w:style>
  <w:style w:type="paragraph" w:customStyle="1" w:styleId="2fc">
    <w:name w:val="正文文本缩进2字符"/>
    <w:basedOn w:val="1f0"/>
    <w:qFormat/>
    <w:pPr>
      <w:adjustRightInd w:val="0"/>
      <w:snapToGrid w:val="0"/>
      <w:spacing w:after="0" w:line="360" w:lineRule="auto"/>
      <w:ind w:leftChars="0" w:left="0"/>
      <w:jc w:val="left"/>
    </w:pPr>
    <w:rPr>
      <w:rFonts w:ascii="Times New Roman" w:hAnsi="Times New Roman" w:cs="宋体"/>
    </w:rPr>
  </w:style>
  <w:style w:type="paragraph" w:customStyle="1" w:styleId="1f0">
    <w:name w:val="正文文本缩进1"/>
    <w:basedOn w:val="ac"/>
    <w:qFormat/>
    <w:pPr>
      <w:widowControl/>
      <w:spacing w:after="120" w:line="520" w:lineRule="exact"/>
      <w:ind w:leftChars="200" w:left="420"/>
    </w:pPr>
    <w:rPr>
      <w:rFonts w:ascii="Cambria" w:hAnsi="Cambria" w:cs="Times New Roman"/>
    </w:rPr>
  </w:style>
  <w:style w:type="paragraph" w:customStyle="1" w:styleId="affffffffffc">
    <w:name w:val="表头文字"/>
    <w:basedOn w:val="aff2"/>
    <w:qFormat/>
    <w:pPr>
      <w:widowControl/>
      <w:adjustRightInd w:val="0"/>
      <w:snapToGrid w:val="0"/>
      <w:spacing w:line="360" w:lineRule="auto"/>
      <w:ind w:firstLineChars="200" w:firstLine="200"/>
      <w:jc w:val="center"/>
    </w:pPr>
    <w:rPr>
      <w:rFonts w:ascii="Times New Roman" w:eastAsia="宋体" w:hAnsi="Times New Roman" w:cs="Times New Roman"/>
      <w:b/>
      <w:sz w:val="21"/>
      <w:szCs w:val="21"/>
      <w:lang w:val="zh-CN"/>
    </w:rPr>
  </w:style>
  <w:style w:type="paragraph" w:customStyle="1" w:styleId="01">
    <w:name w:val="表内字体0行"/>
    <w:basedOn w:val="ac"/>
    <w:qFormat/>
    <w:pPr>
      <w:widowControl/>
      <w:autoSpaceDE w:val="0"/>
      <w:autoSpaceDN w:val="0"/>
      <w:adjustRightInd w:val="0"/>
      <w:spacing w:line="520" w:lineRule="exact"/>
      <w:jc w:val="center"/>
      <w:textAlignment w:val="baseline"/>
    </w:pPr>
    <w:rPr>
      <w:rFonts w:hAnsi="宋体" w:cs="宋体"/>
      <w:szCs w:val="20"/>
    </w:rPr>
  </w:style>
  <w:style w:type="paragraph" w:customStyle="1" w:styleId="1f1">
    <w:name w:val="图名1"/>
    <w:basedOn w:val="af4"/>
    <w:qFormat/>
    <w:pPr>
      <w:widowControl/>
      <w:spacing w:before="240" w:after="240" w:line="240" w:lineRule="auto"/>
      <w:jc w:val="center"/>
    </w:pPr>
    <w:rPr>
      <w:rFonts w:ascii="Times New Roman" w:eastAsia="宋体" w:hAnsi="Times New Roman" w:cs="Times New Roman"/>
      <w:b/>
      <w:sz w:val="24"/>
      <w:szCs w:val="21"/>
    </w:rPr>
  </w:style>
  <w:style w:type="paragraph" w:customStyle="1" w:styleId="affffffffffd">
    <w:name w:val="样式 左"/>
    <w:basedOn w:val="ac"/>
    <w:qFormat/>
    <w:pPr>
      <w:widowControl/>
      <w:spacing w:line="520" w:lineRule="exact"/>
      <w:ind w:firstLine="420"/>
      <w:jc w:val="left"/>
    </w:pPr>
    <w:rPr>
      <w:rFonts w:ascii="Cambria" w:hAnsi="Cambria" w:cs="Times New Roman"/>
      <w:szCs w:val="21"/>
    </w:rPr>
  </w:style>
  <w:style w:type="paragraph" w:customStyle="1" w:styleId="affffffffffe">
    <w:name w:val="一般正文"/>
    <w:basedOn w:val="ac"/>
    <w:qFormat/>
    <w:pPr>
      <w:widowControl/>
      <w:spacing w:line="520" w:lineRule="exact"/>
    </w:pPr>
    <w:rPr>
      <w:rFonts w:cs="宋体"/>
      <w:sz w:val="26"/>
      <w:szCs w:val="20"/>
    </w:rPr>
  </w:style>
  <w:style w:type="paragraph" w:customStyle="1" w:styleId="afffffffffff">
    <w:name w:val="使用样式"/>
    <w:basedOn w:val="ac"/>
    <w:qFormat/>
    <w:pPr>
      <w:widowControl/>
      <w:spacing w:line="520" w:lineRule="exact"/>
    </w:pPr>
    <w:rPr>
      <w:rFonts w:cs="宋体"/>
      <w:sz w:val="28"/>
      <w:szCs w:val="20"/>
    </w:rPr>
  </w:style>
  <w:style w:type="paragraph" w:customStyle="1" w:styleId="Char40">
    <w:name w:val="Char4"/>
    <w:basedOn w:val="ac"/>
    <w:next w:val="ac"/>
    <w:qFormat/>
    <w:pPr>
      <w:widowControl/>
      <w:spacing w:line="520" w:lineRule="exact"/>
    </w:pPr>
    <w:rPr>
      <w:rFonts w:cs="宋体"/>
      <w:sz w:val="28"/>
      <w:szCs w:val="28"/>
    </w:rPr>
  </w:style>
  <w:style w:type="paragraph" w:customStyle="1" w:styleId="afffffffffff0">
    <w:name w:val="文书"/>
    <w:basedOn w:val="ac"/>
    <w:qFormat/>
    <w:pPr>
      <w:widowControl/>
      <w:spacing w:line="520" w:lineRule="exact"/>
      <w:ind w:firstLine="560"/>
    </w:pPr>
    <w:rPr>
      <w:rFonts w:cs="宋体"/>
      <w:sz w:val="28"/>
      <w:szCs w:val="28"/>
    </w:rPr>
  </w:style>
  <w:style w:type="paragraph" w:customStyle="1" w:styleId="CharCharCharCharCharCharCharCharCharChar">
    <w:name w:val="Char Char Char Char Char Char Char Char Char Char"/>
    <w:basedOn w:val="ac"/>
    <w:next w:val="ac"/>
    <w:qFormat/>
    <w:pPr>
      <w:widowControl/>
      <w:spacing w:line="520" w:lineRule="exact"/>
    </w:pPr>
    <w:rPr>
      <w:rFonts w:cs="宋体"/>
      <w:sz w:val="28"/>
      <w:szCs w:val="28"/>
    </w:rPr>
  </w:style>
  <w:style w:type="character" w:customStyle="1" w:styleId="Charfff2">
    <w:name w:val="纯文本 Char"/>
    <w:rPr>
      <w:rFonts w:ascii="宋体" w:eastAsia="宋体" w:hAnsi="Courier New" w:cs="Courier New"/>
      <w:szCs w:val="21"/>
    </w:rPr>
  </w:style>
  <w:style w:type="character" w:customStyle="1" w:styleId="afffffffffff1">
    <w:name w:val="图表名称"/>
    <w:rPr>
      <w:rFonts w:ascii="黑体" w:eastAsia="黑体" w:hAnsi="黑体"/>
    </w:rPr>
  </w:style>
  <w:style w:type="character" w:customStyle="1" w:styleId="2Char10">
    <w:name w:val="正文首行缩进 2 Char1"/>
    <w:basedOn w:val="afffff7"/>
    <w:link w:val="29"/>
    <w:rPr>
      <w:rFonts w:ascii="Times New Roman" w:eastAsia="宋体" w:hAnsi="Times New Roman" w:cs="宋体"/>
      <w:kern w:val="2"/>
      <w:sz w:val="28"/>
      <w:szCs w:val="28"/>
      <w:lang w:val="zh-CN" w:eastAsia="zh-CN"/>
    </w:rPr>
  </w:style>
  <w:style w:type="character" w:customStyle="1" w:styleId="2Char3">
    <w:name w:val="正文首行缩进 2 Char"/>
    <w:basedOn w:val="Char7"/>
    <w:rPr>
      <w:rFonts w:ascii="Times New Roman" w:eastAsia="宋体" w:hAnsi="Times New Roman" w:cs="宋体"/>
      <w:sz w:val="24"/>
      <w:lang w:val="zh-CN" w:eastAsia="zh-CN"/>
    </w:rPr>
  </w:style>
  <w:style w:type="paragraph" w:customStyle="1" w:styleId="afffffffffff2">
    <w:name w:val="图形"/>
    <w:basedOn w:val="ac"/>
    <w:qFormat/>
    <w:pPr>
      <w:widowControl/>
      <w:spacing w:line="520" w:lineRule="exact"/>
      <w:jc w:val="center"/>
    </w:pPr>
    <w:rPr>
      <w:rFonts w:eastAsia="黑体" w:cs="宋体"/>
      <w:kern w:val="28"/>
      <w:sz w:val="28"/>
      <w:szCs w:val="28"/>
    </w:rPr>
  </w:style>
  <w:style w:type="paragraph" w:customStyle="1" w:styleId="3088">
    <w:name w:val="样式 标题 3 + 四号 左侧:  0 厘米 段前: 8 磅 段后: 8 磅 行距: 单倍行距"/>
    <w:basedOn w:val="31"/>
    <w:qFormat/>
    <w:pPr>
      <w:numPr>
        <w:ilvl w:val="2"/>
        <w:numId w:val="20"/>
      </w:numPr>
      <w:adjustRightInd w:val="0"/>
      <w:spacing w:before="160" w:after="160" w:line="240" w:lineRule="auto"/>
      <w:textAlignment w:val="baseline"/>
    </w:pPr>
    <w:rPr>
      <w:rFonts w:ascii="黑体" w:eastAsia="黑体" w:hAnsi="Times New Roman" w:cs="宋体"/>
      <w:b w:val="0"/>
      <w:sz w:val="28"/>
      <w:szCs w:val="20"/>
    </w:rPr>
  </w:style>
  <w:style w:type="paragraph" w:customStyle="1" w:styleId="11b188">
    <w:name w:val="样式 标题 1章标题 1b1 + 四号 段前: 8 磅 段后: 8 磅 行距: 单倍行距"/>
    <w:basedOn w:val="1"/>
    <w:qFormat/>
    <w:pPr>
      <w:numPr>
        <w:numId w:val="20"/>
      </w:numPr>
      <w:adjustRightInd w:val="0"/>
      <w:spacing w:before="160" w:after="160" w:line="240" w:lineRule="auto"/>
      <w:jc w:val="both"/>
      <w:textAlignment w:val="baseline"/>
    </w:pPr>
    <w:rPr>
      <w:rFonts w:eastAsia="华文新魏" w:cs="宋体"/>
      <w:b w:val="0"/>
      <w:sz w:val="28"/>
      <w:szCs w:val="20"/>
    </w:rPr>
  </w:style>
  <w:style w:type="paragraph" w:customStyle="1" w:styleId="211112b288173">
    <w:name w:val="样式 标题 2节标题 1.11.1标题2b2 + 宋体 段前: 8 磅 段后: 8 磅 行距: 多倍行距 1.73 ..."/>
    <w:basedOn w:val="21"/>
    <w:qFormat/>
    <w:pPr>
      <w:numPr>
        <w:ilvl w:val="1"/>
        <w:numId w:val="20"/>
      </w:numPr>
      <w:tabs>
        <w:tab w:val="clear" w:pos="2694"/>
        <w:tab w:val="left" w:pos="567"/>
      </w:tabs>
      <w:adjustRightInd w:val="0"/>
      <w:spacing w:before="160" w:after="160" w:line="415" w:lineRule="auto"/>
      <w:ind w:left="567"/>
      <w:jc w:val="both"/>
      <w:textAlignment w:val="baseline"/>
    </w:pPr>
    <w:rPr>
      <w:rFonts w:ascii="宋体" w:hAnsi="宋体" w:cs="宋体"/>
      <w:b w:val="0"/>
      <w:szCs w:val="20"/>
    </w:rPr>
  </w:style>
  <w:style w:type="paragraph" w:customStyle="1" w:styleId="400">
    <w:name w:val="样式 标题 4 + 段前: 0 磅 段后: 0 磅 行距: 单倍行距"/>
    <w:basedOn w:val="40"/>
    <w:qFormat/>
    <w:pPr>
      <w:numPr>
        <w:ilvl w:val="3"/>
        <w:numId w:val="20"/>
      </w:numPr>
      <w:adjustRightInd w:val="0"/>
      <w:spacing w:before="0" w:after="0" w:line="520" w:lineRule="exact"/>
      <w:textAlignment w:val="baseline"/>
    </w:pPr>
    <w:rPr>
      <w:rFonts w:ascii="Arial" w:eastAsia="宋体" w:hAnsi="Arial" w:cs="宋体"/>
      <w:b w:val="0"/>
      <w:sz w:val="24"/>
      <w:szCs w:val="20"/>
    </w:rPr>
  </w:style>
  <w:style w:type="character" w:customStyle="1" w:styleId="Char18">
    <w:name w:val="批注文字 Char1"/>
    <w:rPr>
      <w:rFonts w:ascii="Times New Roman" w:eastAsia="宋体" w:hAnsi="Times New Roman" w:cs="Times New Roman"/>
      <w:sz w:val="24"/>
      <w:szCs w:val="24"/>
    </w:rPr>
  </w:style>
  <w:style w:type="character" w:customStyle="1" w:styleId="2Char11">
    <w:name w:val="正文文本缩进 2 Char1"/>
    <w:rPr>
      <w:rFonts w:ascii="Times New Roman" w:eastAsia="宋体" w:hAnsi="Times New Roman" w:cs="Times New Roman"/>
      <w:sz w:val="24"/>
      <w:szCs w:val="24"/>
    </w:rPr>
  </w:style>
  <w:style w:type="character" w:customStyle="1" w:styleId="Char19">
    <w:name w:val="批注主题 Char1"/>
    <w:rPr>
      <w:rFonts w:ascii="Times New Roman" w:eastAsia="宋体" w:hAnsi="Times New Roman" w:cs="Times New Roman"/>
      <w:b/>
      <w:bCs/>
      <w:sz w:val="24"/>
      <w:szCs w:val="24"/>
    </w:rPr>
  </w:style>
  <w:style w:type="character" w:customStyle="1" w:styleId="Char1a">
    <w:name w:val="批注框文本 Char1"/>
    <w:rPr>
      <w:rFonts w:ascii="Times New Roman" w:eastAsia="宋体" w:hAnsi="Times New Roman" w:cs="Times New Roman"/>
      <w:sz w:val="18"/>
      <w:szCs w:val="18"/>
    </w:rPr>
  </w:style>
  <w:style w:type="character" w:customStyle="1" w:styleId="Charfff3">
    <w:name w:val="无间隔 Char"/>
    <w:locked/>
    <w:rPr>
      <w:szCs w:val="24"/>
    </w:rPr>
  </w:style>
  <w:style w:type="character" w:customStyle="1" w:styleId="Charfff4">
    <w:name w:val="文 Char"/>
    <w:link w:val="afffffffffff3"/>
    <w:semiHidden/>
    <w:locked/>
    <w:rPr>
      <w:rFonts w:ascii="宋体" w:hAnsi="宋体"/>
      <w:color w:val="000000"/>
      <w:sz w:val="24"/>
      <w:szCs w:val="24"/>
    </w:rPr>
  </w:style>
  <w:style w:type="paragraph" w:customStyle="1" w:styleId="afffffffffff3">
    <w:name w:val="文"/>
    <w:basedOn w:val="ac"/>
    <w:link w:val="Charfff4"/>
    <w:semiHidden/>
    <w:qFormat/>
    <w:pPr>
      <w:widowControl/>
      <w:ind w:firstLine="480"/>
    </w:pPr>
    <w:rPr>
      <w:rFonts w:ascii="宋体" w:eastAsiaTheme="minorEastAsia" w:hAnsi="宋体"/>
      <w:color w:val="000000"/>
      <w:kern w:val="0"/>
      <w:szCs w:val="24"/>
    </w:rPr>
  </w:style>
  <w:style w:type="character" w:customStyle="1" w:styleId="Charfff5">
    <w:name w:val="标书正文 Char"/>
    <w:link w:val="afffffffffff4"/>
    <w:semiHidden/>
    <w:locked/>
    <w:rPr>
      <w:rFonts w:ascii="宋体" w:hAnsi="宋体"/>
      <w:sz w:val="24"/>
      <w:szCs w:val="24"/>
    </w:rPr>
  </w:style>
  <w:style w:type="paragraph" w:customStyle="1" w:styleId="afffffffffff4">
    <w:name w:val="标书正文"/>
    <w:basedOn w:val="ac"/>
    <w:link w:val="Charfff5"/>
    <w:semiHidden/>
    <w:qFormat/>
    <w:pPr>
      <w:widowControl/>
      <w:ind w:firstLine="480"/>
    </w:pPr>
    <w:rPr>
      <w:rFonts w:ascii="宋体" w:eastAsiaTheme="minorEastAsia" w:hAnsi="宋体"/>
      <w:kern w:val="0"/>
      <w:szCs w:val="24"/>
    </w:rPr>
  </w:style>
  <w:style w:type="character" w:customStyle="1" w:styleId="01CharChar">
    <w:name w:val="01宋体小四正文 Char Char"/>
    <w:link w:val="010"/>
    <w:locked/>
    <w:rPr>
      <w:rFonts w:ascii="宋体" w:hAnsi="宋体"/>
      <w:sz w:val="24"/>
      <w:szCs w:val="24"/>
    </w:rPr>
  </w:style>
  <w:style w:type="paragraph" w:customStyle="1" w:styleId="010">
    <w:name w:val="01宋体小四正文"/>
    <w:basedOn w:val="ac"/>
    <w:link w:val="01CharChar"/>
    <w:qFormat/>
    <w:pPr>
      <w:widowControl/>
      <w:snapToGrid w:val="0"/>
      <w:spacing w:line="460" w:lineRule="exact"/>
      <w:ind w:firstLine="480"/>
    </w:pPr>
    <w:rPr>
      <w:rFonts w:ascii="宋体" w:eastAsiaTheme="minorEastAsia" w:hAnsi="宋体"/>
      <w:kern w:val="0"/>
      <w:szCs w:val="24"/>
    </w:rPr>
  </w:style>
  <w:style w:type="character" w:customStyle="1" w:styleId="Charfff6">
    <w:name w:val="表头文字格式 Char"/>
    <w:link w:val="afffffffffff5"/>
    <w:locked/>
    <w:rPr>
      <w:rFonts w:eastAsia="仿宋_GB2312"/>
      <w:w w:val="75"/>
      <w:szCs w:val="21"/>
    </w:rPr>
  </w:style>
  <w:style w:type="paragraph" w:customStyle="1" w:styleId="afffffffffff5">
    <w:name w:val="表头文字格式"/>
    <w:basedOn w:val="afffffffff7"/>
    <w:link w:val="Charfff6"/>
    <w:qFormat/>
    <w:pPr>
      <w:spacing w:line="240" w:lineRule="exact"/>
    </w:pPr>
    <w:rPr>
      <w:rFonts w:asciiTheme="minorHAnsi" w:eastAsia="仿宋_GB2312" w:hAnsiTheme="minorHAnsi" w:cstheme="minorBidi"/>
      <w:w w:val="75"/>
      <w:kern w:val="0"/>
      <w:sz w:val="20"/>
      <w:szCs w:val="21"/>
      <w:lang w:val="en-US"/>
    </w:rPr>
  </w:style>
  <w:style w:type="character" w:customStyle="1" w:styleId="2Char12">
    <w:name w:val="标题 2 Char1"/>
    <w:rPr>
      <w:rFonts w:ascii="Arial" w:eastAsia="黑体" w:hAnsi="Arial"/>
      <w:b/>
      <w:bCs/>
      <w:kern w:val="2"/>
      <w:sz w:val="32"/>
      <w:szCs w:val="32"/>
      <w:lang w:val="en-US" w:eastAsia="zh-CN" w:bidi="ar-SA"/>
    </w:rPr>
  </w:style>
  <w:style w:type="character" w:customStyle="1" w:styleId="4Char2">
    <w:name w:val="标题 4 Char2"/>
    <w:rPr>
      <w:rFonts w:ascii="Cambria" w:eastAsia="宋体" w:hAnsi="Cambria"/>
      <w:b/>
      <w:bCs/>
      <w:kern w:val="2"/>
      <w:sz w:val="24"/>
      <w:szCs w:val="28"/>
      <w:lang w:val="en-US" w:eastAsia="zh-CN" w:bidi="ar-SA"/>
    </w:rPr>
  </w:style>
  <w:style w:type="character" w:customStyle="1" w:styleId="CharCharf5">
    <w:name w:val="正文格式 Char Char"/>
    <w:rPr>
      <w:rFonts w:eastAsia="宋体"/>
      <w:kern w:val="2"/>
      <w:sz w:val="28"/>
      <w:szCs w:val="24"/>
      <w:lang w:val="en-US" w:eastAsia="zh-CN" w:bidi="ar-SA"/>
    </w:rPr>
  </w:style>
  <w:style w:type="paragraph" w:customStyle="1" w:styleId="2CharChar1">
    <w:name w:val="样式 首行缩进:  2 字符 Char Char"/>
    <w:basedOn w:val="ac"/>
    <w:qFormat/>
    <w:pPr>
      <w:widowControl/>
      <w:spacing w:line="480" w:lineRule="exact"/>
      <w:ind w:firstLine="560"/>
    </w:pPr>
    <w:rPr>
      <w:rFonts w:cs="宋体"/>
      <w:kern w:val="28"/>
      <w:sz w:val="28"/>
      <w:szCs w:val="28"/>
    </w:rPr>
  </w:style>
  <w:style w:type="paragraph" w:customStyle="1" w:styleId="2fd">
    <w:name w:val="正文2"/>
    <w:basedOn w:val="ac"/>
    <w:qFormat/>
    <w:pPr>
      <w:widowControl/>
      <w:spacing w:line="520" w:lineRule="exact"/>
      <w:jc w:val="left"/>
    </w:pPr>
    <w:rPr>
      <w:rFonts w:eastAsia="MS Mincho" w:cs="宋体"/>
      <w:kern w:val="0"/>
      <w:sz w:val="20"/>
      <w:szCs w:val="20"/>
      <w:lang w:eastAsia="en-US"/>
    </w:rPr>
  </w:style>
  <w:style w:type="paragraph" w:customStyle="1" w:styleId="afffffffffff6">
    <w:name w:val="样式 表格 + 五号 两端对齐"/>
    <w:basedOn w:val="affffff9"/>
    <w:qFormat/>
    <w:pPr>
      <w:widowControl w:val="0"/>
      <w:adjustRightInd w:val="0"/>
      <w:snapToGrid w:val="0"/>
    </w:pPr>
    <w:rPr>
      <w:rFonts w:cs="宋体"/>
      <w:szCs w:val="21"/>
    </w:rPr>
  </w:style>
  <w:style w:type="paragraph" w:customStyle="1" w:styleId="5c">
    <w:name w:val="标题5"/>
    <w:basedOn w:val="ac"/>
    <w:qFormat/>
    <w:pPr>
      <w:widowControl/>
      <w:ind w:firstLine="480"/>
    </w:pPr>
    <w:rPr>
      <w:rFonts w:cs="宋体"/>
      <w:color w:val="FF0000"/>
      <w:szCs w:val="20"/>
    </w:rPr>
  </w:style>
  <w:style w:type="paragraph" w:customStyle="1" w:styleId="2fe">
    <w:name w:val="样式 正文文字 + 首行缩进:  2 字符"/>
    <w:basedOn w:val="afb"/>
    <w:qFormat/>
    <w:pPr>
      <w:spacing w:after="0"/>
      <w:ind w:firstLine="560"/>
    </w:pPr>
    <w:rPr>
      <w:kern w:val="2"/>
      <w:sz w:val="28"/>
    </w:rPr>
  </w:style>
  <w:style w:type="paragraph" w:customStyle="1" w:styleId="122">
    <w:name w:val="样式 宋体 12 磅 首行缩进:  2 字符"/>
    <w:basedOn w:val="ac"/>
    <w:qFormat/>
    <w:pPr>
      <w:widowControl/>
      <w:spacing w:line="500" w:lineRule="exact"/>
    </w:pPr>
    <w:rPr>
      <w:rFonts w:ascii="宋体" w:hAnsi="宋体" w:cs="宋体"/>
      <w:sz w:val="26"/>
      <w:szCs w:val="20"/>
    </w:rPr>
  </w:style>
  <w:style w:type="paragraph" w:customStyle="1" w:styleId="7Char0">
    <w:name w:val="7 Char"/>
    <w:basedOn w:val="ac"/>
    <w:next w:val="ac"/>
    <w:qFormat/>
    <w:pPr>
      <w:widowControl/>
      <w:spacing w:line="520" w:lineRule="exact"/>
    </w:pPr>
    <w:rPr>
      <w:rFonts w:cs="宋体"/>
      <w:szCs w:val="20"/>
    </w:rPr>
  </w:style>
  <w:style w:type="paragraph" w:customStyle="1" w:styleId="CharCharCharChar1">
    <w:name w:val="Char Char Char Char1"/>
    <w:basedOn w:val="ac"/>
    <w:qFormat/>
    <w:pPr>
      <w:widowControl/>
      <w:spacing w:line="520" w:lineRule="exact"/>
    </w:pPr>
    <w:rPr>
      <w:rFonts w:ascii="仿宋_GB2312" w:eastAsia="仿宋_GB2312" w:cs="宋体"/>
      <w:b/>
      <w:sz w:val="32"/>
      <w:szCs w:val="32"/>
    </w:rPr>
  </w:style>
  <w:style w:type="character" w:customStyle="1" w:styleId="CharChar17">
    <w:name w:val="Char Char17"/>
    <w:rPr>
      <w:rFonts w:eastAsia="宋体"/>
      <w:kern w:val="2"/>
      <w:sz w:val="24"/>
      <w:szCs w:val="24"/>
      <w:lang w:val="en-US" w:eastAsia="zh-CN" w:bidi="ar-SA"/>
    </w:rPr>
  </w:style>
  <w:style w:type="paragraph" w:customStyle="1" w:styleId="CharCharCharCharCharCharCharCharCharCharCharCharCharCharCharChar">
    <w:name w:val="Char Char Char Char Char Char Char Char Char Char Char Char Char Char Char Char"/>
    <w:basedOn w:val="ac"/>
    <w:qFormat/>
    <w:pPr>
      <w:widowControl/>
      <w:spacing w:line="520" w:lineRule="exact"/>
    </w:pPr>
    <w:rPr>
      <w:rFonts w:cs="宋体"/>
      <w:szCs w:val="20"/>
    </w:rPr>
  </w:style>
  <w:style w:type="paragraph" w:customStyle="1" w:styleId="afffffffffff7">
    <w:name w:val="表内容"/>
    <w:basedOn w:val="ac"/>
    <w:qFormat/>
    <w:pPr>
      <w:widowControl/>
      <w:spacing w:line="320" w:lineRule="exact"/>
      <w:jc w:val="center"/>
    </w:pPr>
    <w:rPr>
      <w:rFonts w:cs="宋体"/>
      <w:kern w:val="24"/>
      <w:szCs w:val="21"/>
    </w:rPr>
  </w:style>
  <w:style w:type="table" w:customStyle="1" w:styleId="1f2">
    <w:name w:val="表格样式1"/>
    <w:basedOn w:val="ae"/>
    <w:qFormat/>
    <w:pPr>
      <w:jc w:val="center"/>
    </w:pPr>
    <w:rPr>
      <w:rFonts w:ascii="Times New Roman" w:eastAsia="宋体"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harChar20">
    <w:name w:val="Char Char2"/>
    <w:basedOn w:val="ac"/>
    <w:qFormat/>
    <w:pPr>
      <w:widowControl/>
      <w:spacing w:after="160" w:line="240" w:lineRule="exact"/>
      <w:jc w:val="left"/>
    </w:pPr>
    <w:rPr>
      <w:rFonts w:ascii="Verdana" w:eastAsia="仿宋_GB2312" w:hAnsi="Verdana" w:cs="宋体"/>
      <w:kern w:val="0"/>
      <w:sz w:val="30"/>
      <w:szCs w:val="30"/>
      <w:lang w:eastAsia="en-US"/>
    </w:rPr>
  </w:style>
  <w:style w:type="character" w:customStyle="1" w:styleId="CharChar25">
    <w:name w:val="Char Char25"/>
    <w:rPr>
      <w:kern w:val="2"/>
      <w:sz w:val="18"/>
      <w:szCs w:val="18"/>
    </w:rPr>
  </w:style>
  <w:style w:type="paragraph" w:customStyle="1" w:styleId="130">
    <w:name w:val="13号字体"/>
    <w:basedOn w:val="ac"/>
    <w:link w:val="13Char"/>
    <w:qFormat/>
    <w:pPr>
      <w:widowControl/>
      <w:tabs>
        <w:tab w:val="left" w:pos="1260"/>
      </w:tabs>
      <w:spacing w:line="520" w:lineRule="exact"/>
      <w:ind w:firstLine="549"/>
    </w:pPr>
    <w:rPr>
      <w:rFonts w:ascii="宋体" w:hAnsi="宋体" w:cs="宋体"/>
      <w:sz w:val="26"/>
      <w:szCs w:val="26"/>
      <w:lang w:val="zh-CN"/>
    </w:rPr>
  </w:style>
  <w:style w:type="character" w:customStyle="1" w:styleId="13Char">
    <w:name w:val="13号字体 Char"/>
    <w:link w:val="130"/>
    <w:rPr>
      <w:rFonts w:ascii="宋体" w:eastAsia="宋体" w:hAnsi="宋体" w:cs="宋体"/>
      <w:kern w:val="2"/>
      <w:sz w:val="26"/>
      <w:szCs w:val="26"/>
      <w:lang w:val="zh-CN" w:eastAsia="zh-CN"/>
    </w:rPr>
  </w:style>
  <w:style w:type="character" w:customStyle="1" w:styleId="101">
    <w:name w:val="101"/>
    <w:qFormat/>
    <w:rPr>
      <w:rFonts w:ascii="Times New Roman" w:eastAsia="Times New Roman" w:hAnsi="Times New Roman"/>
      <w:kern w:val="2"/>
      <w:sz w:val="26"/>
      <w:szCs w:val="26"/>
    </w:rPr>
  </w:style>
  <w:style w:type="character" w:customStyle="1" w:styleId="CharChar26">
    <w:name w:val="Char Char26"/>
    <w:rPr>
      <w:rFonts w:eastAsia="宋体"/>
      <w:kern w:val="2"/>
      <w:sz w:val="18"/>
      <w:szCs w:val="18"/>
      <w:lang w:val="en-US" w:eastAsia="zh-CN" w:bidi="ar-SA"/>
    </w:rPr>
  </w:style>
  <w:style w:type="character" w:customStyle="1" w:styleId="CharChar24">
    <w:name w:val="Char Char24"/>
    <w:rPr>
      <w:rFonts w:eastAsia="宋体"/>
      <w:kern w:val="2"/>
      <w:sz w:val="18"/>
      <w:szCs w:val="18"/>
      <w:lang w:val="en-US" w:eastAsia="zh-CN" w:bidi="ar-SA"/>
    </w:rPr>
  </w:style>
  <w:style w:type="character" w:customStyle="1" w:styleId="CharChar19">
    <w:name w:val="Char Char19"/>
    <w:semiHidden/>
    <w:rPr>
      <w:rFonts w:eastAsia="宋体"/>
      <w:kern w:val="2"/>
      <w:sz w:val="24"/>
      <w:szCs w:val="24"/>
      <w:lang w:val="en-US" w:eastAsia="zh-CN" w:bidi="ar-SA"/>
    </w:rPr>
  </w:style>
  <w:style w:type="paragraph" w:customStyle="1" w:styleId="10505">
    <w:name w:val="样式 标题 1 + 段前: 0.5 行 段后: 0.5 行"/>
    <w:basedOn w:val="1"/>
    <w:qFormat/>
    <w:pPr>
      <w:keepNext w:val="0"/>
      <w:keepLines w:val="0"/>
      <w:pageBreakBefore/>
      <w:numPr>
        <w:numId w:val="21"/>
      </w:numPr>
      <w:spacing w:beforeLines="50" w:before="260" w:afterLines="50" w:after="260" w:line="240" w:lineRule="auto"/>
      <w:jc w:val="both"/>
    </w:pPr>
    <w:rPr>
      <w:rFonts w:eastAsia="华文新魏" w:cs="宋体"/>
      <w:b w:val="0"/>
      <w:snapToGrid w:val="0"/>
      <w:kern w:val="0"/>
      <w:szCs w:val="20"/>
    </w:rPr>
  </w:style>
  <w:style w:type="character" w:customStyle="1" w:styleId="CharCharCharCharChar0">
    <w:name w:val="正文文本缩进 Char Char Char Char Char"/>
    <w:rPr>
      <w:rFonts w:eastAsia="宋体"/>
      <w:kern w:val="2"/>
      <w:sz w:val="24"/>
      <w:szCs w:val="24"/>
      <w:lang w:val="en-US" w:eastAsia="zh-CN" w:bidi="ar-SA"/>
    </w:rPr>
  </w:style>
  <w:style w:type="character" w:customStyle="1" w:styleId="Charfff7">
    <w:name w:val="表格内容 Char"/>
    <w:rPr>
      <w:rFonts w:ascii="Times New Roman" w:eastAsia="宋体" w:hAnsi="Times New Roman" w:cs="Times New Roman"/>
      <w:szCs w:val="24"/>
    </w:rPr>
  </w:style>
  <w:style w:type="character" w:customStyle="1" w:styleId="afffffffffff8">
    <w:name w:val="脚注文本 字符"/>
    <w:basedOn w:val="ad"/>
    <w:uiPriority w:val="99"/>
    <w:semiHidden/>
    <w:rPr>
      <w:rFonts w:ascii="Times New Roman" w:eastAsia="宋体" w:hAnsi="Times New Roman"/>
      <w:kern w:val="2"/>
      <w:sz w:val="18"/>
      <w:szCs w:val="18"/>
    </w:rPr>
  </w:style>
  <w:style w:type="character" w:customStyle="1" w:styleId="Charf">
    <w:name w:val="脚注文本 Char"/>
    <w:basedOn w:val="ad"/>
    <w:link w:val="affa"/>
    <w:rPr>
      <w:rFonts w:ascii="Times New Roman" w:eastAsia="宋体" w:hAnsi="Times New Roman" w:cs="宋体"/>
      <w:kern w:val="28"/>
      <w:sz w:val="18"/>
      <w:szCs w:val="18"/>
      <w:lang w:val="zh-CN" w:eastAsia="zh-CN"/>
    </w:rPr>
  </w:style>
  <w:style w:type="character" w:customStyle="1" w:styleId="CharChar18">
    <w:name w:val="Char Char18"/>
    <w:rPr>
      <w:rFonts w:ascii="宋体" w:eastAsia="宋体"/>
      <w:kern w:val="28"/>
      <w:sz w:val="24"/>
      <w:lang w:val="en-US" w:eastAsia="zh-CN" w:bidi="ar-SA"/>
    </w:rPr>
  </w:style>
  <w:style w:type="paragraph" w:customStyle="1" w:styleId="CharCharChar1Char">
    <w:name w:val="Char Char Char1 Char"/>
    <w:basedOn w:val="ac"/>
    <w:next w:val="ac"/>
    <w:qFormat/>
    <w:pPr>
      <w:widowControl/>
      <w:spacing w:line="520" w:lineRule="exact"/>
    </w:pPr>
    <w:rPr>
      <w:rFonts w:cs="宋体"/>
      <w:szCs w:val="20"/>
    </w:rPr>
  </w:style>
  <w:style w:type="paragraph" w:customStyle="1" w:styleId="113">
    <w:name w:val="11号线标题3"/>
    <w:basedOn w:val="ac"/>
    <w:qFormat/>
    <w:pPr>
      <w:widowControl/>
      <w:spacing w:line="520" w:lineRule="exact"/>
    </w:pPr>
    <w:rPr>
      <w:rFonts w:cs="宋体"/>
      <w:szCs w:val="20"/>
    </w:rPr>
  </w:style>
  <w:style w:type="paragraph" w:customStyle="1" w:styleId="afffffffffff9">
    <w:name w:val="正文 缩进"/>
    <w:basedOn w:val="ac"/>
    <w:link w:val="Charfff8"/>
    <w:qFormat/>
    <w:pPr>
      <w:widowControl/>
      <w:adjustRightInd w:val="0"/>
      <w:snapToGrid w:val="0"/>
      <w:ind w:firstLine="480"/>
    </w:pPr>
    <w:rPr>
      <w:rFonts w:cs="宋体"/>
      <w:szCs w:val="20"/>
      <w:lang w:val="zh-CN"/>
    </w:rPr>
  </w:style>
  <w:style w:type="character" w:customStyle="1" w:styleId="Charfff8">
    <w:name w:val="正文 缩进 Char"/>
    <w:link w:val="afffffffffff9"/>
    <w:rPr>
      <w:rFonts w:ascii="Times New Roman" w:eastAsia="宋体" w:hAnsi="Times New Roman" w:cs="宋体"/>
      <w:kern w:val="2"/>
      <w:sz w:val="24"/>
      <w:lang w:val="zh-CN" w:eastAsia="zh-CN"/>
    </w:rPr>
  </w:style>
  <w:style w:type="paragraph" w:customStyle="1" w:styleId="015">
    <w:name w:val="样式 左侧:  0 厘米 行距: 1.5 倍行距"/>
    <w:basedOn w:val="ac"/>
    <w:semiHidden/>
    <w:qFormat/>
    <w:pPr>
      <w:widowControl/>
      <w:tabs>
        <w:tab w:val="left" w:pos="720"/>
      </w:tabs>
      <w:ind w:firstLine="480"/>
    </w:pPr>
    <w:rPr>
      <w:rFonts w:cs="宋体"/>
      <w:kern w:val="0"/>
      <w:szCs w:val="20"/>
    </w:rPr>
  </w:style>
  <w:style w:type="character" w:customStyle="1" w:styleId="llpChar">
    <w:name w:val="llp Char"/>
    <w:rPr>
      <w:rFonts w:eastAsia="宋体"/>
      <w:b/>
      <w:bCs/>
      <w:kern w:val="44"/>
      <w:sz w:val="24"/>
      <w:szCs w:val="44"/>
      <w:lang w:val="en-US" w:eastAsia="zh-CN" w:bidi="ar-SA"/>
    </w:rPr>
  </w:style>
  <w:style w:type="paragraph" w:customStyle="1" w:styleId="93">
    <w:name w:val="9"/>
    <w:basedOn w:val="ac"/>
    <w:next w:val="aff"/>
    <w:qFormat/>
    <w:pPr>
      <w:widowControl/>
      <w:spacing w:line="520" w:lineRule="exact"/>
    </w:pPr>
    <w:rPr>
      <w:rFonts w:ascii="宋体" w:hAnsi="Courier New" w:cs="宋体"/>
      <w:szCs w:val="21"/>
    </w:rPr>
  </w:style>
  <w:style w:type="paragraph" w:customStyle="1" w:styleId="84">
    <w:name w:val="8"/>
    <w:basedOn w:val="ac"/>
    <w:next w:val="aff"/>
    <w:qFormat/>
    <w:pPr>
      <w:widowControl/>
      <w:spacing w:line="520" w:lineRule="exact"/>
    </w:pPr>
    <w:rPr>
      <w:rFonts w:ascii="宋体" w:hAnsi="Courier New" w:cs="宋体"/>
      <w:szCs w:val="21"/>
    </w:rPr>
  </w:style>
  <w:style w:type="paragraph" w:customStyle="1" w:styleId="76">
    <w:name w:val="7"/>
    <w:basedOn w:val="ac"/>
    <w:next w:val="afc"/>
    <w:qFormat/>
    <w:pPr>
      <w:widowControl/>
      <w:spacing w:line="520" w:lineRule="exact"/>
      <w:ind w:left="420" w:firstLine="425"/>
    </w:pPr>
    <w:rPr>
      <w:rFonts w:cs="宋体"/>
      <w:szCs w:val="20"/>
    </w:rPr>
  </w:style>
  <w:style w:type="paragraph" w:customStyle="1" w:styleId="66">
    <w:name w:val="6"/>
    <w:basedOn w:val="ac"/>
    <w:next w:val="24"/>
    <w:qFormat/>
    <w:pPr>
      <w:widowControl/>
      <w:spacing w:afterLines="50" w:after="120" w:line="480" w:lineRule="auto"/>
      <w:ind w:leftChars="200" w:left="420"/>
      <w:jc w:val="left"/>
    </w:pPr>
    <w:rPr>
      <w:rFonts w:cs="宋体"/>
      <w:kern w:val="0"/>
      <w:szCs w:val="20"/>
    </w:rPr>
  </w:style>
  <w:style w:type="paragraph" w:customStyle="1" w:styleId="lxj">
    <w:name w:val="lxj正文"/>
    <w:basedOn w:val="ac"/>
    <w:qFormat/>
    <w:pPr>
      <w:widowControl/>
    </w:pPr>
    <w:rPr>
      <w:rFonts w:cs="宋体"/>
      <w:szCs w:val="20"/>
    </w:rPr>
  </w:style>
  <w:style w:type="paragraph" w:customStyle="1" w:styleId="waq">
    <w:name w:val="waq"/>
    <w:basedOn w:val="ac"/>
    <w:qFormat/>
    <w:pPr>
      <w:widowControl/>
      <w:spacing w:line="520" w:lineRule="exact"/>
    </w:pPr>
    <w:rPr>
      <w:rFonts w:cs="宋体"/>
      <w:sz w:val="28"/>
      <w:szCs w:val="20"/>
    </w:rPr>
  </w:style>
  <w:style w:type="paragraph" w:customStyle="1" w:styleId="Table0">
    <w:name w:val="Table"/>
    <w:basedOn w:val="ac"/>
    <w:qFormat/>
    <w:pPr>
      <w:widowControl/>
      <w:adjustRightInd w:val="0"/>
      <w:spacing w:line="520" w:lineRule="exact"/>
      <w:jc w:val="center"/>
      <w:textAlignment w:val="baseline"/>
    </w:pPr>
    <w:rPr>
      <w:rFonts w:cs="宋体"/>
      <w:spacing w:val="-10"/>
      <w:kern w:val="0"/>
      <w:szCs w:val="20"/>
    </w:rPr>
  </w:style>
  <w:style w:type="character" w:customStyle="1" w:styleId="10CharChar">
    <w:name w:val="样式10 Char Char"/>
    <w:link w:val="10Char"/>
    <w:rPr>
      <w:rFonts w:eastAsia="黑体"/>
      <w:b/>
      <w:bCs/>
      <w:sz w:val="24"/>
      <w:szCs w:val="24"/>
    </w:rPr>
  </w:style>
  <w:style w:type="paragraph" w:customStyle="1" w:styleId="10Char">
    <w:name w:val="样式10 Char"/>
    <w:basedOn w:val="31"/>
    <w:link w:val="10CharChar"/>
    <w:qFormat/>
    <w:pPr>
      <w:spacing w:before="120" w:after="120" w:line="240" w:lineRule="auto"/>
    </w:pPr>
    <w:rPr>
      <w:rFonts w:eastAsia="黑体"/>
      <w:kern w:val="0"/>
      <w:sz w:val="24"/>
      <w:szCs w:val="24"/>
    </w:rPr>
  </w:style>
  <w:style w:type="paragraph" w:customStyle="1" w:styleId="102">
    <w:name w:val="样式10"/>
    <w:basedOn w:val="31"/>
    <w:qFormat/>
    <w:pPr>
      <w:spacing w:before="120" w:after="120" w:line="240" w:lineRule="auto"/>
    </w:pPr>
    <w:rPr>
      <w:rFonts w:ascii="Times New Roman" w:eastAsia="黑体" w:hAnsi="Times New Roman" w:cs="Times New Roman"/>
      <w:b w:val="0"/>
      <w:sz w:val="24"/>
      <w:szCs w:val="24"/>
    </w:rPr>
  </w:style>
  <w:style w:type="character" w:customStyle="1" w:styleId="HTML2">
    <w:name w:val="HTML 地址 字符"/>
    <w:basedOn w:val="ad"/>
    <w:uiPriority w:val="99"/>
    <w:semiHidden/>
    <w:rPr>
      <w:rFonts w:ascii="Times New Roman" w:eastAsia="宋体" w:hAnsi="Times New Roman"/>
      <w:i/>
      <w:iCs/>
      <w:kern w:val="2"/>
      <w:sz w:val="24"/>
      <w:szCs w:val="22"/>
    </w:rPr>
  </w:style>
  <w:style w:type="character" w:customStyle="1" w:styleId="HTMLChar">
    <w:name w:val="HTML 地址 Char"/>
    <w:basedOn w:val="ad"/>
    <w:link w:val="HTML"/>
    <w:rPr>
      <w:rFonts w:ascii="Times New Roman" w:eastAsia="宋体" w:hAnsi="Times New Roman" w:cs="宋体"/>
      <w:i/>
      <w:iCs/>
      <w:kern w:val="2"/>
      <w:sz w:val="24"/>
      <w:lang w:val="zh-CN" w:eastAsia="zh-CN"/>
    </w:rPr>
  </w:style>
  <w:style w:type="character" w:customStyle="1" w:styleId="afffffffffffa">
    <w:name w:val="称呼 字符"/>
    <w:basedOn w:val="ad"/>
    <w:uiPriority w:val="99"/>
    <w:semiHidden/>
    <w:rPr>
      <w:rFonts w:ascii="Times New Roman" w:eastAsia="宋体" w:hAnsi="Times New Roman"/>
      <w:kern w:val="2"/>
      <w:sz w:val="24"/>
      <w:szCs w:val="22"/>
    </w:rPr>
  </w:style>
  <w:style w:type="character" w:customStyle="1" w:styleId="Char5">
    <w:name w:val="称呼 Char"/>
    <w:basedOn w:val="ad"/>
    <w:link w:val="af9"/>
    <w:rPr>
      <w:rFonts w:ascii="Times New Roman" w:eastAsia="宋体" w:hAnsi="Times New Roman" w:cs="宋体"/>
      <w:kern w:val="2"/>
      <w:sz w:val="24"/>
      <w:lang w:val="zh-CN" w:eastAsia="zh-CN"/>
    </w:rPr>
  </w:style>
  <w:style w:type="character" w:customStyle="1" w:styleId="afffffffffffb">
    <w:name w:val="电子邮件签名 字符"/>
    <w:basedOn w:val="ad"/>
    <w:uiPriority w:val="99"/>
    <w:semiHidden/>
    <w:rPr>
      <w:rFonts w:ascii="Times New Roman" w:eastAsia="宋体" w:hAnsi="Times New Roman"/>
      <w:kern w:val="2"/>
      <w:sz w:val="24"/>
      <w:szCs w:val="22"/>
    </w:rPr>
  </w:style>
  <w:style w:type="character" w:customStyle="1" w:styleId="Char0">
    <w:name w:val="电子邮件签名 Char"/>
    <w:basedOn w:val="ad"/>
    <w:link w:val="af1"/>
    <w:rPr>
      <w:rFonts w:ascii="Times New Roman" w:eastAsia="宋体" w:hAnsi="Times New Roman" w:cs="宋体"/>
      <w:kern w:val="2"/>
      <w:sz w:val="24"/>
      <w:lang w:val="zh-CN" w:eastAsia="zh-CN"/>
    </w:rPr>
  </w:style>
  <w:style w:type="character" w:customStyle="1" w:styleId="afffffffffffc">
    <w:name w:val="副标题 字符"/>
    <w:basedOn w:val="ad"/>
    <w:uiPriority w:val="11"/>
    <w:rPr>
      <w:b/>
      <w:bCs/>
      <w:kern w:val="28"/>
      <w:sz w:val="32"/>
      <w:szCs w:val="32"/>
    </w:rPr>
  </w:style>
  <w:style w:type="character" w:customStyle="1" w:styleId="Chare">
    <w:name w:val="副标题 Char"/>
    <w:basedOn w:val="ad"/>
    <w:link w:val="aff8"/>
    <w:rPr>
      <w:rFonts w:ascii="Arial" w:eastAsia="宋体" w:hAnsi="Arial" w:cs="宋体"/>
      <w:b/>
      <w:bCs/>
      <w:kern w:val="28"/>
      <w:sz w:val="32"/>
      <w:szCs w:val="32"/>
      <w:lang w:val="zh-CN" w:eastAsia="zh-CN"/>
    </w:rPr>
  </w:style>
  <w:style w:type="character" w:customStyle="1" w:styleId="afffffffffffd">
    <w:name w:val="结束语 字符"/>
    <w:basedOn w:val="ad"/>
    <w:uiPriority w:val="99"/>
    <w:semiHidden/>
    <w:rPr>
      <w:rFonts w:ascii="Times New Roman" w:eastAsia="宋体" w:hAnsi="Times New Roman"/>
      <w:kern w:val="2"/>
      <w:sz w:val="24"/>
      <w:szCs w:val="22"/>
    </w:rPr>
  </w:style>
  <w:style w:type="character" w:customStyle="1" w:styleId="Char6">
    <w:name w:val="结束语 Char"/>
    <w:basedOn w:val="ad"/>
    <w:link w:val="afa"/>
    <w:rPr>
      <w:rFonts w:ascii="Times New Roman" w:eastAsia="宋体" w:hAnsi="Times New Roman" w:cs="宋体"/>
      <w:kern w:val="2"/>
      <w:sz w:val="24"/>
      <w:lang w:val="zh-CN" w:eastAsia="zh-CN"/>
    </w:rPr>
  </w:style>
  <w:style w:type="character" w:customStyle="1" w:styleId="afffffffffffe">
    <w:name w:val="签名 字符"/>
    <w:basedOn w:val="ad"/>
    <w:uiPriority w:val="99"/>
    <w:semiHidden/>
    <w:rPr>
      <w:rFonts w:ascii="Times New Roman" w:eastAsia="宋体" w:hAnsi="Times New Roman"/>
      <w:kern w:val="2"/>
      <w:sz w:val="24"/>
      <w:szCs w:val="22"/>
    </w:rPr>
  </w:style>
  <w:style w:type="character" w:customStyle="1" w:styleId="Chard">
    <w:name w:val="签名 Char"/>
    <w:basedOn w:val="ad"/>
    <w:link w:val="aff6"/>
    <w:rPr>
      <w:rFonts w:ascii="Times New Roman" w:eastAsia="宋体" w:hAnsi="Times New Roman" w:cs="宋体"/>
      <w:kern w:val="2"/>
      <w:sz w:val="24"/>
      <w:lang w:val="zh-CN" w:eastAsia="zh-CN"/>
    </w:rPr>
  </w:style>
  <w:style w:type="character" w:customStyle="1" w:styleId="affffffffffff">
    <w:name w:val="信息标题 字符"/>
    <w:basedOn w:val="ad"/>
    <w:uiPriority w:val="99"/>
    <w:semiHidden/>
    <w:rPr>
      <w:rFonts w:asciiTheme="majorHAnsi" w:eastAsiaTheme="majorEastAsia" w:hAnsiTheme="majorHAnsi" w:cstheme="majorBidi"/>
      <w:kern w:val="2"/>
      <w:sz w:val="24"/>
      <w:szCs w:val="24"/>
      <w:shd w:val="pct20" w:color="auto" w:fill="auto"/>
    </w:rPr>
  </w:style>
  <w:style w:type="character" w:customStyle="1" w:styleId="Charf0">
    <w:name w:val="信息标题 Char"/>
    <w:basedOn w:val="ad"/>
    <w:link w:val="affc"/>
    <w:rPr>
      <w:rFonts w:ascii="Arial" w:eastAsia="宋体" w:hAnsi="Arial" w:cs="宋体"/>
      <w:kern w:val="2"/>
      <w:sz w:val="24"/>
      <w:shd w:val="pct20" w:color="auto" w:fill="auto"/>
      <w:lang w:val="zh-CN" w:eastAsia="zh-CN"/>
    </w:rPr>
  </w:style>
  <w:style w:type="character" w:customStyle="1" w:styleId="affffffffffff0">
    <w:name w:val="注释标题 字符"/>
    <w:basedOn w:val="ad"/>
    <w:uiPriority w:val="99"/>
    <w:semiHidden/>
    <w:rPr>
      <w:rFonts w:ascii="Times New Roman" w:eastAsia="宋体" w:hAnsi="Times New Roman"/>
      <w:kern w:val="2"/>
      <w:sz w:val="24"/>
      <w:szCs w:val="22"/>
    </w:rPr>
  </w:style>
  <w:style w:type="character" w:customStyle="1" w:styleId="Char">
    <w:name w:val="注释标题 Char"/>
    <w:basedOn w:val="ad"/>
    <w:link w:val="af0"/>
    <w:rPr>
      <w:rFonts w:ascii="Times New Roman" w:eastAsia="宋体" w:hAnsi="Times New Roman" w:cs="宋体"/>
      <w:kern w:val="2"/>
      <w:sz w:val="24"/>
      <w:lang w:val="zh-CN" w:eastAsia="zh-CN"/>
    </w:rPr>
  </w:style>
  <w:style w:type="paragraph" w:customStyle="1" w:styleId="2ff">
    <w:name w:val="样式 题注 + 首行缩进:  2 字符"/>
    <w:basedOn w:val="af4"/>
    <w:qFormat/>
    <w:pPr>
      <w:widowControl/>
      <w:spacing w:line="240" w:lineRule="auto"/>
      <w:ind w:firstLine="480"/>
      <w:jc w:val="left"/>
    </w:pPr>
    <w:rPr>
      <w:rFonts w:ascii="Arial" w:hAnsi="Arial" w:cs="宋体"/>
      <w:sz w:val="24"/>
    </w:rPr>
  </w:style>
  <w:style w:type="paragraph" w:customStyle="1" w:styleId="2ff0">
    <w:name w:val="正文首行缩进2字符"/>
    <w:basedOn w:val="ac"/>
    <w:qFormat/>
    <w:pPr>
      <w:widowControl/>
      <w:spacing w:afterLines="50" w:line="300" w:lineRule="auto"/>
    </w:pPr>
    <w:rPr>
      <w:rFonts w:cs="宋体"/>
      <w:szCs w:val="20"/>
    </w:rPr>
  </w:style>
  <w:style w:type="character" w:customStyle="1" w:styleId="textChar">
    <w:name w:val="text Char"/>
    <w:rPr>
      <w:rFonts w:eastAsia="宋体"/>
      <w:kern w:val="2"/>
      <w:sz w:val="28"/>
      <w:szCs w:val="24"/>
      <w:lang w:val="en-US" w:eastAsia="zh-CN" w:bidi="ar-SA"/>
    </w:rPr>
  </w:style>
  <w:style w:type="character" w:customStyle="1" w:styleId="smfont2">
    <w:name w:val="smfont2"/>
    <w:rPr>
      <w:color w:val="7777FF"/>
      <w:sz w:val="18"/>
      <w:szCs w:val="18"/>
    </w:rPr>
  </w:style>
  <w:style w:type="character" w:customStyle="1" w:styleId="affffffffffff1">
    <w:name w:val="样式 幼圆"/>
    <w:rPr>
      <w:rFonts w:ascii="宋体" w:eastAsia="宋体" w:hAnsi="宋体"/>
      <w:sz w:val="24"/>
      <w:szCs w:val="24"/>
    </w:rPr>
  </w:style>
  <w:style w:type="character" w:customStyle="1" w:styleId="03">
    <w:name w:val="样式 加宽量  0.3 磅"/>
    <w:rPr>
      <w:rFonts w:ascii="Times New Roman" w:eastAsia="宋体" w:hAnsi="Times New Roman"/>
      <w:spacing w:val="6"/>
      <w:sz w:val="24"/>
      <w:szCs w:val="24"/>
    </w:rPr>
  </w:style>
  <w:style w:type="paragraph" w:customStyle="1" w:styleId="6615">
    <w:name w:val="样式 宋体 小四 段前: 6 磅 段后: 6 磅 行距: 1.5 倍行距"/>
    <w:basedOn w:val="ac"/>
    <w:qFormat/>
    <w:pPr>
      <w:widowControl/>
      <w:ind w:firstLine="496"/>
    </w:pPr>
    <w:rPr>
      <w:rFonts w:ascii="宋体" w:hAnsi="宋体" w:cs="宋体"/>
      <w:bCs/>
      <w:snapToGrid w:val="0"/>
      <w:szCs w:val="20"/>
    </w:rPr>
  </w:style>
  <w:style w:type="paragraph" w:customStyle="1" w:styleId="1f3">
    <w:name w:val="文档结构图1"/>
    <w:basedOn w:val="ac"/>
    <w:qFormat/>
    <w:pPr>
      <w:widowControl/>
      <w:shd w:val="clear" w:color="auto" w:fill="000080"/>
      <w:adjustRightInd w:val="0"/>
      <w:ind w:firstLine="510"/>
      <w:textAlignment w:val="baseline"/>
    </w:pPr>
    <w:rPr>
      <w:rFonts w:ascii="宋体" w:eastAsia="幼圆" w:cs="宋体"/>
      <w:spacing w:val="8"/>
      <w:kern w:val="24"/>
      <w:szCs w:val="20"/>
    </w:rPr>
  </w:style>
  <w:style w:type="paragraph" w:customStyle="1" w:styleId="xl35">
    <w:name w:val="xl35"/>
    <w:basedOn w:val="ac"/>
    <w:qFormat/>
    <w:pPr>
      <w:widowControl/>
      <w:pBdr>
        <w:bottom w:val="single" w:sz="4" w:space="0" w:color="auto"/>
      </w:pBdr>
      <w:spacing w:before="100" w:after="100" w:line="520" w:lineRule="exact"/>
      <w:jc w:val="center"/>
    </w:pPr>
    <w:rPr>
      <w:rFonts w:ascii="宋体" w:hAnsi="宋体" w:cs="宋体"/>
      <w:spacing w:val="8"/>
      <w:kern w:val="0"/>
      <w:sz w:val="12"/>
      <w:szCs w:val="20"/>
    </w:rPr>
  </w:style>
  <w:style w:type="paragraph" w:customStyle="1" w:styleId="xl36">
    <w:name w:val="xl36"/>
    <w:basedOn w:val="ac"/>
    <w:qFormat/>
    <w:pPr>
      <w:widowControl/>
      <w:pBdr>
        <w:bottom w:val="single" w:sz="4" w:space="0" w:color="auto"/>
      </w:pBdr>
      <w:spacing w:before="100" w:after="100" w:line="520" w:lineRule="exact"/>
      <w:jc w:val="center"/>
      <w:textAlignment w:val="center"/>
    </w:pPr>
    <w:rPr>
      <w:rFonts w:ascii="宋体" w:hAnsi="宋体" w:cs="宋体"/>
      <w:spacing w:val="8"/>
      <w:kern w:val="0"/>
      <w:sz w:val="12"/>
      <w:szCs w:val="20"/>
    </w:rPr>
  </w:style>
  <w:style w:type="paragraph" w:customStyle="1" w:styleId="xl37">
    <w:name w:val="xl37"/>
    <w:basedOn w:val="ac"/>
    <w:qFormat/>
    <w:pPr>
      <w:widowControl/>
      <w:pBdr>
        <w:bottom w:val="single" w:sz="4" w:space="0" w:color="auto"/>
      </w:pBdr>
      <w:spacing w:before="100" w:after="100" w:line="520" w:lineRule="exact"/>
      <w:jc w:val="center"/>
    </w:pPr>
    <w:rPr>
      <w:rFonts w:ascii="宋体" w:hAnsi="宋体" w:cs="宋体"/>
      <w:spacing w:val="8"/>
      <w:kern w:val="0"/>
      <w:sz w:val="12"/>
      <w:szCs w:val="20"/>
    </w:rPr>
  </w:style>
  <w:style w:type="paragraph" w:customStyle="1" w:styleId="font6">
    <w:name w:val="font6"/>
    <w:basedOn w:val="ac"/>
    <w:qFormat/>
    <w:pPr>
      <w:widowControl/>
      <w:spacing w:before="100" w:after="100" w:line="520" w:lineRule="exact"/>
      <w:jc w:val="left"/>
    </w:pPr>
    <w:rPr>
      <w:rFonts w:ascii="宋体" w:hAnsi="宋体" w:cs="宋体" w:hint="eastAsia"/>
      <w:spacing w:val="8"/>
      <w:kern w:val="0"/>
      <w:sz w:val="18"/>
      <w:szCs w:val="20"/>
    </w:rPr>
  </w:style>
  <w:style w:type="paragraph" w:customStyle="1" w:styleId="xl38">
    <w:name w:val="xl38"/>
    <w:basedOn w:val="ac"/>
    <w:qFormat/>
    <w:pPr>
      <w:widowControl/>
      <w:pBdr>
        <w:top w:val="single" w:sz="4" w:space="0" w:color="auto"/>
        <w:left w:val="single" w:sz="4" w:space="0" w:color="auto"/>
        <w:bottom w:val="single" w:sz="4" w:space="0" w:color="auto"/>
        <w:right w:val="single" w:sz="4" w:space="0" w:color="auto"/>
      </w:pBdr>
      <w:spacing w:before="100" w:after="100" w:line="520" w:lineRule="exact"/>
      <w:jc w:val="center"/>
      <w:textAlignment w:val="center"/>
    </w:pPr>
    <w:rPr>
      <w:rFonts w:ascii="宋体" w:hAnsi="宋体" w:cs="宋体"/>
      <w:spacing w:val="8"/>
      <w:kern w:val="0"/>
      <w:sz w:val="22"/>
      <w:szCs w:val="20"/>
    </w:rPr>
  </w:style>
  <w:style w:type="character" w:customStyle="1" w:styleId="3f5">
    <w:name w:val="尾注文本 字符3"/>
    <w:basedOn w:val="ad"/>
    <w:rPr>
      <w:rFonts w:eastAsia="华文行楷" w:cs="宋体"/>
      <w:spacing w:val="16"/>
      <w:kern w:val="18"/>
      <w:sz w:val="24"/>
      <w:lang w:val="zh-CN" w:eastAsia="zh-CN"/>
    </w:rPr>
  </w:style>
  <w:style w:type="paragraph" w:customStyle="1" w:styleId="wtext">
    <w:name w:val="wtext"/>
    <w:basedOn w:val="ac"/>
    <w:qFormat/>
    <w:pPr>
      <w:widowControl/>
      <w:spacing w:before="100" w:beforeAutospacing="1" w:after="100" w:afterAutospacing="1" w:line="520" w:lineRule="exact"/>
      <w:ind w:firstLine="480"/>
      <w:jc w:val="left"/>
    </w:pPr>
    <w:rPr>
      <w:rFonts w:cs="宋体"/>
      <w:color w:val="000000"/>
      <w:kern w:val="0"/>
      <w:sz w:val="22"/>
    </w:rPr>
  </w:style>
  <w:style w:type="character" w:customStyle="1" w:styleId="style101">
    <w:name w:val="style101"/>
    <w:rPr>
      <w:color w:val="333333"/>
    </w:rPr>
  </w:style>
  <w:style w:type="paragraph" w:customStyle="1" w:styleId="xl22">
    <w:name w:val="xl22"/>
    <w:basedOn w:val="ac"/>
    <w:qFormat/>
    <w:pPr>
      <w:widowControl/>
      <w:pBdr>
        <w:bottom w:val="single" w:sz="4" w:space="0" w:color="auto"/>
        <w:right w:val="single" w:sz="4" w:space="0" w:color="auto"/>
      </w:pBdr>
      <w:spacing w:before="100" w:beforeAutospacing="1" w:after="100" w:afterAutospacing="1" w:line="520" w:lineRule="exact"/>
      <w:jc w:val="center"/>
      <w:textAlignment w:val="center"/>
    </w:pPr>
    <w:rPr>
      <w:rFonts w:ascii="Arial Unicode MS" w:hAnsi="Arial Unicode MS" w:cs="宋体"/>
      <w:kern w:val="0"/>
      <w:sz w:val="20"/>
      <w:szCs w:val="20"/>
    </w:rPr>
  </w:style>
  <w:style w:type="paragraph" w:customStyle="1" w:styleId="xl23">
    <w:name w:val="xl23"/>
    <w:basedOn w:val="ac"/>
    <w:qFormat/>
    <w:pPr>
      <w:widowControl/>
      <w:pBdr>
        <w:top w:val="single" w:sz="4" w:space="0" w:color="auto"/>
        <w:bottom w:val="single" w:sz="4" w:space="0" w:color="auto"/>
      </w:pBdr>
      <w:spacing w:before="100" w:beforeAutospacing="1" w:after="100" w:afterAutospacing="1" w:line="520" w:lineRule="exact"/>
      <w:textAlignment w:val="center"/>
    </w:pPr>
    <w:rPr>
      <w:rFonts w:ascii="Arial Unicode MS" w:hAnsi="Arial Unicode MS" w:cs="宋体"/>
      <w:b/>
      <w:bCs/>
      <w:kern w:val="0"/>
      <w:sz w:val="20"/>
      <w:szCs w:val="20"/>
    </w:rPr>
  </w:style>
  <w:style w:type="paragraph" w:customStyle="1" w:styleId="affffffffffff2">
    <w:name w:val="正文段落"/>
    <w:basedOn w:val="ac"/>
    <w:qFormat/>
    <w:pPr>
      <w:widowControl/>
      <w:spacing w:beforeLines="50" w:before="156"/>
      <w:ind w:firstLine="480"/>
    </w:pPr>
    <w:rPr>
      <w:rFonts w:cs="宋体"/>
      <w:szCs w:val="21"/>
    </w:rPr>
  </w:style>
  <w:style w:type="paragraph" w:customStyle="1" w:styleId="CharChar18CharCharCharChar">
    <w:name w:val="Char Char18 Char Char Char Char"/>
    <w:basedOn w:val="ac"/>
    <w:qFormat/>
    <w:pPr>
      <w:widowControl/>
      <w:spacing w:line="520" w:lineRule="exact"/>
    </w:pPr>
    <w:rPr>
      <w:rFonts w:cs="宋体"/>
      <w:szCs w:val="20"/>
    </w:rPr>
  </w:style>
  <w:style w:type="paragraph" w:customStyle="1" w:styleId="xl78">
    <w:name w:val="xl78"/>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b/>
      <w:bCs/>
      <w:kern w:val="0"/>
      <w:szCs w:val="20"/>
    </w:rPr>
  </w:style>
  <w:style w:type="paragraph" w:customStyle="1" w:styleId="xl81">
    <w:name w:val="xl81"/>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82">
    <w:name w:val="xl82"/>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83">
    <w:name w:val="xl83"/>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pPr>
    <w:rPr>
      <w:rFonts w:ascii="宋体" w:hAnsi="宋体" w:cs="宋体"/>
      <w:kern w:val="0"/>
      <w:szCs w:val="20"/>
    </w:rPr>
  </w:style>
  <w:style w:type="paragraph" w:customStyle="1" w:styleId="xl84">
    <w:name w:val="xl84"/>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b/>
      <w:bCs/>
      <w:kern w:val="0"/>
      <w:szCs w:val="20"/>
    </w:rPr>
  </w:style>
  <w:style w:type="paragraph" w:customStyle="1" w:styleId="xl85">
    <w:name w:val="xl85"/>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86">
    <w:name w:val="xl86"/>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87">
    <w:name w:val="xl87"/>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xl88">
    <w:name w:val="xl88"/>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89">
    <w:name w:val="xl89"/>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right"/>
      <w:textAlignment w:val="center"/>
    </w:pPr>
    <w:rPr>
      <w:rFonts w:ascii="宋体" w:hAnsi="宋体" w:cs="宋体"/>
      <w:kern w:val="0"/>
      <w:szCs w:val="20"/>
    </w:rPr>
  </w:style>
  <w:style w:type="paragraph" w:customStyle="1" w:styleId="xl90">
    <w:name w:val="xl90"/>
    <w:basedOn w:val="ac"/>
    <w:qFormat/>
    <w:pPr>
      <w:widowControl/>
      <w:spacing w:before="100" w:beforeAutospacing="1" w:after="100" w:afterAutospacing="1" w:line="520" w:lineRule="exact"/>
      <w:jc w:val="right"/>
    </w:pPr>
    <w:rPr>
      <w:rFonts w:ascii="宋体" w:hAnsi="宋体" w:cs="宋体"/>
      <w:color w:val="000000"/>
      <w:kern w:val="0"/>
      <w:szCs w:val="20"/>
    </w:rPr>
  </w:style>
  <w:style w:type="paragraph" w:customStyle="1" w:styleId="xl91">
    <w:name w:val="xl91"/>
    <w:basedOn w:val="ac"/>
    <w:qFormat/>
    <w:pPr>
      <w:widowControl/>
      <w:pBdr>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92">
    <w:name w:val="xl92"/>
    <w:basedOn w:val="ac"/>
    <w:qFormat/>
    <w:pPr>
      <w:widowControl/>
      <w:pBdr>
        <w:left w:val="single" w:sz="4" w:space="0" w:color="auto"/>
        <w:bottom w:val="single" w:sz="4" w:space="0" w:color="auto"/>
        <w:right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93">
    <w:name w:val="xl93"/>
    <w:basedOn w:val="ac"/>
    <w:qFormat/>
    <w:pPr>
      <w:widowControl/>
      <w:pBdr>
        <w:left w:val="single" w:sz="4" w:space="0" w:color="auto"/>
        <w:bottom w:val="single" w:sz="4" w:space="0" w:color="auto"/>
      </w:pBdr>
      <w:spacing w:before="100" w:beforeAutospacing="1" w:after="100" w:afterAutospacing="1" w:line="520" w:lineRule="exact"/>
      <w:jc w:val="left"/>
      <w:textAlignment w:val="center"/>
    </w:pPr>
    <w:rPr>
      <w:rFonts w:ascii="宋体" w:hAnsi="宋体" w:cs="宋体"/>
      <w:kern w:val="0"/>
      <w:szCs w:val="20"/>
    </w:rPr>
  </w:style>
  <w:style w:type="paragraph" w:customStyle="1" w:styleId="xl94">
    <w:name w:val="xl94"/>
    <w:basedOn w:val="ac"/>
    <w:qFormat/>
    <w:pPr>
      <w:widowControl/>
      <w:spacing w:before="100" w:beforeAutospacing="1" w:after="100" w:afterAutospacing="1" w:line="520" w:lineRule="exact"/>
      <w:jc w:val="center"/>
      <w:textAlignment w:val="center"/>
    </w:pPr>
    <w:rPr>
      <w:rFonts w:ascii="宋体" w:hAnsi="宋体" w:cs="宋体"/>
      <w:b/>
      <w:bCs/>
      <w:kern w:val="0"/>
      <w:szCs w:val="20"/>
    </w:rPr>
  </w:style>
  <w:style w:type="paragraph" w:customStyle="1" w:styleId="xl95">
    <w:name w:val="xl95"/>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xl96">
    <w:name w:val="xl96"/>
    <w:basedOn w:val="ac"/>
    <w:qFormat/>
    <w:pPr>
      <w:widowControl/>
      <w:pBdr>
        <w:top w:val="single" w:sz="4" w:space="0" w:color="auto"/>
        <w:left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xl97">
    <w:name w:val="xl97"/>
    <w:basedOn w:val="ac"/>
    <w:qFormat/>
    <w:pPr>
      <w:widowControl/>
      <w:pBdr>
        <w:left w:val="single" w:sz="4" w:space="0" w:color="auto"/>
        <w:bottom w:val="single" w:sz="4" w:space="0" w:color="auto"/>
        <w:right w:val="single" w:sz="4" w:space="0" w:color="auto"/>
      </w:pBdr>
      <w:spacing w:before="100" w:beforeAutospacing="1" w:after="100" w:afterAutospacing="1" w:line="520" w:lineRule="exact"/>
      <w:jc w:val="center"/>
      <w:textAlignment w:val="center"/>
    </w:pPr>
    <w:rPr>
      <w:rFonts w:ascii="宋体" w:hAnsi="宋体" w:cs="宋体"/>
      <w:kern w:val="0"/>
      <w:szCs w:val="20"/>
    </w:rPr>
  </w:style>
  <w:style w:type="paragraph" w:customStyle="1" w:styleId="50">
    <w:name w:val="5级"/>
    <w:basedOn w:val="51"/>
    <w:next w:val="ac"/>
    <w:qFormat/>
    <w:pPr>
      <w:keepNext w:val="0"/>
      <w:keepLines w:val="0"/>
      <w:numPr>
        <w:numId w:val="22"/>
      </w:numPr>
      <w:tabs>
        <w:tab w:val="clear" w:pos="785"/>
        <w:tab w:val="left" w:pos="900"/>
      </w:tabs>
      <w:adjustRightInd/>
      <w:spacing w:before="0" w:after="0" w:line="240" w:lineRule="auto"/>
      <w:ind w:left="900" w:hanging="360"/>
      <w:textAlignment w:val="auto"/>
    </w:pPr>
    <w:rPr>
      <w:rFonts w:ascii="Times New Roman" w:hAnsi="Times New Roman"/>
      <w:b w:val="0"/>
      <w:bCs/>
      <w:spacing w:val="0"/>
      <w:kern w:val="28"/>
      <w:szCs w:val="28"/>
    </w:rPr>
  </w:style>
  <w:style w:type="paragraph" w:customStyle="1" w:styleId="CharCharChar2Char">
    <w:name w:val="Char Char Char2 Char"/>
    <w:basedOn w:val="ac"/>
    <w:qFormat/>
    <w:pPr>
      <w:widowControl/>
      <w:spacing w:line="520" w:lineRule="exact"/>
    </w:pPr>
    <w:rPr>
      <w:rFonts w:cs="宋体"/>
      <w:szCs w:val="20"/>
    </w:rPr>
  </w:style>
  <w:style w:type="paragraph" w:customStyle="1" w:styleId="affffffffffff3">
    <w:name w:val="表标号"/>
    <w:basedOn w:val="af4"/>
    <w:qFormat/>
    <w:pPr>
      <w:widowControl/>
      <w:spacing w:line="240" w:lineRule="auto"/>
      <w:jc w:val="right"/>
    </w:pPr>
    <w:rPr>
      <w:rFonts w:ascii="Arial" w:eastAsia="宋体" w:hAnsi="Arial" w:cs="宋体"/>
      <w:kern w:val="28"/>
      <w:sz w:val="21"/>
    </w:rPr>
  </w:style>
  <w:style w:type="paragraph" w:customStyle="1" w:styleId="60">
    <w:name w:val="6级"/>
    <w:basedOn w:val="51"/>
    <w:next w:val="ac"/>
    <w:qFormat/>
    <w:pPr>
      <w:keepNext w:val="0"/>
      <w:keepLines w:val="0"/>
      <w:numPr>
        <w:numId w:val="23"/>
      </w:numPr>
      <w:tabs>
        <w:tab w:val="clear" w:pos="785"/>
        <w:tab w:val="left" w:pos="1440"/>
      </w:tabs>
      <w:adjustRightInd/>
      <w:spacing w:before="0" w:after="0" w:line="240" w:lineRule="auto"/>
      <w:ind w:left="0"/>
      <w:textAlignment w:val="auto"/>
      <w:outlineLvl w:val="5"/>
    </w:pPr>
    <w:rPr>
      <w:rFonts w:ascii="Times New Roman" w:hAnsi="Times New Roman"/>
      <w:b w:val="0"/>
      <w:bCs/>
      <w:spacing w:val="0"/>
      <w:kern w:val="28"/>
      <w:szCs w:val="28"/>
    </w:rPr>
  </w:style>
  <w:style w:type="character" w:customStyle="1" w:styleId="4Char1">
    <w:name w:val="标题 4 Char1"/>
    <w:rPr>
      <w:rFonts w:ascii="Arial" w:eastAsia="宋体" w:hAnsi="Arial"/>
      <w:bCs/>
      <w:kern w:val="2"/>
      <w:sz w:val="28"/>
      <w:szCs w:val="28"/>
      <w:lang w:val="en-US" w:eastAsia="zh-CN" w:bidi="ar-SA"/>
    </w:rPr>
  </w:style>
  <w:style w:type="paragraph" w:customStyle="1" w:styleId="affffffffffff4">
    <w:name w:val="题注－表"/>
    <w:basedOn w:val="af4"/>
    <w:qFormat/>
    <w:pPr>
      <w:widowControl/>
      <w:spacing w:line="240" w:lineRule="auto"/>
      <w:ind w:rightChars="200" w:right="560"/>
      <w:jc w:val="right"/>
    </w:pPr>
    <w:rPr>
      <w:rFonts w:ascii="Arial" w:hAnsi="Arial" w:cs="宋体"/>
      <w:kern w:val="28"/>
      <w:sz w:val="24"/>
    </w:rPr>
  </w:style>
  <w:style w:type="paragraph" w:customStyle="1" w:styleId="affffffffffff5">
    <w:name w:val="题注－图"/>
    <w:basedOn w:val="ac"/>
    <w:link w:val="Charfff9"/>
    <w:qFormat/>
    <w:pPr>
      <w:widowControl/>
      <w:spacing w:line="520" w:lineRule="exact"/>
      <w:jc w:val="center"/>
    </w:pPr>
    <w:rPr>
      <w:rFonts w:ascii="Arial" w:eastAsia="黑体" w:hAnsi="Arial" w:cs="宋体"/>
      <w:kern w:val="28"/>
      <w:sz w:val="28"/>
      <w:szCs w:val="28"/>
      <w:lang w:val="zh-CN"/>
    </w:rPr>
  </w:style>
  <w:style w:type="character" w:customStyle="1" w:styleId="Charfff9">
    <w:name w:val="题注－图 Char"/>
    <w:link w:val="affffffffffff5"/>
    <w:rPr>
      <w:rFonts w:ascii="Arial" w:eastAsia="黑体" w:hAnsi="Arial" w:cs="宋体"/>
      <w:kern w:val="28"/>
      <w:sz w:val="28"/>
      <w:szCs w:val="28"/>
      <w:lang w:val="zh-CN" w:eastAsia="zh-CN"/>
    </w:rPr>
  </w:style>
  <w:style w:type="paragraph" w:customStyle="1" w:styleId="affffffffffff6">
    <w:name w:val="表格文字(中)"/>
    <w:basedOn w:val="affffffffffff7"/>
    <w:pPr>
      <w:adjustRightInd w:val="0"/>
      <w:ind w:right="0"/>
      <w:jc w:val="center"/>
    </w:pPr>
  </w:style>
  <w:style w:type="paragraph" w:customStyle="1" w:styleId="affffffffffff7">
    <w:name w:val="表格文字(右)"/>
    <w:basedOn w:val="afb"/>
    <w:qFormat/>
    <w:pPr>
      <w:snapToGrid w:val="0"/>
      <w:spacing w:after="0"/>
      <w:ind w:right="113" w:firstLine="480"/>
      <w:jc w:val="right"/>
    </w:pPr>
    <w:rPr>
      <w:rFonts w:ascii="宋体"/>
      <w:kern w:val="2"/>
      <w:sz w:val="24"/>
      <w:szCs w:val="28"/>
    </w:rPr>
  </w:style>
  <w:style w:type="paragraph" w:customStyle="1" w:styleId="2CharCharChar">
    <w:name w:val="样式 首行缩进:  2 字符 Char Char Char"/>
    <w:basedOn w:val="ac"/>
    <w:qFormat/>
    <w:pPr>
      <w:widowControl/>
      <w:spacing w:line="480" w:lineRule="exact"/>
      <w:ind w:firstLine="560"/>
    </w:pPr>
    <w:rPr>
      <w:rFonts w:cs="宋体"/>
      <w:kern w:val="28"/>
      <w:sz w:val="28"/>
      <w:szCs w:val="28"/>
    </w:rPr>
  </w:style>
  <w:style w:type="paragraph" w:customStyle="1" w:styleId="a1">
    <w:name w:val="样式 两端对齐 行距: 单倍行距"/>
    <w:basedOn w:val="ac"/>
    <w:qFormat/>
    <w:pPr>
      <w:widowControl/>
      <w:numPr>
        <w:numId w:val="24"/>
      </w:numPr>
      <w:tabs>
        <w:tab w:val="left" w:pos="0"/>
        <w:tab w:val="left" w:pos="397"/>
      </w:tabs>
      <w:snapToGrid w:val="0"/>
      <w:spacing w:beforeLines="50" w:before="50" w:line="520" w:lineRule="exact"/>
      <w:ind w:left="397" w:hanging="397"/>
    </w:pPr>
    <w:rPr>
      <w:rFonts w:cs="宋体"/>
      <w:sz w:val="28"/>
      <w:szCs w:val="28"/>
    </w:rPr>
  </w:style>
  <w:style w:type="paragraph" w:customStyle="1" w:styleId="affffffffffff8">
    <w:name w:val="样式 居中"/>
    <w:basedOn w:val="ac"/>
    <w:qFormat/>
    <w:pPr>
      <w:widowControl/>
      <w:snapToGrid w:val="0"/>
      <w:spacing w:beforeLines="50" w:before="50"/>
      <w:jc w:val="center"/>
    </w:pPr>
    <w:rPr>
      <w:rFonts w:cs="宋体"/>
      <w:sz w:val="28"/>
      <w:szCs w:val="28"/>
    </w:rPr>
  </w:style>
  <w:style w:type="character" w:customStyle="1" w:styleId="Char1b">
    <w:name w:val="标题 Char1"/>
    <w:rPr>
      <w:rFonts w:ascii="黑体" w:eastAsia="黑体"/>
      <w:kern w:val="2"/>
      <w:sz w:val="26"/>
      <w:szCs w:val="26"/>
      <w:lang w:val="en-US" w:eastAsia="zh-CN" w:bidi="ar-SA"/>
    </w:rPr>
  </w:style>
  <w:style w:type="character" w:customStyle="1" w:styleId="1CharChar">
    <w:name w:val="样式1 Char Char"/>
    <w:rPr>
      <w:rFonts w:ascii="黑体" w:eastAsia="黑体" w:hAnsi="Times New Roman" w:cs="Times New Roman"/>
      <w:sz w:val="28"/>
      <w:szCs w:val="28"/>
    </w:rPr>
  </w:style>
  <w:style w:type="paragraph" w:customStyle="1" w:styleId="affffffffffff9">
    <w:name w:val="样式"/>
    <w:basedOn w:val="ac"/>
    <w:next w:val="aff"/>
    <w:qFormat/>
    <w:pPr>
      <w:widowControl/>
      <w:spacing w:line="240" w:lineRule="atLeast"/>
      <w:jc w:val="center"/>
    </w:pPr>
    <w:rPr>
      <w:rFonts w:ascii="宋体" w:hAnsi="Courier New" w:cs="宋体"/>
      <w:kern w:val="28"/>
      <w:sz w:val="28"/>
      <w:szCs w:val="28"/>
    </w:rPr>
  </w:style>
  <w:style w:type="character" w:customStyle="1" w:styleId="affffffffffffa">
    <w:name w:val="样式 宋体 四号"/>
    <w:rPr>
      <w:rFonts w:ascii="宋体" w:eastAsia="宋体" w:hAnsi="宋体" w:cs="宋体"/>
      <w:sz w:val="28"/>
      <w:szCs w:val="28"/>
    </w:rPr>
  </w:style>
  <w:style w:type="paragraph" w:customStyle="1" w:styleId="news">
    <w:name w:val="news"/>
    <w:basedOn w:val="ac"/>
    <w:qFormat/>
    <w:pPr>
      <w:widowControl/>
      <w:spacing w:before="100" w:beforeAutospacing="1" w:after="100" w:afterAutospacing="1" w:line="520" w:lineRule="exact"/>
      <w:jc w:val="left"/>
    </w:pPr>
    <w:rPr>
      <w:rFonts w:ascii="宋体" w:hAnsi="宋体" w:cs="宋体"/>
      <w:kern w:val="0"/>
      <w:sz w:val="20"/>
      <w:szCs w:val="20"/>
    </w:rPr>
  </w:style>
  <w:style w:type="character" w:customStyle="1" w:styleId="content1">
    <w:name w:val="content1"/>
    <w:rPr>
      <w:color w:val="000000"/>
      <w:sz w:val="24"/>
      <w:szCs w:val="24"/>
    </w:rPr>
  </w:style>
  <w:style w:type="paragraph" w:customStyle="1" w:styleId="1f4">
    <w:name w:val="表头样式1"/>
    <w:basedOn w:val="ac"/>
    <w:qFormat/>
    <w:pPr>
      <w:widowControl/>
      <w:spacing w:before="240" w:after="120" w:line="380" w:lineRule="atLeast"/>
      <w:jc w:val="center"/>
    </w:pPr>
    <w:rPr>
      <w:rFonts w:eastAsia="黑体" w:cs="宋体"/>
      <w:b/>
      <w:bCs/>
      <w:sz w:val="28"/>
      <w:szCs w:val="28"/>
    </w:rPr>
  </w:style>
  <w:style w:type="paragraph" w:customStyle="1" w:styleId="2ff1">
    <w:name w:val="样式 正文首行缩进 + 首行缩进:  2 字符"/>
    <w:basedOn w:val="afff0"/>
    <w:qFormat/>
    <w:pPr>
      <w:spacing w:after="0" w:line="480" w:lineRule="exact"/>
      <w:ind w:firstLineChars="0" w:firstLine="560"/>
      <w:jc w:val="both"/>
    </w:pPr>
    <w:rPr>
      <w:kern w:val="2"/>
      <w:sz w:val="28"/>
      <w:szCs w:val="28"/>
    </w:rPr>
  </w:style>
  <w:style w:type="paragraph" w:customStyle="1" w:styleId="zw1">
    <w:name w:val="zw1"/>
    <w:basedOn w:val="ac"/>
    <w:qFormat/>
    <w:pPr>
      <w:widowControl/>
      <w:spacing w:before="100" w:beforeAutospacing="1" w:after="100" w:afterAutospacing="1" w:line="375" w:lineRule="atLeast"/>
      <w:jc w:val="left"/>
    </w:pPr>
    <w:rPr>
      <w:rFonts w:ascii="宋体" w:hAnsi="宋体" w:cs="宋体"/>
      <w:color w:val="000000"/>
      <w:kern w:val="0"/>
      <w:szCs w:val="21"/>
    </w:rPr>
  </w:style>
  <w:style w:type="paragraph" w:customStyle="1" w:styleId="zi12">
    <w:name w:val="zi12"/>
    <w:basedOn w:val="ac"/>
    <w:qFormat/>
    <w:pPr>
      <w:widowControl/>
      <w:spacing w:before="100" w:beforeAutospacing="1" w:after="100" w:afterAutospacing="1" w:line="520" w:lineRule="exact"/>
      <w:jc w:val="left"/>
    </w:pPr>
    <w:rPr>
      <w:rFonts w:ascii="宋体" w:hAnsi="宋体" w:cs="宋体"/>
      <w:color w:val="000000"/>
      <w:kern w:val="0"/>
      <w:sz w:val="28"/>
      <w:szCs w:val="28"/>
    </w:rPr>
  </w:style>
  <w:style w:type="paragraph" w:customStyle="1" w:styleId="zhz">
    <w:name w:val="zhz"/>
    <w:basedOn w:val="1"/>
    <w:qFormat/>
    <w:pPr>
      <w:tabs>
        <w:tab w:val="left" w:pos="360"/>
      </w:tabs>
    </w:pPr>
    <w:rPr>
      <w:rFonts w:ascii="Arial" w:eastAsia="黑体" w:hAnsi="Arial" w:cs="Arial"/>
      <w:b w:val="0"/>
      <w:bCs w:val="0"/>
      <w:sz w:val="30"/>
    </w:rPr>
  </w:style>
  <w:style w:type="paragraph" w:customStyle="1" w:styleId="z">
    <w:name w:val="z"/>
    <w:basedOn w:val="1"/>
    <w:qFormat/>
    <w:pPr>
      <w:numPr>
        <w:numId w:val="25"/>
      </w:numPr>
      <w:ind w:left="856" w:hanging="856"/>
    </w:pPr>
    <w:rPr>
      <w:rFonts w:eastAsia="华文新魏" w:hAnsi="Arial" w:cs="Arial"/>
      <w:bCs w:val="0"/>
      <w:sz w:val="28"/>
      <w:szCs w:val="28"/>
    </w:rPr>
  </w:style>
  <w:style w:type="paragraph" w:customStyle="1" w:styleId="llp">
    <w:name w:val="llp"/>
    <w:basedOn w:val="1"/>
    <w:qFormat/>
    <w:pPr>
      <w:spacing w:before="240" w:line="1200" w:lineRule="exact"/>
    </w:pPr>
    <w:rPr>
      <w:rFonts w:ascii="Arial" w:eastAsia="黑体" w:hAnsi="Arial" w:cs="Arial"/>
      <w:b w:val="0"/>
      <w:bCs w:val="0"/>
      <w:sz w:val="30"/>
    </w:rPr>
  </w:style>
  <w:style w:type="paragraph" w:customStyle="1" w:styleId="lp">
    <w:name w:val="lp"/>
    <w:basedOn w:val="1"/>
    <w:qFormat/>
    <w:pPr>
      <w:spacing w:beforeLines="50" w:before="156" w:afterLines="50" w:after="156" w:line="1200" w:lineRule="exact"/>
    </w:pPr>
    <w:rPr>
      <w:rFonts w:ascii="Arial" w:eastAsia="华文新魏" w:hAnsi="Arial" w:cs="Arial"/>
      <w:bCs w:val="0"/>
      <w:sz w:val="28"/>
    </w:rPr>
  </w:style>
  <w:style w:type="paragraph" w:customStyle="1" w:styleId="wyy">
    <w:name w:val="wyy"/>
    <w:basedOn w:val="1"/>
    <w:qFormat/>
    <w:pPr>
      <w:spacing w:line="240" w:lineRule="auto"/>
    </w:pPr>
    <w:rPr>
      <w:rFonts w:ascii="Arial" w:eastAsia="黑体" w:hAnsi="Arial" w:cs="Arial"/>
      <w:kern w:val="0"/>
      <w:sz w:val="30"/>
      <w:szCs w:val="20"/>
    </w:rPr>
  </w:style>
  <w:style w:type="paragraph" w:customStyle="1" w:styleId="wyy1">
    <w:name w:val="wyy1"/>
    <w:basedOn w:val="aff"/>
    <w:qFormat/>
    <w:pPr>
      <w:widowControl/>
      <w:spacing w:line="520" w:lineRule="exact"/>
      <w:ind w:firstLine="200"/>
    </w:pPr>
    <w:rPr>
      <w:rFonts w:ascii="宋体" w:hAnsi="Courier New" w:cs="宋体"/>
      <w:sz w:val="28"/>
      <w:szCs w:val="20"/>
      <w:lang w:val="zh-CN"/>
    </w:rPr>
  </w:style>
  <w:style w:type="paragraph" w:customStyle="1" w:styleId="hb1">
    <w:name w:val="hb1"/>
    <w:basedOn w:val="1"/>
    <w:next w:val="21"/>
    <w:qFormat/>
    <w:pPr>
      <w:tabs>
        <w:tab w:val="left" w:leader="dot" w:pos="7938"/>
      </w:tabs>
      <w:spacing w:line="240" w:lineRule="auto"/>
      <w:ind w:firstLine="573"/>
    </w:pPr>
    <w:rPr>
      <w:rFonts w:eastAsia="华文新魏" w:hAnsi="宋体" w:cs="Arial"/>
      <w:b w:val="0"/>
      <w:bCs w:val="0"/>
      <w:sz w:val="30"/>
    </w:rPr>
  </w:style>
  <w:style w:type="paragraph" w:customStyle="1" w:styleId="hb2">
    <w:name w:val="hb2"/>
    <w:basedOn w:val="21"/>
    <w:next w:val="ac"/>
    <w:qFormat/>
    <w:pPr>
      <w:spacing w:line="240" w:lineRule="auto"/>
      <w:jc w:val="both"/>
    </w:pPr>
    <w:rPr>
      <w:rFonts w:ascii="Arial" w:cs="Times New Roman"/>
      <w:b w:val="0"/>
      <w:szCs w:val="28"/>
    </w:rPr>
  </w:style>
  <w:style w:type="paragraph" w:customStyle="1" w:styleId="llp0">
    <w:name w:val="llp0"/>
    <w:basedOn w:val="ac"/>
    <w:qFormat/>
    <w:pPr>
      <w:widowControl/>
      <w:spacing w:line="520" w:lineRule="exact"/>
      <w:jc w:val="right"/>
    </w:pPr>
    <w:rPr>
      <w:rFonts w:cs="宋体"/>
      <w:b/>
      <w:sz w:val="28"/>
      <w:szCs w:val="28"/>
    </w:rPr>
  </w:style>
  <w:style w:type="paragraph" w:customStyle="1" w:styleId="font8">
    <w:name w:val="font8"/>
    <w:basedOn w:val="ac"/>
    <w:qFormat/>
    <w:pPr>
      <w:widowControl/>
      <w:spacing w:before="100" w:beforeAutospacing="1" w:after="100" w:afterAutospacing="1" w:line="520" w:lineRule="exact"/>
      <w:jc w:val="left"/>
    </w:pPr>
    <w:rPr>
      <w:rFonts w:ascii="宋体" w:hAnsi="宋体" w:cs="宋体" w:hint="eastAsia"/>
      <w:b/>
      <w:bCs/>
      <w:kern w:val="0"/>
      <w:sz w:val="32"/>
      <w:szCs w:val="32"/>
    </w:rPr>
  </w:style>
  <w:style w:type="paragraph" w:customStyle="1" w:styleId="font9">
    <w:name w:val="font9"/>
    <w:basedOn w:val="ac"/>
    <w:qFormat/>
    <w:pPr>
      <w:widowControl/>
      <w:spacing w:before="100" w:beforeAutospacing="1" w:after="100" w:afterAutospacing="1" w:line="520" w:lineRule="exact"/>
      <w:jc w:val="left"/>
    </w:pPr>
    <w:rPr>
      <w:rFonts w:eastAsia="Arial Unicode MS" w:cs="宋体"/>
      <w:b/>
      <w:bCs/>
      <w:kern w:val="0"/>
      <w:sz w:val="32"/>
      <w:szCs w:val="32"/>
    </w:rPr>
  </w:style>
  <w:style w:type="paragraph" w:customStyle="1" w:styleId="xl39">
    <w:name w:val="xl39"/>
    <w:basedOn w:val="ac"/>
    <w:qFormat/>
    <w:pPr>
      <w:widowControl/>
      <w:pBdr>
        <w:top w:val="single" w:sz="4" w:space="0" w:color="auto"/>
        <w:left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0">
    <w:name w:val="xl40"/>
    <w:basedOn w:val="ac"/>
    <w:qFormat/>
    <w:pPr>
      <w:widowControl/>
      <w:pBdr>
        <w:top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1">
    <w:name w:val="xl41"/>
    <w:basedOn w:val="ac"/>
    <w:qFormat/>
    <w:pPr>
      <w:widowControl/>
      <w:pBdr>
        <w:top w:val="single" w:sz="4" w:space="0" w:color="auto"/>
        <w:bottom w:val="single" w:sz="4" w:space="0" w:color="auto"/>
        <w:right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2">
    <w:name w:val="xl42"/>
    <w:basedOn w:val="ac"/>
    <w:qFormat/>
    <w:pPr>
      <w:widowControl/>
      <w:pBdr>
        <w:top w:val="single" w:sz="4" w:space="0" w:color="auto"/>
        <w:left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3">
    <w:name w:val="xl43"/>
    <w:basedOn w:val="ac"/>
    <w:qFormat/>
    <w:pPr>
      <w:widowControl/>
      <w:pBdr>
        <w:top w:val="single" w:sz="4" w:space="0" w:color="auto"/>
        <w:bottom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xl44">
    <w:name w:val="xl44"/>
    <w:basedOn w:val="ac"/>
    <w:qFormat/>
    <w:pPr>
      <w:widowControl/>
      <w:pBdr>
        <w:top w:val="single" w:sz="4" w:space="0" w:color="auto"/>
        <w:bottom w:val="single" w:sz="4" w:space="0" w:color="auto"/>
        <w:right w:val="single" w:sz="4" w:space="0" w:color="auto"/>
      </w:pBdr>
      <w:spacing w:before="100" w:beforeAutospacing="1" w:after="100" w:afterAutospacing="1" w:line="520" w:lineRule="exact"/>
      <w:jc w:val="left"/>
    </w:pPr>
    <w:rPr>
      <w:rFonts w:ascii="Arial Unicode MS" w:eastAsia="Arial Unicode MS" w:hAnsi="Arial Unicode MS" w:cs="宋体"/>
      <w:kern w:val="0"/>
      <w:sz w:val="20"/>
      <w:szCs w:val="20"/>
    </w:rPr>
  </w:style>
  <w:style w:type="paragraph" w:customStyle="1" w:styleId="a">
    <w:name w:val="图片"/>
    <w:basedOn w:val="ac"/>
    <w:next w:val="af4"/>
    <w:qFormat/>
    <w:pPr>
      <w:keepNext/>
      <w:widowControl/>
      <w:numPr>
        <w:numId w:val="26"/>
      </w:numPr>
      <w:tabs>
        <w:tab w:val="clear" w:pos="1200"/>
      </w:tabs>
      <w:spacing w:line="520" w:lineRule="exact"/>
      <w:ind w:leftChars="0" w:left="0" w:firstLineChars="0" w:firstLine="0"/>
    </w:pPr>
    <w:rPr>
      <w:rFonts w:cs="宋体"/>
      <w:sz w:val="28"/>
      <w:szCs w:val="20"/>
    </w:rPr>
  </w:style>
  <w:style w:type="paragraph" w:customStyle="1" w:styleId="StyleBulleted1">
    <w:name w:val="Style Bulleted1"/>
    <w:basedOn w:val="ac"/>
    <w:qFormat/>
    <w:pPr>
      <w:widowControl/>
      <w:spacing w:after="120" w:line="520" w:lineRule="exact"/>
    </w:pPr>
    <w:rPr>
      <w:rFonts w:cs="宋体"/>
      <w:kern w:val="0"/>
      <w:sz w:val="22"/>
      <w:lang w:val="de-CH" w:eastAsia="de-CH"/>
    </w:rPr>
  </w:style>
  <w:style w:type="paragraph" w:customStyle="1" w:styleId="C1PlainText">
    <w:name w:val="C1 Plain Text"/>
    <w:basedOn w:val="ac"/>
    <w:qFormat/>
    <w:pPr>
      <w:widowControl/>
      <w:overflowPunct w:val="0"/>
      <w:autoSpaceDE w:val="0"/>
      <w:autoSpaceDN w:val="0"/>
      <w:adjustRightInd w:val="0"/>
      <w:spacing w:before="120" w:after="120" w:line="520" w:lineRule="exact"/>
      <w:ind w:left="1298"/>
      <w:textAlignment w:val="baseline"/>
    </w:pPr>
    <w:rPr>
      <w:rFonts w:cs="宋体"/>
      <w:kern w:val="0"/>
      <w:sz w:val="28"/>
      <w:szCs w:val="28"/>
      <w:lang w:val="en-GB" w:eastAsia="en-US"/>
    </w:rPr>
  </w:style>
  <w:style w:type="paragraph" w:customStyle="1" w:styleId="111121314151111211311611212213217113123133">
    <w:name w:val="样式 标题 111121314151111211311611212213217113123133..."/>
    <w:basedOn w:val="1"/>
    <w:qFormat/>
    <w:pPr>
      <w:keepNext w:val="0"/>
      <w:keepLines w:val="0"/>
      <w:pageBreakBefore/>
      <w:tabs>
        <w:tab w:val="left" w:pos="360"/>
      </w:tabs>
      <w:spacing w:beforeAutospacing="1" w:afterAutospacing="1" w:line="480" w:lineRule="atLeast"/>
    </w:pPr>
    <w:rPr>
      <w:rFonts w:ascii="Arial" w:eastAsia="华文新魏" w:hAnsi="Arial" w:cs="宋体"/>
      <w:b w:val="0"/>
      <w:bCs w:val="0"/>
      <w:snapToGrid w:val="0"/>
      <w:kern w:val="0"/>
      <w:szCs w:val="20"/>
    </w:rPr>
  </w:style>
  <w:style w:type="paragraph" w:customStyle="1" w:styleId="ParaChar">
    <w:name w:val="默认段落字体 Para Char"/>
    <w:basedOn w:val="ac"/>
    <w:next w:val="ac"/>
    <w:qFormat/>
    <w:pPr>
      <w:widowControl/>
      <w:spacing w:line="520" w:lineRule="exact"/>
    </w:pPr>
    <w:rPr>
      <w:rFonts w:cs="宋体"/>
      <w:szCs w:val="28"/>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c"/>
    <w:qFormat/>
    <w:pPr>
      <w:widowControl/>
      <w:spacing w:line="520" w:lineRule="exact"/>
    </w:pPr>
    <w:rPr>
      <w:rFonts w:cs="宋体"/>
      <w:szCs w:val="20"/>
    </w:rPr>
  </w:style>
  <w:style w:type="paragraph" w:customStyle="1" w:styleId="CharCharCharCharCharCharCharCharChar">
    <w:name w:val="Char Char Char Char Char Char Char Char Char"/>
    <w:basedOn w:val="ac"/>
    <w:qFormat/>
    <w:pPr>
      <w:widowControl/>
      <w:spacing w:after="160" w:line="240" w:lineRule="exact"/>
      <w:jc w:val="left"/>
    </w:pPr>
    <w:rPr>
      <w:rFonts w:ascii="Verdana" w:eastAsia="仿宋_GB2312" w:hAnsi="Verdana" w:cs="宋体"/>
      <w:kern w:val="0"/>
      <w:sz w:val="30"/>
      <w:szCs w:val="30"/>
      <w:lang w:eastAsia="en-US"/>
    </w:rPr>
  </w:style>
  <w:style w:type="paragraph" w:customStyle="1" w:styleId="Style20">
    <w:name w:val="_Style 20"/>
    <w:basedOn w:val="ac"/>
    <w:next w:val="aff"/>
    <w:qFormat/>
    <w:pPr>
      <w:widowControl/>
      <w:spacing w:line="520" w:lineRule="exact"/>
    </w:pPr>
    <w:rPr>
      <w:rFonts w:ascii="宋体" w:hAnsi="Courier New" w:cs="宋体"/>
      <w:sz w:val="28"/>
      <w:szCs w:val="20"/>
    </w:rPr>
  </w:style>
  <w:style w:type="paragraph" w:customStyle="1" w:styleId="LM">
    <w:name w:val="LM"/>
    <w:qFormat/>
    <w:pPr>
      <w:widowControl w:val="0"/>
      <w:spacing w:line="520" w:lineRule="exact"/>
      <w:ind w:firstLineChars="200" w:firstLine="200"/>
    </w:pPr>
    <w:rPr>
      <w:rFonts w:ascii="宋体" w:eastAsia="宋体" w:hAnsi="宋体" w:cs="宋体"/>
      <w:kern w:val="2"/>
      <w:sz w:val="24"/>
    </w:rPr>
  </w:style>
  <w:style w:type="paragraph" w:customStyle="1" w:styleId="font0">
    <w:name w:val="font0"/>
    <w:basedOn w:val="ac"/>
    <w:qFormat/>
    <w:pPr>
      <w:widowControl/>
      <w:spacing w:before="100" w:beforeAutospacing="1" w:after="100" w:afterAutospacing="1" w:line="520" w:lineRule="exact"/>
      <w:jc w:val="left"/>
    </w:pPr>
    <w:rPr>
      <w:rFonts w:ascii="宋体" w:hAnsi="宋体" w:cs="宋体"/>
      <w:color w:val="000000"/>
      <w:kern w:val="0"/>
      <w:sz w:val="22"/>
    </w:rPr>
  </w:style>
  <w:style w:type="paragraph" w:customStyle="1" w:styleId="font10">
    <w:name w:val="font10"/>
    <w:basedOn w:val="ac"/>
    <w:qFormat/>
    <w:pPr>
      <w:widowControl/>
      <w:spacing w:before="100" w:beforeAutospacing="1" w:after="100" w:afterAutospacing="1" w:line="520" w:lineRule="exact"/>
      <w:jc w:val="left"/>
    </w:pPr>
    <w:rPr>
      <w:rFonts w:ascii="宋体" w:hAnsi="宋体" w:cs="宋体"/>
      <w:kern w:val="0"/>
      <w:sz w:val="22"/>
    </w:rPr>
  </w:style>
  <w:style w:type="paragraph" w:customStyle="1" w:styleId="font11">
    <w:name w:val="font11"/>
    <w:basedOn w:val="ac"/>
    <w:qFormat/>
    <w:pPr>
      <w:widowControl/>
      <w:spacing w:before="100" w:beforeAutospacing="1" w:after="100" w:afterAutospacing="1" w:line="520" w:lineRule="exact"/>
      <w:jc w:val="left"/>
    </w:pPr>
    <w:rPr>
      <w:rFonts w:ascii="宋体" w:hAnsi="宋体" w:cs="宋体"/>
      <w:kern w:val="0"/>
      <w:sz w:val="18"/>
      <w:szCs w:val="18"/>
    </w:rPr>
  </w:style>
  <w:style w:type="paragraph" w:customStyle="1" w:styleId="font12">
    <w:name w:val="font12"/>
    <w:basedOn w:val="ac"/>
    <w:qFormat/>
    <w:pPr>
      <w:widowControl/>
      <w:spacing w:before="100" w:beforeAutospacing="1" w:after="100" w:afterAutospacing="1" w:line="520" w:lineRule="exact"/>
      <w:jc w:val="left"/>
    </w:pPr>
    <w:rPr>
      <w:rFonts w:ascii="宋体" w:hAnsi="宋体" w:cs="宋体"/>
      <w:kern w:val="0"/>
      <w:sz w:val="22"/>
    </w:rPr>
  </w:style>
  <w:style w:type="paragraph" w:customStyle="1" w:styleId="font13">
    <w:name w:val="font13"/>
    <w:basedOn w:val="ac"/>
    <w:qFormat/>
    <w:pPr>
      <w:widowControl/>
      <w:spacing w:before="100" w:beforeAutospacing="1" w:after="100" w:afterAutospacing="1" w:line="520" w:lineRule="exact"/>
      <w:jc w:val="left"/>
    </w:pPr>
    <w:rPr>
      <w:rFonts w:ascii="宋体" w:hAnsi="宋体" w:cs="宋体"/>
      <w:kern w:val="0"/>
      <w:sz w:val="18"/>
      <w:szCs w:val="18"/>
    </w:rPr>
  </w:style>
  <w:style w:type="paragraph" w:customStyle="1" w:styleId="font14">
    <w:name w:val="font14"/>
    <w:basedOn w:val="ac"/>
    <w:qFormat/>
    <w:pPr>
      <w:widowControl/>
      <w:spacing w:before="100" w:beforeAutospacing="1" w:after="100" w:afterAutospacing="1" w:line="520" w:lineRule="exact"/>
      <w:jc w:val="left"/>
    </w:pPr>
    <w:rPr>
      <w:rFonts w:ascii="Tahoma" w:hAnsi="Tahoma" w:cs="Tahoma"/>
      <w:b/>
      <w:bCs/>
      <w:color w:val="000000"/>
      <w:kern w:val="0"/>
      <w:sz w:val="18"/>
      <w:szCs w:val="18"/>
    </w:rPr>
  </w:style>
  <w:style w:type="paragraph" w:customStyle="1" w:styleId="font15">
    <w:name w:val="font15"/>
    <w:basedOn w:val="ac"/>
    <w:qFormat/>
    <w:pPr>
      <w:widowControl/>
      <w:spacing w:before="100" w:beforeAutospacing="1" w:after="100" w:afterAutospacing="1" w:line="520" w:lineRule="exact"/>
      <w:jc w:val="left"/>
    </w:pPr>
    <w:rPr>
      <w:rFonts w:ascii="宋体" w:hAnsi="宋体" w:cs="宋体"/>
      <w:b/>
      <w:bCs/>
      <w:color w:val="000000"/>
      <w:kern w:val="0"/>
      <w:sz w:val="18"/>
      <w:szCs w:val="18"/>
    </w:rPr>
  </w:style>
  <w:style w:type="paragraph" w:customStyle="1" w:styleId="xl98">
    <w:name w:val="xl98"/>
    <w:basedOn w:val="ac"/>
    <w:qFormat/>
    <w:pPr>
      <w:widowControl/>
      <w:pBdr>
        <w:top w:val="single" w:sz="4" w:space="0" w:color="auto"/>
        <w:left w:val="single" w:sz="4" w:space="0" w:color="auto"/>
        <w:bottom w:val="single" w:sz="4" w:space="0" w:color="auto"/>
      </w:pBdr>
      <w:spacing w:before="100" w:beforeAutospacing="1" w:after="100" w:afterAutospacing="1" w:line="520" w:lineRule="exact"/>
      <w:jc w:val="center"/>
    </w:pPr>
    <w:rPr>
      <w:rFonts w:ascii="黑体" w:eastAsia="黑体" w:hAnsi="宋体" w:cs="宋体"/>
      <w:color w:val="000000"/>
      <w:kern w:val="0"/>
      <w:szCs w:val="20"/>
    </w:rPr>
  </w:style>
  <w:style w:type="paragraph" w:customStyle="1" w:styleId="xl99">
    <w:name w:val="xl99"/>
    <w:basedOn w:val="ac"/>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520" w:lineRule="exact"/>
      <w:jc w:val="center"/>
    </w:pPr>
    <w:rPr>
      <w:rFonts w:ascii="黑体" w:eastAsia="黑体" w:hAnsi="宋体" w:cs="宋体"/>
      <w:color w:val="000000"/>
      <w:kern w:val="0"/>
      <w:szCs w:val="20"/>
    </w:rPr>
  </w:style>
  <w:style w:type="paragraph" w:customStyle="1" w:styleId="affffffffffffb">
    <w:name w:val="括号"/>
    <w:basedOn w:val="ac"/>
    <w:link w:val="Charfffa"/>
    <w:qFormat/>
    <w:pPr>
      <w:widowControl/>
      <w:tabs>
        <w:tab w:val="left" w:pos="1260"/>
      </w:tabs>
      <w:spacing w:line="520" w:lineRule="exact"/>
      <w:ind w:firstLine="549"/>
    </w:pPr>
    <w:rPr>
      <w:rFonts w:cs="宋体"/>
      <w:sz w:val="26"/>
      <w:szCs w:val="26"/>
      <w:lang w:val="zh-CN"/>
    </w:rPr>
  </w:style>
  <w:style w:type="paragraph" w:customStyle="1" w:styleId="1000">
    <w:name w:val="样式100"/>
    <w:basedOn w:val="ac"/>
    <w:link w:val="100Char"/>
    <w:qFormat/>
    <w:pPr>
      <w:widowControl/>
      <w:spacing w:line="520" w:lineRule="exact"/>
      <w:ind w:firstLine="549"/>
    </w:pPr>
    <w:rPr>
      <w:rFonts w:cs="宋体"/>
      <w:sz w:val="26"/>
      <w:szCs w:val="26"/>
      <w:lang w:val="zh-CN"/>
    </w:rPr>
  </w:style>
  <w:style w:type="character" w:customStyle="1" w:styleId="Charfffa">
    <w:name w:val="括号 Char"/>
    <w:link w:val="affffffffffffb"/>
    <w:rPr>
      <w:rFonts w:ascii="Times New Roman" w:eastAsia="宋体" w:hAnsi="Times New Roman" w:cs="宋体"/>
      <w:kern w:val="2"/>
      <w:sz w:val="26"/>
      <w:szCs w:val="26"/>
      <w:lang w:val="zh-CN" w:eastAsia="zh-CN"/>
    </w:rPr>
  </w:style>
  <w:style w:type="paragraph" w:customStyle="1" w:styleId="140">
    <w:name w:val="14号字体"/>
    <w:basedOn w:val="ac"/>
    <w:link w:val="14Char"/>
    <w:qFormat/>
    <w:pPr>
      <w:widowControl/>
      <w:tabs>
        <w:tab w:val="left" w:pos="1260"/>
      </w:tabs>
      <w:spacing w:line="520" w:lineRule="exact"/>
      <w:ind w:firstLine="549"/>
    </w:pPr>
    <w:rPr>
      <w:rFonts w:cs="宋体"/>
      <w:szCs w:val="20"/>
      <w:lang w:val="zh-CN"/>
    </w:rPr>
  </w:style>
  <w:style w:type="character" w:customStyle="1" w:styleId="100Char">
    <w:name w:val="样式100 Char"/>
    <w:link w:val="1000"/>
    <w:rPr>
      <w:rFonts w:ascii="Times New Roman" w:eastAsia="宋体" w:hAnsi="Times New Roman" w:cs="宋体"/>
      <w:kern w:val="2"/>
      <w:sz w:val="26"/>
      <w:szCs w:val="26"/>
      <w:lang w:val="zh-CN" w:eastAsia="zh-CN"/>
    </w:rPr>
  </w:style>
  <w:style w:type="paragraph" w:customStyle="1" w:styleId="150">
    <w:name w:val="15号双种字体"/>
    <w:basedOn w:val="ac"/>
    <w:link w:val="15Char"/>
    <w:qFormat/>
    <w:pPr>
      <w:widowControl/>
      <w:spacing w:line="520" w:lineRule="exact"/>
      <w:ind w:firstLine="549"/>
    </w:pPr>
    <w:rPr>
      <w:rFonts w:ascii="宋体" w:hAnsi="宋体" w:cs="宋体"/>
      <w:bCs/>
      <w:sz w:val="26"/>
      <w:szCs w:val="26"/>
      <w:lang w:val="zh-CN"/>
    </w:rPr>
  </w:style>
  <w:style w:type="character" w:customStyle="1" w:styleId="14Char">
    <w:name w:val="14号字体 Char"/>
    <w:link w:val="140"/>
    <w:rPr>
      <w:rFonts w:ascii="Times New Roman" w:eastAsia="宋体" w:hAnsi="Times New Roman" w:cs="宋体"/>
      <w:kern w:val="2"/>
      <w:sz w:val="24"/>
      <w:lang w:val="zh-CN" w:eastAsia="zh-CN"/>
    </w:rPr>
  </w:style>
  <w:style w:type="paragraph" w:customStyle="1" w:styleId="131">
    <w:name w:val="13号英文字体"/>
    <w:basedOn w:val="ac"/>
    <w:link w:val="13Char0"/>
    <w:qFormat/>
    <w:pPr>
      <w:widowControl/>
      <w:spacing w:line="480" w:lineRule="auto"/>
      <w:outlineLvl w:val="1"/>
    </w:pPr>
    <w:rPr>
      <w:rFonts w:cs="宋体"/>
      <w:b/>
      <w:szCs w:val="20"/>
      <w:lang w:val="zh-CN"/>
    </w:rPr>
  </w:style>
  <w:style w:type="character" w:customStyle="1" w:styleId="15Char">
    <w:name w:val="15号双种字体 Char"/>
    <w:link w:val="150"/>
    <w:rPr>
      <w:rFonts w:ascii="宋体" w:eastAsia="宋体" w:hAnsi="宋体" w:cs="宋体"/>
      <w:bCs/>
      <w:kern w:val="2"/>
      <w:sz w:val="26"/>
      <w:szCs w:val="26"/>
      <w:lang w:val="zh-CN" w:eastAsia="zh-CN"/>
    </w:rPr>
  </w:style>
  <w:style w:type="character" w:customStyle="1" w:styleId="Charfffb">
    <w:name w:val="电力正文 Char"/>
    <w:rPr>
      <w:rFonts w:ascii="宋体" w:eastAsia="宋体" w:hAnsi="宋体"/>
      <w:sz w:val="24"/>
      <w:lang w:val="en-US" w:eastAsia="zh-CN" w:bidi="ar-SA"/>
    </w:rPr>
  </w:style>
  <w:style w:type="character" w:customStyle="1" w:styleId="13Char0">
    <w:name w:val="13号英文字体 Char"/>
    <w:link w:val="131"/>
    <w:rPr>
      <w:rFonts w:ascii="Times New Roman" w:eastAsia="宋体" w:hAnsi="Times New Roman" w:cs="宋体"/>
      <w:b/>
      <w:kern w:val="2"/>
      <w:sz w:val="24"/>
      <w:lang w:val="zh-CN" w:eastAsia="zh-CN"/>
    </w:rPr>
  </w:style>
  <w:style w:type="character" w:customStyle="1" w:styleId="TableTextChar1">
    <w:name w:val="Table Text Char1"/>
    <w:link w:val="TableText"/>
    <w:rPr>
      <w:rFonts w:ascii="Arial" w:hAnsi="Arial"/>
      <w:sz w:val="18"/>
    </w:rPr>
  </w:style>
  <w:style w:type="paragraph" w:customStyle="1" w:styleId="TableText">
    <w:name w:val="Table Text"/>
    <w:link w:val="TableTextChar1"/>
    <w:qFormat/>
    <w:pPr>
      <w:snapToGrid w:val="0"/>
      <w:spacing w:before="80" w:after="80"/>
    </w:pPr>
    <w:rPr>
      <w:rFonts w:ascii="Arial" w:hAnsi="Arial"/>
      <w:sz w:val="18"/>
    </w:rPr>
  </w:style>
  <w:style w:type="paragraph" w:customStyle="1" w:styleId="1310">
    <w:name w:val="13号英文字体1"/>
    <w:basedOn w:val="ac"/>
    <w:link w:val="131Char"/>
    <w:qFormat/>
    <w:pPr>
      <w:widowControl/>
      <w:spacing w:line="520" w:lineRule="exact"/>
      <w:ind w:firstLine="551"/>
      <w:outlineLvl w:val="2"/>
    </w:pPr>
    <w:rPr>
      <w:rFonts w:cs="宋体"/>
      <w:b/>
      <w:sz w:val="26"/>
      <w:szCs w:val="26"/>
      <w:lang w:val="zh-CN"/>
    </w:rPr>
  </w:style>
  <w:style w:type="paragraph" w:customStyle="1" w:styleId="132">
    <w:name w:val="13号英文字库"/>
    <w:basedOn w:val="ac"/>
    <w:link w:val="13Char1"/>
    <w:qFormat/>
    <w:pPr>
      <w:widowControl/>
      <w:spacing w:line="480" w:lineRule="auto"/>
      <w:outlineLvl w:val="1"/>
    </w:pPr>
    <w:rPr>
      <w:rFonts w:cs="宋体"/>
      <w:szCs w:val="20"/>
      <w:lang w:val="zh-CN"/>
    </w:rPr>
  </w:style>
  <w:style w:type="character" w:customStyle="1" w:styleId="131Char">
    <w:name w:val="13号英文字体1 Char"/>
    <w:link w:val="1310"/>
    <w:rPr>
      <w:rFonts w:ascii="Times New Roman" w:eastAsia="宋体" w:hAnsi="Times New Roman" w:cs="宋体"/>
      <w:b/>
      <w:kern w:val="2"/>
      <w:sz w:val="26"/>
      <w:szCs w:val="26"/>
      <w:lang w:val="zh-CN" w:eastAsia="zh-CN"/>
    </w:rPr>
  </w:style>
  <w:style w:type="paragraph" w:customStyle="1" w:styleId="133">
    <w:name w:val="13号英文字体库"/>
    <w:basedOn w:val="130"/>
    <w:link w:val="13Char2"/>
    <w:qFormat/>
  </w:style>
  <w:style w:type="character" w:customStyle="1" w:styleId="13Char1">
    <w:name w:val="13号英文字库 Char"/>
    <w:link w:val="132"/>
    <w:rPr>
      <w:rFonts w:ascii="Times New Roman" w:eastAsia="宋体" w:hAnsi="Times New Roman" w:cs="宋体"/>
      <w:kern w:val="2"/>
      <w:sz w:val="24"/>
      <w:lang w:val="zh-CN" w:eastAsia="zh-CN"/>
    </w:rPr>
  </w:style>
  <w:style w:type="paragraph" w:customStyle="1" w:styleId="134">
    <w:name w:val="13英文字体"/>
    <w:basedOn w:val="ac"/>
    <w:link w:val="13Char3"/>
    <w:qFormat/>
    <w:pPr>
      <w:widowControl/>
      <w:autoSpaceDE w:val="0"/>
      <w:autoSpaceDN w:val="0"/>
      <w:adjustRightInd w:val="0"/>
      <w:snapToGrid w:val="0"/>
    </w:pPr>
    <w:rPr>
      <w:rFonts w:cs="宋体"/>
      <w:sz w:val="26"/>
      <w:szCs w:val="26"/>
      <w:lang w:val="zh-CN"/>
    </w:rPr>
  </w:style>
  <w:style w:type="character" w:customStyle="1" w:styleId="13Char2">
    <w:name w:val="13号英文字体库 Char"/>
    <w:link w:val="133"/>
    <w:rPr>
      <w:rFonts w:ascii="宋体" w:eastAsia="宋体" w:hAnsi="宋体" w:cs="宋体"/>
      <w:kern w:val="2"/>
      <w:sz w:val="26"/>
      <w:szCs w:val="26"/>
      <w:lang w:val="zh-CN" w:eastAsia="zh-CN"/>
    </w:rPr>
  </w:style>
  <w:style w:type="paragraph" w:customStyle="1" w:styleId="Tn">
    <w:name w:val="Tn"/>
    <w:basedOn w:val="130"/>
    <w:link w:val="TnChar"/>
    <w:qFormat/>
  </w:style>
  <w:style w:type="character" w:customStyle="1" w:styleId="13Char3">
    <w:name w:val="13英文字体 Char"/>
    <w:link w:val="134"/>
    <w:rPr>
      <w:rFonts w:ascii="Times New Roman" w:eastAsia="宋体" w:hAnsi="Times New Roman" w:cs="宋体"/>
      <w:kern w:val="2"/>
      <w:sz w:val="26"/>
      <w:szCs w:val="26"/>
      <w:lang w:val="zh-CN" w:eastAsia="zh-CN"/>
    </w:rPr>
  </w:style>
  <w:style w:type="character" w:customStyle="1" w:styleId="1020">
    <w:name w:val="102"/>
    <w:qFormat/>
    <w:rPr>
      <w:rFonts w:eastAsia="Times New Roman"/>
      <w:sz w:val="26"/>
      <w:szCs w:val="26"/>
    </w:rPr>
  </w:style>
  <w:style w:type="character" w:customStyle="1" w:styleId="TnChar">
    <w:name w:val="Tn Char"/>
    <w:link w:val="Tn"/>
    <w:rPr>
      <w:rFonts w:ascii="宋体" w:eastAsia="宋体" w:hAnsi="宋体" w:cs="宋体"/>
      <w:kern w:val="2"/>
      <w:sz w:val="26"/>
      <w:szCs w:val="26"/>
      <w:lang w:val="zh-CN" w:eastAsia="zh-CN"/>
    </w:rPr>
  </w:style>
  <w:style w:type="paragraph" w:customStyle="1" w:styleId="211112b2881730">
    <w:name w:val="样式 样式 标题 2节标题 1.11.1标题2b2 + 宋体 段前: 8 磅 段后: 8 磅 行距: 多倍行距 1.73 ......"/>
    <w:basedOn w:val="211112b288173"/>
    <w:qFormat/>
    <w:pPr>
      <w:numPr>
        <w:ilvl w:val="0"/>
        <w:numId w:val="0"/>
      </w:numPr>
      <w:spacing w:line="360" w:lineRule="auto"/>
    </w:pPr>
    <w:rPr>
      <w:rFonts w:ascii="Arial Narrow" w:hAnsi="Arial Narrow"/>
      <w:sz w:val="24"/>
    </w:rPr>
  </w:style>
  <w:style w:type="paragraph" w:customStyle="1" w:styleId="3088TimesNewR">
    <w:name w:val="样式 样式 标题 3 + 四号 左侧:  0 厘米 段前: 8 磅 段后: 8 磅 行距: 单倍行距 + Times New R..."/>
    <w:basedOn w:val="3088"/>
    <w:qFormat/>
    <w:pPr>
      <w:numPr>
        <w:ilvl w:val="0"/>
        <w:numId w:val="0"/>
      </w:numPr>
      <w:spacing w:line="360" w:lineRule="auto"/>
    </w:pPr>
    <w:rPr>
      <w:rFonts w:ascii="Times New Roman"/>
      <w:sz w:val="24"/>
    </w:rPr>
  </w:style>
  <w:style w:type="paragraph" w:customStyle="1" w:styleId="M">
    <w:name w:val="M表格正文"/>
    <w:next w:val="ac"/>
    <w:link w:val="MChar"/>
    <w:uiPriority w:val="99"/>
    <w:qFormat/>
    <w:pPr>
      <w:snapToGrid w:val="0"/>
      <w:spacing w:beforeLines="10" w:before="10" w:afterLines="10" w:after="10"/>
      <w:jc w:val="center"/>
    </w:pPr>
    <w:rPr>
      <w:rFonts w:ascii="Times New Roman" w:eastAsia="宋体" w:hAnsi="Times New Roman" w:cs="Times New Roman"/>
      <w:kern w:val="2"/>
      <w:sz w:val="21"/>
      <w:szCs w:val="22"/>
    </w:rPr>
  </w:style>
  <w:style w:type="character" w:customStyle="1" w:styleId="MChar">
    <w:name w:val="M表格正文 Char"/>
    <w:link w:val="M"/>
    <w:uiPriority w:val="99"/>
    <w:qFormat/>
    <w:rPr>
      <w:rFonts w:ascii="Times New Roman" w:eastAsia="宋体" w:hAnsi="Times New Roman" w:cs="Times New Roman"/>
      <w:kern w:val="2"/>
      <w:sz w:val="21"/>
      <w:szCs w:val="22"/>
    </w:rPr>
  </w:style>
  <w:style w:type="paragraph" w:customStyle="1" w:styleId="M0">
    <w:name w:val="M图表标题"/>
    <w:next w:val="ac"/>
    <w:link w:val="MChar0"/>
    <w:uiPriority w:val="99"/>
    <w:qFormat/>
    <w:pPr>
      <w:spacing w:line="288" w:lineRule="auto"/>
      <w:jc w:val="center"/>
    </w:pPr>
    <w:rPr>
      <w:rFonts w:ascii="Arial" w:eastAsia="黑体" w:hAnsi="Arial" w:cs="Times New Roman"/>
      <w:kern w:val="2"/>
      <w:sz w:val="21"/>
      <w:szCs w:val="22"/>
    </w:rPr>
  </w:style>
  <w:style w:type="character" w:customStyle="1" w:styleId="MChar0">
    <w:name w:val="M图表标题 Char"/>
    <w:link w:val="M0"/>
    <w:uiPriority w:val="99"/>
    <w:qFormat/>
    <w:rPr>
      <w:rFonts w:ascii="Arial" w:eastAsia="黑体" w:hAnsi="Arial" w:cs="Times New Roman"/>
      <w:kern w:val="2"/>
      <w:sz w:val="21"/>
      <w:szCs w:val="22"/>
    </w:rPr>
  </w:style>
  <w:style w:type="paragraph" w:customStyle="1" w:styleId="1001">
    <w:name w:val="样式 表头文字格式 + 字符缩放: 100%"/>
    <w:basedOn w:val="afffffffffff5"/>
    <w:qFormat/>
    <w:rPr>
      <w:rFonts w:eastAsia="宋体"/>
      <w:w w:val="100"/>
      <w:kern w:val="2"/>
      <w:sz w:val="21"/>
    </w:rPr>
  </w:style>
  <w:style w:type="character" w:customStyle="1" w:styleId="Charff0">
    <w:name w:val="图注 Char"/>
    <w:link w:val="afffffff6"/>
    <w:rPr>
      <w:rFonts w:ascii="黑体" w:eastAsia="黑体" w:hAnsi="黑体" w:cs="Times New Roman"/>
      <w:kern w:val="2"/>
      <w:sz w:val="24"/>
      <w:lang w:val="zh-CN" w:eastAsia="zh-CN"/>
    </w:rPr>
  </w:style>
  <w:style w:type="paragraph" w:customStyle="1" w:styleId="M1">
    <w:name w:val="M虚框表格"/>
    <w:basedOn w:val="ac"/>
    <w:qFormat/>
    <w:pPr>
      <w:widowControl/>
      <w:spacing w:line="300" w:lineRule="auto"/>
      <w:ind w:right="120"/>
    </w:pPr>
    <w:rPr>
      <w:rFonts w:cs="宋体"/>
      <w:kern w:val="0"/>
      <w:szCs w:val="20"/>
    </w:rPr>
  </w:style>
  <w:style w:type="table" w:customStyle="1" w:styleId="affffffffffffc">
    <w:name w:val="报告表格"/>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b/>
        <w:i w:val="0"/>
        <w:sz w:val="21"/>
      </w:rPr>
      <w:tblPr/>
      <w:trPr>
        <w:tblHeader/>
      </w:trPr>
    </w:tblStylePr>
  </w:style>
  <w:style w:type="paragraph" w:customStyle="1" w:styleId="affffffffffffd">
    <w:name w:val="刘洋"/>
    <w:basedOn w:val="ac"/>
    <w:qFormat/>
    <w:pPr>
      <w:widowControl/>
      <w:spacing w:beforeLines="50" w:before="50" w:afterLines="50" w:after="50"/>
    </w:pPr>
    <w:rPr>
      <w:rFonts w:cs="宋体"/>
      <w:szCs w:val="20"/>
    </w:rPr>
  </w:style>
  <w:style w:type="character" w:customStyle="1" w:styleId="1Char4">
    <w:name w:val="1段落 Char"/>
    <w:link w:val="1f5"/>
    <w:rPr>
      <w:sz w:val="24"/>
      <w:szCs w:val="21"/>
    </w:rPr>
  </w:style>
  <w:style w:type="paragraph" w:customStyle="1" w:styleId="1f5">
    <w:name w:val="1段落"/>
    <w:basedOn w:val="ac"/>
    <w:link w:val="1Char4"/>
    <w:qFormat/>
    <w:pPr>
      <w:widowControl/>
      <w:ind w:firstLine="480"/>
    </w:pPr>
    <w:rPr>
      <w:rFonts w:asciiTheme="minorHAnsi" w:eastAsiaTheme="minorEastAsia" w:hAnsiTheme="minorHAnsi"/>
      <w:kern w:val="0"/>
      <w:szCs w:val="21"/>
    </w:rPr>
  </w:style>
  <w:style w:type="paragraph" w:customStyle="1" w:styleId="Style4">
    <w:name w:val="_Style 4"/>
    <w:basedOn w:val="ac"/>
    <w:uiPriority w:val="34"/>
    <w:qFormat/>
    <w:pPr>
      <w:widowControl/>
      <w:spacing w:line="520" w:lineRule="exact"/>
      <w:ind w:firstLine="420"/>
    </w:pPr>
    <w:rPr>
      <w:rFonts w:ascii="Calibri" w:hAnsi="Calibri" w:cs="宋体"/>
    </w:rPr>
  </w:style>
  <w:style w:type="paragraph" w:customStyle="1" w:styleId="L226">
    <w:name w:val="样式 L标题2 + (符号) 黑体 小四 蓝色 行距: 固定值 26 磅"/>
    <w:basedOn w:val="40"/>
    <w:qFormat/>
    <w:pPr>
      <w:adjustRightInd w:val="0"/>
      <w:spacing w:before="120" w:after="60" w:line="520" w:lineRule="exact"/>
      <w:ind w:firstLine="510"/>
      <w:textAlignment w:val="baseline"/>
    </w:pPr>
    <w:rPr>
      <w:rFonts w:ascii="Times New Roman" w:eastAsia="黑体" w:hAnsi="黑体" w:cs="宋体"/>
      <w:bCs w:val="0"/>
      <w:color w:val="0000FF"/>
      <w:spacing w:val="8"/>
      <w:kern w:val="24"/>
      <w:sz w:val="24"/>
      <w:szCs w:val="20"/>
    </w:rPr>
  </w:style>
  <w:style w:type="paragraph" w:customStyle="1" w:styleId="QJJ">
    <w:name w:val="标准 正文 QJJ"/>
    <w:basedOn w:val="ac"/>
    <w:link w:val="QJJCharChar"/>
    <w:qFormat/>
    <w:pPr>
      <w:widowControl/>
      <w:spacing w:line="520" w:lineRule="exact"/>
      <w:ind w:firstLine="480"/>
    </w:pPr>
    <w:rPr>
      <w:rFonts w:ascii="宋体" w:hAnsi="Arial" w:cs="宋体"/>
      <w:szCs w:val="21"/>
      <w:lang w:val="zh-CN"/>
    </w:rPr>
  </w:style>
  <w:style w:type="character" w:customStyle="1" w:styleId="QJJCharChar">
    <w:name w:val="标准 正文 QJJ Char Char"/>
    <w:link w:val="QJJ"/>
    <w:rPr>
      <w:rFonts w:ascii="宋体" w:eastAsia="宋体" w:hAnsi="Arial" w:cs="宋体"/>
      <w:kern w:val="2"/>
      <w:sz w:val="24"/>
      <w:szCs w:val="21"/>
      <w:lang w:val="zh-CN" w:eastAsia="zh-CN"/>
    </w:rPr>
  </w:style>
  <w:style w:type="paragraph" w:customStyle="1" w:styleId="affffffffffffe">
    <w:name w:val="正文 首行缩进"/>
    <w:basedOn w:val="ac"/>
    <w:qFormat/>
    <w:pPr>
      <w:widowControl/>
      <w:spacing w:line="520" w:lineRule="exact"/>
      <w:ind w:firstLine="480"/>
    </w:pPr>
    <w:rPr>
      <w:rFonts w:cs="宋体"/>
      <w:szCs w:val="20"/>
    </w:rPr>
  </w:style>
  <w:style w:type="character" w:customStyle="1" w:styleId="Charfffc">
    <w:name w:val="正文标题 Char"/>
    <w:rPr>
      <w:rFonts w:eastAsia="幼圆"/>
      <w:b/>
      <w:color w:val="800080"/>
      <w:kern w:val="2"/>
      <w:sz w:val="24"/>
      <w:szCs w:val="24"/>
    </w:rPr>
  </w:style>
  <w:style w:type="paragraph" w:customStyle="1" w:styleId="151">
    <w:name w:val="样式 四号 行距: 1.5 倍行距"/>
    <w:basedOn w:val="ac"/>
    <w:qFormat/>
    <w:pPr>
      <w:widowControl/>
      <w:ind w:firstLine="480"/>
    </w:pPr>
    <w:rPr>
      <w:rFonts w:cs="宋体"/>
      <w:kern w:val="0"/>
      <w:szCs w:val="21"/>
    </w:rPr>
  </w:style>
  <w:style w:type="paragraph" w:customStyle="1" w:styleId="4c">
    <w:name w:val="正文4"/>
    <w:qFormat/>
    <w:pPr>
      <w:ind w:firstLine="480"/>
    </w:pPr>
    <w:rPr>
      <w:rFonts w:ascii="宋体" w:eastAsia="宋体" w:hAnsi="宋体" w:cs="宋体"/>
      <w:kern w:val="2"/>
      <w:sz w:val="24"/>
      <w:szCs w:val="24"/>
    </w:rPr>
  </w:style>
  <w:style w:type="character" w:customStyle="1" w:styleId="CharChar50">
    <w:name w:val="Char Char5"/>
    <w:rPr>
      <w:rFonts w:ascii="Arial" w:eastAsia="黑体" w:hAnsi="Arial"/>
      <w:b/>
      <w:bCs/>
      <w:kern w:val="2"/>
      <w:sz w:val="28"/>
      <w:szCs w:val="32"/>
      <w:lang w:val="en-US" w:eastAsia="zh-CN" w:bidi="ar-SA"/>
    </w:rPr>
  </w:style>
  <w:style w:type="character" w:customStyle="1" w:styleId="CharChar12">
    <w:name w:val="Char Char12"/>
    <w:rPr>
      <w:rFonts w:ascii="宋体" w:eastAsia="宋体"/>
      <w:kern w:val="2"/>
      <w:sz w:val="24"/>
      <w:lang w:val="en-US" w:eastAsia="zh-CN" w:bidi="ar-SA"/>
    </w:rPr>
  </w:style>
  <w:style w:type="character" w:customStyle="1" w:styleId="Charfffd">
    <w:name w:val="图例说明 Char"/>
    <w:link w:val="afffffffffffff"/>
    <w:qFormat/>
    <w:rPr>
      <w:rFonts w:ascii="宋体" w:hAnsi="宋体"/>
      <w:b/>
      <w:color w:val="000000"/>
      <w:sz w:val="24"/>
    </w:rPr>
  </w:style>
  <w:style w:type="paragraph" w:customStyle="1" w:styleId="afffffffffffff">
    <w:name w:val="图例说明"/>
    <w:basedOn w:val="ac"/>
    <w:next w:val="ac"/>
    <w:link w:val="Charfffd"/>
    <w:qFormat/>
    <w:pPr>
      <w:widowControl/>
      <w:spacing w:line="520" w:lineRule="exact"/>
      <w:jc w:val="center"/>
      <w:textAlignment w:val="center"/>
    </w:pPr>
    <w:rPr>
      <w:rFonts w:ascii="宋体" w:eastAsiaTheme="minorEastAsia" w:hAnsi="宋体"/>
      <w:b/>
      <w:color w:val="000000"/>
      <w:kern w:val="0"/>
      <w:szCs w:val="20"/>
    </w:rPr>
  </w:style>
  <w:style w:type="paragraph" w:customStyle="1" w:styleId="reader-word-layerreader-word-s11-12">
    <w:name w:val="reader-word-layer reader-word-s11-1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1f6">
    <w:name w:val="格式1"/>
    <w:basedOn w:val="ac"/>
    <w:qFormat/>
    <w:pPr>
      <w:widowControl/>
      <w:spacing w:beforeLines="50" w:line="520" w:lineRule="exact"/>
      <w:jc w:val="center"/>
    </w:pPr>
    <w:rPr>
      <w:rFonts w:ascii="黑体" w:eastAsia="黑体" w:hAnsi="宋体" w:cs="宋体"/>
      <w:b/>
      <w:bCs/>
      <w:color w:val="000000"/>
      <w:sz w:val="32"/>
      <w:szCs w:val="20"/>
    </w:rPr>
  </w:style>
  <w:style w:type="paragraph" w:customStyle="1" w:styleId="33302">
    <w:name w:val="样式 标题 3标题 33 + 左侧:  0 厘米 悬挂缩进: 2 字符"/>
    <w:basedOn w:val="31"/>
    <w:qFormat/>
    <w:pPr>
      <w:spacing w:before="0" w:after="0" w:line="360" w:lineRule="auto"/>
      <w:ind w:left="561" w:hanging="561"/>
      <w:outlineLvl w:val="3"/>
    </w:pPr>
    <w:rPr>
      <w:rFonts w:ascii="Times New Roman" w:eastAsia="黑体" w:hAnsi="Times New Roman" w:cs="宋体"/>
      <w:b w:val="0"/>
      <w:kern w:val="0"/>
      <w:sz w:val="28"/>
      <w:szCs w:val="24"/>
    </w:rPr>
  </w:style>
  <w:style w:type="paragraph" w:customStyle="1" w:styleId="reader-word-layerreader-word-s2-7">
    <w:name w:val="reader-word-layer reader-word-s2-7"/>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20">
    <w:name w:val="reader-word-layer reader-word-s118-20"/>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14">
    <w:name w:val="reader-word-layer reader-word-s11-14"/>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0">
    <w:name w:val="图表编号"/>
    <w:basedOn w:val="af4"/>
    <w:qFormat/>
    <w:pPr>
      <w:widowControl/>
      <w:jc w:val="center"/>
    </w:pPr>
    <w:rPr>
      <w:rFonts w:ascii="Arial" w:eastAsia="宋体" w:hAnsi="Arial" w:cs="宋体"/>
      <w:b/>
      <w:bCs/>
      <w:sz w:val="21"/>
    </w:rPr>
  </w:style>
  <w:style w:type="paragraph" w:customStyle="1" w:styleId="afffffffffffff1">
    <w:name w:val="正文标准"/>
    <w:basedOn w:val="ac"/>
    <w:qFormat/>
    <w:pPr>
      <w:widowControl/>
      <w:spacing w:line="500" w:lineRule="exact"/>
      <w:ind w:firstLine="565"/>
    </w:pPr>
    <w:rPr>
      <w:rFonts w:cs="宋体"/>
      <w:kern w:val="44"/>
      <w:szCs w:val="20"/>
    </w:rPr>
  </w:style>
  <w:style w:type="paragraph" w:customStyle="1" w:styleId="reader-word-layerreader-word-s118-17reader-word-s118-21">
    <w:name w:val="reader-word-layer reader-word-s118-17 reader-word-s118-21"/>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Style34">
    <w:name w:val="_Style 34"/>
    <w:basedOn w:val="ac"/>
    <w:qFormat/>
    <w:pPr>
      <w:widowControl/>
      <w:spacing w:line="520" w:lineRule="exact"/>
    </w:pPr>
    <w:rPr>
      <w:rFonts w:cs="宋体"/>
      <w:szCs w:val="21"/>
    </w:rPr>
  </w:style>
  <w:style w:type="paragraph" w:customStyle="1" w:styleId="2TimesNewRoman5020">
    <w:name w:val="样式 标题 2 + Times New Roman 四号 非加粗 段前: 5 磅 段后: 0 磅 行距: 固定值 20..."/>
    <w:basedOn w:val="21"/>
    <w:qFormat/>
    <w:pPr>
      <w:spacing w:before="100" w:line="400" w:lineRule="exact"/>
      <w:jc w:val="both"/>
    </w:pPr>
    <w:rPr>
      <w:rFonts w:eastAsia="黑体" w:cs="宋体"/>
      <w:bCs w:val="0"/>
      <w:szCs w:val="20"/>
    </w:rPr>
  </w:style>
  <w:style w:type="paragraph" w:customStyle="1" w:styleId="reader-word-layerreader-word-s118-12">
    <w:name w:val="reader-word-layer reader-word-s118-1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19">
    <w:name w:val="reader-word-layer reader-word-s118-19"/>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6">
    <w:name w:val="reader-word-layer reader-word-s2-6"/>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2ff2">
    <w:name w:val="样式 标题 2 +"/>
    <w:basedOn w:val="21"/>
    <w:qFormat/>
    <w:pPr>
      <w:spacing w:line="960" w:lineRule="exact"/>
      <w:jc w:val="both"/>
      <w:outlineLvl w:val="2"/>
    </w:pPr>
    <w:rPr>
      <w:rFonts w:ascii="Arial" w:eastAsia="黑体" w:cs="Times New Roman"/>
      <w:b w:val="0"/>
      <w:kern w:val="0"/>
      <w:szCs w:val="24"/>
    </w:rPr>
  </w:style>
  <w:style w:type="paragraph" w:customStyle="1" w:styleId="reader-word-layerreader-word-s11-8">
    <w:name w:val="reader-word-layer reader-word-s11-8"/>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2">
    <w:name w:val="格式３"/>
    <w:basedOn w:val="ac"/>
    <w:qFormat/>
    <w:pPr>
      <w:widowControl/>
      <w:spacing w:line="420" w:lineRule="exact"/>
      <w:ind w:left="600" w:hangingChars="250" w:hanging="600"/>
    </w:pPr>
    <w:rPr>
      <w:rFonts w:ascii="宋体" w:hAnsi="宋体" w:cs="宋体"/>
      <w:color w:val="000000"/>
      <w:szCs w:val="20"/>
    </w:rPr>
  </w:style>
  <w:style w:type="paragraph" w:customStyle="1" w:styleId="reader-word-layerreader-word-s1-12">
    <w:name w:val="reader-word-layer reader-word-s1-1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1">
    <w:name w:val="reader-word-layer reader-word-s2-1"/>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225">
    <w:name w:val="样式 样式 报告正文 + 首行缩进:  2 字符 + 首行缩进:  2 字符"/>
    <w:basedOn w:val="ac"/>
    <w:qFormat/>
    <w:pPr>
      <w:widowControl/>
      <w:adjustRightInd w:val="0"/>
      <w:snapToGrid w:val="0"/>
      <w:spacing w:line="500" w:lineRule="exact"/>
    </w:pPr>
    <w:rPr>
      <w:rFonts w:cs="宋体"/>
      <w:szCs w:val="20"/>
    </w:rPr>
  </w:style>
  <w:style w:type="paragraph" w:customStyle="1" w:styleId="jyw">
    <w:name w:val="jyw正文"/>
    <w:basedOn w:val="ac"/>
    <w:qFormat/>
    <w:pPr>
      <w:widowControl/>
      <w:snapToGrid w:val="0"/>
      <w:ind w:firstLine="480"/>
    </w:pPr>
    <w:rPr>
      <w:rFonts w:ascii="宋体" w:hAnsi="宋体" w:cs="宋体"/>
      <w:kern w:val="0"/>
      <w:szCs w:val="21"/>
    </w:rPr>
  </w:style>
  <w:style w:type="paragraph" w:customStyle="1" w:styleId="reader-word-layerreader-word-s118-6">
    <w:name w:val="reader-word-layer reader-word-s118-6"/>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1">
    <w:name w:val="reader-word-layer reader-word-s118-1"/>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1f7">
    <w:name w:val="样式 标题 1 + 居中"/>
    <w:basedOn w:val="ac"/>
    <w:next w:val="ac"/>
    <w:qFormat/>
    <w:pPr>
      <w:widowControl/>
      <w:jc w:val="center"/>
      <w:outlineLvl w:val="1"/>
    </w:pPr>
    <w:rPr>
      <w:rFonts w:cs="宋体"/>
      <w:kern w:val="0"/>
      <w:szCs w:val="20"/>
    </w:rPr>
  </w:style>
  <w:style w:type="paragraph" w:customStyle="1" w:styleId="reader-word-layerreader-word-s118-13">
    <w:name w:val="reader-word-layer reader-word-s118-13"/>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10">
    <w:name w:val="reader-word-layer reader-word-s11-10"/>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5">
    <w:name w:val="reader-word-layer reader-word-s2-5"/>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3">
    <w:name w:val="图表名称格式"/>
    <w:basedOn w:val="ac"/>
    <w:qFormat/>
    <w:pPr>
      <w:widowControl/>
      <w:overflowPunct w:val="0"/>
      <w:autoSpaceDE w:val="0"/>
      <w:autoSpaceDN w:val="0"/>
      <w:adjustRightInd w:val="0"/>
      <w:spacing w:line="312" w:lineRule="auto"/>
      <w:ind w:firstLine="420"/>
      <w:jc w:val="center"/>
      <w:textAlignment w:val="baseline"/>
    </w:pPr>
    <w:rPr>
      <w:rFonts w:ascii="宋体" w:hAnsi="宋体" w:cs="宋体"/>
      <w:b/>
      <w:kern w:val="0"/>
      <w:szCs w:val="21"/>
      <w:lang w:val="zh-CN"/>
    </w:rPr>
  </w:style>
  <w:style w:type="paragraph" w:customStyle="1" w:styleId="reader-word-layerreader-word-s118-16">
    <w:name w:val="reader-word-layer reader-word-s118-16"/>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4">
    <w:name w:val="reader-word-layer reader-word-s1-14"/>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N9">
    <w:name w:val="文字N9"/>
    <w:basedOn w:val="ac"/>
    <w:qFormat/>
    <w:pPr>
      <w:widowControl/>
      <w:spacing w:line="300" w:lineRule="auto"/>
    </w:pPr>
    <w:rPr>
      <w:rFonts w:ascii="仿宋_GB2312" w:eastAsia="仿宋_GB2312" w:hAnsi="Calibri" w:cs="黑体"/>
      <w:szCs w:val="21"/>
    </w:rPr>
  </w:style>
  <w:style w:type="paragraph" w:customStyle="1" w:styleId="67">
    <w:name w:val="正文6"/>
    <w:qFormat/>
    <w:pPr>
      <w:ind w:firstLine="480"/>
    </w:pPr>
    <w:rPr>
      <w:rFonts w:ascii="宋体" w:eastAsia="宋体" w:hAnsi="宋体" w:cs="宋体"/>
      <w:kern w:val="2"/>
      <w:sz w:val="24"/>
      <w:szCs w:val="24"/>
    </w:rPr>
  </w:style>
  <w:style w:type="paragraph" w:customStyle="1" w:styleId="215">
    <w:name w:val="样式 样式 标题 2 + + 行距: 1.5 倍行距"/>
    <w:basedOn w:val="2ff2"/>
    <w:qFormat/>
    <w:pPr>
      <w:spacing w:line="360" w:lineRule="auto"/>
    </w:pPr>
    <w:rPr>
      <w:rFonts w:cs="宋体"/>
      <w:szCs w:val="20"/>
    </w:rPr>
  </w:style>
  <w:style w:type="paragraph" w:customStyle="1" w:styleId="reader-word-layerreader-word-s118-14">
    <w:name w:val="reader-word-layer reader-word-s118-14"/>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8-5">
    <w:name w:val="reader-word-layer reader-word-s118-5"/>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2-2">
    <w:name w:val="reader-word-layer reader-word-s2-2"/>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N11">
    <w:name w:val="图表N11"/>
    <w:basedOn w:val="ac"/>
    <w:next w:val="ac"/>
    <w:qFormat/>
    <w:pPr>
      <w:widowControl/>
      <w:spacing w:line="520" w:lineRule="exact"/>
      <w:jc w:val="center"/>
    </w:pPr>
    <w:rPr>
      <w:rFonts w:ascii="仿宋_GB2312" w:eastAsia="仿宋_GB2312" w:hAnsi="Calibri" w:cs="黑体"/>
      <w:szCs w:val="21"/>
    </w:rPr>
  </w:style>
  <w:style w:type="paragraph" w:customStyle="1" w:styleId="reader-word-layerreader-word-s118-10">
    <w:name w:val="reader-word-layer reader-word-s118-10"/>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fyf">
    <w:name w:val="fyf"/>
    <w:basedOn w:val="ac"/>
    <w:qFormat/>
    <w:pPr>
      <w:widowControl/>
      <w:spacing w:line="520" w:lineRule="exact"/>
      <w:ind w:firstLine="480"/>
    </w:pPr>
    <w:rPr>
      <w:rFonts w:ascii="宋体" w:hAnsi="宋体" w:cs="宋体"/>
      <w:szCs w:val="20"/>
    </w:rPr>
  </w:style>
  <w:style w:type="paragraph" w:customStyle="1" w:styleId="reader-word-layerreader-word-s118-3">
    <w:name w:val="reader-word-layer reader-word-s118-3"/>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reader-word-layerreader-word-s11-5">
    <w:name w:val="reader-word-layer reader-word-s11-5"/>
    <w:basedOn w:val="ac"/>
    <w:qFormat/>
    <w:pPr>
      <w:widowControl/>
      <w:spacing w:before="100" w:beforeAutospacing="1" w:after="100" w:afterAutospacing="1" w:line="520" w:lineRule="exact"/>
      <w:jc w:val="left"/>
    </w:pPr>
    <w:rPr>
      <w:rFonts w:ascii="宋体" w:hAnsi="宋体" w:cs="宋体"/>
      <w:kern w:val="0"/>
      <w:szCs w:val="21"/>
    </w:rPr>
  </w:style>
  <w:style w:type="paragraph" w:customStyle="1" w:styleId="afffffffffffff4">
    <w:name w:val="图表格式"/>
    <w:basedOn w:val="ac"/>
    <w:qFormat/>
    <w:pPr>
      <w:widowControl/>
      <w:adjustRightInd w:val="0"/>
      <w:spacing w:line="300" w:lineRule="atLeast"/>
      <w:jc w:val="center"/>
      <w:textAlignment w:val="baseline"/>
    </w:pPr>
    <w:rPr>
      <w:rFonts w:ascii="宋体" w:hAnsi="宋体" w:cs="宋体"/>
      <w:bCs/>
      <w:color w:val="000000"/>
      <w:kern w:val="28"/>
      <w:szCs w:val="21"/>
    </w:rPr>
  </w:style>
  <w:style w:type="paragraph" w:customStyle="1" w:styleId="Style5">
    <w:name w:val="_Style 5"/>
    <w:basedOn w:val="ac"/>
    <w:uiPriority w:val="34"/>
    <w:qFormat/>
    <w:pPr>
      <w:widowControl/>
      <w:spacing w:line="520" w:lineRule="exact"/>
      <w:ind w:firstLine="420"/>
    </w:pPr>
    <w:rPr>
      <w:rFonts w:ascii="Calibri" w:hAnsi="Calibri" w:cs="宋体"/>
    </w:rPr>
  </w:style>
  <w:style w:type="paragraph" w:customStyle="1" w:styleId="QJJ0">
    <w:name w:val="样式 图表名称 QJJ"/>
    <w:basedOn w:val="ac"/>
    <w:link w:val="QJJChar"/>
    <w:qFormat/>
    <w:pPr>
      <w:widowControl/>
      <w:spacing w:line="520" w:lineRule="exact"/>
      <w:jc w:val="center"/>
    </w:pPr>
    <w:rPr>
      <w:rFonts w:ascii="黑体" w:eastAsia="黑体" w:hAnsi="Arial" w:cs="宋体"/>
      <w:szCs w:val="20"/>
      <w:lang w:val="zh-CN"/>
    </w:rPr>
  </w:style>
  <w:style w:type="character" w:customStyle="1" w:styleId="QJJChar">
    <w:name w:val="样式 图表名称 QJJ Char"/>
    <w:link w:val="QJJ0"/>
    <w:rPr>
      <w:rFonts w:ascii="黑体" w:eastAsia="黑体" w:hAnsi="Arial" w:cs="宋体"/>
      <w:kern w:val="2"/>
      <w:sz w:val="24"/>
      <w:lang w:val="zh-CN" w:eastAsia="zh-CN"/>
    </w:rPr>
  </w:style>
  <w:style w:type="paragraph" w:customStyle="1" w:styleId="afffffffffffff5">
    <w:name w:val="标准正文"/>
    <w:basedOn w:val="ac"/>
    <w:link w:val="Char1c"/>
    <w:qFormat/>
    <w:pPr>
      <w:widowControl/>
      <w:spacing w:line="520" w:lineRule="exact"/>
      <w:ind w:firstLine="480"/>
    </w:pPr>
    <w:rPr>
      <w:rFonts w:ascii="宋体" w:hAnsi="Arial" w:cs="宋体"/>
      <w:szCs w:val="20"/>
      <w:lang w:val="zh-CN"/>
    </w:rPr>
  </w:style>
  <w:style w:type="character" w:customStyle="1" w:styleId="Char1c">
    <w:name w:val="标准正文 Char1"/>
    <w:link w:val="afffffffffffff5"/>
    <w:rPr>
      <w:rFonts w:ascii="宋体" w:eastAsia="宋体" w:hAnsi="Arial" w:cs="宋体"/>
      <w:kern w:val="2"/>
      <w:sz w:val="24"/>
      <w:lang w:val="zh-CN" w:eastAsia="zh-CN"/>
    </w:rPr>
  </w:style>
  <w:style w:type="paragraph" w:customStyle="1" w:styleId="QJJ1">
    <w:name w:val="表格文字 QJJ"/>
    <w:basedOn w:val="ac"/>
    <w:link w:val="QJJCharChar0"/>
    <w:uiPriority w:val="99"/>
    <w:qFormat/>
    <w:pPr>
      <w:keepLines/>
      <w:widowControl/>
      <w:adjustRightInd w:val="0"/>
      <w:snapToGrid w:val="0"/>
      <w:spacing w:line="240" w:lineRule="exact"/>
      <w:jc w:val="center"/>
    </w:pPr>
    <w:rPr>
      <w:rFonts w:ascii="宋体" w:hAnsi="Arial" w:cs="宋体"/>
      <w:bCs/>
      <w:snapToGrid w:val="0"/>
      <w:kern w:val="0"/>
      <w:szCs w:val="21"/>
      <w:lang w:val="zh-CN"/>
    </w:rPr>
  </w:style>
  <w:style w:type="character" w:customStyle="1" w:styleId="QJJCharChar0">
    <w:name w:val="表格文字 QJJ Char Char"/>
    <w:link w:val="QJJ1"/>
    <w:uiPriority w:val="99"/>
    <w:rPr>
      <w:rFonts w:ascii="宋体" w:eastAsia="宋体" w:hAnsi="Arial" w:cs="宋体"/>
      <w:bCs/>
      <w:snapToGrid w:val="0"/>
      <w:sz w:val="24"/>
      <w:szCs w:val="21"/>
      <w:lang w:val="zh-CN" w:eastAsia="zh-CN"/>
    </w:rPr>
  </w:style>
  <w:style w:type="paragraph" w:customStyle="1" w:styleId="QJJ2">
    <w:name w:val="表格名称 QJJ"/>
    <w:basedOn w:val="ac"/>
    <w:link w:val="QJJCharChar1"/>
    <w:qFormat/>
    <w:pPr>
      <w:widowControl/>
      <w:wordWrap w:val="0"/>
      <w:spacing w:line="520" w:lineRule="exact"/>
      <w:ind w:rightChars="100" w:right="240"/>
      <w:jc w:val="right"/>
    </w:pPr>
    <w:rPr>
      <w:rFonts w:ascii="黑体" w:eastAsia="黑体" w:hAnsi="Arial" w:cs="宋体"/>
      <w:snapToGrid w:val="0"/>
      <w:kern w:val="0"/>
      <w:szCs w:val="20"/>
      <w:lang w:val="zh-CN"/>
    </w:rPr>
  </w:style>
  <w:style w:type="character" w:customStyle="1" w:styleId="QJJCharChar1">
    <w:name w:val="表格名称 QJJ Char Char"/>
    <w:link w:val="QJJ2"/>
    <w:rPr>
      <w:rFonts w:ascii="黑体" w:eastAsia="黑体" w:hAnsi="Arial" w:cs="宋体"/>
      <w:snapToGrid w:val="0"/>
      <w:sz w:val="24"/>
      <w:lang w:val="zh-CN" w:eastAsia="zh-CN"/>
    </w:rPr>
  </w:style>
  <w:style w:type="paragraph" w:customStyle="1" w:styleId="QJJ3">
    <w:name w:val="样式 表格 单位 QJJ"/>
    <w:basedOn w:val="ac"/>
    <w:link w:val="QJJCharChar2"/>
    <w:uiPriority w:val="99"/>
    <w:qFormat/>
    <w:pPr>
      <w:widowControl/>
      <w:wordWrap w:val="0"/>
      <w:spacing w:line="520" w:lineRule="exact"/>
      <w:ind w:rightChars="100" w:right="240"/>
      <w:jc w:val="right"/>
    </w:pPr>
    <w:rPr>
      <w:rFonts w:ascii="宋体" w:hAnsi="Arial" w:cs="宋体"/>
      <w:snapToGrid w:val="0"/>
      <w:kern w:val="0"/>
      <w:szCs w:val="20"/>
      <w:lang w:val="zh-CN"/>
    </w:rPr>
  </w:style>
  <w:style w:type="character" w:customStyle="1" w:styleId="QJJCharChar2">
    <w:name w:val="样式 表格 单位 QJJ Char Char"/>
    <w:link w:val="QJJ3"/>
    <w:uiPriority w:val="99"/>
    <w:rPr>
      <w:rFonts w:ascii="宋体" w:eastAsia="宋体" w:hAnsi="Arial" w:cs="宋体"/>
      <w:snapToGrid w:val="0"/>
      <w:sz w:val="24"/>
      <w:lang w:val="zh-CN" w:eastAsia="zh-CN"/>
    </w:rPr>
  </w:style>
  <w:style w:type="character" w:customStyle="1" w:styleId="apple-style-span">
    <w:name w:val="apple-style-span"/>
    <w:basedOn w:val="ad"/>
  </w:style>
  <w:style w:type="character" w:customStyle="1" w:styleId="00Char">
    <w:name w:val="00正文文本 Char"/>
    <w:link w:val="000"/>
    <w:rPr>
      <w:rFonts w:ascii="宋体" w:hAnsi="Courier New" w:cs="Courier New"/>
      <w:kern w:val="2"/>
      <w:sz w:val="24"/>
      <w:szCs w:val="21"/>
    </w:rPr>
  </w:style>
  <w:style w:type="paragraph" w:customStyle="1" w:styleId="000">
    <w:name w:val="00正文文本"/>
    <w:basedOn w:val="ac"/>
    <w:link w:val="00Char"/>
    <w:qFormat/>
    <w:pPr>
      <w:widowControl/>
      <w:spacing w:line="520" w:lineRule="exact"/>
    </w:pPr>
    <w:rPr>
      <w:rFonts w:ascii="宋体" w:eastAsiaTheme="minorEastAsia" w:hAnsi="Courier New" w:cs="Courier New"/>
      <w:szCs w:val="21"/>
    </w:rPr>
  </w:style>
  <w:style w:type="paragraph" w:customStyle="1" w:styleId="reader-word-layer">
    <w:name w:val="reader-word-layer"/>
    <w:basedOn w:val="ac"/>
    <w:qFormat/>
    <w:pPr>
      <w:widowControl/>
      <w:spacing w:before="100" w:beforeAutospacing="1" w:after="100" w:afterAutospacing="1" w:line="520" w:lineRule="exact"/>
      <w:jc w:val="left"/>
    </w:pPr>
    <w:rPr>
      <w:rFonts w:ascii="宋体" w:hAnsi="宋体" w:cs="宋体"/>
      <w:kern w:val="0"/>
      <w:szCs w:val="20"/>
    </w:rPr>
  </w:style>
  <w:style w:type="character" w:customStyle="1" w:styleId="112">
    <w:name w:val="标题 1 字符1"/>
    <w:locked/>
    <w:rPr>
      <w:rFonts w:ascii="Times New Roman" w:hAnsi="Times New Roman"/>
      <w:b/>
      <w:bCs/>
      <w:kern w:val="44"/>
      <w:sz w:val="28"/>
      <w:szCs w:val="44"/>
    </w:rPr>
  </w:style>
  <w:style w:type="character" w:customStyle="1" w:styleId="211">
    <w:name w:val="标题 2 字符1"/>
    <w:semiHidden/>
    <w:qFormat/>
    <w:locked/>
    <w:rPr>
      <w:rFonts w:ascii="Times New Roman" w:hAnsi="Times New Roman"/>
      <w:b/>
      <w:bCs/>
      <w:kern w:val="2"/>
      <w:sz w:val="24"/>
      <w:szCs w:val="24"/>
    </w:rPr>
  </w:style>
  <w:style w:type="character" w:customStyle="1" w:styleId="310">
    <w:name w:val="标题 3 字符1"/>
    <w:semiHidden/>
    <w:qFormat/>
    <w:locked/>
    <w:rPr>
      <w:rFonts w:ascii="Times New Roman" w:hAnsi="Times New Roman"/>
      <w:b/>
      <w:bCs/>
      <w:kern w:val="2"/>
      <w:sz w:val="24"/>
      <w:szCs w:val="24"/>
    </w:rPr>
  </w:style>
  <w:style w:type="character" w:customStyle="1" w:styleId="410">
    <w:name w:val="标题 4 字符1"/>
    <w:semiHidden/>
    <w:qFormat/>
    <w:locked/>
    <w:rPr>
      <w:rFonts w:ascii="黑体" w:eastAsia="黑体" w:hAnsi="Arial"/>
      <w:b/>
      <w:bCs/>
      <w:kern w:val="2"/>
      <w:sz w:val="28"/>
      <w:szCs w:val="28"/>
    </w:rPr>
  </w:style>
  <w:style w:type="character" w:customStyle="1" w:styleId="510">
    <w:name w:val="标题 5 字符1"/>
    <w:semiHidden/>
    <w:qFormat/>
    <w:locked/>
    <w:rPr>
      <w:rFonts w:ascii="黑体" w:eastAsia="黑体"/>
      <w:sz w:val="24"/>
      <w:szCs w:val="18"/>
    </w:rPr>
  </w:style>
  <w:style w:type="character" w:customStyle="1" w:styleId="610">
    <w:name w:val="标题 6 字符1"/>
    <w:semiHidden/>
    <w:locked/>
    <w:rPr>
      <w:rFonts w:ascii="Arial" w:eastAsia="黑体" w:hAnsi="Arial"/>
      <w:b/>
      <w:spacing w:val="10"/>
      <w:sz w:val="24"/>
      <w:lang w:val="zh-CN" w:eastAsia="zh-CN"/>
    </w:rPr>
  </w:style>
  <w:style w:type="character" w:customStyle="1" w:styleId="710">
    <w:name w:val="标题 7 字符1"/>
    <w:uiPriority w:val="99"/>
    <w:semiHidden/>
    <w:locked/>
    <w:rPr>
      <w:rFonts w:ascii="Times New Roman" w:hAnsi="Times New Roman"/>
      <w:b/>
      <w:spacing w:val="10"/>
      <w:sz w:val="24"/>
      <w:lang w:val="zh-CN" w:eastAsia="zh-CN"/>
    </w:rPr>
  </w:style>
  <w:style w:type="character" w:customStyle="1" w:styleId="810">
    <w:name w:val="标题 8 字符1"/>
    <w:uiPriority w:val="99"/>
    <w:semiHidden/>
    <w:locked/>
    <w:rPr>
      <w:rFonts w:ascii="Arial" w:eastAsia="黑体" w:hAnsi="Arial"/>
      <w:spacing w:val="10"/>
      <w:sz w:val="24"/>
      <w:lang w:val="zh-CN" w:eastAsia="zh-CN"/>
    </w:rPr>
  </w:style>
  <w:style w:type="character" w:customStyle="1" w:styleId="910">
    <w:name w:val="标题 9 字符1"/>
    <w:uiPriority w:val="99"/>
    <w:semiHidden/>
    <w:locked/>
    <w:rPr>
      <w:rFonts w:ascii="Arial" w:eastAsia="黑体" w:hAnsi="Arial"/>
      <w:spacing w:val="10"/>
      <w:sz w:val="24"/>
      <w:lang w:val="zh-CN" w:eastAsia="zh-CN"/>
    </w:rPr>
  </w:style>
  <w:style w:type="character" w:customStyle="1" w:styleId="afffffffffffff6">
    <w:name w:val="正文缩进 字符"/>
    <w:semiHidden/>
    <w:locked/>
    <w:rPr>
      <w:kern w:val="2"/>
      <w:sz w:val="24"/>
      <w:szCs w:val="18"/>
    </w:rPr>
  </w:style>
  <w:style w:type="character" w:customStyle="1" w:styleId="2ff3">
    <w:name w:val="脚注文本 字符2"/>
    <w:semiHidden/>
    <w:locked/>
    <w:rPr>
      <w:rFonts w:ascii="Times New Roman" w:hAnsi="Times New Roman"/>
      <w:kern w:val="28"/>
      <w:sz w:val="18"/>
      <w:szCs w:val="18"/>
      <w:lang w:val="zh-CN" w:eastAsia="zh-CN"/>
    </w:rPr>
  </w:style>
  <w:style w:type="character" w:customStyle="1" w:styleId="1f8">
    <w:name w:val="批注文字 字符1"/>
    <w:semiHidden/>
    <w:qFormat/>
    <w:locked/>
    <w:rPr>
      <w:rFonts w:ascii="Times New Roman" w:hAnsi="Times New Roman"/>
      <w:kern w:val="2"/>
      <w:sz w:val="24"/>
      <w:szCs w:val="24"/>
      <w:lang w:val="zh-CN" w:eastAsia="zh-CN"/>
    </w:rPr>
  </w:style>
  <w:style w:type="character" w:customStyle="1" w:styleId="1f9">
    <w:name w:val="页眉 字符1"/>
    <w:semiHidden/>
    <w:qFormat/>
    <w:locked/>
    <w:rPr>
      <w:rFonts w:ascii="Times New Roman" w:hAnsi="Times New Roman"/>
      <w:sz w:val="18"/>
      <w:szCs w:val="18"/>
      <w:lang w:val="zh-CN" w:eastAsia="zh-CN"/>
    </w:rPr>
  </w:style>
  <w:style w:type="character" w:customStyle="1" w:styleId="1fa">
    <w:name w:val="页脚 字符1"/>
    <w:uiPriority w:val="99"/>
    <w:semiHidden/>
    <w:qFormat/>
    <w:locked/>
    <w:rPr>
      <w:rFonts w:ascii="Times New Roman" w:hAnsi="Times New Roman"/>
      <w:sz w:val="18"/>
      <w:szCs w:val="18"/>
      <w:lang w:val="zh-CN" w:eastAsia="zh-CN"/>
    </w:rPr>
  </w:style>
  <w:style w:type="character" w:customStyle="1" w:styleId="afffffffffffff7">
    <w:name w:val="题注 字符"/>
    <w:uiPriority w:val="35"/>
    <w:semiHidden/>
    <w:qFormat/>
    <w:locked/>
    <w:rPr>
      <w:rFonts w:ascii="Arial" w:eastAsia="黑体" w:hAnsi="Arial" w:cs="Arial"/>
      <w:kern w:val="2"/>
    </w:rPr>
  </w:style>
  <w:style w:type="character" w:customStyle="1" w:styleId="2ff4">
    <w:name w:val="尾注文本 字符2"/>
    <w:semiHidden/>
    <w:locked/>
    <w:rPr>
      <w:rFonts w:ascii="Times New Roman" w:eastAsia="华文行楷" w:hAnsi="Times New Roman"/>
      <w:spacing w:val="16"/>
      <w:kern w:val="18"/>
      <w:sz w:val="24"/>
      <w:lang w:val="zh-CN" w:eastAsia="zh-CN"/>
    </w:rPr>
  </w:style>
  <w:style w:type="character" w:customStyle="1" w:styleId="2ff5">
    <w:name w:val="标题 字符2"/>
    <w:locked/>
    <w:rPr>
      <w:rFonts w:ascii="Arial" w:hAnsi="Arial" w:cs="Arial"/>
      <w:b/>
      <w:bCs/>
      <w:kern w:val="2"/>
      <w:sz w:val="44"/>
      <w:szCs w:val="32"/>
      <w:lang w:val="zh-CN" w:eastAsia="zh-CN"/>
    </w:rPr>
  </w:style>
  <w:style w:type="character" w:customStyle="1" w:styleId="2ff6">
    <w:name w:val="结束语 字符2"/>
    <w:semiHidden/>
    <w:locked/>
    <w:rPr>
      <w:rFonts w:ascii="Times New Roman" w:hAnsi="Times New Roman"/>
      <w:kern w:val="2"/>
      <w:sz w:val="24"/>
      <w:szCs w:val="24"/>
      <w:lang w:val="zh-CN" w:eastAsia="zh-CN"/>
    </w:rPr>
  </w:style>
  <w:style w:type="character" w:customStyle="1" w:styleId="2ff7">
    <w:name w:val="签名 字符2"/>
    <w:semiHidden/>
    <w:locked/>
    <w:rPr>
      <w:rFonts w:ascii="Times New Roman" w:hAnsi="Times New Roman"/>
      <w:kern w:val="2"/>
      <w:sz w:val="24"/>
      <w:szCs w:val="24"/>
      <w:lang w:val="zh-CN" w:eastAsia="zh-CN"/>
    </w:rPr>
  </w:style>
  <w:style w:type="character" w:customStyle="1" w:styleId="1fb">
    <w:name w:val="正文文本 字符1"/>
    <w:semiHidden/>
    <w:locked/>
    <w:rPr>
      <w:rFonts w:ascii="Times New Roman" w:hAnsi="Times New Roman"/>
      <w:szCs w:val="24"/>
      <w:lang w:val="zh-CN" w:eastAsia="zh-CN"/>
    </w:rPr>
  </w:style>
  <w:style w:type="character" w:customStyle="1" w:styleId="1fc">
    <w:name w:val="正文文本缩进 字符1"/>
    <w:semiHidden/>
    <w:locked/>
    <w:rPr>
      <w:rFonts w:ascii="Times New Roman" w:hAnsi="Times New Roman"/>
      <w:sz w:val="24"/>
      <w:szCs w:val="24"/>
      <w:lang w:val="zh-CN" w:eastAsia="zh-CN"/>
    </w:rPr>
  </w:style>
  <w:style w:type="character" w:customStyle="1" w:styleId="2ff8">
    <w:name w:val="信息标题 字符2"/>
    <w:semiHidden/>
    <w:locked/>
    <w:rPr>
      <w:rFonts w:ascii="Arial" w:hAnsi="Arial" w:cs="Arial"/>
      <w:kern w:val="2"/>
      <w:sz w:val="24"/>
      <w:szCs w:val="24"/>
      <w:shd w:val="pct20" w:color="auto" w:fill="auto"/>
      <w:lang w:val="zh-CN" w:eastAsia="zh-CN"/>
    </w:rPr>
  </w:style>
  <w:style w:type="character" w:customStyle="1" w:styleId="2ff9">
    <w:name w:val="副标题 字符2"/>
    <w:locked/>
    <w:rPr>
      <w:rFonts w:ascii="Arial" w:hAnsi="Arial" w:cs="Arial"/>
      <w:b/>
      <w:bCs/>
      <w:kern w:val="28"/>
      <w:sz w:val="32"/>
      <w:szCs w:val="32"/>
      <w:lang w:val="zh-CN" w:eastAsia="zh-CN"/>
    </w:rPr>
  </w:style>
  <w:style w:type="character" w:customStyle="1" w:styleId="2ffa">
    <w:name w:val="称呼 字符2"/>
    <w:semiHidden/>
    <w:locked/>
    <w:rPr>
      <w:rFonts w:ascii="Times New Roman" w:hAnsi="Times New Roman"/>
      <w:kern w:val="2"/>
      <w:sz w:val="24"/>
      <w:szCs w:val="24"/>
      <w:lang w:val="zh-CN" w:eastAsia="zh-CN"/>
    </w:rPr>
  </w:style>
  <w:style w:type="character" w:customStyle="1" w:styleId="2ffb">
    <w:name w:val="日期 字符2"/>
    <w:semiHidden/>
    <w:locked/>
    <w:rPr>
      <w:rFonts w:ascii="Times New Roman" w:hAnsi="Times New Roman"/>
      <w:szCs w:val="24"/>
      <w:lang w:val="zh-CN" w:eastAsia="zh-CN"/>
    </w:rPr>
  </w:style>
  <w:style w:type="character" w:customStyle="1" w:styleId="afffffffffffff8">
    <w:name w:val="正文文本首行缩进 字符"/>
    <w:uiPriority w:val="99"/>
    <w:semiHidden/>
    <w:locked/>
    <w:rPr>
      <w:rFonts w:ascii="Times New Roman" w:hAnsi="Times New Roman"/>
      <w:kern w:val="2"/>
      <w:sz w:val="21"/>
      <w:szCs w:val="24"/>
      <w:lang w:val="zh-CN" w:eastAsia="zh-CN"/>
    </w:rPr>
  </w:style>
  <w:style w:type="character" w:customStyle="1" w:styleId="2ffc">
    <w:name w:val="正文文本首行缩进 2 字符"/>
    <w:uiPriority w:val="99"/>
    <w:semiHidden/>
    <w:locked/>
    <w:rPr>
      <w:rFonts w:ascii="Times New Roman" w:hAnsi="Times New Roman"/>
      <w:kern w:val="2"/>
      <w:sz w:val="21"/>
      <w:szCs w:val="24"/>
      <w:lang w:val="zh-CN" w:eastAsia="zh-CN"/>
    </w:rPr>
  </w:style>
  <w:style w:type="character" w:customStyle="1" w:styleId="2ffd">
    <w:name w:val="注释标题 字符2"/>
    <w:semiHidden/>
    <w:locked/>
    <w:rPr>
      <w:rFonts w:ascii="Times New Roman" w:hAnsi="Times New Roman"/>
      <w:kern w:val="2"/>
      <w:sz w:val="24"/>
      <w:szCs w:val="24"/>
      <w:lang w:val="zh-CN" w:eastAsia="zh-CN"/>
    </w:rPr>
  </w:style>
  <w:style w:type="character" w:customStyle="1" w:styleId="212">
    <w:name w:val="正文文本 2 字符1"/>
    <w:semiHidden/>
    <w:locked/>
    <w:rPr>
      <w:rFonts w:ascii="Times New Roman" w:hAnsi="Times New Roman"/>
      <w:kern w:val="2"/>
      <w:sz w:val="21"/>
      <w:szCs w:val="24"/>
      <w:lang w:val="zh-CN" w:eastAsia="zh-CN"/>
    </w:rPr>
  </w:style>
  <w:style w:type="character" w:customStyle="1" w:styleId="321">
    <w:name w:val="正文文本 3 字符2"/>
    <w:semiHidden/>
    <w:locked/>
    <w:rPr>
      <w:rFonts w:ascii="Times New Roman" w:hAnsi="Times New Roman"/>
      <w:kern w:val="2"/>
      <w:sz w:val="16"/>
      <w:szCs w:val="16"/>
      <w:lang w:val="zh-CN" w:eastAsia="zh-CN"/>
    </w:rPr>
  </w:style>
  <w:style w:type="character" w:customStyle="1" w:styleId="213">
    <w:name w:val="正文文本缩进 2 字符1"/>
    <w:semiHidden/>
    <w:locked/>
    <w:rPr>
      <w:rFonts w:ascii="Times New Roman" w:hAnsi="Times New Roman"/>
      <w:szCs w:val="24"/>
      <w:lang w:val="zh-CN" w:eastAsia="zh-CN"/>
    </w:rPr>
  </w:style>
  <w:style w:type="character" w:customStyle="1" w:styleId="322">
    <w:name w:val="正文文本缩进 3 字符2"/>
    <w:semiHidden/>
    <w:locked/>
    <w:rPr>
      <w:rFonts w:ascii="Times New Roman" w:hAnsi="Times New Roman"/>
      <w:sz w:val="16"/>
      <w:szCs w:val="16"/>
      <w:lang w:val="zh-CN" w:eastAsia="zh-CN"/>
    </w:rPr>
  </w:style>
  <w:style w:type="character" w:customStyle="1" w:styleId="1fd">
    <w:name w:val="文档结构图 字符1"/>
    <w:semiHidden/>
    <w:qFormat/>
    <w:locked/>
    <w:rPr>
      <w:rFonts w:ascii="Times New Roman" w:hAnsi="Times New Roman"/>
      <w:szCs w:val="24"/>
      <w:shd w:val="clear" w:color="auto" w:fill="000080"/>
    </w:rPr>
  </w:style>
  <w:style w:type="character" w:customStyle="1" w:styleId="1fe">
    <w:name w:val="纯文本 字符1"/>
    <w:semiHidden/>
    <w:qFormat/>
    <w:locked/>
    <w:rPr>
      <w:rFonts w:ascii="宋体" w:hAnsi="Courier New"/>
      <w:szCs w:val="21"/>
      <w:lang w:val="zh-CN" w:eastAsia="zh-CN"/>
    </w:rPr>
  </w:style>
  <w:style w:type="character" w:customStyle="1" w:styleId="2ffe">
    <w:name w:val="电子邮件签名 字符2"/>
    <w:semiHidden/>
    <w:locked/>
    <w:rPr>
      <w:rFonts w:ascii="Times New Roman" w:hAnsi="Times New Roman"/>
      <w:kern w:val="2"/>
      <w:sz w:val="24"/>
      <w:szCs w:val="24"/>
      <w:lang w:val="zh-CN" w:eastAsia="zh-CN"/>
    </w:rPr>
  </w:style>
  <w:style w:type="character" w:customStyle="1" w:styleId="2fff">
    <w:name w:val="批注主题 字符2"/>
    <w:semiHidden/>
    <w:qFormat/>
    <w:locked/>
    <w:rPr>
      <w:rFonts w:ascii="Times New Roman" w:hAnsi="Times New Roman"/>
      <w:b/>
      <w:bCs/>
      <w:kern w:val="2"/>
      <w:sz w:val="24"/>
      <w:szCs w:val="24"/>
      <w:lang w:val="zh-CN" w:eastAsia="zh-CN"/>
    </w:rPr>
  </w:style>
  <w:style w:type="character" w:customStyle="1" w:styleId="1ff">
    <w:name w:val="批注框文本 字符1"/>
    <w:semiHidden/>
    <w:qFormat/>
    <w:locked/>
    <w:rPr>
      <w:rFonts w:ascii="Times New Roman" w:hAnsi="Times New Roman"/>
      <w:sz w:val="18"/>
      <w:szCs w:val="18"/>
    </w:rPr>
  </w:style>
  <w:style w:type="character" w:customStyle="1" w:styleId="afffffffffffff9">
    <w:name w:val="无间隔 字符"/>
    <w:locked/>
    <w:rPr>
      <w:kern w:val="2"/>
      <w:sz w:val="21"/>
      <w:szCs w:val="22"/>
      <w:lang w:val="zh-CN" w:eastAsia="zh-CN"/>
    </w:rPr>
  </w:style>
  <w:style w:type="character" w:customStyle="1" w:styleId="1ff0">
    <w:name w:val="正文文本首行缩进 字符1"/>
    <w:uiPriority w:val="99"/>
    <w:semiHidden/>
  </w:style>
  <w:style w:type="character" w:customStyle="1" w:styleId="1ff1">
    <w:name w:val="日期 字符1"/>
    <w:semiHidden/>
    <w:rPr>
      <w:rFonts w:ascii="Times New Roman" w:hAnsi="Times New Roman"/>
      <w:kern w:val="2"/>
      <w:sz w:val="21"/>
      <w:szCs w:val="24"/>
    </w:rPr>
  </w:style>
  <w:style w:type="character" w:customStyle="1" w:styleId="311">
    <w:name w:val="正文文本缩进 3 字符1"/>
    <w:semiHidden/>
    <w:rPr>
      <w:rFonts w:ascii="Times New Roman" w:hAnsi="Times New Roman"/>
      <w:kern w:val="2"/>
      <w:sz w:val="16"/>
      <w:szCs w:val="16"/>
    </w:rPr>
  </w:style>
  <w:style w:type="character" w:customStyle="1" w:styleId="1ff2">
    <w:name w:val="批注主题 字符1"/>
    <w:semiHidden/>
    <w:rPr>
      <w:rFonts w:ascii="Times New Roman" w:hAnsi="Times New Roman"/>
      <w:b/>
      <w:bCs/>
      <w:kern w:val="2"/>
      <w:sz w:val="21"/>
      <w:szCs w:val="24"/>
    </w:rPr>
  </w:style>
  <w:style w:type="character" w:customStyle="1" w:styleId="1ff3">
    <w:name w:val="标题 字符1"/>
    <w:rPr>
      <w:rFonts w:ascii="等线 Light" w:eastAsia="等线 Light" w:hAnsi="等线 Light" w:cs="Times New Roman"/>
      <w:b/>
      <w:bCs/>
      <w:kern w:val="2"/>
      <w:sz w:val="32"/>
      <w:szCs w:val="32"/>
    </w:rPr>
  </w:style>
  <w:style w:type="character" w:customStyle="1" w:styleId="1ff4">
    <w:name w:val="脚注文本 字符1"/>
    <w:semiHidden/>
    <w:rPr>
      <w:rFonts w:ascii="Times New Roman" w:hAnsi="Times New Roman"/>
      <w:kern w:val="2"/>
      <w:sz w:val="18"/>
      <w:szCs w:val="18"/>
    </w:rPr>
  </w:style>
  <w:style w:type="character" w:customStyle="1" w:styleId="312">
    <w:name w:val="正文文本 3 字符1"/>
    <w:semiHidden/>
    <w:rPr>
      <w:rFonts w:ascii="Times New Roman" w:hAnsi="Times New Roman"/>
      <w:kern w:val="2"/>
      <w:sz w:val="16"/>
      <w:szCs w:val="16"/>
    </w:rPr>
  </w:style>
  <w:style w:type="character" w:customStyle="1" w:styleId="HTML11">
    <w:name w:val="HTML 地址 字符1"/>
    <w:semiHidden/>
    <w:locked/>
    <w:rPr>
      <w:rFonts w:ascii="Times New Roman" w:hAnsi="Times New Roman"/>
      <w:i/>
      <w:iCs/>
      <w:kern w:val="2"/>
      <w:sz w:val="24"/>
      <w:szCs w:val="24"/>
      <w:lang w:val="zh-CN" w:eastAsia="zh-CN"/>
    </w:rPr>
  </w:style>
  <w:style w:type="character" w:customStyle="1" w:styleId="1ff5">
    <w:name w:val="称呼 字符1"/>
    <w:semiHidden/>
    <w:rPr>
      <w:rFonts w:ascii="Times New Roman" w:hAnsi="Times New Roman"/>
      <w:kern w:val="2"/>
      <w:sz w:val="21"/>
      <w:szCs w:val="24"/>
    </w:rPr>
  </w:style>
  <w:style w:type="character" w:customStyle="1" w:styleId="1ff6">
    <w:name w:val="电子邮件签名 字符1"/>
    <w:semiHidden/>
    <w:rPr>
      <w:rFonts w:ascii="Times New Roman" w:hAnsi="Times New Roman"/>
      <w:kern w:val="2"/>
      <w:sz w:val="21"/>
      <w:szCs w:val="24"/>
    </w:rPr>
  </w:style>
  <w:style w:type="character" w:customStyle="1" w:styleId="1ff7">
    <w:name w:val="副标题 字符1"/>
    <w:rPr>
      <w:rFonts w:ascii="等线" w:eastAsia="等线" w:hAnsi="等线" w:cs="Times New Roman"/>
      <w:b/>
      <w:bCs/>
      <w:kern w:val="28"/>
      <w:sz w:val="32"/>
      <w:szCs w:val="32"/>
    </w:rPr>
  </w:style>
  <w:style w:type="character" w:customStyle="1" w:styleId="1ff8">
    <w:name w:val="结束语 字符1"/>
    <w:semiHidden/>
    <w:rPr>
      <w:rFonts w:ascii="Times New Roman" w:hAnsi="Times New Roman"/>
      <w:kern w:val="2"/>
      <w:sz w:val="21"/>
      <w:szCs w:val="24"/>
    </w:rPr>
  </w:style>
  <w:style w:type="character" w:customStyle="1" w:styleId="1ff9">
    <w:name w:val="签名 字符1"/>
    <w:semiHidden/>
    <w:rPr>
      <w:rFonts w:ascii="Times New Roman" w:hAnsi="Times New Roman"/>
      <w:kern w:val="2"/>
      <w:sz w:val="21"/>
      <w:szCs w:val="24"/>
    </w:rPr>
  </w:style>
  <w:style w:type="character" w:customStyle="1" w:styleId="1ffa">
    <w:name w:val="信息标题 字符1"/>
    <w:semiHidden/>
    <w:rPr>
      <w:rFonts w:ascii="等线 Light" w:eastAsia="等线 Light" w:hAnsi="等线 Light" w:cs="Times New Roman"/>
      <w:kern w:val="2"/>
      <w:sz w:val="24"/>
      <w:szCs w:val="24"/>
      <w:shd w:val="pct20" w:color="auto" w:fill="auto"/>
    </w:rPr>
  </w:style>
  <w:style w:type="character" w:customStyle="1" w:styleId="1ffb">
    <w:name w:val="注释标题 字符1"/>
    <w:semiHidden/>
    <w:rPr>
      <w:rFonts w:ascii="Times New Roman" w:hAnsi="Times New Roman"/>
      <w:kern w:val="2"/>
      <w:sz w:val="21"/>
      <w:szCs w:val="24"/>
    </w:rPr>
  </w:style>
  <w:style w:type="character" w:customStyle="1" w:styleId="1ffc">
    <w:name w:val="尾注文本 字符1"/>
    <w:semiHidden/>
    <w:rPr>
      <w:rFonts w:ascii="Times New Roman" w:hAnsi="Times New Roman"/>
      <w:kern w:val="2"/>
      <w:sz w:val="21"/>
      <w:szCs w:val="24"/>
    </w:rPr>
  </w:style>
  <w:style w:type="character" w:customStyle="1" w:styleId="214">
    <w:name w:val="正文文本首行缩进 2 字符1"/>
    <w:uiPriority w:val="99"/>
    <w:semiHidden/>
  </w:style>
  <w:style w:type="paragraph" w:customStyle="1" w:styleId="afffffffffffffa">
    <w:name w:val="表格表头"/>
    <w:basedOn w:val="ac"/>
    <w:next w:val="ac"/>
    <w:pPr>
      <w:widowControl/>
      <w:spacing w:line="520" w:lineRule="exact"/>
      <w:jc w:val="center"/>
    </w:pPr>
    <w:rPr>
      <w:rFonts w:ascii="宋体" w:cs="宋体"/>
      <w:b/>
      <w:bCs/>
      <w:kern w:val="0"/>
      <w:szCs w:val="20"/>
    </w:rPr>
  </w:style>
  <w:style w:type="paragraph" w:customStyle="1" w:styleId="afffffffffffffb">
    <w:name w:val="表格五号"/>
    <w:basedOn w:val="ac"/>
    <w:pPr>
      <w:widowControl/>
      <w:spacing w:line="520" w:lineRule="exact"/>
      <w:jc w:val="center"/>
      <w:textAlignment w:val="center"/>
    </w:pPr>
    <w:rPr>
      <w:rFonts w:cs="宋体"/>
      <w:szCs w:val="21"/>
    </w:rPr>
  </w:style>
  <w:style w:type="paragraph" w:customStyle="1" w:styleId="afffffffffffffc">
    <w:name w:val="图片样式"/>
    <w:basedOn w:val="ac"/>
    <w:qFormat/>
    <w:pPr>
      <w:widowControl/>
      <w:spacing w:line="520" w:lineRule="exact"/>
      <w:jc w:val="center"/>
    </w:pPr>
    <w:rPr>
      <w:rFonts w:cs="宋体"/>
      <w:color w:val="000000"/>
      <w:sz w:val="28"/>
      <w:szCs w:val="28"/>
    </w:rPr>
  </w:style>
  <w:style w:type="paragraph" w:customStyle="1" w:styleId="afffffffffffffd">
    <w:name w:val="图名样式"/>
    <w:basedOn w:val="-NEW"/>
    <w:link w:val="Charfffe"/>
    <w:qFormat/>
    <w:pPr>
      <w:spacing w:after="120"/>
    </w:pPr>
  </w:style>
  <w:style w:type="character" w:customStyle="1" w:styleId="Charfffe">
    <w:name w:val="图名样式 Char"/>
    <w:link w:val="afffffffffffffd"/>
    <w:rPr>
      <w:rFonts w:ascii="Times New Roman" w:eastAsia="黑体" w:hAnsi="Times New Roman" w:cs="Times New Roman"/>
      <w:kern w:val="2"/>
      <w:sz w:val="24"/>
      <w:szCs w:val="21"/>
    </w:rPr>
  </w:style>
  <w:style w:type="character" w:customStyle="1" w:styleId="1ffd">
    <w:name w:val="题注 字符1"/>
    <w:uiPriority w:val="35"/>
    <w:qFormat/>
    <w:rPr>
      <w:rFonts w:ascii="Calibri Light" w:eastAsia="黑体" w:hAnsi="Calibri Light" w:cs="Times New Roman"/>
      <w:b/>
      <w:bCs/>
      <w:snapToGrid w:val="0"/>
      <w:kern w:val="2"/>
      <w:sz w:val="24"/>
      <w:szCs w:val="24"/>
    </w:rPr>
  </w:style>
  <w:style w:type="character" w:customStyle="1" w:styleId="2Char4">
    <w:name w:val="2级标题 Char"/>
    <w:link w:val="20"/>
    <w:locked/>
    <w:rPr>
      <w:rFonts w:ascii="黑体" w:eastAsia="黑体" w:hAnsi="黑体" w:cs="宋体"/>
      <w:b/>
      <w:bCs/>
      <w:kern w:val="2"/>
      <w:sz w:val="21"/>
      <w:szCs w:val="21"/>
    </w:rPr>
  </w:style>
  <w:style w:type="paragraph" w:customStyle="1" w:styleId="20">
    <w:name w:val="2级标题"/>
    <w:basedOn w:val="ac"/>
    <w:link w:val="2Char4"/>
    <w:pPr>
      <w:keepNext/>
      <w:keepLines/>
      <w:widowControl/>
      <w:numPr>
        <w:ilvl w:val="1"/>
        <w:numId w:val="6"/>
      </w:numPr>
      <w:spacing w:beforeLines="50" w:afterLines="50" w:line="520" w:lineRule="exact"/>
      <w:ind w:left="1152" w:firstLine="0"/>
      <w:outlineLvl w:val="1"/>
    </w:pPr>
    <w:rPr>
      <w:rFonts w:ascii="黑体" w:eastAsia="黑体" w:hAnsi="黑体" w:cs="宋体"/>
      <w:b/>
      <w:bCs/>
      <w:sz w:val="21"/>
      <w:szCs w:val="21"/>
    </w:rPr>
  </w:style>
  <w:style w:type="paragraph" w:customStyle="1" w:styleId="afffffffffffffe">
    <w:name w:val="表名样式"/>
    <w:basedOn w:val="afffffffff7"/>
    <w:link w:val="Charffff"/>
    <w:qFormat/>
    <w:pPr>
      <w:widowControl w:val="0"/>
      <w:spacing w:before="120" w:line="240" w:lineRule="auto"/>
    </w:pPr>
    <w:rPr>
      <w:rFonts w:ascii="Times New Roman" w:hAnsi="Times New Roman" w:cs="Times New Roman"/>
      <w:sz w:val="21"/>
      <w:lang w:val="en-US"/>
    </w:rPr>
  </w:style>
  <w:style w:type="character" w:customStyle="1" w:styleId="Charffff">
    <w:name w:val="表名样式 Char"/>
    <w:link w:val="afffffffffffffe"/>
    <w:rPr>
      <w:rFonts w:ascii="Times New Roman" w:eastAsia="宋体" w:hAnsi="Times New Roman" w:cs="Times New Roman"/>
      <w:kern w:val="2"/>
      <w:sz w:val="21"/>
      <w:szCs w:val="22"/>
    </w:rPr>
  </w:style>
  <w:style w:type="paragraph" w:customStyle="1" w:styleId="affffffffffffff">
    <w:name w:val="公式样式"/>
    <w:basedOn w:val="ac"/>
    <w:link w:val="Charffff0"/>
    <w:qFormat/>
    <w:pPr>
      <w:tabs>
        <w:tab w:val="center" w:pos="4440"/>
        <w:tab w:val="right" w:pos="8880"/>
      </w:tabs>
      <w:spacing w:line="240" w:lineRule="auto"/>
      <w:ind w:firstLineChars="0" w:firstLine="0"/>
      <w:textAlignment w:val="center"/>
    </w:pPr>
    <w:rPr>
      <w:rFonts w:cs="Times New Roman"/>
    </w:rPr>
  </w:style>
  <w:style w:type="character" w:customStyle="1" w:styleId="Charffff0">
    <w:name w:val="公式样式 Char"/>
    <w:link w:val="affffffffffffff"/>
    <w:rPr>
      <w:rFonts w:ascii="Times New Roman" w:eastAsia="宋体" w:hAnsi="Times New Roman" w:cs="Times New Roman"/>
      <w:kern w:val="2"/>
      <w:sz w:val="24"/>
      <w:szCs w:val="22"/>
    </w:rPr>
  </w:style>
  <w:style w:type="table" w:customStyle="1" w:styleId="5d">
    <w:name w:val="网格型5"/>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网格型6"/>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网格型7"/>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网格型9"/>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网格型10"/>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1">
    <w:name w:val="正文00 字符"/>
    <w:link w:val="002"/>
    <w:locked/>
    <w:rPr>
      <w:kern w:val="2"/>
      <w:sz w:val="24"/>
      <w:lang w:val="zh-CN" w:eastAsia="zh-CN"/>
    </w:rPr>
  </w:style>
  <w:style w:type="paragraph" w:customStyle="1" w:styleId="002">
    <w:name w:val="正文00"/>
    <w:basedOn w:val="ac"/>
    <w:link w:val="001"/>
    <w:qFormat/>
    <w:pPr>
      <w:spacing w:line="240" w:lineRule="auto"/>
      <w:ind w:firstLineChars="0" w:firstLine="482"/>
    </w:pPr>
    <w:rPr>
      <w:rFonts w:asciiTheme="minorHAnsi" w:eastAsiaTheme="minorEastAsia" w:hAnsiTheme="minorHAnsi"/>
      <w:szCs w:val="20"/>
      <w:lang w:val="zh-CN"/>
    </w:rPr>
  </w:style>
  <w:style w:type="character" w:customStyle="1" w:styleId="affffffffffffff0">
    <w:name w:val="插图标题 字符"/>
    <w:link w:val="affffffffffffff1"/>
    <w:locked/>
    <w:rPr>
      <w:b/>
      <w:kern w:val="2"/>
      <w:sz w:val="24"/>
      <w:szCs w:val="24"/>
      <w:lang w:val="zh-CN" w:eastAsia="zh-CN"/>
    </w:rPr>
  </w:style>
  <w:style w:type="paragraph" w:customStyle="1" w:styleId="affffffffffffff1">
    <w:name w:val="插图标题"/>
    <w:basedOn w:val="affff1"/>
    <w:link w:val="affffffffffffff0"/>
    <w:qFormat/>
    <w:pPr>
      <w:ind w:firstLine="482"/>
      <w:jc w:val="center"/>
    </w:pPr>
    <w:rPr>
      <w:b/>
      <w:sz w:val="24"/>
      <w:szCs w:val="24"/>
      <w:lang w:val="zh-CN"/>
    </w:rPr>
  </w:style>
  <w:style w:type="table" w:customStyle="1" w:styleId="216">
    <w:name w:val="网格型2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 51"/>
    <w:basedOn w:val="ae"/>
    <w:semiHidden/>
    <w:unhideWhenUsed/>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fff0">
    <w:name w:val="典雅型2"/>
    <w:basedOn w:val="ae"/>
    <w:semiHidden/>
    <w:unhideWhenUsed/>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
    <w:name w:val="网格型-中对齐1"/>
    <w:basedOn w:val="ae"/>
    <w:uiPriority w:val="39"/>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表格主题1"/>
    <w:basedOn w:val="ae"/>
    <w:semiHidden/>
    <w:unhideWhenUsed/>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典雅型11"/>
    <w:basedOn w:val="ae"/>
    <w:pPr>
      <w:widowControl w:val="0"/>
      <w:adjustRightInd w:val="0"/>
      <w:snapToGrid w:val="0"/>
      <w:jc w:val="center"/>
    </w:pPr>
    <w:rPr>
      <w:rFonts w:ascii="Times New Roman" w:eastAsia="新宋体" w:hAnsi="Times New Roman" w:cs="Times New Roman"/>
      <w:szCs w:val="21"/>
    </w:rPr>
    <w:tblPr>
      <w:tblBorders>
        <w:top w:val="double" w:sz="4" w:space="0" w:color="auto"/>
        <w:bottom w:val="double" w:sz="4" w:space="0" w:color="auto"/>
        <w:insideH w:val="single" w:sz="6" w:space="0" w:color="auto"/>
        <w:insideV w:val="single" w:sz="6" w:space="0" w:color="auto"/>
      </w:tblBorders>
    </w:tblPr>
    <w:tcPr>
      <w:vAlign w:val="center"/>
    </w:tcPr>
    <w:tblStylePr w:type="firstRow">
      <w:rPr>
        <w:caps/>
        <w:color w:val="auto"/>
      </w:rPr>
      <w:tblPr/>
      <w:tcPr>
        <w:tcBorders>
          <w:tl2br w:val="nil"/>
          <w:tr2bl w:val="nil"/>
        </w:tcBorders>
      </w:tcPr>
    </w:tblStylePr>
  </w:style>
  <w:style w:type="table" w:customStyle="1" w:styleId="4-511">
    <w:name w:val="网格表 4 - 着色 511"/>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1100">
    <w:name w:val="网格型110"/>
    <w:basedOn w:val="ae"/>
    <w:uiPriority w:val="59"/>
    <w:qFormat/>
    <w:rPr>
      <w:rFonts w:ascii="Cambria" w:eastAsia="Times New Roman" w:hAnsi="Cambr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样式11"/>
    <w:basedOn w:val="ae"/>
    <w:qFormat/>
    <w:pPr>
      <w:jc w:val="center"/>
    </w:pPr>
    <w:rPr>
      <w:rFonts w:ascii="Times New Roman" w:eastAsia="宋体" w:hAnsi="Times New Roman" w:cs="Times New Roman"/>
      <w:sz w:val="24"/>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cPr>
      <w:vAlign w:val="center"/>
    </w:tcPr>
  </w:style>
  <w:style w:type="table" w:customStyle="1" w:styleId="1fff">
    <w:name w:val="报告表格1"/>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cs="Times New Roman" w:hint="default"/>
        <w:b/>
        <w:i w:val="0"/>
        <w:sz w:val="21"/>
        <w:szCs w:val="21"/>
      </w:rPr>
    </w:tblStylePr>
  </w:style>
  <w:style w:type="character" w:customStyle="1" w:styleId="CharCharChar11">
    <w:name w:val="Char Char Char11"/>
    <w:rPr>
      <w:rFonts w:eastAsia="宋体"/>
      <w:b/>
      <w:bCs/>
      <w:kern w:val="2"/>
      <w:sz w:val="28"/>
      <w:szCs w:val="28"/>
      <w:lang w:bidi="ar-SA"/>
    </w:rPr>
  </w:style>
  <w:style w:type="character" w:customStyle="1" w:styleId="MyChar">
    <w:name w:val="My正文 Char"/>
    <w:link w:val="My"/>
    <w:rPr>
      <w:kern w:val="2"/>
      <w:sz w:val="24"/>
      <w:szCs w:val="24"/>
    </w:rPr>
  </w:style>
  <w:style w:type="paragraph" w:customStyle="1" w:styleId="My">
    <w:name w:val="My正文"/>
    <w:link w:val="MyChar"/>
    <w:qFormat/>
    <w:pPr>
      <w:widowControl w:val="0"/>
      <w:spacing w:line="360" w:lineRule="auto"/>
      <w:ind w:firstLineChars="200" w:firstLine="200"/>
    </w:pPr>
    <w:rPr>
      <w:kern w:val="2"/>
      <w:sz w:val="24"/>
      <w:szCs w:val="24"/>
    </w:rPr>
  </w:style>
  <w:style w:type="paragraph" w:customStyle="1" w:styleId="Char31">
    <w:name w:val="Char31"/>
    <w:basedOn w:val="ac"/>
    <w:pPr>
      <w:spacing w:line="240" w:lineRule="auto"/>
      <w:ind w:firstLineChars="0" w:firstLine="0"/>
    </w:pPr>
    <w:rPr>
      <w:rFonts w:ascii="Tahoma" w:hAnsi="Tahoma" w:cs="Tahoma"/>
      <w:szCs w:val="24"/>
    </w:rPr>
  </w:style>
  <w:style w:type="paragraph" w:customStyle="1" w:styleId="CharCharCharChar11">
    <w:name w:val="Char Char Char Char11"/>
    <w:basedOn w:val="ac"/>
    <w:pPr>
      <w:spacing w:line="240" w:lineRule="auto"/>
      <w:ind w:firstLineChars="0" w:firstLine="0"/>
    </w:pPr>
    <w:rPr>
      <w:rFonts w:cs="Times New Roman"/>
      <w:szCs w:val="24"/>
    </w:rPr>
  </w:style>
  <w:style w:type="paragraph" w:customStyle="1" w:styleId="CharCharCharCharCharCharCharCharCharCharCharCharCharCharCharCharCharCharChar1">
    <w:name w:val="Char Char Char Char Char Char Char Char Char Char Char Char Char Char Char Char Char Char Char1"/>
    <w:basedOn w:val="ac"/>
    <w:pPr>
      <w:widowControl/>
      <w:spacing w:after="160" w:line="240" w:lineRule="exact"/>
      <w:ind w:firstLineChars="0" w:firstLine="0"/>
      <w:jc w:val="left"/>
    </w:pPr>
    <w:rPr>
      <w:rFonts w:ascii="Arial" w:eastAsia="Times New Roman" w:hAnsi="Arial" w:cs="Verdana"/>
      <w:b/>
      <w:kern w:val="0"/>
      <w:szCs w:val="24"/>
      <w:lang w:eastAsia="en-US"/>
    </w:rPr>
  </w:style>
  <w:style w:type="paragraph" w:customStyle="1" w:styleId="CharCharChar1CharCharCharCharCharCharCharCharCharCharCharCharChar1">
    <w:name w:val="Char Char Char1 Char Char Char Char Char Char Char Char Char Char Char Char Char1"/>
    <w:basedOn w:val="ac"/>
    <w:rPr>
      <w:rFonts w:ascii="宋体" w:hAnsi="宋体" w:cs="宋体"/>
      <w:szCs w:val="24"/>
    </w:rPr>
  </w:style>
  <w:style w:type="paragraph" w:customStyle="1" w:styleId="CharCharCharChar2">
    <w:name w:val="Char Char Char Char2"/>
    <w:basedOn w:val="ac"/>
    <w:pPr>
      <w:adjustRightInd w:val="0"/>
      <w:spacing w:line="360" w:lineRule="atLeast"/>
      <w:ind w:firstLineChars="0" w:firstLine="0"/>
      <w:textAlignment w:val="baseline"/>
    </w:pPr>
    <w:rPr>
      <w:rFonts w:cs="Times New Roman"/>
      <w:sz w:val="21"/>
      <w:szCs w:val="24"/>
    </w:rPr>
  </w:style>
  <w:style w:type="table" w:customStyle="1" w:styleId="-2">
    <w:name w:val="网格型-中对齐2"/>
    <w:basedOn w:val="ae"/>
    <w:uiPriority w:val="59"/>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典雅型3"/>
    <w:basedOn w:val="ae"/>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2fff1">
    <w:name w:val="表格主题2"/>
    <w:basedOn w:val="ae"/>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 52"/>
    <w:basedOn w:val="ae"/>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123">
    <w:name w:val="典雅型12"/>
    <w:basedOn w:val="ae"/>
    <w:pPr>
      <w:widowControl w:val="0"/>
      <w:adjustRightInd w:val="0"/>
      <w:snapToGrid w:val="0"/>
      <w:jc w:val="center"/>
      <w:textAlignment w:val="baseline"/>
    </w:pPr>
    <w:rPr>
      <w:rFonts w:ascii="Times New Roman" w:eastAsia="新宋体" w:hAnsi="Times New Roman" w:cs="Times New Roman"/>
      <w:szCs w:val="21"/>
    </w:rPr>
    <w:tblPr>
      <w:jc w:val="center"/>
      <w:tblBorders>
        <w:top w:val="double" w:sz="4" w:space="0" w:color="auto"/>
        <w:bottom w:val="double" w:sz="4" w:space="0" w:color="auto"/>
        <w:insideH w:val="single" w:sz="6" w:space="0" w:color="auto"/>
        <w:insideV w:val="single" w:sz="6" w:space="0" w:color="auto"/>
      </w:tblBorders>
    </w:tblPr>
    <w:trPr>
      <w:jc w:val="center"/>
    </w:trPr>
    <w:tcPr>
      <w:shd w:val="clear" w:color="auto" w:fill="auto"/>
      <w:tcMar>
        <w:left w:w="0" w:type="dxa"/>
        <w:right w:w="0" w:type="dxa"/>
      </w:tcMar>
      <w:vAlign w:val="center"/>
    </w:tcPr>
    <w:tblStylePr w:type="firstRow">
      <w:rPr>
        <w:caps/>
        <w:color w:val="auto"/>
      </w:rPr>
      <w:tblPr/>
      <w:tcPr>
        <w:tcBorders>
          <w:tl2br w:val="nil"/>
          <w:tr2bl w:val="nil"/>
        </w:tcBorders>
      </w:tcPr>
    </w:tblStylePr>
  </w:style>
  <w:style w:type="table" w:customStyle="1" w:styleId="4-512">
    <w:name w:val="网格表 4 - 着色 512"/>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
    <w:name w:val="网格型111"/>
    <w:basedOn w:val="ae"/>
    <w:uiPriority w:val="59"/>
    <w:qFormat/>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e"/>
    <w:uiPriority w:val="39"/>
    <w:qFormat/>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e"/>
    <w:uiPriority w:val="39"/>
    <w:qFormat/>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样式12"/>
    <w:basedOn w:val="ae"/>
    <w:qFormat/>
    <w:pPr>
      <w:jc w:val="center"/>
    </w:pPr>
    <w:rPr>
      <w:rFonts w:ascii="Times New Roman" w:eastAsia="宋体"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2fff2">
    <w:name w:val="报告表格2"/>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b/>
        <w:i w:val="0"/>
        <w:sz w:val="21"/>
      </w:rPr>
      <w:tblPr/>
      <w:trPr>
        <w:tblHeader/>
      </w:trPr>
    </w:tblStylePr>
  </w:style>
  <w:style w:type="table" w:customStyle="1" w:styleId="411">
    <w:name w:val="网格型4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网格型10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网格型20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e"/>
    <w:uiPriority w:val="59"/>
    <w:rPr>
      <w:rFonts w:ascii="Calibri" w:eastAsia="宋体"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 511"/>
    <w:basedOn w:val="ae"/>
    <w:semiHidden/>
    <w:unhideWhenUsed/>
    <w:pPr>
      <w:widowControl w:val="0"/>
      <w:jc w:val="both"/>
    </w:pPr>
    <w:rPr>
      <w:rFonts w:ascii="Times New Roman" w:eastAsia="宋体"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217">
    <w:name w:val="典雅型21"/>
    <w:basedOn w:val="ae"/>
    <w:semiHidden/>
    <w:unhideWhenUsed/>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
    <w:name w:val="网格型-中对齐11"/>
    <w:basedOn w:val="ae"/>
    <w:uiPriority w:val="39"/>
    <w:qFormat/>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e"/>
    <w:semiHidden/>
    <w:unhideWhenUsed/>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典雅型111"/>
    <w:basedOn w:val="ae"/>
    <w:pPr>
      <w:widowControl w:val="0"/>
      <w:adjustRightInd w:val="0"/>
      <w:snapToGrid w:val="0"/>
      <w:jc w:val="center"/>
    </w:pPr>
    <w:rPr>
      <w:rFonts w:ascii="Times New Roman" w:eastAsia="新宋体" w:hAnsi="Times New Roman" w:cs="Times New Roman"/>
      <w:szCs w:val="21"/>
    </w:rPr>
    <w:tblPr>
      <w:tblBorders>
        <w:top w:val="double" w:sz="4" w:space="0" w:color="auto"/>
        <w:bottom w:val="double" w:sz="4" w:space="0" w:color="auto"/>
        <w:insideH w:val="single" w:sz="6" w:space="0" w:color="auto"/>
        <w:insideV w:val="single" w:sz="6" w:space="0" w:color="auto"/>
      </w:tblBorders>
    </w:tblPr>
    <w:tcPr>
      <w:vAlign w:val="center"/>
    </w:tcPr>
    <w:tblStylePr w:type="firstRow">
      <w:rPr>
        <w:caps/>
        <w:color w:val="auto"/>
      </w:rPr>
      <w:tblPr/>
      <w:tcPr>
        <w:tcBorders>
          <w:tl2br w:val="nil"/>
          <w:tr2bl w:val="nil"/>
        </w:tcBorders>
      </w:tcPr>
    </w:tblStylePr>
  </w:style>
  <w:style w:type="table" w:customStyle="1" w:styleId="4-5111">
    <w:name w:val="网格表 4 - 着色 5111"/>
    <w:basedOn w:val="ae"/>
    <w:uiPriority w:val="49"/>
    <w:rPr>
      <w:rFonts w:ascii="Times New Roman" w:eastAsia="宋体"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style>
  <w:style w:type="table" w:customStyle="1" w:styleId="1101">
    <w:name w:val="网格型1101"/>
    <w:basedOn w:val="ae"/>
    <w:uiPriority w:val="59"/>
    <w:qFormat/>
    <w:rPr>
      <w:rFonts w:ascii="Cambria" w:eastAsia="Times New Roman" w:hAnsi="Cambr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样式111"/>
    <w:basedOn w:val="ae"/>
    <w:qFormat/>
    <w:pPr>
      <w:jc w:val="center"/>
    </w:pPr>
    <w:rPr>
      <w:rFonts w:ascii="Times New Roman" w:eastAsia="宋体" w:hAnsi="Times New Roman" w:cs="Times New Roman"/>
      <w:sz w:val="24"/>
    </w:rPr>
    <w:tblP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Pr>
    <w:tcPr>
      <w:vAlign w:val="center"/>
    </w:tcPr>
  </w:style>
  <w:style w:type="table" w:customStyle="1" w:styleId="118">
    <w:name w:val="报告表格11"/>
    <w:basedOn w:val="ae"/>
    <w:uiPriority w:val="99"/>
    <w:rPr>
      <w:rFonts w:ascii="Times New Roman" w:eastAsia="宋体" w:hAnsi="Times New Roman" w:cs="Times New Roman"/>
      <w:sz w:val="24"/>
    </w:rPr>
    <w:tblPr>
      <w:tblBorders>
        <w:top w:val="single" w:sz="8" w:space="0" w:color="auto"/>
        <w:bottom w:val="single" w:sz="8" w:space="0" w:color="auto"/>
        <w:insideH w:val="single" w:sz="6" w:space="0" w:color="auto"/>
        <w:insideV w:val="single" w:sz="6" w:space="0" w:color="auto"/>
      </w:tblBorders>
    </w:tblPr>
    <w:tblStylePr w:type="firstRow">
      <w:rPr>
        <w:rFonts w:ascii="Times New Roman" w:eastAsia="宋体" w:hAnsi="Times New Roman" w:cs="Times New Roman" w:hint="default"/>
        <w:b/>
        <w:i w:val="0"/>
        <w:sz w:val="21"/>
        <w:szCs w:val="2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6B230A-A23B-4C09-9CFE-B2995E3B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1478</TotalTime>
  <Pages>1</Pages>
  <Words>2442</Words>
  <Characters>13920</Characters>
  <Application>Microsoft Office Word</Application>
  <DocSecurity>0</DocSecurity>
  <Lines>116</Lines>
  <Paragraphs>32</Paragraphs>
  <ScaleCrop>false</ScaleCrop>
  <Company/>
  <LinksUpToDate>false</LinksUpToDate>
  <CharactersWithSpaces>16330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卢志飞</dc:creator>
  <cp:lastModifiedBy>Dell</cp:lastModifiedBy>
  <cp:revision>105</cp:revision>
  <cp:lastPrinted>2023-06-05T08:58:00Z</cp:lastPrinted>
  <dcterms:created xsi:type="dcterms:W3CDTF">2023-06-01T02:16:00Z</dcterms:created>
  <dcterms:modified xsi:type="dcterms:W3CDTF">2023-07-05T06:16:00Z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2052-11.1.0.14309</vt:lpwstr>
  </property>
  <property fmtid="{D5CDD505-2E9C-101B-9397-08002B2CF9AE}" pid="4" name="ICV">
    <vt:lpwstr>B01D6D4781B5439E97A8F07027178646_12</vt:lpwstr>
  </property>
</Properties>
</file>